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651B" w:rsidRPr="00365321" w:rsidRDefault="00E0651B" w:rsidP="00E0651B">
      <w:pPr>
        <w:contextualSpacing/>
        <w:jc w:val="center"/>
        <w:rPr>
          <w:b/>
          <w:sz w:val="28"/>
          <w:szCs w:val="28"/>
        </w:rPr>
      </w:pPr>
      <w:r w:rsidRPr="00365321">
        <w:rPr>
          <w:b/>
          <w:sz w:val="28"/>
          <w:szCs w:val="28"/>
        </w:rPr>
        <w:t>Автономная некоммерческая организация высшего образования</w:t>
      </w:r>
    </w:p>
    <w:p w:rsidR="00E0651B" w:rsidRPr="00365321" w:rsidRDefault="00E0651B" w:rsidP="00E0651B">
      <w:pPr>
        <w:contextualSpacing/>
        <w:jc w:val="center"/>
        <w:rPr>
          <w:b/>
          <w:sz w:val="28"/>
          <w:szCs w:val="28"/>
        </w:rPr>
      </w:pPr>
      <w:r w:rsidRPr="00365321">
        <w:rPr>
          <w:b/>
          <w:sz w:val="28"/>
          <w:szCs w:val="28"/>
        </w:rPr>
        <w:t>«Открытый университет экономики, управления и права»</w:t>
      </w:r>
    </w:p>
    <w:p w:rsidR="00E0651B" w:rsidRPr="00365321" w:rsidRDefault="00E0651B" w:rsidP="00E0651B">
      <w:pPr>
        <w:contextualSpacing/>
        <w:jc w:val="center"/>
        <w:rPr>
          <w:sz w:val="28"/>
          <w:szCs w:val="28"/>
        </w:rPr>
      </w:pPr>
      <w:r w:rsidRPr="00365321">
        <w:rPr>
          <w:b/>
          <w:sz w:val="28"/>
          <w:szCs w:val="28"/>
        </w:rPr>
        <w:t>(АНО ВО ОУЭП)</w:t>
      </w:r>
    </w:p>
    <w:p w:rsidR="00E0651B" w:rsidRPr="00365321" w:rsidRDefault="00E0651B" w:rsidP="00E0651B">
      <w:pPr>
        <w:tabs>
          <w:tab w:val="left" w:pos="900"/>
          <w:tab w:val="left" w:pos="1080"/>
        </w:tabs>
        <w:suppressAutoHyphens/>
        <w:ind w:firstLine="709"/>
        <w:contextualSpacing/>
        <w:jc w:val="both"/>
        <w:rPr>
          <w:b/>
          <w:sz w:val="20"/>
        </w:rPr>
      </w:pPr>
    </w:p>
    <w:p w:rsidR="00E0651B" w:rsidRPr="00365321" w:rsidRDefault="00E0651B" w:rsidP="00E0651B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b/>
          <w:sz w:val="20"/>
        </w:rPr>
      </w:pPr>
    </w:p>
    <w:p w:rsidR="00E0651B" w:rsidRPr="00664516" w:rsidRDefault="00E0651B" w:rsidP="00E0651B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b/>
          <w:sz w:val="20"/>
        </w:rPr>
      </w:pPr>
      <w:r w:rsidRPr="00664516">
        <w:rPr>
          <w:b/>
          <w:sz w:val="20"/>
        </w:rPr>
        <w:t>УТВЕРЖДАЮ:</w:t>
      </w:r>
    </w:p>
    <w:p w:rsidR="00E0651B" w:rsidRPr="00664516" w:rsidRDefault="00E0651B" w:rsidP="00E0651B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  <w:r w:rsidRPr="00664516">
        <w:rPr>
          <w:sz w:val="20"/>
        </w:rPr>
        <w:t>Ректор АНО ВО ОУЭП, Фокина В.Н.</w:t>
      </w:r>
    </w:p>
    <w:p w:rsidR="00E0651B" w:rsidRPr="00664516" w:rsidRDefault="00E0651B" w:rsidP="00E0651B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b/>
          <w:sz w:val="20"/>
        </w:rPr>
      </w:pPr>
    </w:p>
    <w:p w:rsidR="00E0651B" w:rsidRPr="00664516" w:rsidRDefault="00E0651B" w:rsidP="00E0651B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b/>
          <w:sz w:val="20"/>
        </w:rPr>
      </w:pPr>
      <w:r w:rsidRPr="00664516">
        <w:rPr>
          <w:b/>
          <w:noProof/>
          <w:sz w:val="20"/>
        </w:rPr>
        <w:drawing>
          <wp:inline distT="0" distB="0" distL="0" distR="0" wp14:anchorId="55DA0FE9" wp14:editId="29A13F21">
            <wp:extent cx="3616657" cy="1099464"/>
            <wp:effectExtent l="0" t="0" r="3175" b="571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Фокина Валерия Николаевна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84483" cy="11200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651B" w:rsidRPr="00664516" w:rsidRDefault="00E0651B" w:rsidP="00E0651B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  <w:r w:rsidRPr="00664516">
        <w:rPr>
          <w:sz w:val="20"/>
        </w:rPr>
        <w:t>19 апреля 2023 г.</w:t>
      </w:r>
    </w:p>
    <w:p w:rsidR="00E0651B" w:rsidRPr="00664516" w:rsidRDefault="00E0651B" w:rsidP="00E0651B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</w:p>
    <w:p w:rsidR="00E0651B" w:rsidRPr="00664516" w:rsidRDefault="00E0651B" w:rsidP="00E0651B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  <w:r w:rsidRPr="00664516">
        <w:rPr>
          <w:sz w:val="20"/>
        </w:rPr>
        <w:t>Решение Ученого совета АНО ВО ОУЭП,</w:t>
      </w:r>
    </w:p>
    <w:p w:rsidR="00E0651B" w:rsidRPr="00664516" w:rsidRDefault="00E0651B" w:rsidP="00E0651B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  <w:r w:rsidRPr="00664516">
        <w:rPr>
          <w:sz w:val="20"/>
        </w:rPr>
        <w:t xml:space="preserve">Протокол N 9 от 19.04.2023 </w:t>
      </w:r>
    </w:p>
    <w:p w:rsidR="00E0651B" w:rsidRPr="00C96620" w:rsidRDefault="00E0651B" w:rsidP="00E0651B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</w:p>
    <w:p w:rsidR="00E0651B" w:rsidRPr="00637460" w:rsidRDefault="00E0651B" w:rsidP="00E0651B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contextualSpacing/>
        <w:jc w:val="right"/>
        <w:rPr>
          <w:color w:val="000000" w:themeColor="text1"/>
          <w:sz w:val="20"/>
        </w:rPr>
      </w:pPr>
    </w:p>
    <w:p w:rsidR="00E0651B" w:rsidRPr="00637460" w:rsidRDefault="00E0651B" w:rsidP="00E0651B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contextualSpacing/>
        <w:jc w:val="center"/>
        <w:rPr>
          <w:color w:val="000000" w:themeColor="text1"/>
          <w:sz w:val="20"/>
        </w:rPr>
      </w:pPr>
    </w:p>
    <w:p w:rsidR="00052FD2" w:rsidRPr="00637460" w:rsidRDefault="00052FD2" w:rsidP="00052FD2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b/>
          <w:color w:val="000000" w:themeColor="text1"/>
          <w:szCs w:val="24"/>
        </w:rPr>
      </w:pPr>
      <w:r w:rsidRPr="00637460">
        <w:rPr>
          <w:b/>
          <w:color w:val="000000" w:themeColor="text1"/>
          <w:szCs w:val="24"/>
        </w:rPr>
        <w:t>РАБОЧАЯ ПРОГРАММА</w:t>
      </w:r>
    </w:p>
    <w:p w:rsidR="00052FD2" w:rsidRPr="00637460" w:rsidRDefault="00052FD2" w:rsidP="00052FD2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b/>
          <w:color w:val="000000" w:themeColor="text1"/>
          <w:szCs w:val="24"/>
        </w:rPr>
      </w:pPr>
    </w:p>
    <w:p w:rsidR="00052FD2" w:rsidRPr="00637460" w:rsidRDefault="00052FD2" w:rsidP="00052FD2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b/>
          <w:color w:val="000000" w:themeColor="text1"/>
          <w:szCs w:val="24"/>
        </w:rPr>
      </w:pPr>
      <w:r w:rsidRPr="00637460">
        <w:rPr>
          <w:b/>
          <w:color w:val="000000" w:themeColor="text1"/>
          <w:szCs w:val="24"/>
        </w:rPr>
        <w:t>по дисциплине</w:t>
      </w:r>
    </w:p>
    <w:p w:rsidR="00052FD2" w:rsidRPr="00637460" w:rsidRDefault="00052FD2" w:rsidP="00052FD2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b/>
          <w:color w:val="000000" w:themeColor="text1"/>
          <w:szCs w:val="24"/>
        </w:rPr>
      </w:pPr>
    </w:p>
    <w:p w:rsidR="00052FD2" w:rsidRPr="00637460" w:rsidRDefault="00052FD2" w:rsidP="00052FD2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Cs w:val="24"/>
        </w:rPr>
      </w:pPr>
      <w:r w:rsidRPr="00637460">
        <w:rPr>
          <w:color w:val="000000" w:themeColor="text1"/>
          <w:szCs w:val="24"/>
        </w:rPr>
        <w:t xml:space="preserve">Наименование дисциплины Б1.В.08 </w:t>
      </w:r>
      <w:r w:rsidRPr="00637460">
        <w:rPr>
          <w:bCs/>
          <w:color w:val="000000" w:themeColor="text1"/>
          <w:spacing w:val="4"/>
          <w:szCs w:val="24"/>
        </w:rPr>
        <w:t>«</w:t>
      </w:r>
      <w:r w:rsidRPr="00637460">
        <w:rPr>
          <w:color w:val="000000" w:themeColor="text1"/>
          <w:szCs w:val="24"/>
        </w:rPr>
        <w:t>Бухгалтерский финансовый учет и отчетность»</w:t>
      </w:r>
    </w:p>
    <w:p w:rsidR="00052FD2" w:rsidRPr="00637460" w:rsidRDefault="00052FD2" w:rsidP="00052FD2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Cs w:val="24"/>
        </w:rPr>
      </w:pPr>
      <w:r w:rsidRPr="00637460">
        <w:rPr>
          <w:color w:val="000000" w:themeColor="text1"/>
          <w:szCs w:val="24"/>
        </w:rPr>
        <w:t>Образовательная программа направления подготовки 38.03.01 «Экономика», направленность (профиль): Финансы и кредит</w:t>
      </w:r>
    </w:p>
    <w:p w:rsidR="00052FD2" w:rsidRPr="00637460" w:rsidRDefault="00052FD2" w:rsidP="00052FD2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b/>
          <w:color w:val="000000" w:themeColor="text1"/>
          <w:sz w:val="20"/>
        </w:rPr>
      </w:pPr>
    </w:p>
    <w:p w:rsidR="00052FD2" w:rsidRPr="00637460" w:rsidRDefault="00052FD2" w:rsidP="00052FD2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052FD2" w:rsidRPr="00637460" w:rsidRDefault="00052FD2" w:rsidP="00052FD2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052FD2" w:rsidRPr="00637460" w:rsidRDefault="00052FD2" w:rsidP="00052FD2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052FD2" w:rsidRPr="00637460" w:rsidRDefault="00052FD2" w:rsidP="00052FD2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052FD2" w:rsidRPr="00637460" w:rsidRDefault="00052FD2" w:rsidP="00052FD2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052FD2" w:rsidRPr="00637460" w:rsidRDefault="00052FD2" w:rsidP="00052FD2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052FD2" w:rsidRPr="00637460" w:rsidRDefault="00E0651B" w:rsidP="00052FD2">
      <w:pPr>
        <w:widowControl/>
        <w:snapToGrid/>
        <w:spacing w:before="0" w:after="0"/>
        <w:jc w:val="right"/>
        <w:rPr>
          <w:color w:val="000000" w:themeColor="text1"/>
          <w:sz w:val="20"/>
        </w:rPr>
      </w:pPr>
      <w:r>
        <w:rPr>
          <w:color w:val="000000" w:themeColor="text1"/>
          <w:sz w:val="20"/>
        </w:rPr>
        <w:t xml:space="preserve"> </w:t>
      </w:r>
    </w:p>
    <w:p w:rsidR="00052FD2" w:rsidRPr="00637460" w:rsidRDefault="00052FD2" w:rsidP="00052FD2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052FD2" w:rsidRPr="00637460" w:rsidRDefault="00052FD2" w:rsidP="00052FD2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</w:rPr>
      </w:pPr>
    </w:p>
    <w:p w:rsidR="00052FD2" w:rsidRPr="00637460" w:rsidRDefault="00052FD2" w:rsidP="00052FD2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</w:rPr>
      </w:pPr>
    </w:p>
    <w:p w:rsidR="00052FD2" w:rsidRPr="00637460" w:rsidRDefault="00052FD2" w:rsidP="00052FD2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</w:rPr>
      </w:pPr>
    </w:p>
    <w:p w:rsidR="00052FD2" w:rsidRPr="00637460" w:rsidRDefault="00052FD2" w:rsidP="00052FD2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Cs w:val="24"/>
          <w:u w:val="single"/>
        </w:rPr>
      </w:pPr>
      <w:r w:rsidRPr="00637460">
        <w:rPr>
          <w:color w:val="000000" w:themeColor="text1"/>
          <w:szCs w:val="24"/>
        </w:rPr>
        <w:t>Квалификация - бакалавр</w:t>
      </w:r>
    </w:p>
    <w:p w:rsidR="00052FD2" w:rsidRPr="00637460" w:rsidRDefault="00052FD2" w:rsidP="00052FD2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052FD2" w:rsidRPr="00637460" w:rsidRDefault="00052FD2" w:rsidP="00052FD2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052FD2" w:rsidRPr="00637460" w:rsidRDefault="00052FD2" w:rsidP="00052FD2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Разработчик:</w:t>
      </w:r>
    </w:p>
    <w:p w:rsidR="00052FD2" w:rsidRPr="00637460" w:rsidRDefault="00052FD2" w:rsidP="00052FD2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  <w:r w:rsidRPr="00637460">
        <w:rPr>
          <w:color w:val="000000" w:themeColor="text1"/>
          <w:sz w:val="20"/>
        </w:rPr>
        <w:t>Семенова А.Н., к.э.н., доц.</w:t>
      </w:r>
    </w:p>
    <w:p w:rsidR="00052FD2" w:rsidRPr="00637460" w:rsidRDefault="00052FD2" w:rsidP="00052FD2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052FD2" w:rsidRPr="00637460" w:rsidRDefault="00052FD2" w:rsidP="00052FD2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052FD2" w:rsidRPr="00637460" w:rsidRDefault="00052FD2" w:rsidP="00052FD2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052FD2" w:rsidRPr="00637460" w:rsidRDefault="00052FD2" w:rsidP="00052FD2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052FD2" w:rsidRPr="00637460" w:rsidRDefault="00052FD2" w:rsidP="00052FD2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052FD2" w:rsidRPr="00637460" w:rsidRDefault="00052FD2" w:rsidP="00052FD2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052FD2" w:rsidRPr="00637460" w:rsidRDefault="00052FD2" w:rsidP="00052FD2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052FD2" w:rsidRPr="00637460" w:rsidRDefault="00052FD2" w:rsidP="00052FD2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052FD2" w:rsidRPr="00637460" w:rsidRDefault="00052FD2" w:rsidP="00052FD2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rStyle w:val="ab"/>
          <w:b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Москва 202</w:t>
      </w:r>
      <w:r w:rsidR="00E0651B">
        <w:rPr>
          <w:color w:val="000000" w:themeColor="text1"/>
          <w:sz w:val="20"/>
        </w:rPr>
        <w:t>3</w:t>
      </w:r>
      <w:bookmarkStart w:id="0" w:name="_GoBack"/>
      <w:bookmarkEnd w:id="0"/>
    </w:p>
    <w:p w:rsidR="00052FD2" w:rsidRPr="00637460" w:rsidRDefault="00052FD2" w:rsidP="00052FD2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b/>
          <w:caps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br w:type="page"/>
      </w:r>
    </w:p>
    <w:p w:rsidR="00052FD2" w:rsidRPr="00637460" w:rsidRDefault="00052FD2" w:rsidP="00052FD2">
      <w:pPr>
        <w:pStyle w:val="10"/>
        <w:tabs>
          <w:tab w:val="right" w:leader="dot" w:pos="9600"/>
        </w:tabs>
        <w:ind w:firstLine="709"/>
        <w:rPr>
          <w:rFonts w:ascii="Times New Roman" w:hAnsi="Times New Roman"/>
          <w:b/>
          <w:color w:val="000000" w:themeColor="text1"/>
        </w:rPr>
      </w:pPr>
      <w:r w:rsidRPr="00637460">
        <w:rPr>
          <w:rFonts w:ascii="Times New Roman" w:hAnsi="Times New Roman"/>
          <w:b/>
          <w:color w:val="000000" w:themeColor="text1"/>
        </w:rPr>
        <w:lastRenderedPageBreak/>
        <w:t>1. Цели и задачи дисциплины</w:t>
      </w:r>
    </w:p>
    <w:p w:rsidR="00052FD2" w:rsidRPr="00637460" w:rsidRDefault="00052FD2" w:rsidP="00052FD2">
      <w:pPr>
        <w:pStyle w:val="aff8"/>
        <w:tabs>
          <w:tab w:val="left" w:pos="1080"/>
        </w:tabs>
        <w:suppressAutoHyphens/>
        <w:spacing w:before="0" w:after="0"/>
        <w:ind w:left="0" w:firstLine="709"/>
        <w:jc w:val="both"/>
        <w:rPr>
          <w:b/>
          <w:color w:val="000000" w:themeColor="text1"/>
          <w:sz w:val="20"/>
        </w:rPr>
      </w:pPr>
      <w:r w:rsidRPr="00637460">
        <w:rPr>
          <w:i/>
          <w:iCs/>
          <w:color w:val="000000" w:themeColor="text1"/>
          <w:sz w:val="20"/>
        </w:rPr>
        <w:t>Цель дисциплины</w:t>
      </w:r>
      <w:r w:rsidRPr="00637460">
        <w:rPr>
          <w:color w:val="000000" w:themeColor="text1"/>
          <w:sz w:val="20"/>
        </w:rPr>
        <w:t xml:space="preserve"> - дать обучающимся знания о принципах, правилах, приемах и методах ведения бухгалтерского финансового учета деятельности организаций различных форм собственности, использовании учетной информации для принятия управленческих решений.</w:t>
      </w:r>
    </w:p>
    <w:p w:rsidR="00052FD2" w:rsidRPr="00637460" w:rsidRDefault="00052FD2" w:rsidP="00052FD2">
      <w:pPr>
        <w:pStyle w:val="aff8"/>
        <w:tabs>
          <w:tab w:val="left" w:pos="1080"/>
        </w:tabs>
        <w:suppressAutoHyphens/>
        <w:spacing w:before="0" w:after="0"/>
        <w:ind w:left="0" w:firstLine="709"/>
        <w:jc w:val="both"/>
        <w:rPr>
          <w:b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В процессе обучения обучающиеся должны научиться адаптировать полученные знания и навыки к конкретным условиям функционирования организаций (предприятий) и целей предпринимательства различных форм собственности.</w:t>
      </w:r>
    </w:p>
    <w:p w:rsidR="00052FD2" w:rsidRPr="00637460" w:rsidRDefault="00052FD2" w:rsidP="00052FD2">
      <w:pPr>
        <w:pStyle w:val="aff8"/>
        <w:tabs>
          <w:tab w:val="left" w:pos="1080"/>
        </w:tabs>
        <w:suppressAutoHyphens/>
        <w:spacing w:before="0" w:after="0"/>
        <w:ind w:left="0" w:firstLine="709"/>
        <w:jc w:val="both"/>
        <w:rPr>
          <w:bCs/>
          <w:i/>
          <w:color w:val="000000" w:themeColor="text1"/>
          <w:sz w:val="20"/>
        </w:rPr>
      </w:pPr>
      <w:r w:rsidRPr="00637460">
        <w:rPr>
          <w:i/>
          <w:color w:val="000000" w:themeColor="text1"/>
          <w:sz w:val="20"/>
        </w:rPr>
        <w:t>Задачи дисциплины:</w:t>
      </w:r>
    </w:p>
    <w:p w:rsidR="00052FD2" w:rsidRPr="00637460" w:rsidRDefault="00052FD2" w:rsidP="00052FD2">
      <w:pPr>
        <w:pStyle w:val="aff8"/>
        <w:tabs>
          <w:tab w:val="left" w:pos="1080"/>
        </w:tabs>
        <w:suppressAutoHyphens/>
        <w:spacing w:before="0" w:after="0"/>
        <w:ind w:left="0" w:firstLine="709"/>
        <w:jc w:val="both"/>
        <w:rPr>
          <w:b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 изучение теоретических положений бухгалтерского финансового учета, основанных на исторических традициях и современных тенденциях развития учетной науки;</w:t>
      </w:r>
    </w:p>
    <w:p w:rsidR="00052FD2" w:rsidRPr="00637460" w:rsidRDefault="00052FD2" w:rsidP="00052FD2">
      <w:pPr>
        <w:pStyle w:val="aff8"/>
        <w:tabs>
          <w:tab w:val="left" w:pos="1080"/>
        </w:tabs>
        <w:suppressAutoHyphens/>
        <w:spacing w:before="0" w:after="0"/>
        <w:ind w:left="0" w:firstLine="709"/>
        <w:jc w:val="both"/>
        <w:rPr>
          <w:b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 ознакомление с организационно-методологическими аспектами бухгалтерского финансового учета в экономических субъектах;</w:t>
      </w:r>
    </w:p>
    <w:p w:rsidR="00052FD2" w:rsidRPr="00637460" w:rsidRDefault="00052FD2" w:rsidP="00052FD2">
      <w:pPr>
        <w:pStyle w:val="aff8"/>
        <w:tabs>
          <w:tab w:val="left" w:pos="1080"/>
        </w:tabs>
        <w:suppressAutoHyphens/>
        <w:spacing w:before="0" w:after="0"/>
        <w:ind w:left="0" w:firstLine="709"/>
        <w:jc w:val="both"/>
        <w:rPr>
          <w:b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 получение знаний о методике и порядке ведения учета активов, обязательств, источников финансирования деятельности экономического субъекта, его доходов и расходов и других объектов бухгалтерского финансового учета;</w:t>
      </w:r>
    </w:p>
    <w:p w:rsidR="00052FD2" w:rsidRPr="00637460" w:rsidRDefault="00052FD2" w:rsidP="00052FD2">
      <w:pPr>
        <w:pStyle w:val="aff8"/>
        <w:tabs>
          <w:tab w:val="left" w:pos="1080"/>
        </w:tabs>
        <w:suppressAutoHyphens/>
        <w:spacing w:before="0" w:after="0"/>
        <w:ind w:left="0" w:firstLine="709"/>
        <w:jc w:val="both"/>
        <w:rPr>
          <w:b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 получение знаний о методах и способах получения необходимой для составления бухгалтерской отчетности информации, удовлетворяющей требованиям различных пользователей;</w:t>
      </w:r>
    </w:p>
    <w:p w:rsidR="00052FD2" w:rsidRPr="00637460" w:rsidRDefault="00052FD2" w:rsidP="00052FD2">
      <w:pPr>
        <w:pStyle w:val="aff8"/>
        <w:tabs>
          <w:tab w:val="left" w:pos="1080"/>
        </w:tabs>
        <w:suppressAutoHyphens/>
        <w:spacing w:before="0" w:after="0"/>
        <w:ind w:left="0" w:firstLine="709"/>
        <w:jc w:val="both"/>
        <w:rPr>
          <w:b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 приобретение практических навыков ведения бухгалтерского финансового учета, формирования и интерпретации основных показателей бухгалтерской финансовой отчетности..</w:t>
      </w:r>
    </w:p>
    <w:p w:rsidR="00052FD2" w:rsidRPr="00637460" w:rsidRDefault="00052FD2" w:rsidP="00052FD2">
      <w:pPr>
        <w:widowControl/>
        <w:snapToGrid/>
        <w:spacing w:before="0" w:after="0"/>
        <w:ind w:firstLine="709"/>
        <w:rPr>
          <w:color w:val="000000" w:themeColor="text1"/>
          <w:sz w:val="20"/>
        </w:rPr>
      </w:pPr>
    </w:p>
    <w:p w:rsidR="00052FD2" w:rsidRPr="00637460" w:rsidRDefault="00052FD2" w:rsidP="00052FD2">
      <w:pPr>
        <w:pStyle w:val="10"/>
        <w:tabs>
          <w:tab w:val="right" w:leader="dot" w:pos="9600"/>
        </w:tabs>
        <w:ind w:firstLine="709"/>
        <w:rPr>
          <w:rFonts w:ascii="Times New Roman" w:hAnsi="Times New Roman"/>
          <w:b/>
          <w:color w:val="000000" w:themeColor="text1"/>
        </w:rPr>
      </w:pPr>
      <w:r w:rsidRPr="00637460">
        <w:rPr>
          <w:rFonts w:ascii="Times New Roman" w:hAnsi="Times New Roman"/>
          <w:b/>
          <w:color w:val="000000" w:themeColor="text1"/>
        </w:rPr>
        <w:t>2 Место дисциплины в структуре ОП</w:t>
      </w:r>
    </w:p>
    <w:p w:rsidR="00052FD2" w:rsidRPr="00637460" w:rsidRDefault="00052FD2" w:rsidP="00052FD2">
      <w:pPr>
        <w:pStyle w:val="af2"/>
        <w:tabs>
          <w:tab w:val="left" w:pos="900"/>
          <w:tab w:val="left" w:pos="1080"/>
        </w:tabs>
        <w:suppressAutoHyphens/>
        <w:ind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Дисциплина «Бухгалтерский финансовый учет и отчетность» относится </w:t>
      </w:r>
      <w:r w:rsidRPr="00637460">
        <w:rPr>
          <w:rFonts w:ascii="Times New Roman" w:hAnsi="Times New Roman"/>
          <w:bCs/>
          <w:color w:val="000000" w:themeColor="text1"/>
        </w:rPr>
        <w:t xml:space="preserve">к дисциплинам части, формируемой участниками образовательных отношений, </w:t>
      </w:r>
      <w:r w:rsidRPr="00637460">
        <w:rPr>
          <w:rFonts w:ascii="Times New Roman" w:hAnsi="Times New Roman"/>
          <w:color w:val="000000" w:themeColor="text1"/>
        </w:rPr>
        <w:t xml:space="preserve">Блока 1.  </w:t>
      </w:r>
    </w:p>
    <w:p w:rsidR="00052FD2" w:rsidRPr="00637460" w:rsidRDefault="00052FD2" w:rsidP="00052FD2">
      <w:pPr>
        <w:pStyle w:val="10"/>
        <w:tabs>
          <w:tab w:val="right" w:leader="dot" w:pos="9600"/>
        </w:tabs>
        <w:ind w:firstLine="709"/>
        <w:rPr>
          <w:rFonts w:ascii="Times New Roman" w:hAnsi="Times New Roman"/>
          <w:color w:val="000000" w:themeColor="text1"/>
        </w:rPr>
      </w:pPr>
    </w:p>
    <w:p w:rsidR="00052FD2" w:rsidRPr="00637460" w:rsidRDefault="00052FD2" w:rsidP="00052FD2">
      <w:pPr>
        <w:pStyle w:val="10"/>
        <w:tabs>
          <w:tab w:val="right" w:leader="dot" w:pos="9600"/>
        </w:tabs>
        <w:ind w:firstLine="709"/>
        <w:rPr>
          <w:rFonts w:ascii="Times New Roman" w:hAnsi="Times New Roman"/>
          <w:b/>
          <w:color w:val="000000" w:themeColor="text1"/>
        </w:rPr>
      </w:pPr>
      <w:r w:rsidRPr="00637460">
        <w:rPr>
          <w:rFonts w:ascii="Times New Roman" w:hAnsi="Times New Roman"/>
          <w:b/>
          <w:color w:val="000000" w:themeColor="text1"/>
        </w:rPr>
        <w:t>3. Планируемые результаты обучения по дисциплине</w:t>
      </w:r>
    </w:p>
    <w:p w:rsidR="00052FD2" w:rsidRPr="00637460" w:rsidRDefault="00052FD2" w:rsidP="00052FD2">
      <w:pPr>
        <w:tabs>
          <w:tab w:val="left" w:pos="900"/>
          <w:tab w:val="left" w:pos="1080"/>
        </w:tabs>
        <w:spacing w:before="0" w:after="0"/>
        <w:ind w:firstLine="709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В результате изучения дисциплины обучающийся должен освоить:</w:t>
      </w:r>
    </w:p>
    <w:p w:rsidR="00C83B4B" w:rsidRDefault="00C83B4B" w:rsidP="00C83B4B">
      <w:pPr>
        <w:tabs>
          <w:tab w:val="left" w:pos="900"/>
        </w:tabs>
        <w:suppressAutoHyphens/>
        <w:spacing w:before="0" w:after="0"/>
        <w:ind w:firstLine="709"/>
        <w:jc w:val="both"/>
        <w:rPr>
          <w:i/>
          <w:color w:val="000000" w:themeColor="text1"/>
          <w:sz w:val="20"/>
        </w:rPr>
      </w:pPr>
      <w:r>
        <w:rPr>
          <w:i/>
          <w:color w:val="000000" w:themeColor="text1"/>
          <w:sz w:val="20"/>
        </w:rPr>
        <w:t>профессиональную компетенцию:</w:t>
      </w:r>
    </w:p>
    <w:p w:rsidR="00C83B4B" w:rsidRDefault="00C83B4B" w:rsidP="00C83B4B">
      <w:pPr>
        <w:tabs>
          <w:tab w:val="left" w:pos="900"/>
        </w:tabs>
        <w:suppressAutoHyphens/>
        <w:spacing w:before="0" w:after="0"/>
        <w:ind w:firstLine="709"/>
        <w:jc w:val="both"/>
        <w:rPr>
          <w:color w:val="000000" w:themeColor="text1"/>
          <w:sz w:val="20"/>
        </w:rPr>
      </w:pPr>
      <w:r>
        <w:rPr>
          <w:color w:val="000000" w:themeColor="text1"/>
          <w:sz w:val="20"/>
        </w:rPr>
        <w:t>ПК-2. Способен на основе существующих методик, нормативно-правовой базы рассчитывать финансово-экономические показатели деятельности экономических субъектов, анализировать, оценивать и использовать полученные результаты для принятия экономических, финансовых и инвестиционных решений</w:t>
      </w:r>
    </w:p>
    <w:p w:rsidR="00C83B4B" w:rsidRDefault="00C83B4B" w:rsidP="00C83B4B">
      <w:pPr>
        <w:tabs>
          <w:tab w:val="left" w:pos="900"/>
        </w:tabs>
        <w:suppressAutoHyphens/>
        <w:spacing w:before="0" w:after="0"/>
        <w:ind w:firstLine="709"/>
        <w:jc w:val="both"/>
        <w:rPr>
          <w:color w:val="000000" w:themeColor="text1"/>
          <w:sz w:val="20"/>
        </w:rPr>
      </w:pPr>
    </w:p>
    <w:p w:rsidR="00C83B4B" w:rsidRDefault="00C83B4B" w:rsidP="00C83B4B">
      <w:pPr>
        <w:tabs>
          <w:tab w:val="left" w:pos="900"/>
        </w:tabs>
        <w:suppressAutoHyphens/>
        <w:spacing w:before="0" w:after="0"/>
        <w:ind w:firstLine="709"/>
        <w:jc w:val="both"/>
        <w:rPr>
          <w:b/>
          <w:i/>
          <w:color w:val="000000" w:themeColor="text1"/>
          <w:sz w:val="20"/>
        </w:rPr>
      </w:pPr>
      <w:r>
        <w:rPr>
          <w:b/>
          <w:i/>
          <w:color w:val="000000" w:themeColor="text1"/>
          <w:sz w:val="20"/>
        </w:rPr>
        <w:t>Результаты освоения дисциплины, установленные индикаторы достижения компетенций</w:t>
      </w:r>
    </w:p>
    <w:p w:rsidR="00C83B4B" w:rsidRDefault="00C83B4B" w:rsidP="00C83B4B">
      <w:pPr>
        <w:pStyle w:val="aff8"/>
        <w:tabs>
          <w:tab w:val="left" w:pos="900"/>
        </w:tabs>
        <w:suppressAutoHyphens/>
        <w:spacing w:before="0" w:after="0"/>
        <w:ind w:left="0"/>
        <w:jc w:val="both"/>
        <w:rPr>
          <w:color w:val="000000" w:themeColor="text1"/>
          <w:sz w:val="20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29"/>
        <w:gridCol w:w="3478"/>
        <w:gridCol w:w="4482"/>
      </w:tblGrid>
      <w:tr w:rsidR="00C83B4B" w:rsidTr="00C83B4B">
        <w:trPr>
          <w:tblHeader/>
        </w:trPr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B4B" w:rsidRDefault="00C83B4B">
            <w:pPr>
              <w:tabs>
                <w:tab w:val="left" w:pos="1080"/>
              </w:tabs>
              <w:spacing w:before="0" w:after="0" w:line="276" w:lineRule="auto"/>
              <w:jc w:val="center"/>
              <w:rPr>
                <w:b/>
                <w:color w:val="000000" w:themeColor="text1"/>
                <w:sz w:val="20"/>
                <w:lang w:eastAsia="en-US"/>
              </w:rPr>
            </w:pPr>
            <w:r>
              <w:rPr>
                <w:b/>
                <w:color w:val="000000" w:themeColor="text1"/>
                <w:sz w:val="20"/>
                <w:lang w:eastAsia="en-US"/>
              </w:rPr>
              <w:t xml:space="preserve">Наименование </w:t>
            </w:r>
            <w:r>
              <w:rPr>
                <w:b/>
                <w:color w:val="000000" w:themeColor="text1"/>
                <w:sz w:val="20"/>
                <w:lang w:eastAsia="en-US"/>
              </w:rPr>
              <w:br/>
              <w:t>компетенции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B4B" w:rsidRDefault="00C83B4B">
            <w:pPr>
              <w:tabs>
                <w:tab w:val="left" w:pos="234"/>
                <w:tab w:val="left" w:pos="1080"/>
              </w:tabs>
              <w:spacing w:before="0" w:after="0" w:line="276" w:lineRule="auto"/>
              <w:jc w:val="center"/>
              <w:rPr>
                <w:b/>
                <w:color w:val="000000" w:themeColor="text1"/>
                <w:sz w:val="20"/>
                <w:lang w:eastAsia="en-US"/>
              </w:rPr>
            </w:pPr>
            <w:r>
              <w:rPr>
                <w:b/>
                <w:color w:val="000000" w:themeColor="text1"/>
                <w:sz w:val="20"/>
                <w:lang w:eastAsia="en-US"/>
              </w:rPr>
              <w:t>Индикаторы достижения компетенции</w:t>
            </w: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B4B" w:rsidRDefault="00C83B4B">
            <w:pPr>
              <w:tabs>
                <w:tab w:val="left" w:pos="1080"/>
              </w:tabs>
              <w:spacing w:before="0" w:after="0" w:line="276" w:lineRule="auto"/>
              <w:jc w:val="center"/>
              <w:rPr>
                <w:b/>
                <w:color w:val="000000" w:themeColor="text1"/>
                <w:sz w:val="20"/>
                <w:lang w:eastAsia="en-US"/>
              </w:rPr>
            </w:pPr>
            <w:r>
              <w:rPr>
                <w:b/>
                <w:color w:val="000000" w:themeColor="text1"/>
                <w:sz w:val="20"/>
                <w:lang w:eastAsia="en-US"/>
              </w:rPr>
              <w:t xml:space="preserve">Показатели (планируемые) результаты </w:t>
            </w:r>
            <w:r>
              <w:rPr>
                <w:b/>
                <w:color w:val="000000" w:themeColor="text1"/>
                <w:sz w:val="20"/>
                <w:lang w:eastAsia="en-US"/>
              </w:rPr>
              <w:br/>
              <w:t>обучения</w:t>
            </w:r>
          </w:p>
        </w:tc>
      </w:tr>
      <w:tr w:rsidR="00C83B4B" w:rsidTr="00C83B4B"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B4B" w:rsidRDefault="00C83B4B">
            <w:pPr>
              <w:tabs>
                <w:tab w:val="left" w:pos="900"/>
                <w:tab w:val="left" w:pos="1080"/>
              </w:tabs>
              <w:suppressAutoHyphens/>
              <w:overflowPunct w:val="0"/>
              <w:autoSpaceDE w:val="0"/>
              <w:autoSpaceDN w:val="0"/>
              <w:adjustRightInd w:val="0"/>
              <w:spacing w:before="0" w:after="0" w:line="276" w:lineRule="auto"/>
              <w:textAlignment w:val="baseline"/>
              <w:rPr>
                <w:color w:val="000000" w:themeColor="text1"/>
                <w:sz w:val="20"/>
                <w:lang w:eastAsia="en-US"/>
              </w:rPr>
            </w:pPr>
            <w:r>
              <w:rPr>
                <w:color w:val="000000" w:themeColor="text1"/>
                <w:sz w:val="20"/>
                <w:lang w:eastAsia="en-US"/>
              </w:rPr>
              <w:t>ПК-2. Способен на основе существующих методик, нормативно-правовой базы рассчитывать финансово-экономические показатели деятельности экономических субъектов, анализировать, оценивать и использовать полученные результаты для принятия экономических, финансовых и инвестиционных решений</w:t>
            </w:r>
          </w:p>
        </w:tc>
        <w:tc>
          <w:tcPr>
            <w:tcW w:w="3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B4B" w:rsidRDefault="00C83B4B">
            <w:pPr>
              <w:tabs>
                <w:tab w:val="left" w:pos="1080"/>
              </w:tabs>
              <w:spacing w:before="0" w:after="0" w:line="276" w:lineRule="auto"/>
              <w:rPr>
                <w:color w:val="000000" w:themeColor="text1"/>
                <w:sz w:val="20"/>
                <w:lang w:eastAsia="en-US"/>
              </w:rPr>
            </w:pPr>
            <w:r>
              <w:rPr>
                <w:color w:val="000000" w:themeColor="text1"/>
                <w:sz w:val="20"/>
                <w:lang w:eastAsia="en-US"/>
              </w:rPr>
              <w:t>ПК-2.1. Владеет навыками поиска, анализа и использования нормативных и правовых документов в деятельности экономических субъектов</w:t>
            </w:r>
          </w:p>
          <w:p w:rsidR="00C83B4B" w:rsidRDefault="00C83B4B">
            <w:pPr>
              <w:tabs>
                <w:tab w:val="left" w:pos="1080"/>
              </w:tabs>
              <w:spacing w:before="0" w:after="0" w:line="276" w:lineRule="auto"/>
              <w:rPr>
                <w:color w:val="000000" w:themeColor="text1"/>
                <w:sz w:val="20"/>
                <w:lang w:eastAsia="en-US"/>
              </w:rPr>
            </w:pPr>
            <w:r>
              <w:rPr>
                <w:color w:val="000000" w:themeColor="text1"/>
                <w:sz w:val="20"/>
                <w:lang w:eastAsia="en-US"/>
              </w:rPr>
              <w:t>ПК-2.2. Анализирует финансовую, бухгалтерскую и статистическую отчетность, применяет нормативно-правовую базу, регламентирующую порядок расчета финансово-экономических показателей</w:t>
            </w:r>
          </w:p>
          <w:p w:rsidR="00C83B4B" w:rsidRDefault="00C83B4B">
            <w:pPr>
              <w:tabs>
                <w:tab w:val="left" w:pos="1080"/>
              </w:tabs>
              <w:spacing w:before="0" w:after="0" w:line="276" w:lineRule="auto"/>
              <w:rPr>
                <w:color w:val="000000" w:themeColor="text1"/>
                <w:sz w:val="20"/>
                <w:lang w:eastAsia="en-US"/>
              </w:rPr>
            </w:pPr>
            <w:r>
              <w:rPr>
                <w:color w:val="000000" w:themeColor="text1"/>
                <w:sz w:val="20"/>
                <w:lang w:eastAsia="en-US"/>
              </w:rPr>
              <w:t>ПК-2.4. Рассчитывает и интерпретирует показатели деятельности экономических субъектов</w:t>
            </w:r>
          </w:p>
          <w:p w:rsidR="00C83B4B" w:rsidRDefault="00C83B4B">
            <w:pPr>
              <w:tabs>
                <w:tab w:val="left" w:pos="1080"/>
              </w:tabs>
              <w:spacing w:before="0" w:after="0" w:line="276" w:lineRule="auto"/>
              <w:rPr>
                <w:b/>
                <w:color w:val="000000" w:themeColor="text1"/>
                <w:sz w:val="20"/>
                <w:u w:val="single"/>
                <w:lang w:eastAsia="en-US"/>
              </w:rPr>
            </w:pPr>
            <w:r>
              <w:rPr>
                <w:color w:val="000000" w:themeColor="text1"/>
                <w:sz w:val="20"/>
                <w:lang w:eastAsia="en-US"/>
              </w:rPr>
              <w:t>ПК-2.5. Использует результаты анализа при составлении финансовых планов и принятий экономических, финансовых и инвестиционных решений</w:t>
            </w: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B4B" w:rsidRDefault="00C83B4B">
            <w:pPr>
              <w:tabs>
                <w:tab w:val="left" w:pos="269"/>
                <w:tab w:val="left" w:pos="653"/>
                <w:tab w:val="left" w:pos="1080"/>
              </w:tabs>
              <w:spacing w:before="0" w:after="0" w:line="276" w:lineRule="auto"/>
              <w:rPr>
                <w:b/>
                <w:color w:val="000000" w:themeColor="text1"/>
                <w:sz w:val="20"/>
                <w:u w:val="single"/>
                <w:lang w:eastAsia="en-US"/>
              </w:rPr>
            </w:pPr>
            <w:r>
              <w:rPr>
                <w:b/>
                <w:color w:val="000000" w:themeColor="text1"/>
                <w:sz w:val="20"/>
                <w:u w:val="single"/>
                <w:lang w:eastAsia="en-US"/>
              </w:rPr>
              <w:t>Знать:</w:t>
            </w:r>
          </w:p>
          <w:p w:rsidR="00C83B4B" w:rsidRDefault="00C83B4B" w:rsidP="00C83B4B">
            <w:pPr>
              <w:widowControl/>
              <w:numPr>
                <w:ilvl w:val="0"/>
                <w:numId w:val="41"/>
              </w:numPr>
              <w:tabs>
                <w:tab w:val="left" w:pos="269"/>
                <w:tab w:val="left" w:pos="653"/>
              </w:tabs>
              <w:snapToGrid/>
              <w:spacing w:before="0" w:after="0" w:line="276" w:lineRule="auto"/>
              <w:ind w:left="0" w:firstLine="0"/>
              <w:jc w:val="both"/>
              <w:rPr>
                <w:color w:val="000000" w:themeColor="text1"/>
                <w:sz w:val="20"/>
                <w:lang w:eastAsia="en-US"/>
              </w:rPr>
            </w:pPr>
            <w:r>
              <w:rPr>
                <w:color w:val="000000" w:themeColor="text1"/>
                <w:sz w:val="20"/>
                <w:lang w:eastAsia="en-US"/>
              </w:rPr>
              <w:t>историю возникновения и развития учета и анализа;</w:t>
            </w:r>
          </w:p>
          <w:p w:rsidR="00C83B4B" w:rsidRDefault="00C83B4B" w:rsidP="00C83B4B">
            <w:pPr>
              <w:widowControl/>
              <w:numPr>
                <w:ilvl w:val="0"/>
                <w:numId w:val="41"/>
              </w:numPr>
              <w:tabs>
                <w:tab w:val="left" w:pos="269"/>
                <w:tab w:val="left" w:pos="653"/>
              </w:tabs>
              <w:snapToGrid/>
              <w:spacing w:before="0" w:after="0" w:line="276" w:lineRule="auto"/>
              <w:ind w:left="0" w:firstLine="0"/>
              <w:jc w:val="both"/>
              <w:rPr>
                <w:color w:val="000000" w:themeColor="text1"/>
                <w:sz w:val="20"/>
                <w:lang w:eastAsia="en-US"/>
              </w:rPr>
            </w:pPr>
            <w:r>
              <w:rPr>
                <w:color w:val="000000" w:themeColor="text1"/>
                <w:sz w:val="20"/>
                <w:lang w:eastAsia="en-US"/>
              </w:rPr>
              <w:t>предмет, методы, место и функции бухгалтерского учета в системе управления;</w:t>
            </w:r>
          </w:p>
          <w:p w:rsidR="00C83B4B" w:rsidRDefault="00C83B4B" w:rsidP="00C83B4B">
            <w:pPr>
              <w:widowControl/>
              <w:numPr>
                <w:ilvl w:val="0"/>
                <w:numId w:val="41"/>
              </w:numPr>
              <w:tabs>
                <w:tab w:val="left" w:pos="269"/>
                <w:tab w:val="left" w:pos="653"/>
              </w:tabs>
              <w:snapToGrid/>
              <w:spacing w:before="0" w:after="0" w:line="276" w:lineRule="auto"/>
              <w:ind w:left="0" w:firstLine="0"/>
              <w:jc w:val="both"/>
              <w:rPr>
                <w:color w:val="000000" w:themeColor="text1"/>
                <w:sz w:val="20"/>
                <w:lang w:eastAsia="en-US"/>
              </w:rPr>
            </w:pPr>
            <w:r>
              <w:rPr>
                <w:color w:val="000000" w:themeColor="text1"/>
                <w:sz w:val="20"/>
                <w:lang w:eastAsia="en-US"/>
              </w:rPr>
              <w:t>основы бухгалтерского финансового учета и отчетности;</w:t>
            </w:r>
          </w:p>
          <w:p w:rsidR="00C83B4B" w:rsidRDefault="00C83B4B" w:rsidP="00C83B4B">
            <w:pPr>
              <w:widowControl/>
              <w:numPr>
                <w:ilvl w:val="0"/>
                <w:numId w:val="41"/>
              </w:numPr>
              <w:tabs>
                <w:tab w:val="left" w:pos="269"/>
                <w:tab w:val="left" w:pos="653"/>
              </w:tabs>
              <w:snapToGrid/>
              <w:spacing w:before="0" w:after="0" w:line="276" w:lineRule="auto"/>
              <w:ind w:left="0" w:firstLine="0"/>
              <w:jc w:val="both"/>
              <w:rPr>
                <w:b/>
                <w:color w:val="000000" w:themeColor="text1"/>
                <w:sz w:val="20"/>
                <w:u w:val="single"/>
                <w:lang w:eastAsia="en-US"/>
              </w:rPr>
            </w:pPr>
            <w:r>
              <w:rPr>
                <w:color w:val="000000" w:themeColor="text1"/>
                <w:sz w:val="20"/>
                <w:lang w:eastAsia="en-US"/>
              </w:rPr>
              <w:t>экономическое содержание показателей бухгалтерских отчетов, источники бухгалтерской и управленческой информации, необходимой для принятия решений.</w:t>
            </w:r>
          </w:p>
        </w:tc>
      </w:tr>
      <w:tr w:rsidR="00C83B4B" w:rsidTr="00C83B4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B4B" w:rsidRDefault="00C83B4B">
            <w:pPr>
              <w:widowControl/>
              <w:snapToGrid/>
              <w:spacing w:before="0" w:after="0"/>
              <w:rPr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B4B" w:rsidRDefault="00C83B4B">
            <w:pPr>
              <w:widowControl/>
              <w:snapToGrid/>
              <w:spacing w:before="0" w:after="0"/>
              <w:rPr>
                <w:b/>
                <w:color w:val="000000" w:themeColor="text1"/>
                <w:sz w:val="20"/>
                <w:u w:val="single"/>
                <w:lang w:eastAsia="en-US"/>
              </w:rPr>
            </w:pP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B4B" w:rsidRDefault="00C83B4B">
            <w:pPr>
              <w:tabs>
                <w:tab w:val="left" w:pos="269"/>
                <w:tab w:val="left" w:pos="653"/>
                <w:tab w:val="left" w:pos="1080"/>
              </w:tabs>
              <w:spacing w:before="0" w:after="0" w:line="276" w:lineRule="auto"/>
              <w:rPr>
                <w:b/>
                <w:color w:val="000000" w:themeColor="text1"/>
                <w:sz w:val="20"/>
                <w:u w:val="single"/>
                <w:lang w:eastAsia="en-US"/>
              </w:rPr>
            </w:pPr>
            <w:r>
              <w:rPr>
                <w:b/>
                <w:color w:val="000000" w:themeColor="text1"/>
                <w:sz w:val="20"/>
                <w:u w:val="single"/>
                <w:lang w:eastAsia="en-US"/>
              </w:rPr>
              <w:t>Уметь:</w:t>
            </w:r>
          </w:p>
          <w:p w:rsidR="00C83B4B" w:rsidRDefault="00C83B4B" w:rsidP="00C83B4B">
            <w:pPr>
              <w:widowControl/>
              <w:numPr>
                <w:ilvl w:val="0"/>
                <w:numId w:val="41"/>
              </w:numPr>
              <w:tabs>
                <w:tab w:val="left" w:pos="269"/>
                <w:tab w:val="left" w:pos="653"/>
              </w:tabs>
              <w:snapToGrid/>
              <w:spacing w:before="0" w:after="0" w:line="276" w:lineRule="auto"/>
              <w:ind w:left="0" w:firstLine="0"/>
              <w:jc w:val="both"/>
              <w:rPr>
                <w:color w:val="000000" w:themeColor="text1"/>
                <w:sz w:val="20"/>
                <w:lang w:eastAsia="en-US"/>
              </w:rPr>
            </w:pPr>
            <w:r>
              <w:rPr>
                <w:color w:val="000000" w:themeColor="text1"/>
                <w:sz w:val="20"/>
                <w:lang w:eastAsia="en-US"/>
              </w:rPr>
              <w:t>выбирать учетную политику, позволяющую получить наиболее качественную бухгалтерскую отчетность;</w:t>
            </w:r>
          </w:p>
          <w:p w:rsidR="00C83B4B" w:rsidRDefault="00C83B4B" w:rsidP="00C83B4B">
            <w:pPr>
              <w:widowControl/>
              <w:numPr>
                <w:ilvl w:val="0"/>
                <w:numId w:val="41"/>
              </w:numPr>
              <w:tabs>
                <w:tab w:val="left" w:pos="269"/>
                <w:tab w:val="left" w:pos="653"/>
                <w:tab w:val="left" w:pos="1134"/>
              </w:tabs>
              <w:snapToGrid/>
              <w:spacing w:before="0" w:after="0" w:line="276" w:lineRule="auto"/>
              <w:ind w:left="0" w:firstLine="0"/>
              <w:jc w:val="both"/>
              <w:rPr>
                <w:color w:val="000000" w:themeColor="text1"/>
                <w:sz w:val="20"/>
                <w:lang w:eastAsia="en-US"/>
              </w:rPr>
            </w:pPr>
            <w:r>
              <w:rPr>
                <w:color w:val="000000" w:themeColor="text1"/>
                <w:sz w:val="20"/>
                <w:lang w:eastAsia="en-US"/>
              </w:rPr>
              <w:t>читать бухгалтерскую отчетность;</w:t>
            </w:r>
          </w:p>
          <w:p w:rsidR="00C83B4B" w:rsidRDefault="00C83B4B" w:rsidP="00C83B4B">
            <w:pPr>
              <w:numPr>
                <w:ilvl w:val="0"/>
                <w:numId w:val="41"/>
              </w:numPr>
              <w:tabs>
                <w:tab w:val="left" w:pos="269"/>
                <w:tab w:val="left" w:pos="653"/>
                <w:tab w:val="left" w:pos="1080"/>
              </w:tabs>
              <w:spacing w:before="0" w:after="0" w:line="276" w:lineRule="auto"/>
              <w:ind w:left="0" w:firstLine="0"/>
              <w:rPr>
                <w:color w:val="000000" w:themeColor="text1"/>
                <w:sz w:val="20"/>
                <w:lang w:eastAsia="en-US"/>
              </w:rPr>
            </w:pPr>
            <w:r>
              <w:rPr>
                <w:color w:val="000000" w:themeColor="text1"/>
                <w:sz w:val="20"/>
                <w:lang w:eastAsia="en-US"/>
              </w:rPr>
              <w:t>анализировать финансовую, бухгалтерскую и статистическую отчетность;</w:t>
            </w:r>
          </w:p>
          <w:p w:rsidR="00C83B4B" w:rsidRDefault="00C83B4B" w:rsidP="00C83B4B">
            <w:pPr>
              <w:numPr>
                <w:ilvl w:val="0"/>
                <w:numId w:val="41"/>
              </w:numPr>
              <w:tabs>
                <w:tab w:val="left" w:pos="269"/>
                <w:tab w:val="left" w:pos="653"/>
                <w:tab w:val="left" w:pos="1080"/>
              </w:tabs>
              <w:spacing w:before="0" w:after="0" w:line="276" w:lineRule="auto"/>
              <w:ind w:left="0" w:firstLine="0"/>
              <w:rPr>
                <w:color w:val="000000" w:themeColor="text1"/>
                <w:sz w:val="20"/>
                <w:lang w:eastAsia="en-US"/>
              </w:rPr>
            </w:pPr>
            <w:r>
              <w:rPr>
                <w:color w:val="000000" w:themeColor="text1"/>
                <w:sz w:val="20"/>
                <w:lang w:eastAsia="en-US"/>
              </w:rPr>
              <w:t>применять нормативно-правовую базу, регламентирующую порядок расчета финансово-экономических показателей;</w:t>
            </w:r>
          </w:p>
          <w:p w:rsidR="00C83B4B" w:rsidRDefault="00C83B4B" w:rsidP="00C83B4B">
            <w:pPr>
              <w:numPr>
                <w:ilvl w:val="0"/>
                <w:numId w:val="41"/>
              </w:numPr>
              <w:tabs>
                <w:tab w:val="left" w:pos="269"/>
                <w:tab w:val="left" w:pos="653"/>
                <w:tab w:val="left" w:pos="1080"/>
              </w:tabs>
              <w:spacing w:before="0" w:after="0" w:line="276" w:lineRule="auto"/>
              <w:ind w:left="0" w:firstLine="0"/>
              <w:rPr>
                <w:color w:val="000000" w:themeColor="text1"/>
                <w:sz w:val="20"/>
                <w:lang w:eastAsia="en-US"/>
              </w:rPr>
            </w:pPr>
            <w:r>
              <w:rPr>
                <w:color w:val="000000" w:themeColor="text1"/>
                <w:sz w:val="20"/>
                <w:lang w:eastAsia="en-US"/>
              </w:rPr>
              <w:t>рассчитывать и интерпретировать показатели деятельности экономических субъектов</w:t>
            </w:r>
          </w:p>
        </w:tc>
      </w:tr>
      <w:tr w:rsidR="00C83B4B" w:rsidTr="00C83B4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B4B" w:rsidRDefault="00C83B4B">
            <w:pPr>
              <w:widowControl/>
              <w:snapToGrid/>
              <w:spacing w:before="0" w:after="0"/>
              <w:rPr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B4B" w:rsidRDefault="00C83B4B">
            <w:pPr>
              <w:widowControl/>
              <w:snapToGrid/>
              <w:spacing w:before="0" w:after="0"/>
              <w:rPr>
                <w:b/>
                <w:color w:val="000000" w:themeColor="text1"/>
                <w:sz w:val="20"/>
                <w:u w:val="single"/>
                <w:lang w:eastAsia="en-US"/>
              </w:rPr>
            </w:pP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B4B" w:rsidRDefault="00C83B4B">
            <w:pPr>
              <w:tabs>
                <w:tab w:val="left" w:pos="269"/>
                <w:tab w:val="left" w:pos="653"/>
                <w:tab w:val="left" w:pos="1080"/>
              </w:tabs>
              <w:spacing w:before="0" w:after="0" w:line="276" w:lineRule="auto"/>
              <w:rPr>
                <w:b/>
                <w:color w:val="000000" w:themeColor="text1"/>
                <w:sz w:val="20"/>
                <w:u w:val="single"/>
                <w:lang w:eastAsia="en-US"/>
              </w:rPr>
            </w:pPr>
            <w:r>
              <w:rPr>
                <w:b/>
                <w:color w:val="000000" w:themeColor="text1"/>
                <w:sz w:val="20"/>
                <w:u w:val="single"/>
                <w:lang w:eastAsia="en-US"/>
              </w:rPr>
              <w:t>Владеть:</w:t>
            </w:r>
          </w:p>
          <w:p w:rsidR="00C83B4B" w:rsidRDefault="00C83B4B" w:rsidP="00C83B4B">
            <w:pPr>
              <w:numPr>
                <w:ilvl w:val="0"/>
                <w:numId w:val="41"/>
              </w:numPr>
              <w:tabs>
                <w:tab w:val="left" w:pos="269"/>
                <w:tab w:val="left" w:pos="653"/>
                <w:tab w:val="left" w:pos="1080"/>
              </w:tabs>
              <w:spacing w:before="0" w:after="0" w:line="276" w:lineRule="auto"/>
              <w:ind w:left="0" w:firstLine="0"/>
              <w:rPr>
                <w:color w:val="000000" w:themeColor="text1"/>
                <w:sz w:val="20"/>
                <w:lang w:eastAsia="en-US"/>
              </w:rPr>
            </w:pPr>
            <w:r>
              <w:rPr>
                <w:color w:val="000000" w:themeColor="text1"/>
                <w:sz w:val="20"/>
                <w:lang w:eastAsia="en-US"/>
              </w:rPr>
              <w:lastRenderedPageBreak/>
              <w:t>навыками поиска, анализа и использования нормативных и правовых документов в деятельности экономических субъектов</w:t>
            </w:r>
          </w:p>
          <w:p w:rsidR="00C83B4B" w:rsidRDefault="00C83B4B" w:rsidP="00C83B4B">
            <w:pPr>
              <w:widowControl/>
              <w:numPr>
                <w:ilvl w:val="0"/>
                <w:numId w:val="41"/>
              </w:numPr>
              <w:tabs>
                <w:tab w:val="left" w:pos="269"/>
                <w:tab w:val="left" w:pos="653"/>
              </w:tabs>
              <w:snapToGrid/>
              <w:spacing w:before="0" w:after="0" w:line="276" w:lineRule="auto"/>
              <w:ind w:left="0" w:firstLine="0"/>
              <w:jc w:val="both"/>
              <w:rPr>
                <w:color w:val="000000" w:themeColor="text1"/>
                <w:sz w:val="20"/>
                <w:lang w:eastAsia="en-US"/>
              </w:rPr>
            </w:pPr>
            <w:r>
              <w:rPr>
                <w:color w:val="000000" w:themeColor="text1"/>
                <w:sz w:val="20"/>
                <w:lang w:eastAsia="en-US"/>
              </w:rPr>
              <w:t>аналитическим мышлением и навыками использования информации бухгалтерской отчетности в процессе принятия управленческих решений;</w:t>
            </w:r>
          </w:p>
          <w:p w:rsidR="00C83B4B" w:rsidRDefault="00C83B4B" w:rsidP="00C83B4B">
            <w:pPr>
              <w:widowControl/>
              <w:numPr>
                <w:ilvl w:val="0"/>
                <w:numId w:val="41"/>
              </w:numPr>
              <w:tabs>
                <w:tab w:val="left" w:pos="269"/>
                <w:tab w:val="left" w:pos="653"/>
              </w:tabs>
              <w:snapToGrid/>
              <w:spacing w:before="0" w:after="0" w:line="276" w:lineRule="auto"/>
              <w:ind w:left="0" w:firstLine="0"/>
              <w:jc w:val="both"/>
              <w:rPr>
                <w:b/>
                <w:color w:val="000000" w:themeColor="text1"/>
                <w:sz w:val="20"/>
                <w:u w:val="single"/>
                <w:lang w:eastAsia="en-US"/>
              </w:rPr>
            </w:pPr>
            <w:r>
              <w:rPr>
                <w:color w:val="000000" w:themeColor="text1"/>
                <w:sz w:val="20"/>
                <w:lang w:eastAsia="en-US"/>
              </w:rPr>
              <w:t>способностью свободно оперировать бухгалтерскими понятиями и категориями, логически грамотно выражать и обосновывать свою точку зрения по анализу отчетности.</w:t>
            </w:r>
          </w:p>
        </w:tc>
      </w:tr>
    </w:tbl>
    <w:p w:rsidR="00C83B4B" w:rsidRDefault="00C83B4B" w:rsidP="00C83B4B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both"/>
        <w:rPr>
          <w:color w:val="000000" w:themeColor="text1"/>
          <w:sz w:val="20"/>
        </w:rPr>
      </w:pPr>
    </w:p>
    <w:p w:rsidR="00052FD2" w:rsidRPr="00637460" w:rsidRDefault="00052FD2" w:rsidP="00052FD2">
      <w:pPr>
        <w:pStyle w:val="10"/>
        <w:tabs>
          <w:tab w:val="right" w:leader="dot" w:pos="9600"/>
        </w:tabs>
        <w:ind w:firstLine="709"/>
        <w:rPr>
          <w:rFonts w:ascii="Times New Roman" w:hAnsi="Times New Roman"/>
          <w:b/>
          <w:color w:val="000000" w:themeColor="text1"/>
        </w:rPr>
      </w:pPr>
      <w:r w:rsidRPr="00637460">
        <w:rPr>
          <w:rFonts w:ascii="Times New Roman" w:hAnsi="Times New Roman"/>
          <w:b/>
          <w:color w:val="000000" w:themeColor="text1"/>
        </w:rPr>
        <w:t xml:space="preserve">4. Объем дисциплины и виды учебной работы </w:t>
      </w:r>
    </w:p>
    <w:p w:rsidR="00052FD2" w:rsidRPr="00637460" w:rsidRDefault="00052FD2" w:rsidP="00052FD2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</w:p>
    <w:p w:rsidR="00052FD2" w:rsidRPr="00637460" w:rsidRDefault="00052FD2" w:rsidP="00052FD2">
      <w:pPr>
        <w:widowControl/>
        <w:snapToGrid/>
        <w:spacing w:before="0" w:after="0"/>
        <w:ind w:firstLine="68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Учебным планом предусматриваются следующие виды работы по дисциплине:</w:t>
      </w:r>
    </w:p>
    <w:p w:rsidR="00052FD2" w:rsidRPr="00637460" w:rsidRDefault="00052FD2" w:rsidP="00052FD2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</w:p>
    <w:tbl>
      <w:tblPr>
        <w:tblW w:w="1028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9"/>
        <w:gridCol w:w="4537"/>
        <w:gridCol w:w="720"/>
        <w:gridCol w:w="900"/>
        <w:gridCol w:w="720"/>
        <w:gridCol w:w="933"/>
        <w:gridCol w:w="687"/>
        <w:gridCol w:w="900"/>
      </w:tblGrid>
      <w:tr w:rsidR="00052FD2" w:rsidRPr="00637460" w:rsidTr="004A57FA">
        <w:tc>
          <w:tcPr>
            <w:tcW w:w="889" w:type="dxa"/>
            <w:vMerge w:val="restart"/>
            <w:vAlign w:val="center"/>
          </w:tcPr>
          <w:p w:rsidR="00052FD2" w:rsidRPr="00637460" w:rsidRDefault="00052FD2" w:rsidP="00052FD2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4537" w:type="dxa"/>
            <w:vMerge w:val="restart"/>
            <w:vAlign w:val="center"/>
          </w:tcPr>
          <w:p w:rsidR="00052FD2" w:rsidRPr="00637460" w:rsidRDefault="00052FD2" w:rsidP="00052FD2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Виды учебных занятий</w:t>
            </w:r>
          </w:p>
        </w:tc>
        <w:tc>
          <w:tcPr>
            <w:tcW w:w="4860" w:type="dxa"/>
            <w:gridSpan w:val="6"/>
          </w:tcPr>
          <w:p w:rsidR="00052FD2" w:rsidRPr="00637460" w:rsidRDefault="00052FD2" w:rsidP="00052FD2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Всего часов по формам обучения, 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. ч</w:t>
            </w:r>
          </w:p>
        </w:tc>
      </w:tr>
      <w:tr w:rsidR="00052FD2" w:rsidRPr="00637460" w:rsidTr="004A57FA">
        <w:tc>
          <w:tcPr>
            <w:tcW w:w="889" w:type="dxa"/>
            <w:vMerge/>
          </w:tcPr>
          <w:p w:rsidR="00052FD2" w:rsidRPr="00637460" w:rsidRDefault="00052FD2" w:rsidP="00052FD2">
            <w:pPr>
              <w:tabs>
                <w:tab w:val="left" w:pos="900"/>
              </w:tabs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537" w:type="dxa"/>
            <w:vMerge/>
          </w:tcPr>
          <w:p w:rsidR="00052FD2" w:rsidRPr="00637460" w:rsidRDefault="00052FD2" w:rsidP="00052FD2">
            <w:pPr>
              <w:tabs>
                <w:tab w:val="left" w:pos="900"/>
              </w:tabs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1620" w:type="dxa"/>
            <w:gridSpan w:val="2"/>
          </w:tcPr>
          <w:p w:rsidR="00052FD2" w:rsidRPr="00637460" w:rsidRDefault="00052FD2" w:rsidP="00052FD2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Очная</w:t>
            </w:r>
          </w:p>
        </w:tc>
        <w:tc>
          <w:tcPr>
            <w:tcW w:w="1653" w:type="dxa"/>
            <w:gridSpan w:val="2"/>
          </w:tcPr>
          <w:p w:rsidR="00052FD2" w:rsidRPr="00637460" w:rsidRDefault="00052FD2" w:rsidP="00052FD2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Очно-заочная</w:t>
            </w:r>
          </w:p>
        </w:tc>
        <w:tc>
          <w:tcPr>
            <w:tcW w:w="1587" w:type="dxa"/>
            <w:gridSpan w:val="2"/>
          </w:tcPr>
          <w:p w:rsidR="00052FD2" w:rsidRPr="00637460" w:rsidRDefault="00052FD2" w:rsidP="00052FD2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Заочная</w:t>
            </w:r>
          </w:p>
        </w:tc>
      </w:tr>
      <w:tr w:rsidR="00052FD2" w:rsidRPr="00637460" w:rsidTr="004A57FA">
        <w:tc>
          <w:tcPr>
            <w:tcW w:w="889" w:type="dxa"/>
            <w:vMerge/>
          </w:tcPr>
          <w:p w:rsidR="00052FD2" w:rsidRPr="00637460" w:rsidRDefault="00052FD2" w:rsidP="00052FD2">
            <w:pPr>
              <w:tabs>
                <w:tab w:val="left" w:pos="900"/>
              </w:tabs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537" w:type="dxa"/>
            <w:vMerge/>
          </w:tcPr>
          <w:p w:rsidR="00052FD2" w:rsidRPr="00637460" w:rsidRDefault="00052FD2" w:rsidP="00052FD2">
            <w:pPr>
              <w:tabs>
                <w:tab w:val="left" w:pos="900"/>
              </w:tabs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052FD2" w:rsidRPr="00637460" w:rsidRDefault="00052FD2" w:rsidP="00052FD2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всего</w:t>
            </w:r>
          </w:p>
        </w:tc>
        <w:tc>
          <w:tcPr>
            <w:tcW w:w="900" w:type="dxa"/>
            <w:vAlign w:val="center"/>
          </w:tcPr>
          <w:p w:rsidR="00052FD2" w:rsidRPr="00637460" w:rsidRDefault="00052FD2" w:rsidP="00052FD2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 том числе</w:t>
            </w:r>
          </w:p>
        </w:tc>
        <w:tc>
          <w:tcPr>
            <w:tcW w:w="720" w:type="dxa"/>
            <w:vAlign w:val="center"/>
          </w:tcPr>
          <w:p w:rsidR="00052FD2" w:rsidRPr="00637460" w:rsidRDefault="00052FD2" w:rsidP="00052FD2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всего</w:t>
            </w:r>
          </w:p>
        </w:tc>
        <w:tc>
          <w:tcPr>
            <w:tcW w:w="933" w:type="dxa"/>
            <w:vAlign w:val="center"/>
          </w:tcPr>
          <w:p w:rsidR="00052FD2" w:rsidRPr="00637460" w:rsidRDefault="00052FD2" w:rsidP="00052FD2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 том числе</w:t>
            </w:r>
          </w:p>
        </w:tc>
        <w:tc>
          <w:tcPr>
            <w:tcW w:w="687" w:type="dxa"/>
            <w:vAlign w:val="center"/>
          </w:tcPr>
          <w:p w:rsidR="00052FD2" w:rsidRPr="00637460" w:rsidRDefault="00052FD2" w:rsidP="00052FD2">
            <w:pPr>
              <w:tabs>
                <w:tab w:val="left" w:pos="900"/>
              </w:tabs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всего</w:t>
            </w:r>
          </w:p>
        </w:tc>
        <w:tc>
          <w:tcPr>
            <w:tcW w:w="900" w:type="dxa"/>
            <w:vAlign w:val="center"/>
          </w:tcPr>
          <w:p w:rsidR="00052FD2" w:rsidRPr="00637460" w:rsidRDefault="00052FD2" w:rsidP="00052FD2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 том числе</w:t>
            </w:r>
          </w:p>
        </w:tc>
      </w:tr>
      <w:tr w:rsidR="0039685D" w:rsidRPr="00637460" w:rsidTr="004A57FA">
        <w:tc>
          <w:tcPr>
            <w:tcW w:w="889" w:type="dxa"/>
            <w:vMerge w:val="restart"/>
          </w:tcPr>
          <w:p w:rsidR="0039685D" w:rsidRPr="00637460" w:rsidRDefault="0039685D" w:rsidP="00052FD2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</w:t>
            </w:r>
          </w:p>
        </w:tc>
        <w:tc>
          <w:tcPr>
            <w:tcW w:w="4537" w:type="dxa"/>
          </w:tcPr>
          <w:p w:rsidR="0039685D" w:rsidRPr="00637460" w:rsidRDefault="0039685D" w:rsidP="00052FD2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Контактная работа (объем работы обучающихся во взаимодействии с преподавателем) (всего)</w:t>
            </w:r>
          </w:p>
        </w:tc>
        <w:tc>
          <w:tcPr>
            <w:tcW w:w="720" w:type="dxa"/>
          </w:tcPr>
          <w:p w:rsidR="0039685D" w:rsidRPr="00637460" w:rsidRDefault="0039685D" w:rsidP="00181D09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26,2</w:t>
            </w:r>
          </w:p>
        </w:tc>
        <w:tc>
          <w:tcPr>
            <w:tcW w:w="900" w:type="dxa"/>
          </w:tcPr>
          <w:p w:rsidR="0039685D" w:rsidRPr="00637460" w:rsidRDefault="0039685D" w:rsidP="00181D09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39685D" w:rsidRPr="00637460" w:rsidRDefault="0039685D" w:rsidP="00052FD2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26,2</w:t>
            </w:r>
          </w:p>
        </w:tc>
        <w:tc>
          <w:tcPr>
            <w:tcW w:w="933" w:type="dxa"/>
          </w:tcPr>
          <w:p w:rsidR="0039685D" w:rsidRPr="00637460" w:rsidRDefault="0039685D" w:rsidP="00052FD2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39685D" w:rsidRPr="00637460" w:rsidRDefault="0039685D" w:rsidP="00052FD2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14,2</w:t>
            </w:r>
          </w:p>
        </w:tc>
        <w:tc>
          <w:tcPr>
            <w:tcW w:w="900" w:type="dxa"/>
          </w:tcPr>
          <w:p w:rsidR="0039685D" w:rsidRPr="00637460" w:rsidRDefault="0039685D" w:rsidP="00052FD2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39685D" w:rsidRPr="00637460" w:rsidTr="004A57FA">
        <w:tc>
          <w:tcPr>
            <w:tcW w:w="889" w:type="dxa"/>
            <w:vMerge/>
          </w:tcPr>
          <w:p w:rsidR="0039685D" w:rsidRPr="00637460" w:rsidRDefault="0039685D" w:rsidP="00052FD2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537" w:type="dxa"/>
          </w:tcPr>
          <w:p w:rsidR="0039685D" w:rsidRPr="00637460" w:rsidRDefault="0039685D" w:rsidP="00052FD2">
            <w:pPr>
              <w:suppressAutoHyphens/>
              <w:spacing w:before="0" w:after="0"/>
              <w:rPr>
                <w:b/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В том числе в форме практической подготовки</w:t>
            </w:r>
          </w:p>
        </w:tc>
        <w:tc>
          <w:tcPr>
            <w:tcW w:w="720" w:type="dxa"/>
          </w:tcPr>
          <w:p w:rsidR="0039685D" w:rsidRPr="00637460" w:rsidRDefault="0039685D" w:rsidP="00181D09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39685D" w:rsidRPr="00637460" w:rsidRDefault="0039685D" w:rsidP="00181D09">
            <w:pPr>
              <w:tabs>
                <w:tab w:val="left" w:pos="900"/>
              </w:tabs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8</w:t>
            </w:r>
          </w:p>
        </w:tc>
        <w:tc>
          <w:tcPr>
            <w:tcW w:w="720" w:type="dxa"/>
          </w:tcPr>
          <w:p w:rsidR="0039685D" w:rsidRPr="00637460" w:rsidRDefault="0039685D" w:rsidP="00052FD2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33" w:type="dxa"/>
          </w:tcPr>
          <w:p w:rsidR="0039685D" w:rsidRPr="00637460" w:rsidRDefault="0039685D" w:rsidP="00052FD2">
            <w:pPr>
              <w:tabs>
                <w:tab w:val="left" w:pos="900"/>
              </w:tabs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8</w:t>
            </w:r>
          </w:p>
        </w:tc>
        <w:tc>
          <w:tcPr>
            <w:tcW w:w="687" w:type="dxa"/>
          </w:tcPr>
          <w:p w:rsidR="0039685D" w:rsidRPr="00637460" w:rsidRDefault="0039685D" w:rsidP="00052FD2">
            <w:pPr>
              <w:pStyle w:val="afff9"/>
              <w:suppressAutoHyphens/>
              <w:snapToGrid w:val="0"/>
              <w:jc w:val="center"/>
              <w:rPr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:rsidR="0039685D" w:rsidRPr="00637460" w:rsidRDefault="0039685D" w:rsidP="00052FD2">
            <w:pPr>
              <w:pStyle w:val="afff9"/>
              <w:suppressAutoHyphens/>
              <w:snapToGrid w:val="0"/>
              <w:jc w:val="center"/>
              <w:rPr>
                <w:i/>
                <w:color w:val="000000" w:themeColor="text1"/>
                <w:sz w:val="20"/>
                <w:szCs w:val="20"/>
              </w:rPr>
            </w:pPr>
            <w:r w:rsidRPr="00637460">
              <w:rPr>
                <w:i/>
                <w:color w:val="000000" w:themeColor="text1"/>
                <w:sz w:val="20"/>
                <w:szCs w:val="20"/>
              </w:rPr>
              <w:t>4</w:t>
            </w:r>
          </w:p>
        </w:tc>
      </w:tr>
      <w:tr w:rsidR="0039685D" w:rsidRPr="00637460" w:rsidTr="00592C0C">
        <w:tc>
          <w:tcPr>
            <w:tcW w:w="889" w:type="dxa"/>
          </w:tcPr>
          <w:p w:rsidR="0039685D" w:rsidRPr="00637460" w:rsidRDefault="0039685D" w:rsidP="00052FD2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1.1</w:t>
            </w:r>
          </w:p>
        </w:tc>
        <w:tc>
          <w:tcPr>
            <w:tcW w:w="4537" w:type="dxa"/>
          </w:tcPr>
          <w:p w:rsidR="0039685D" w:rsidRPr="00637460" w:rsidRDefault="0039685D" w:rsidP="00052FD2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занятия лекционного типа (лекции)</w:t>
            </w:r>
          </w:p>
        </w:tc>
        <w:tc>
          <w:tcPr>
            <w:tcW w:w="720" w:type="dxa"/>
            <w:vAlign w:val="center"/>
          </w:tcPr>
          <w:p w:rsidR="0039685D" w:rsidRPr="00637460" w:rsidRDefault="0039685D" w:rsidP="00181D09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6</w:t>
            </w:r>
          </w:p>
        </w:tc>
        <w:tc>
          <w:tcPr>
            <w:tcW w:w="900" w:type="dxa"/>
          </w:tcPr>
          <w:p w:rsidR="0039685D" w:rsidRPr="00637460" w:rsidRDefault="0039685D" w:rsidP="00181D09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39685D" w:rsidRPr="00637460" w:rsidRDefault="0039685D" w:rsidP="00052FD2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6</w:t>
            </w:r>
          </w:p>
        </w:tc>
        <w:tc>
          <w:tcPr>
            <w:tcW w:w="933" w:type="dxa"/>
          </w:tcPr>
          <w:p w:rsidR="0039685D" w:rsidRPr="00637460" w:rsidRDefault="0039685D" w:rsidP="00052FD2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39685D" w:rsidRPr="00637460" w:rsidRDefault="0039685D" w:rsidP="00052FD2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00" w:type="dxa"/>
          </w:tcPr>
          <w:p w:rsidR="0039685D" w:rsidRPr="00637460" w:rsidRDefault="0039685D" w:rsidP="00052FD2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39685D" w:rsidRPr="00637460" w:rsidTr="00592C0C">
        <w:tc>
          <w:tcPr>
            <w:tcW w:w="889" w:type="dxa"/>
          </w:tcPr>
          <w:p w:rsidR="0039685D" w:rsidRPr="00637460" w:rsidRDefault="0039685D" w:rsidP="00052FD2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1.2</w:t>
            </w:r>
          </w:p>
        </w:tc>
        <w:tc>
          <w:tcPr>
            <w:tcW w:w="4537" w:type="dxa"/>
          </w:tcPr>
          <w:p w:rsidR="0039685D" w:rsidRPr="00637460" w:rsidRDefault="0039685D" w:rsidP="00052FD2">
            <w:pPr>
              <w:suppressAutoHyphens/>
              <w:spacing w:before="0" w:after="0"/>
              <w:rPr>
                <w:rFonts w:eastAsia="Times New Roman"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занятия семинарского типа (практические)*, </w:t>
            </w:r>
          </w:p>
          <w:p w:rsidR="0039685D" w:rsidRPr="00637460" w:rsidRDefault="0039685D" w:rsidP="00052FD2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в том числе: </w:t>
            </w:r>
          </w:p>
        </w:tc>
        <w:tc>
          <w:tcPr>
            <w:tcW w:w="720" w:type="dxa"/>
            <w:vAlign w:val="center"/>
          </w:tcPr>
          <w:p w:rsidR="0039685D" w:rsidRPr="00637460" w:rsidRDefault="0039685D" w:rsidP="00181D09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18</w:t>
            </w:r>
          </w:p>
        </w:tc>
        <w:tc>
          <w:tcPr>
            <w:tcW w:w="900" w:type="dxa"/>
          </w:tcPr>
          <w:p w:rsidR="0039685D" w:rsidRPr="00637460" w:rsidRDefault="0039685D" w:rsidP="00181D09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39685D" w:rsidRPr="00637460" w:rsidRDefault="0039685D" w:rsidP="00052FD2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18</w:t>
            </w:r>
          </w:p>
        </w:tc>
        <w:tc>
          <w:tcPr>
            <w:tcW w:w="933" w:type="dxa"/>
          </w:tcPr>
          <w:p w:rsidR="0039685D" w:rsidRPr="00637460" w:rsidRDefault="0039685D" w:rsidP="00052FD2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39685D" w:rsidRPr="00637460" w:rsidRDefault="0039685D" w:rsidP="00052FD2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900" w:type="dxa"/>
          </w:tcPr>
          <w:p w:rsidR="0039685D" w:rsidRPr="00637460" w:rsidRDefault="0039685D" w:rsidP="00052FD2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39685D" w:rsidRPr="00637460" w:rsidTr="004A57FA">
        <w:tc>
          <w:tcPr>
            <w:tcW w:w="889" w:type="dxa"/>
            <w:vMerge w:val="restart"/>
          </w:tcPr>
          <w:p w:rsidR="0039685D" w:rsidRPr="00637460" w:rsidRDefault="0039685D" w:rsidP="00052FD2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1.2.1</w:t>
            </w:r>
          </w:p>
        </w:tc>
        <w:tc>
          <w:tcPr>
            <w:tcW w:w="4537" w:type="dxa"/>
          </w:tcPr>
          <w:p w:rsidR="0039685D" w:rsidRPr="00637460" w:rsidRDefault="0039685D" w:rsidP="00052FD2">
            <w:pPr>
              <w:suppressAutoHyphens/>
              <w:spacing w:before="0" w:after="0"/>
              <w:rPr>
                <w:rFonts w:eastAsia="Times New Roman"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семинар-дискуссия, </w:t>
            </w:r>
          </w:p>
          <w:p w:rsidR="0039685D" w:rsidRPr="00637460" w:rsidRDefault="0039685D" w:rsidP="00052FD2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практические занятия</w:t>
            </w:r>
          </w:p>
        </w:tc>
        <w:tc>
          <w:tcPr>
            <w:tcW w:w="720" w:type="dxa"/>
          </w:tcPr>
          <w:p w:rsidR="0039685D" w:rsidRPr="00637460" w:rsidRDefault="0039685D" w:rsidP="00181D09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39685D" w:rsidRPr="00637460" w:rsidRDefault="0039685D" w:rsidP="00181D09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0</w:t>
            </w:r>
          </w:p>
          <w:p w:rsidR="0039685D" w:rsidRPr="00637460" w:rsidRDefault="0039685D" w:rsidP="00181D09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18</w:t>
            </w:r>
          </w:p>
        </w:tc>
        <w:tc>
          <w:tcPr>
            <w:tcW w:w="720" w:type="dxa"/>
          </w:tcPr>
          <w:p w:rsidR="0039685D" w:rsidRPr="00637460" w:rsidRDefault="0039685D" w:rsidP="00052FD2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33" w:type="dxa"/>
          </w:tcPr>
          <w:p w:rsidR="0039685D" w:rsidRPr="00637460" w:rsidRDefault="0039685D" w:rsidP="00052FD2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0</w:t>
            </w:r>
          </w:p>
          <w:p w:rsidR="0039685D" w:rsidRPr="00637460" w:rsidRDefault="0039685D" w:rsidP="00052FD2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18</w:t>
            </w:r>
          </w:p>
        </w:tc>
        <w:tc>
          <w:tcPr>
            <w:tcW w:w="687" w:type="dxa"/>
          </w:tcPr>
          <w:p w:rsidR="0039685D" w:rsidRPr="00637460" w:rsidRDefault="0039685D" w:rsidP="00052FD2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39685D" w:rsidRPr="00637460" w:rsidRDefault="0039685D" w:rsidP="00052FD2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:rsidR="0039685D" w:rsidRPr="00637460" w:rsidRDefault="0039685D" w:rsidP="00052FD2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0</w:t>
            </w:r>
          </w:p>
          <w:p w:rsidR="0039685D" w:rsidRPr="00637460" w:rsidRDefault="0039685D" w:rsidP="00052FD2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8</w:t>
            </w:r>
          </w:p>
        </w:tc>
      </w:tr>
      <w:tr w:rsidR="0039685D" w:rsidRPr="00637460" w:rsidTr="00592C0C">
        <w:tc>
          <w:tcPr>
            <w:tcW w:w="889" w:type="dxa"/>
            <w:vMerge/>
          </w:tcPr>
          <w:p w:rsidR="0039685D" w:rsidRPr="00637460" w:rsidRDefault="0039685D" w:rsidP="00052FD2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</w:p>
        </w:tc>
        <w:tc>
          <w:tcPr>
            <w:tcW w:w="4537" w:type="dxa"/>
          </w:tcPr>
          <w:p w:rsidR="0039685D" w:rsidRPr="00637460" w:rsidRDefault="0039685D" w:rsidP="00052FD2">
            <w:pPr>
              <w:suppressAutoHyphens/>
              <w:spacing w:before="0" w:after="0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в форме практической подготовки</w:t>
            </w:r>
          </w:p>
        </w:tc>
        <w:tc>
          <w:tcPr>
            <w:tcW w:w="720" w:type="dxa"/>
            <w:vAlign w:val="center"/>
          </w:tcPr>
          <w:p w:rsidR="0039685D" w:rsidRPr="00637460" w:rsidRDefault="0039685D" w:rsidP="00181D09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39685D" w:rsidRPr="00637460" w:rsidRDefault="0039685D" w:rsidP="00181D09">
            <w:pPr>
              <w:tabs>
                <w:tab w:val="left" w:pos="900"/>
              </w:tabs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8</w:t>
            </w:r>
          </w:p>
        </w:tc>
        <w:tc>
          <w:tcPr>
            <w:tcW w:w="720" w:type="dxa"/>
            <w:vAlign w:val="center"/>
          </w:tcPr>
          <w:p w:rsidR="0039685D" w:rsidRPr="00637460" w:rsidRDefault="0039685D" w:rsidP="00052FD2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33" w:type="dxa"/>
          </w:tcPr>
          <w:p w:rsidR="0039685D" w:rsidRPr="00637460" w:rsidRDefault="0039685D" w:rsidP="00052FD2">
            <w:pPr>
              <w:tabs>
                <w:tab w:val="left" w:pos="900"/>
              </w:tabs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8</w:t>
            </w:r>
          </w:p>
        </w:tc>
        <w:tc>
          <w:tcPr>
            <w:tcW w:w="687" w:type="dxa"/>
          </w:tcPr>
          <w:p w:rsidR="0039685D" w:rsidRPr="00637460" w:rsidRDefault="0039685D" w:rsidP="00052FD2">
            <w:pPr>
              <w:pStyle w:val="afff9"/>
              <w:suppressAutoHyphens/>
              <w:snapToGrid w:val="0"/>
              <w:jc w:val="center"/>
              <w:rPr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:rsidR="0039685D" w:rsidRPr="00637460" w:rsidRDefault="0039685D" w:rsidP="00052FD2">
            <w:pPr>
              <w:pStyle w:val="afff9"/>
              <w:suppressAutoHyphens/>
              <w:snapToGrid w:val="0"/>
              <w:jc w:val="center"/>
              <w:rPr>
                <w:i/>
                <w:color w:val="000000" w:themeColor="text1"/>
                <w:sz w:val="20"/>
                <w:szCs w:val="20"/>
              </w:rPr>
            </w:pPr>
            <w:r w:rsidRPr="00637460">
              <w:rPr>
                <w:i/>
                <w:color w:val="000000" w:themeColor="text1"/>
                <w:sz w:val="20"/>
                <w:szCs w:val="20"/>
              </w:rPr>
              <w:t>4</w:t>
            </w:r>
          </w:p>
        </w:tc>
      </w:tr>
      <w:tr w:rsidR="0039685D" w:rsidRPr="00637460" w:rsidTr="004A57FA">
        <w:tc>
          <w:tcPr>
            <w:tcW w:w="889" w:type="dxa"/>
          </w:tcPr>
          <w:p w:rsidR="0039685D" w:rsidRPr="00637460" w:rsidRDefault="0039685D" w:rsidP="00052FD2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1.2.2</w:t>
            </w:r>
          </w:p>
        </w:tc>
        <w:tc>
          <w:tcPr>
            <w:tcW w:w="4537" w:type="dxa"/>
          </w:tcPr>
          <w:p w:rsidR="0039685D" w:rsidRPr="00637460" w:rsidRDefault="0039685D" w:rsidP="00052FD2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занятия семинарского типа: лабораторные работы  (лабораторные практикумы)</w:t>
            </w:r>
          </w:p>
        </w:tc>
        <w:tc>
          <w:tcPr>
            <w:tcW w:w="720" w:type="dxa"/>
          </w:tcPr>
          <w:p w:rsidR="0039685D" w:rsidRPr="00637460" w:rsidRDefault="0039685D" w:rsidP="00181D09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900" w:type="dxa"/>
          </w:tcPr>
          <w:p w:rsidR="0039685D" w:rsidRPr="00637460" w:rsidRDefault="0039685D" w:rsidP="00181D09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39685D" w:rsidRPr="00637460" w:rsidRDefault="0039685D" w:rsidP="00052FD2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933" w:type="dxa"/>
          </w:tcPr>
          <w:p w:rsidR="0039685D" w:rsidRPr="00637460" w:rsidRDefault="0039685D" w:rsidP="00052FD2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39685D" w:rsidRPr="00637460" w:rsidRDefault="0039685D" w:rsidP="00052FD2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:rsidR="0039685D" w:rsidRPr="00637460" w:rsidRDefault="0039685D" w:rsidP="00052FD2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39685D" w:rsidRPr="00637460" w:rsidTr="004A57FA">
        <w:tc>
          <w:tcPr>
            <w:tcW w:w="889" w:type="dxa"/>
          </w:tcPr>
          <w:p w:rsidR="0039685D" w:rsidRPr="00637460" w:rsidRDefault="0039685D" w:rsidP="00052FD2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1.2.3</w:t>
            </w:r>
          </w:p>
        </w:tc>
        <w:tc>
          <w:tcPr>
            <w:tcW w:w="4537" w:type="dxa"/>
          </w:tcPr>
          <w:p w:rsidR="0039685D" w:rsidRPr="00637460" w:rsidRDefault="0039685D" w:rsidP="00052FD2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курсовое проектирование (выполнение курсовой работы) </w:t>
            </w:r>
          </w:p>
        </w:tc>
        <w:tc>
          <w:tcPr>
            <w:tcW w:w="720" w:type="dxa"/>
          </w:tcPr>
          <w:p w:rsidR="0039685D" w:rsidRPr="00637460" w:rsidRDefault="0039685D" w:rsidP="00181D09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  <w:p w:rsidR="0039685D" w:rsidRPr="00637460" w:rsidRDefault="0039685D" w:rsidP="00181D09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:rsidR="0039685D" w:rsidRPr="00637460" w:rsidRDefault="0039685D" w:rsidP="00181D09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39685D" w:rsidRPr="00637460" w:rsidRDefault="0039685D" w:rsidP="00052FD2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  <w:p w:rsidR="0039685D" w:rsidRPr="00637460" w:rsidRDefault="0039685D" w:rsidP="00052FD2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33" w:type="dxa"/>
          </w:tcPr>
          <w:p w:rsidR="0039685D" w:rsidRPr="00637460" w:rsidRDefault="0039685D" w:rsidP="00052FD2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39685D" w:rsidRPr="00637460" w:rsidRDefault="0039685D" w:rsidP="00052FD2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  <w:p w:rsidR="0039685D" w:rsidRPr="00637460" w:rsidRDefault="0039685D" w:rsidP="00052FD2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39685D" w:rsidRPr="00637460" w:rsidRDefault="0039685D" w:rsidP="00052FD2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</w:tr>
      <w:tr w:rsidR="0039685D" w:rsidRPr="00637460" w:rsidTr="004A57FA">
        <w:tc>
          <w:tcPr>
            <w:tcW w:w="889" w:type="dxa"/>
          </w:tcPr>
          <w:p w:rsidR="0039685D" w:rsidRPr="00637460" w:rsidRDefault="0039685D" w:rsidP="00052FD2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1.3</w:t>
            </w:r>
          </w:p>
        </w:tc>
        <w:tc>
          <w:tcPr>
            <w:tcW w:w="4537" w:type="dxa"/>
          </w:tcPr>
          <w:p w:rsidR="0039685D" w:rsidRPr="00637460" w:rsidRDefault="0039685D" w:rsidP="00052FD2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контроль промежуточной аттестации и оценивание ее результатов, в том числе:</w:t>
            </w:r>
          </w:p>
        </w:tc>
        <w:tc>
          <w:tcPr>
            <w:tcW w:w="720" w:type="dxa"/>
          </w:tcPr>
          <w:p w:rsidR="0039685D" w:rsidRPr="00637460" w:rsidRDefault="0039685D" w:rsidP="00181D09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2,2</w:t>
            </w:r>
          </w:p>
        </w:tc>
        <w:tc>
          <w:tcPr>
            <w:tcW w:w="900" w:type="dxa"/>
          </w:tcPr>
          <w:p w:rsidR="0039685D" w:rsidRPr="00637460" w:rsidRDefault="0039685D" w:rsidP="00181D09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39685D" w:rsidRPr="00637460" w:rsidRDefault="0039685D" w:rsidP="00052FD2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2,2</w:t>
            </w:r>
          </w:p>
        </w:tc>
        <w:tc>
          <w:tcPr>
            <w:tcW w:w="933" w:type="dxa"/>
          </w:tcPr>
          <w:p w:rsidR="0039685D" w:rsidRPr="00637460" w:rsidRDefault="0039685D" w:rsidP="00052FD2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39685D" w:rsidRPr="00637460" w:rsidRDefault="0039685D" w:rsidP="00052FD2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2,2</w:t>
            </w:r>
          </w:p>
        </w:tc>
        <w:tc>
          <w:tcPr>
            <w:tcW w:w="900" w:type="dxa"/>
          </w:tcPr>
          <w:p w:rsidR="0039685D" w:rsidRPr="00637460" w:rsidRDefault="0039685D" w:rsidP="00052FD2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</w:tr>
      <w:tr w:rsidR="0039685D" w:rsidRPr="00637460" w:rsidTr="00592C0C">
        <w:tc>
          <w:tcPr>
            <w:tcW w:w="889" w:type="dxa"/>
          </w:tcPr>
          <w:p w:rsidR="0039685D" w:rsidRPr="00637460" w:rsidRDefault="0039685D" w:rsidP="00052FD2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1.3.1</w:t>
            </w:r>
          </w:p>
        </w:tc>
        <w:tc>
          <w:tcPr>
            <w:tcW w:w="4537" w:type="dxa"/>
          </w:tcPr>
          <w:p w:rsidR="0039685D" w:rsidRPr="00637460" w:rsidRDefault="0039685D" w:rsidP="00052FD2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консультации групповые </w:t>
            </w:r>
          </w:p>
        </w:tc>
        <w:tc>
          <w:tcPr>
            <w:tcW w:w="720" w:type="dxa"/>
            <w:vAlign w:val="center"/>
          </w:tcPr>
          <w:p w:rsidR="0039685D" w:rsidRPr="00637460" w:rsidRDefault="0039685D" w:rsidP="00181D09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39685D" w:rsidRPr="00637460" w:rsidRDefault="0039685D" w:rsidP="00181D09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720" w:type="dxa"/>
            <w:vAlign w:val="center"/>
          </w:tcPr>
          <w:p w:rsidR="0039685D" w:rsidRPr="00637460" w:rsidRDefault="0039685D" w:rsidP="00052FD2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33" w:type="dxa"/>
          </w:tcPr>
          <w:p w:rsidR="0039685D" w:rsidRPr="00637460" w:rsidRDefault="0039685D" w:rsidP="00052FD2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687" w:type="dxa"/>
          </w:tcPr>
          <w:p w:rsidR="0039685D" w:rsidRPr="00637460" w:rsidRDefault="0039685D" w:rsidP="00052FD2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39685D" w:rsidRPr="00637460" w:rsidRDefault="0039685D" w:rsidP="00052FD2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</w:t>
            </w:r>
          </w:p>
        </w:tc>
      </w:tr>
      <w:tr w:rsidR="0039685D" w:rsidRPr="00637460" w:rsidTr="00592C0C">
        <w:tc>
          <w:tcPr>
            <w:tcW w:w="889" w:type="dxa"/>
          </w:tcPr>
          <w:p w:rsidR="0039685D" w:rsidRPr="00637460" w:rsidRDefault="0039685D" w:rsidP="00052FD2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1.3.2</w:t>
            </w:r>
          </w:p>
        </w:tc>
        <w:tc>
          <w:tcPr>
            <w:tcW w:w="4537" w:type="dxa"/>
          </w:tcPr>
          <w:p w:rsidR="0039685D" w:rsidRPr="00637460" w:rsidRDefault="0039685D" w:rsidP="00052FD2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прохождение промежуточной аттестации </w:t>
            </w:r>
          </w:p>
        </w:tc>
        <w:tc>
          <w:tcPr>
            <w:tcW w:w="720" w:type="dxa"/>
            <w:vAlign w:val="center"/>
          </w:tcPr>
          <w:p w:rsidR="0039685D" w:rsidRPr="00637460" w:rsidRDefault="0039685D" w:rsidP="00181D09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39685D" w:rsidRPr="00637460" w:rsidRDefault="0039685D" w:rsidP="00181D09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0,2</w:t>
            </w:r>
          </w:p>
        </w:tc>
        <w:tc>
          <w:tcPr>
            <w:tcW w:w="720" w:type="dxa"/>
            <w:vAlign w:val="center"/>
          </w:tcPr>
          <w:p w:rsidR="0039685D" w:rsidRPr="00637460" w:rsidRDefault="0039685D" w:rsidP="00052FD2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33" w:type="dxa"/>
          </w:tcPr>
          <w:p w:rsidR="0039685D" w:rsidRPr="00637460" w:rsidRDefault="0039685D" w:rsidP="00052FD2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0,2</w:t>
            </w:r>
          </w:p>
        </w:tc>
        <w:tc>
          <w:tcPr>
            <w:tcW w:w="687" w:type="dxa"/>
          </w:tcPr>
          <w:p w:rsidR="0039685D" w:rsidRPr="00637460" w:rsidRDefault="0039685D" w:rsidP="00052FD2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39685D" w:rsidRPr="00637460" w:rsidRDefault="0039685D" w:rsidP="00052FD2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0,2</w:t>
            </w:r>
          </w:p>
        </w:tc>
      </w:tr>
      <w:tr w:rsidR="0039685D" w:rsidRPr="00637460" w:rsidTr="00592C0C">
        <w:tc>
          <w:tcPr>
            <w:tcW w:w="889" w:type="dxa"/>
          </w:tcPr>
          <w:p w:rsidR="0039685D" w:rsidRPr="00637460" w:rsidRDefault="0039685D" w:rsidP="00052FD2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</w:t>
            </w:r>
          </w:p>
        </w:tc>
        <w:tc>
          <w:tcPr>
            <w:tcW w:w="4537" w:type="dxa"/>
          </w:tcPr>
          <w:p w:rsidR="0039685D" w:rsidRPr="00637460" w:rsidRDefault="0039685D" w:rsidP="00052FD2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Самостоятельная работа (всего)</w:t>
            </w:r>
          </w:p>
        </w:tc>
        <w:tc>
          <w:tcPr>
            <w:tcW w:w="720" w:type="dxa"/>
            <w:vAlign w:val="center"/>
          </w:tcPr>
          <w:p w:rsidR="0039685D" w:rsidRPr="00637460" w:rsidRDefault="0039685D" w:rsidP="00181D09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174</w:t>
            </w:r>
          </w:p>
        </w:tc>
        <w:tc>
          <w:tcPr>
            <w:tcW w:w="900" w:type="dxa"/>
          </w:tcPr>
          <w:p w:rsidR="0039685D" w:rsidRPr="00637460" w:rsidRDefault="0039685D" w:rsidP="00181D09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39685D" w:rsidRPr="00637460" w:rsidRDefault="0039685D" w:rsidP="00052FD2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174</w:t>
            </w:r>
          </w:p>
        </w:tc>
        <w:tc>
          <w:tcPr>
            <w:tcW w:w="933" w:type="dxa"/>
          </w:tcPr>
          <w:p w:rsidR="0039685D" w:rsidRPr="00637460" w:rsidRDefault="0039685D" w:rsidP="00052FD2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39685D" w:rsidRPr="00637460" w:rsidRDefault="0039685D" w:rsidP="00052FD2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195</w:t>
            </w:r>
          </w:p>
        </w:tc>
        <w:tc>
          <w:tcPr>
            <w:tcW w:w="900" w:type="dxa"/>
          </w:tcPr>
          <w:p w:rsidR="0039685D" w:rsidRPr="00637460" w:rsidRDefault="0039685D" w:rsidP="00052FD2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</w:tr>
      <w:tr w:rsidR="0039685D" w:rsidRPr="00637460" w:rsidTr="004A57FA">
        <w:tc>
          <w:tcPr>
            <w:tcW w:w="889" w:type="dxa"/>
          </w:tcPr>
          <w:p w:rsidR="0039685D" w:rsidRPr="00637460" w:rsidRDefault="0039685D" w:rsidP="00052FD2">
            <w:pPr>
              <w:tabs>
                <w:tab w:val="center" w:pos="4677"/>
                <w:tab w:val="right" w:pos="9355"/>
              </w:tabs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2.1</w:t>
            </w:r>
          </w:p>
        </w:tc>
        <w:tc>
          <w:tcPr>
            <w:tcW w:w="4537" w:type="dxa"/>
          </w:tcPr>
          <w:p w:rsidR="0039685D" w:rsidRPr="00637460" w:rsidRDefault="0039685D" w:rsidP="00052FD2">
            <w:pPr>
              <w:tabs>
                <w:tab w:val="center" w:pos="4677"/>
                <w:tab w:val="right" w:pos="9355"/>
              </w:tabs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146C56">
              <w:rPr>
                <w:sz w:val="20"/>
              </w:rPr>
              <w:t>работа в электронной информационно-образовательной среде с образовательными ресурсами учебной библиотеки, компьютерными средствами обучения для подготовки к текущему контролю успеваемости  и промежуточной аттестации, к курсовому проектированию (выполнению курсовых работ)</w:t>
            </w:r>
          </w:p>
        </w:tc>
        <w:tc>
          <w:tcPr>
            <w:tcW w:w="720" w:type="dxa"/>
          </w:tcPr>
          <w:p w:rsidR="0039685D" w:rsidRPr="00637460" w:rsidRDefault="0039685D" w:rsidP="00181D09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174</w:t>
            </w:r>
          </w:p>
        </w:tc>
        <w:tc>
          <w:tcPr>
            <w:tcW w:w="900" w:type="dxa"/>
          </w:tcPr>
          <w:p w:rsidR="0039685D" w:rsidRPr="00637460" w:rsidRDefault="0039685D" w:rsidP="00181D09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39685D" w:rsidRPr="00637460" w:rsidRDefault="0039685D" w:rsidP="00052FD2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174</w:t>
            </w:r>
          </w:p>
        </w:tc>
        <w:tc>
          <w:tcPr>
            <w:tcW w:w="933" w:type="dxa"/>
          </w:tcPr>
          <w:p w:rsidR="0039685D" w:rsidRPr="00637460" w:rsidRDefault="0039685D" w:rsidP="00052FD2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39685D" w:rsidRPr="00637460" w:rsidRDefault="0039685D" w:rsidP="00052FD2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195</w:t>
            </w:r>
          </w:p>
        </w:tc>
        <w:tc>
          <w:tcPr>
            <w:tcW w:w="900" w:type="dxa"/>
          </w:tcPr>
          <w:p w:rsidR="0039685D" w:rsidRPr="00637460" w:rsidRDefault="0039685D" w:rsidP="00052FD2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39685D" w:rsidRPr="00637460" w:rsidTr="00592C0C">
        <w:tc>
          <w:tcPr>
            <w:tcW w:w="889" w:type="dxa"/>
          </w:tcPr>
          <w:p w:rsidR="0039685D" w:rsidRPr="00637460" w:rsidRDefault="0039685D" w:rsidP="00052FD2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2.2</w:t>
            </w:r>
          </w:p>
        </w:tc>
        <w:tc>
          <w:tcPr>
            <w:tcW w:w="4537" w:type="dxa"/>
          </w:tcPr>
          <w:p w:rsidR="0039685D" w:rsidRPr="00637460" w:rsidRDefault="0039685D" w:rsidP="00052FD2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самостоятельная работа при подготовке к промежуточной аттестации</w:t>
            </w:r>
          </w:p>
        </w:tc>
        <w:tc>
          <w:tcPr>
            <w:tcW w:w="720" w:type="dxa"/>
            <w:vAlign w:val="center"/>
          </w:tcPr>
          <w:p w:rsidR="0039685D" w:rsidRPr="00637460" w:rsidRDefault="0039685D" w:rsidP="00181D09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15,8</w:t>
            </w:r>
          </w:p>
          <w:p w:rsidR="0039685D" w:rsidRPr="00637460" w:rsidRDefault="0039685D" w:rsidP="00181D09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00" w:type="dxa"/>
            <w:vAlign w:val="center"/>
          </w:tcPr>
          <w:p w:rsidR="0039685D" w:rsidRPr="00637460" w:rsidRDefault="0039685D" w:rsidP="00181D09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39685D" w:rsidRPr="00637460" w:rsidRDefault="0039685D" w:rsidP="00052FD2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15,8</w:t>
            </w:r>
          </w:p>
          <w:p w:rsidR="0039685D" w:rsidRPr="00637460" w:rsidRDefault="0039685D" w:rsidP="00052FD2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33" w:type="dxa"/>
            <w:vAlign w:val="center"/>
          </w:tcPr>
          <w:p w:rsidR="0039685D" w:rsidRPr="00637460" w:rsidRDefault="0039685D" w:rsidP="00052FD2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39685D" w:rsidRPr="00637460" w:rsidRDefault="0039685D" w:rsidP="00052FD2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6,8</w:t>
            </w:r>
          </w:p>
        </w:tc>
        <w:tc>
          <w:tcPr>
            <w:tcW w:w="900" w:type="dxa"/>
          </w:tcPr>
          <w:p w:rsidR="0039685D" w:rsidRPr="00637460" w:rsidRDefault="0039685D" w:rsidP="00052FD2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39685D" w:rsidRPr="00637460" w:rsidTr="00592C0C">
        <w:tc>
          <w:tcPr>
            <w:tcW w:w="889" w:type="dxa"/>
            <w:vMerge w:val="restart"/>
          </w:tcPr>
          <w:p w:rsidR="0039685D" w:rsidRPr="00637460" w:rsidRDefault="0039685D" w:rsidP="00052FD2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3</w:t>
            </w:r>
          </w:p>
        </w:tc>
        <w:tc>
          <w:tcPr>
            <w:tcW w:w="4537" w:type="dxa"/>
            <w:vMerge w:val="restart"/>
          </w:tcPr>
          <w:p w:rsidR="0039685D" w:rsidRPr="00637460" w:rsidRDefault="0039685D" w:rsidP="00052FD2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Общая трудоемкость</w:t>
            </w:r>
            <w:r w:rsidRPr="00637460">
              <w:rPr>
                <w:color w:val="000000" w:themeColor="text1"/>
                <w:sz w:val="20"/>
              </w:rPr>
              <w:t xml:space="preserve">                                   часы</w:t>
            </w:r>
          </w:p>
          <w:p w:rsidR="0039685D" w:rsidRPr="00637460" w:rsidRDefault="0039685D" w:rsidP="00052FD2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дисциплины</w:t>
            </w:r>
            <w:r w:rsidRPr="00637460">
              <w:rPr>
                <w:color w:val="000000" w:themeColor="text1"/>
                <w:sz w:val="20"/>
              </w:rPr>
              <w:t xml:space="preserve">                           зачетные единицы</w:t>
            </w:r>
          </w:p>
          <w:p w:rsidR="0039685D" w:rsidRPr="00637460" w:rsidRDefault="0039685D" w:rsidP="00052FD2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форма промежуточной аттестации</w:t>
            </w:r>
          </w:p>
        </w:tc>
        <w:tc>
          <w:tcPr>
            <w:tcW w:w="720" w:type="dxa"/>
            <w:vAlign w:val="center"/>
          </w:tcPr>
          <w:p w:rsidR="0039685D" w:rsidRPr="00637460" w:rsidRDefault="0039685D" w:rsidP="00181D09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216</w:t>
            </w:r>
          </w:p>
        </w:tc>
        <w:tc>
          <w:tcPr>
            <w:tcW w:w="900" w:type="dxa"/>
            <w:vAlign w:val="center"/>
          </w:tcPr>
          <w:p w:rsidR="0039685D" w:rsidRPr="00637460" w:rsidRDefault="0039685D" w:rsidP="00181D09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39685D" w:rsidRPr="00637460" w:rsidRDefault="0039685D" w:rsidP="00052FD2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216</w:t>
            </w:r>
          </w:p>
        </w:tc>
        <w:tc>
          <w:tcPr>
            <w:tcW w:w="933" w:type="dxa"/>
            <w:vAlign w:val="center"/>
          </w:tcPr>
          <w:p w:rsidR="0039685D" w:rsidRPr="00637460" w:rsidRDefault="0039685D" w:rsidP="00052FD2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  <w:vAlign w:val="center"/>
          </w:tcPr>
          <w:p w:rsidR="0039685D" w:rsidRPr="00637460" w:rsidRDefault="0039685D" w:rsidP="00052FD2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216</w:t>
            </w:r>
          </w:p>
        </w:tc>
        <w:tc>
          <w:tcPr>
            <w:tcW w:w="900" w:type="dxa"/>
            <w:vAlign w:val="center"/>
          </w:tcPr>
          <w:p w:rsidR="0039685D" w:rsidRPr="00637460" w:rsidRDefault="0039685D" w:rsidP="00052FD2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</w:tr>
      <w:tr w:rsidR="0039685D" w:rsidRPr="00637460" w:rsidTr="00592C0C">
        <w:tc>
          <w:tcPr>
            <w:tcW w:w="889" w:type="dxa"/>
            <w:vMerge/>
          </w:tcPr>
          <w:p w:rsidR="0039685D" w:rsidRPr="00637460" w:rsidRDefault="0039685D" w:rsidP="00052FD2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537" w:type="dxa"/>
            <w:vMerge/>
          </w:tcPr>
          <w:p w:rsidR="0039685D" w:rsidRPr="00637460" w:rsidRDefault="0039685D" w:rsidP="00052FD2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39685D" w:rsidRPr="00637460" w:rsidRDefault="0039685D" w:rsidP="00181D09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6</w:t>
            </w:r>
          </w:p>
        </w:tc>
        <w:tc>
          <w:tcPr>
            <w:tcW w:w="900" w:type="dxa"/>
            <w:vAlign w:val="center"/>
          </w:tcPr>
          <w:p w:rsidR="0039685D" w:rsidRPr="00637460" w:rsidRDefault="0039685D" w:rsidP="00181D09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39685D" w:rsidRPr="00637460" w:rsidRDefault="0039685D" w:rsidP="00052FD2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6</w:t>
            </w:r>
          </w:p>
        </w:tc>
        <w:tc>
          <w:tcPr>
            <w:tcW w:w="933" w:type="dxa"/>
            <w:vAlign w:val="center"/>
          </w:tcPr>
          <w:p w:rsidR="0039685D" w:rsidRPr="00637460" w:rsidRDefault="0039685D" w:rsidP="00052FD2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7" w:type="dxa"/>
            <w:vAlign w:val="center"/>
          </w:tcPr>
          <w:p w:rsidR="0039685D" w:rsidRPr="00637460" w:rsidRDefault="0039685D" w:rsidP="00052FD2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6</w:t>
            </w:r>
          </w:p>
        </w:tc>
        <w:tc>
          <w:tcPr>
            <w:tcW w:w="900" w:type="dxa"/>
            <w:vAlign w:val="center"/>
          </w:tcPr>
          <w:p w:rsidR="0039685D" w:rsidRPr="00637460" w:rsidRDefault="0039685D" w:rsidP="00052FD2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</w:tr>
      <w:tr w:rsidR="00052FD2" w:rsidRPr="00637460" w:rsidTr="004A57FA">
        <w:tc>
          <w:tcPr>
            <w:tcW w:w="889" w:type="dxa"/>
            <w:vMerge/>
          </w:tcPr>
          <w:p w:rsidR="00052FD2" w:rsidRPr="00637460" w:rsidRDefault="00052FD2" w:rsidP="00052FD2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537" w:type="dxa"/>
            <w:vMerge/>
          </w:tcPr>
          <w:p w:rsidR="00052FD2" w:rsidRPr="00637460" w:rsidRDefault="00052FD2" w:rsidP="00052FD2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860" w:type="dxa"/>
            <w:gridSpan w:val="6"/>
            <w:vAlign w:val="center"/>
          </w:tcPr>
          <w:p w:rsidR="00052FD2" w:rsidRPr="00637460" w:rsidRDefault="00052FD2" w:rsidP="00052FD2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экзамен</w:t>
            </w:r>
          </w:p>
        </w:tc>
      </w:tr>
    </w:tbl>
    <w:p w:rsidR="00052FD2" w:rsidRPr="00637460" w:rsidRDefault="00052FD2" w:rsidP="00052FD2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*</w:t>
      </w:r>
    </w:p>
    <w:p w:rsidR="00052FD2" w:rsidRPr="00637460" w:rsidRDefault="00052FD2" w:rsidP="00052FD2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Семинар – семинар-дискуссия</w:t>
      </w:r>
    </w:p>
    <w:p w:rsidR="00052FD2" w:rsidRPr="00637460" w:rsidRDefault="00052FD2" w:rsidP="00052FD2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ГТ - практическое занятие - </w:t>
      </w:r>
      <w:proofErr w:type="spellStart"/>
      <w:r w:rsidRPr="00637460">
        <w:rPr>
          <w:color w:val="000000" w:themeColor="text1"/>
          <w:sz w:val="20"/>
        </w:rPr>
        <w:t>глоссарный</w:t>
      </w:r>
      <w:proofErr w:type="spellEnd"/>
      <w:r w:rsidRPr="00637460">
        <w:rPr>
          <w:color w:val="000000" w:themeColor="text1"/>
          <w:sz w:val="20"/>
        </w:rPr>
        <w:t xml:space="preserve"> тренинг</w:t>
      </w:r>
    </w:p>
    <w:p w:rsidR="00052FD2" w:rsidRPr="00637460" w:rsidRDefault="00052FD2" w:rsidP="00052FD2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ТТ - практическое занятие - тест-тренинг </w:t>
      </w:r>
    </w:p>
    <w:p w:rsidR="00052FD2" w:rsidRPr="00637460" w:rsidRDefault="00052FD2" w:rsidP="00052FD2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ПЗТ - практическое занятие - </w:t>
      </w:r>
      <w:proofErr w:type="spellStart"/>
      <w:r w:rsidRPr="00637460">
        <w:rPr>
          <w:color w:val="000000" w:themeColor="text1"/>
          <w:sz w:val="20"/>
        </w:rPr>
        <w:t>позетовое</w:t>
      </w:r>
      <w:proofErr w:type="spellEnd"/>
      <w:r w:rsidRPr="00637460">
        <w:rPr>
          <w:color w:val="000000" w:themeColor="text1"/>
          <w:sz w:val="20"/>
        </w:rPr>
        <w:t xml:space="preserve"> тестирование </w:t>
      </w:r>
    </w:p>
    <w:p w:rsidR="00052FD2" w:rsidRPr="00637460" w:rsidRDefault="00052FD2" w:rsidP="00052FD2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ЛС - практическое занятие - логическая схема</w:t>
      </w:r>
    </w:p>
    <w:p w:rsidR="00052FD2" w:rsidRPr="00637460" w:rsidRDefault="00052FD2" w:rsidP="00052FD2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УД - семинар-обсуждение устного доклада</w:t>
      </w:r>
    </w:p>
    <w:p w:rsidR="00052FD2" w:rsidRPr="00637460" w:rsidRDefault="00052FD2" w:rsidP="00052FD2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lastRenderedPageBreak/>
        <w:t xml:space="preserve">РФ – семинар-обсуждение реферата </w:t>
      </w:r>
    </w:p>
    <w:p w:rsidR="00052FD2" w:rsidRPr="00637460" w:rsidRDefault="00052FD2" w:rsidP="00052FD2">
      <w:pPr>
        <w:spacing w:before="0" w:after="0"/>
        <w:rPr>
          <w:color w:val="000000" w:themeColor="text1"/>
          <w:sz w:val="20"/>
        </w:rPr>
      </w:pPr>
      <w:proofErr w:type="spellStart"/>
      <w:r w:rsidRPr="00637460">
        <w:rPr>
          <w:color w:val="000000" w:themeColor="text1"/>
          <w:sz w:val="20"/>
        </w:rPr>
        <w:t>Асессмент</w:t>
      </w:r>
      <w:proofErr w:type="spellEnd"/>
      <w:r w:rsidRPr="00637460">
        <w:rPr>
          <w:color w:val="000000" w:themeColor="text1"/>
          <w:sz w:val="20"/>
        </w:rPr>
        <w:t xml:space="preserve"> реферата - семинар-</w:t>
      </w:r>
      <w:proofErr w:type="spellStart"/>
      <w:r w:rsidRPr="00637460">
        <w:rPr>
          <w:color w:val="000000" w:themeColor="text1"/>
          <w:sz w:val="20"/>
        </w:rPr>
        <w:t>асессмент</w:t>
      </w:r>
      <w:proofErr w:type="spellEnd"/>
      <w:r w:rsidRPr="00637460">
        <w:rPr>
          <w:color w:val="000000" w:themeColor="text1"/>
          <w:sz w:val="20"/>
        </w:rPr>
        <w:t xml:space="preserve"> реферата</w:t>
      </w:r>
    </w:p>
    <w:p w:rsidR="00052FD2" w:rsidRPr="00637460" w:rsidRDefault="00052FD2" w:rsidP="00052FD2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ВБ - </w:t>
      </w:r>
      <w:proofErr w:type="spellStart"/>
      <w:r w:rsidRPr="00637460">
        <w:rPr>
          <w:color w:val="000000" w:themeColor="text1"/>
          <w:sz w:val="20"/>
        </w:rPr>
        <w:t>вебинар</w:t>
      </w:r>
      <w:proofErr w:type="spellEnd"/>
      <w:r w:rsidRPr="00637460">
        <w:rPr>
          <w:color w:val="000000" w:themeColor="text1"/>
          <w:sz w:val="20"/>
        </w:rPr>
        <w:t xml:space="preserve"> </w:t>
      </w:r>
    </w:p>
    <w:p w:rsidR="00052FD2" w:rsidRPr="00637460" w:rsidRDefault="00052FD2" w:rsidP="00052FD2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УЭ - семинар-обсуждение устного эссе </w:t>
      </w:r>
    </w:p>
    <w:p w:rsidR="00052FD2" w:rsidRPr="00637460" w:rsidRDefault="00052FD2" w:rsidP="00052FD2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АЛТ - практическое занятие - алгоритмический тренинг  </w:t>
      </w:r>
    </w:p>
    <w:p w:rsidR="00052FD2" w:rsidRPr="00637460" w:rsidRDefault="00052FD2" w:rsidP="00052FD2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</w:p>
    <w:p w:rsidR="00052FD2" w:rsidRPr="00637460" w:rsidRDefault="00052FD2" w:rsidP="00052FD2">
      <w:pPr>
        <w:pStyle w:val="10"/>
        <w:tabs>
          <w:tab w:val="right" w:leader="dot" w:pos="9600"/>
        </w:tabs>
        <w:ind w:firstLine="709"/>
        <w:rPr>
          <w:rFonts w:ascii="Times New Roman" w:hAnsi="Times New Roman"/>
          <w:b/>
          <w:color w:val="000000" w:themeColor="text1"/>
        </w:rPr>
      </w:pPr>
      <w:r w:rsidRPr="00637460">
        <w:rPr>
          <w:rFonts w:ascii="Times New Roman" w:hAnsi="Times New Roman"/>
          <w:b/>
          <w:color w:val="000000" w:themeColor="text1"/>
        </w:rPr>
        <w:t>5. Содержание дисциплины</w:t>
      </w:r>
    </w:p>
    <w:p w:rsidR="00052FD2" w:rsidRPr="00637460" w:rsidRDefault="00052FD2" w:rsidP="00052FD2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5.1. Содержание разделов и тем</w:t>
      </w:r>
    </w:p>
    <w:p w:rsidR="00052FD2" w:rsidRPr="00637460" w:rsidRDefault="00052FD2" w:rsidP="00052FD2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"/>
        <w:gridCol w:w="2565"/>
        <w:gridCol w:w="6765"/>
      </w:tblGrid>
      <w:tr w:rsidR="00052FD2" w:rsidRPr="00637460" w:rsidTr="004A57FA">
        <w:trPr>
          <w:tblHeader/>
        </w:trPr>
        <w:tc>
          <w:tcPr>
            <w:tcW w:w="0" w:type="auto"/>
          </w:tcPr>
          <w:p w:rsidR="00052FD2" w:rsidRPr="00637460" w:rsidRDefault="00052FD2" w:rsidP="00052FD2">
            <w:pPr>
              <w:widowControl/>
              <w:suppressAutoHyphens/>
              <w:snapToGrid/>
              <w:spacing w:before="0" w:after="0"/>
              <w:contextualSpacing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№ п/п</w:t>
            </w:r>
          </w:p>
        </w:tc>
        <w:tc>
          <w:tcPr>
            <w:tcW w:w="0" w:type="auto"/>
          </w:tcPr>
          <w:p w:rsidR="00052FD2" w:rsidRPr="00637460" w:rsidRDefault="00052FD2" w:rsidP="00052FD2">
            <w:pPr>
              <w:widowControl/>
              <w:suppressAutoHyphens/>
              <w:snapToGrid/>
              <w:spacing w:before="0" w:after="0"/>
              <w:contextualSpacing/>
              <w:jc w:val="center"/>
              <w:rPr>
                <w:color w:val="000000" w:themeColor="text1"/>
                <w:spacing w:val="-2"/>
                <w:sz w:val="20"/>
              </w:rPr>
            </w:pPr>
            <w:r w:rsidRPr="00637460">
              <w:rPr>
                <w:color w:val="000000" w:themeColor="text1"/>
                <w:spacing w:val="-2"/>
                <w:sz w:val="20"/>
              </w:rPr>
              <w:t>Наименование раздела дисциплины</w:t>
            </w:r>
          </w:p>
        </w:tc>
        <w:tc>
          <w:tcPr>
            <w:tcW w:w="0" w:type="auto"/>
          </w:tcPr>
          <w:p w:rsidR="00052FD2" w:rsidRPr="00637460" w:rsidRDefault="00052FD2" w:rsidP="00052FD2">
            <w:pPr>
              <w:widowControl/>
              <w:snapToGrid/>
              <w:spacing w:before="0" w:after="0"/>
              <w:contextualSpacing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Содержание раздела дисциплины</w:t>
            </w:r>
          </w:p>
        </w:tc>
      </w:tr>
      <w:tr w:rsidR="00052FD2" w:rsidRPr="00637460" w:rsidTr="004A57FA">
        <w:tc>
          <w:tcPr>
            <w:tcW w:w="0" w:type="auto"/>
          </w:tcPr>
          <w:p w:rsidR="00052FD2" w:rsidRPr="00637460" w:rsidRDefault="00052FD2" w:rsidP="00052FD2">
            <w:pPr>
              <w:widowControl/>
              <w:suppressAutoHyphens/>
              <w:snapToGrid/>
              <w:spacing w:before="0" w:after="0"/>
              <w:contextualSpacing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0" w:type="auto"/>
          </w:tcPr>
          <w:p w:rsidR="00052FD2" w:rsidRPr="00637460" w:rsidRDefault="00052FD2" w:rsidP="00052FD2">
            <w:pPr>
              <w:widowControl/>
              <w:snapToGrid/>
              <w:spacing w:before="0" w:after="0"/>
              <w:contextualSpacing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Сущность и содержание бухгалтерского финансового учета в современных условиях.</w:t>
            </w:r>
          </w:p>
        </w:tc>
        <w:tc>
          <w:tcPr>
            <w:tcW w:w="0" w:type="auto"/>
          </w:tcPr>
          <w:p w:rsidR="00052FD2" w:rsidRPr="00637460" w:rsidRDefault="00052FD2" w:rsidP="00052FD2">
            <w:pPr>
              <w:widowControl/>
              <w:snapToGrid/>
              <w:spacing w:before="0" w:after="0"/>
              <w:contextualSpacing/>
              <w:rPr>
                <w:color w:val="000000" w:themeColor="text1"/>
                <w:spacing w:val="-4"/>
                <w:sz w:val="20"/>
              </w:rPr>
            </w:pPr>
            <w:r w:rsidRPr="00637460">
              <w:rPr>
                <w:color w:val="000000" w:themeColor="text1"/>
                <w:spacing w:val="-4"/>
                <w:sz w:val="20"/>
              </w:rPr>
              <w:t>Необходимость и предпосылки гармонизации и международной стандартизации бухгалтерского учета. Необходимость и цели реформирования бухгалтерского учета в России. Международные стандарты финансовой отчетности. Национальные бухгалтерские стандарты. Основные задачи, объекты и принципы бухгалтерского учета. Финансовый и управленческий учет, их сравнительная характеристика. Учетная политика – составная часть управленческой и информационной системы организации.</w:t>
            </w:r>
          </w:p>
        </w:tc>
      </w:tr>
      <w:tr w:rsidR="00052FD2" w:rsidRPr="00637460" w:rsidTr="004A57FA">
        <w:tc>
          <w:tcPr>
            <w:tcW w:w="0" w:type="auto"/>
          </w:tcPr>
          <w:p w:rsidR="00052FD2" w:rsidRPr="00637460" w:rsidRDefault="00052FD2" w:rsidP="00052FD2">
            <w:pPr>
              <w:widowControl/>
              <w:suppressAutoHyphens/>
              <w:snapToGrid/>
              <w:spacing w:before="0" w:after="0"/>
              <w:contextualSpacing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0" w:type="auto"/>
          </w:tcPr>
          <w:p w:rsidR="00052FD2" w:rsidRPr="00637460" w:rsidRDefault="00052FD2" w:rsidP="00052FD2">
            <w:pPr>
              <w:widowControl/>
              <w:snapToGrid/>
              <w:spacing w:before="0" w:after="0"/>
              <w:contextualSpacing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Учет основных средств и нематериальных активов.</w:t>
            </w:r>
          </w:p>
        </w:tc>
        <w:tc>
          <w:tcPr>
            <w:tcW w:w="0" w:type="auto"/>
          </w:tcPr>
          <w:p w:rsidR="00052FD2" w:rsidRPr="00637460" w:rsidRDefault="00052FD2" w:rsidP="00052FD2">
            <w:pPr>
              <w:widowControl/>
              <w:snapToGrid/>
              <w:spacing w:before="0" w:after="0"/>
              <w:contextualSpacing/>
              <w:rPr>
                <w:color w:val="000000" w:themeColor="text1"/>
                <w:spacing w:val="-4"/>
                <w:sz w:val="20"/>
              </w:rPr>
            </w:pPr>
            <w:r w:rsidRPr="00637460">
              <w:rPr>
                <w:color w:val="000000" w:themeColor="text1"/>
                <w:spacing w:val="-4"/>
                <w:sz w:val="20"/>
              </w:rPr>
              <w:t>Понятие основных средств и их учет на предприятии. Классификация основных средств. Оценка основных средств. Способы начисления амортизации. Учет аренды основных средств. Учет ремонта основных средств. Понятие нематериальных активов и их классификация. Движение нематериальных активов и основные задачи их бухгалтерского учета. Документальное оформление движения нематериальных активов и их оценка. Учет поступления нематериальных активов. Учет амортизации нематериальных активов. Учет выбытия нематериальных активов.</w:t>
            </w:r>
          </w:p>
        </w:tc>
      </w:tr>
      <w:tr w:rsidR="00052FD2" w:rsidRPr="00637460" w:rsidTr="004A57FA">
        <w:trPr>
          <w:trHeight w:val="422"/>
        </w:trPr>
        <w:tc>
          <w:tcPr>
            <w:tcW w:w="0" w:type="auto"/>
          </w:tcPr>
          <w:p w:rsidR="00052FD2" w:rsidRPr="00637460" w:rsidRDefault="00052FD2" w:rsidP="00052FD2">
            <w:pPr>
              <w:widowControl/>
              <w:suppressAutoHyphens/>
              <w:snapToGrid/>
              <w:spacing w:before="0" w:after="0"/>
              <w:contextualSpacing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3</w:t>
            </w:r>
          </w:p>
        </w:tc>
        <w:tc>
          <w:tcPr>
            <w:tcW w:w="0" w:type="auto"/>
          </w:tcPr>
          <w:p w:rsidR="00052FD2" w:rsidRPr="00637460" w:rsidRDefault="00052FD2" w:rsidP="00052FD2">
            <w:pPr>
              <w:widowControl/>
              <w:snapToGrid/>
              <w:spacing w:before="0" w:after="0"/>
              <w:contextualSpacing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Учет материальных запасов, готовой продукции, товаров и затрат на производство.</w:t>
            </w:r>
          </w:p>
        </w:tc>
        <w:tc>
          <w:tcPr>
            <w:tcW w:w="0" w:type="auto"/>
          </w:tcPr>
          <w:p w:rsidR="00052FD2" w:rsidRPr="00637460" w:rsidRDefault="00052FD2" w:rsidP="00052FD2">
            <w:pPr>
              <w:widowControl/>
              <w:autoSpaceDE w:val="0"/>
              <w:autoSpaceDN w:val="0"/>
              <w:adjustRightInd w:val="0"/>
              <w:snapToGrid/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Понятие, задачи и классификация материально-производственных запасов. Оценка материально-производственных запасов. Движение материалов и их документальное оформление. Оценка материалов при их отпуске в производство. Учет поступления и выбытия материалов. Учет продажи материалов. Инвентаризация запасов. Понятие и задачи учета готовой продукции. Учет готовой продукции на складе. Оценка готовой продукции. Учет выпуска готовой продукции. Учет продаж готовой продукции. Учет движения товаров и их документальное оформление. Оценка товаров. Учет поступления товаров. Учет продаж товаров. Понятие о расходах, издержках и затратах. Затраты на производство продукции.</w:t>
            </w:r>
          </w:p>
        </w:tc>
      </w:tr>
      <w:tr w:rsidR="00052FD2" w:rsidRPr="00637460" w:rsidTr="004A57FA">
        <w:trPr>
          <w:trHeight w:val="422"/>
        </w:trPr>
        <w:tc>
          <w:tcPr>
            <w:tcW w:w="0" w:type="auto"/>
          </w:tcPr>
          <w:p w:rsidR="00052FD2" w:rsidRPr="00637460" w:rsidRDefault="00052FD2" w:rsidP="00052FD2">
            <w:pPr>
              <w:widowControl/>
              <w:suppressAutoHyphens/>
              <w:snapToGrid/>
              <w:spacing w:before="0" w:after="0"/>
              <w:contextualSpacing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4</w:t>
            </w:r>
          </w:p>
        </w:tc>
        <w:tc>
          <w:tcPr>
            <w:tcW w:w="0" w:type="auto"/>
          </w:tcPr>
          <w:p w:rsidR="00052FD2" w:rsidRPr="00637460" w:rsidRDefault="00052FD2" w:rsidP="00052FD2">
            <w:pPr>
              <w:widowControl/>
              <w:snapToGrid/>
              <w:spacing w:before="0" w:after="0"/>
              <w:contextualSpacing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Учет расчетов и обязательств.</w:t>
            </w:r>
          </w:p>
        </w:tc>
        <w:tc>
          <w:tcPr>
            <w:tcW w:w="0" w:type="auto"/>
          </w:tcPr>
          <w:p w:rsidR="00052FD2" w:rsidRPr="00637460" w:rsidRDefault="00052FD2" w:rsidP="00052FD2">
            <w:pPr>
              <w:widowControl/>
              <w:autoSpaceDE w:val="0"/>
              <w:autoSpaceDN w:val="0"/>
              <w:adjustRightInd w:val="0"/>
              <w:snapToGrid/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Учет внутрихозяйственных расчетов. Учет расчетов с покупателями и заказчиками. Учет расчетов с поставщиками и подрядчиками. Учет расчетов по кредитам и займам. Учет расчетов с учредителями. Учет расчетов с разными дебиторами и кредиторами. Учет расчетов с бюджетом по налогам и сборам. Учет расчетов по оплате труда и прочим операциям с персоналом предприятия.</w:t>
            </w:r>
          </w:p>
        </w:tc>
      </w:tr>
      <w:tr w:rsidR="00052FD2" w:rsidRPr="00637460" w:rsidTr="004A57FA">
        <w:trPr>
          <w:trHeight w:val="422"/>
        </w:trPr>
        <w:tc>
          <w:tcPr>
            <w:tcW w:w="0" w:type="auto"/>
          </w:tcPr>
          <w:p w:rsidR="00052FD2" w:rsidRPr="00637460" w:rsidRDefault="00052FD2" w:rsidP="00052FD2">
            <w:pPr>
              <w:widowControl/>
              <w:suppressAutoHyphens/>
              <w:snapToGrid/>
              <w:spacing w:before="0" w:after="0"/>
              <w:contextualSpacing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5</w:t>
            </w:r>
          </w:p>
        </w:tc>
        <w:tc>
          <w:tcPr>
            <w:tcW w:w="0" w:type="auto"/>
          </w:tcPr>
          <w:p w:rsidR="00052FD2" w:rsidRPr="00637460" w:rsidRDefault="00052FD2" w:rsidP="00052FD2">
            <w:pPr>
              <w:widowControl/>
              <w:snapToGrid/>
              <w:spacing w:before="0" w:after="0"/>
              <w:contextualSpacing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Учет капитала и финансовых результатов.</w:t>
            </w:r>
          </w:p>
        </w:tc>
        <w:tc>
          <w:tcPr>
            <w:tcW w:w="0" w:type="auto"/>
          </w:tcPr>
          <w:p w:rsidR="00052FD2" w:rsidRPr="00637460" w:rsidRDefault="00052FD2" w:rsidP="00052FD2">
            <w:pPr>
              <w:widowControl/>
              <w:autoSpaceDE w:val="0"/>
              <w:autoSpaceDN w:val="0"/>
              <w:adjustRightInd w:val="0"/>
              <w:snapToGrid/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Учет уставного капитала. Учет резервного капитала. Учет добавочного капитала. Учет нераспределенной прибыли. Учет целевого финансирования. Налоговые аспекты учета собственного капитала организации. Понятие доходов и расходов организации и их классификация. Признание доходов и расходов организации в бухгалтерском и налоговом учете. Учет финансовых результатов от обычных видов деятельности. Учет формирования конечного финансового результата. Порядок исчисления чистой прибыли при применении норм ПБУ 18/02. Реформация баланса. Учет доходов будущих периодов.</w:t>
            </w:r>
          </w:p>
        </w:tc>
      </w:tr>
      <w:tr w:rsidR="00052FD2" w:rsidRPr="00637460" w:rsidTr="004A57FA">
        <w:trPr>
          <w:trHeight w:val="422"/>
        </w:trPr>
        <w:tc>
          <w:tcPr>
            <w:tcW w:w="0" w:type="auto"/>
          </w:tcPr>
          <w:p w:rsidR="00052FD2" w:rsidRPr="00637460" w:rsidRDefault="00052FD2" w:rsidP="00052FD2">
            <w:pPr>
              <w:widowControl/>
              <w:suppressAutoHyphens/>
              <w:snapToGrid/>
              <w:spacing w:before="0" w:after="0"/>
              <w:contextualSpacing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6</w:t>
            </w:r>
          </w:p>
        </w:tc>
        <w:tc>
          <w:tcPr>
            <w:tcW w:w="0" w:type="auto"/>
          </w:tcPr>
          <w:p w:rsidR="00052FD2" w:rsidRPr="00637460" w:rsidRDefault="00052FD2" w:rsidP="00052FD2">
            <w:pPr>
              <w:widowControl/>
              <w:snapToGrid/>
              <w:spacing w:before="0" w:after="0"/>
              <w:contextualSpacing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Бухгалтерская отчетность организации.</w:t>
            </w:r>
          </w:p>
        </w:tc>
        <w:tc>
          <w:tcPr>
            <w:tcW w:w="0" w:type="auto"/>
          </w:tcPr>
          <w:p w:rsidR="00052FD2" w:rsidRPr="00637460" w:rsidRDefault="00052FD2" w:rsidP="00052FD2">
            <w:pPr>
              <w:widowControl/>
              <w:autoSpaceDE w:val="0"/>
              <w:autoSpaceDN w:val="0"/>
              <w:adjustRightInd w:val="0"/>
              <w:snapToGrid/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Бухгалтерская отчетность: основные понятия и требования. Требования, предъявляемые к составлению отчетности. Порядок составления бухгалтерской отчетности и правила оценки статей баланса. Состав бухгалтерской отчетности организации. Порядок и сроки представления бухгалтерской отчетности. </w:t>
            </w:r>
          </w:p>
        </w:tc>
      </w:tr>
    </w:tbl>
    <w:p w:rsidR="00052FD2" w:rsidRPr="00637460" w:rsidRDefault="00052FD2" w:rsidP="00052FD2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</w:p>
    <w:p w:rsidR="00052FD2" w:rsidRPr="00637460" w:rsidRDefault="00052FD2" w:rsidP="00052FD2">
      <w:pPr>
        <w:widowControl/>
        <w:tabs>
          <w:tab w:val="left" w:pos="993"/>
        </w:tabs>
        <w:suppressAutoHyphens/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5.2 Занятия лекционного и семинарского типа</w:t>
      </w:r>
    </w:p>
    <w:p w:rsidR="00052FD2" w:rsidRPr="00637460" w:rsidRDefault="00052FD2" w:rsidP="00052FD2">
      <w:pPr>
        <w:widowControl/>
        <w:tabs>
          <w:tab w:val="left" w:pos="993"/>
        </w:tabs>
        <w:snapToGrid/>
        <w:spacing w:before="0" w:after="0"/>
        <w:ind w:firstLine="72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5.2.1 Темы лекций</w:t>
      </w:r>
    </w:p>
    <w:p w:rsidR="00052FD2" w:rsidRPr="00637460" w:rsidRDefault="00052FD2" w:rsidP="00052FD2">
      <w:pPr>
        <w:widowControl/>
        <w:tabs>
          <w:tab w:val="left" w:pos="993"/>
        </w:tabs>
        <w:snapToGrid/>
        <w:spacing w:before="0" w:after="0"/>
        <w:ind w:firstLine="72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1. Сущность и содержание бухгалтерского финансового учета в современных условиях.</w:t>
      </w:r>
    </w:p>
    <w:p w:rsidR="00052FD2" w:rsidRPr="00637460" w:rsidRDefault="00052FD2" w:rsidP="00052FD2">
      <w:pPr>
        <w:widowControl/>
        <w:numPr>
          <w:ilvl w:val="0"/>
          <w:numId w:val="14"/>
        </w:numPr>
        <w:tabs>
          <w:tab w:val="left" w:pos="993"/>
        </w:tabs>
        <w:snapToGrid/>
        <w:spacing w:before="0" w:after="0"/>
        <w:ind w:left="0" w:firstLine="72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Национальные бухгалтерские стандарты. Основные задачи, объекты и принципы бухгалтерского учета.</w:t>
      </w:r>
    </w:p>
    <w:p w:rsidR="00052FD2" w:rsidRPr="00637460" w:rsidRDefault="00052FD2" w:rsidP="00052FD2">
      <w:pPr>
        <w:widowControl/>
        <w:tabs>
          <w:tab w:val="left" w:pos="993"/>
        </w:tabs>
        <w:snapToGrid/>
        <w:spacing w:before="0" w:after="0"/>
        <w:ind w:firstLine="720"/>
        <w:rPr>
          <w:b/>
          <w:color w:val="000000" w:themeColor="text1"/>
          <w:sz w:val="20"/>
        </w:rPr>
      </w:pPr>
    </w:p>
    <w:p w:rsidR="00052FD2" w:rsidRPr="00637460" w:rsidRDefault="00052FD2" w:rsidP="00052FD2">
      <w:pPr>
        <w:widowControl/>
        <w:tabs>
          <w:tab w:val="left" w:pos="993"/>
        </w:tabs>
        <w:snapToGrid/>
        <w:spacing w:before="0" w:after="0"/>
        <w:ind w:firstLine="720"/>
        <w:rPr>
          <w:b/>
          <w:color w:val="000000" w:themeColor="text1"/>
          <w:sz w:val="20"/>
        </w:rPr>
      </w:pPr>
    </w:p>
    <w:p w:rsidR="00052FD2" w:rsidRPr="00637460" w:rsidRDefault="00052FD2" w:rsidP="00052FD2">
      <w:pPr>
        <w:widowControl/>
        <w:tabs>
          <w:tab w:val="left" w:pos="993"/>
        </w:tabs>
        <w:snapToGrid/>
        <w:spacing w:before="0" w:after="0"/>
        <w:ind w:firstLine="72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2. Учет основных средств и нематериальных активов.</w:t>
      </w:r>
    </w:p>
    <w:p w:rsidR="00052FD2" w:rsidRPr="00637460" w:rsidRDefault="00052FD2" w:rsidP="00052FD2">
      <w:pPr>
        <w:widowControl/>
        <w:numPr>
          <w:ilvl w:val="0"/>
          <w:numId w:val="15"/>
        </w:numPr>
        <w:tabs>
          <w:tab w:val="left" w:pos="993"/>
        </w:tabs>
        <w:snapToGrid/>
        <w:spacing w:before="0" w:after="0"/>
        <w:ind w:left="0" w:firstLine="72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Понятие основных средств и их учет на предприятии.</w:t>
      </w:r>
    </w:p>
    <w:p w:rsidR="00052FD2" w:rsidRPr="00637460" w:rsidRDefault="00052FD2" w:rsidP="00052FD2">
      <w:pPr>
        <w:widowControl/>
        <w:numPr>
          <w:ilvl w:val="0"/>
          <w:numId w:val="15"/>
        </w:numPr>
        <w:tabs>
          <w:tab w:val="left" w:pos="993"/>
        </w:tabs>
        <w:snapToGrid/>
        <w:spacing w:before="0" w:after="0"/>
        <w:ind w:left="0" w:firstLine="72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Движение нематериальных активов и основные задачи их бухгалтерского учета.</w:t>
      </w:r>
    </w:p>
    <w:p w:rsidR="00052FD2" w:rsidRPr="00637460" w:rsidRDefault="00052FD2" w:rsidP="00052FD2">
      <w:pPr>
        <w:widowControl/>
        <w:tabs>
          <w:tab w:val="left" w:pos="993"/>
        </w:tabs>
        <w:snapToGrid/>
        <w:spacing w:before="0" w:after="0"/>
        <w:ind w:firstLine="720"/>
        <w:rPr>
          <w:b/>
          <w:color w:val="000000" w:themeColor="text1"/>
          <w:sz w:val="20"/>
        </w:rPr>
      </w:pPr>
    </w:p>
    <w:p w:rsidR="00052FD2" w:rsidRPr="00637460" w:rsidRDefault="00052FD2" w:rsidP="00052FD2">
      <w:pPr>
        <w:widowControl/>
        <w:tabs>
          <w:tab w:val="left" w:pos="993"/>
        </w:tabs>
        <w:snapToGrid/>
        <w:spacing w:before="0" w:after="0"/>
        <w:ind w:firstLine="72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3. Учет материальных запасов, готовой продукции, товаров и затрат на производство.</w:t>
      </w:r>
    </w:p>
    <w:p w:rsidR="00052FD2" w:rsidRPr="00637460" w:rsidRDefault="00052FD2" w:rsidP="00052FD2">
      <w:pPr>
        <w:widowControl/>
        <w:numPr>
          <w:ilvl w:val="0"/>
          <w:numId w:val="16"/>
        </w:numPr>
        <w:tabs>
          <w:tab w:val="left" w:pos="993"/>
        </w:tabs>
        <w:snapToGrid/>
        <w:spacing w:before="0" w:after="0"/>
        <w:ind w:left="0" w:firstLine="72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Понятие, задачи и классификация материально-производственных запасов.</w:t>
      </w:r>
    </w:p>
    <w:p w:rsidR="00052FD2" w:rsidRPr="00637460" w:rsidRDefault="00052FD2" w:rsidP="00052FD2">
      <w:pPr>
        <w:widowControl/>
        <w:tabs>
          <w:tab w:val="left" w:pos="993"/>
        </w:tabs>
        <w:snapToGrid/>
        <w:spacing w:before="0" w:after="0"/>
        <w:ind w:firstLine="720"/>
        <w:rPr>
          <w:b/>
          <w:color w:val="000000" w:themeColor="text1"/>
          <w:sz w:val="20"/>
        </w:rPr>
      </w:pPr>
    </w:p>
    <w:p w:rsidR="00052FD2" w:rsidRPr="00637460" w:rsidRDefault="00052FD2" w:rsidP="00052FD2">
      <w:pPr>
        <w:widowControl/>
        <w:tabs>
          <w:tab w:val="left" w:pos="993"/>
        </w:tabs>
        <w:snapToGrid/>
        <w:spacing w:before="0" w:after="0"/>
        <w:ind w:firstLine="72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4. Учет расчетов и обязательств.</w:t>
      </w:r>
    </w:p>
    <w:p w:rsidR="00052FD2" w:rsidRPr="00637460" w:rsidRDefault="00052FD2" w:rsidP="00052FD2">
      <w:pPr>
        <w:widowControl/>
        <w:numPr>
          <w:ilvl w:val="0"/>
          <w:numId w:val="17"/>
        </w:numPr>
        <w:tabs>
          <w:tab w:val="left" w:pos="993"/>
        </w:tabs>
        <w:snapToGrid/>
        <w:spacing w:before="0" w:after="0"/>
        <w:ind w:left="0" w:firstLine="72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Учет расчетов с бюджетом по налогам и сборам. </w:t>
      </w:r>
    </w:p>
    <w:p w:rsidR="00052FD2" w:rsidRPr="00637460" w:rsidRDefault="00052FD2" w:rsidP="00052FD2">
      <w:pPr>
        <w:widowControl/>
        <w:numPr>
          <w:ilvl w:val="0"/>
          <w:numId w:val="17"/>
        </w:numPr>
        <w:tabs>
          <w:tab w:val="left" w:pos="993"/>
        </w:tabs>
        <w:snapToGrid/>
        <w:spacing w:before="0" w:after="0"/>
        <w:ind w:left="0" w:firstLine="72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Учет расчетов по оплате труда и прочим операциям с персоналом предприятия.</w:t>
      </w:r>
    </w:p>
    <w:p w:rsidR="00052FD2" w:rsidRPr="00637460" w:rsidRDefault="00052FD2" w:rsidP="00052FD2">
      <w:pPr>
        <w:widowControl/>
        <w:tabs>
          <w:tab w:val="left" w:pos="993"/>
        </w:tabs>
        <w:snapToGrid/>
        <w:spacing w:before="0" w:after="0"/>
        <w:ind w:firstLine="720"/>
        <w:rPr>
          <w:b/>
          <w:color w:val="000000" w:themeColor="text1"/>
          <w:sz w:val="20"/>
        </w:rPr>
      </w:pPr>
    </w:p>
    <w:p w:rsidR="00052FD2" w:rsidRPr="00637460" w:rsidRDefault="00052FD2" w:rsidP="00052FD2">
      <w:pPr>
        <w:widowControl/>
        <w:tabs>
          <w:tab w:val="left" w:pos="993"/>
        </w:tabs>
        <w:snapToGrid/>
        <w:spacing w:before="0" w:after="0"/>
        <w:ind w:firstLine="72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5. Учет капитала и финансовых результатов.</w:t>
      </w:r>
    </w:p>
    <w:p w:rsidR="00052FD2" w:rsidRPr="00637460" w:rsidRDefault="00052FD2" w:rsidP="00052FD2">
      <w:pPr>
        <w:widowControl/>
        <w:numPr>
          <w:ilvl w:val="0"/>
          <w:numId w:val="18"/>
        </w:numPr>
        <w:tabs>
          <w:tab w:val="left" w:pos="993"/>
        </w:tabs>
        <w:snapToGrid/>
        <w:spacing w:before="0" w:after="0"/>
        <w:ind w:left="0" w:firstLine="72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Учет уставного капитала. Учет формирования конечного финансового результата.</w:t>
      </w:r>
    </w:p>
    <w:p w:rsidR="00052FD2" w:rsidRPr="00637460" w:rsidRDefault="00052FD2" w:rsidP="00052FD2">
      <w:pPr>
        <w:widowControl/>
        <w:tabs>
          <w:tab w:val="left" w:pos="993"/>
        </w:tabs>
        <w:snapToGrid/>
        <w:spacing w:before="0" w:after="0"/>
        <w:ind w:firstLine="720"/>
        <w:rPr>
          <w:b/>
          <w:color w:val="000000" w:themeColor="text1"/>
          <w:sz w:val="20"/>
        </w:rPr>
      </w:pPr>
    </w:p>
    <w:p w:rsidR="00052FD2" w:rsidRPr="00637460" w:rsidRDefault="00052FD2" w:rsidP="00052FD2">
      <w:pPr>
        <w:widowControl/>
        <w:tabs>
          <w:tab w:val="left" w:pos="993"/>
        </w:tabs>
        <w:snapToGrid/>
        <w:spacing w:before="0" w:after="0"/>
        <w:ind w:firstLine="72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6. Бухгалтерская отчетность организации.</w:t>
      </w:r>
    </w:p>
    <w:p w:rsidR="00052FD2" w:rsidRPr="00637460" w:rsidRDefault="00052FD2" w:rsidP="00052FD2">
      <w:pPr>
        <w:widowControl/>
        <w:numPr>
          <w:ilvl w:val="0"/>
          <w:numId w:val="19"/>
        </w:numPr>
        <w:tabs>
          <w:tab w:val="left" w:pos="993"/>
        </w:tabs>
        <w:snapToGrid/>
        <w:spacing w:before="0" w:after="0"/>
        <w:ind w:left="0" w:firstLine="72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Бухгалтерская отчетность: основные понятия и требования.</w:t>
      </w:r>
    </w:p>
    <w:p w:rsidR="00052FD2" w:rsidRPr="00637460" w:rsidRDefault="00052FD2" w:rsidP="00052FD2">
      <w:pPr>
        <w:widowControl/>
        <w:numPr>
          <w:ilvl w:val="0"/>
          <w:numId w:val="19"/>
        </w:numPr>
        <w:tabs>
          <w:tab w:val="left" w:pos="993"/>
        </w:tabs>
        <w:snapToGrid/>
        <w:spacing w:before="0" w:after="0"/>
        <w:ind w:left="0" w:firstLine="72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Порядок и сроки представления бухгалтерской отчетности.</w:t>
      </w:r>
    </w:p>
    <w:p w:rsidR="00052FD2" w:rsidRPr="00637460" w:rsidRDefault="00052FD2" w:rsidP="00052FD2">
      <w:pPr>
        <w:widowControl/>
        <w:tabs>
          <w:tab w:val="left" w:pos="993"/>
        </w:tabs>
        <w:snapToGrid/>
        <w:spacing w:before="0" w:after="0"/>
        <w:ind w:firstLine="720"/>
        <w:rPr>
          <w:b/>
          <w:color w:val="000000" w:themeColor="text1"/>
          <w:sz w:val="20"/>
        </w:rPr>
      </w:pPr>
    </w:p>
    <w:p w:rsidR="00052FD2" w:rsidRPr="00637460" w:rsidRDefault="00052FD2" w:rsidP="00052FD2">
      <w:pPr>
        <w:widowControl/>
        <w:tabs>
          <w:tab w:val="left" w:pos="993"/>
        </w:tabs>
        <w:suppressAutoHyphens/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 xml:space="preserve">5.2.2 Вопросы для обсуждения на семинарах и практических занятиях </w:t>
      </w:r>
    </w:p>
    <w:p w:rsidR="00052FD2" w:rsidRPr="00637460" w:rsidRDefault="00052FD2" w:rsidP="00052FD2">
      <w:pPr>
        <w:widowControl/>
        <w:tabs>
          <w:tab w:val="left" w:pos="993"/>
        </w:tabs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1. Сущность и содержание бухгалтерского финансового учета в современных условиях.</w:t>
      </w:r>
    </w:p>
    <w:p w:rsidR="00052FD2" w:rsidRPr="00637460" w:rsidRDefault="00052FD2" w:rsidP="00052FD2">
      <w:pPr>
        <w:widowControl/>
        <w:numPr>
          <w:ilvl w:val="0"/>
          <w:numId w:val="20"/>
        </w:numPr>
        <w:tabs>
          <w:tab w:val="left" w:pos="993"/>
        </w:tabs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Перечислите виды хозяйственного учета.</w:t>
      </w:r>
    </w:p>
    <w:p w:rsidR="00052FD2" w:rsidRPr="00637460" w:rsidRDefault="00052FD2" w:rsidP="00052FD2">
      <w:pPr>
        <w:widowControl/>
        <w:numPr>
          <w:ilvl w:val="0"/>
          <w:numId w:val="20"/>
        </w:numPr>
        <w:tabs>
          <w:tab w:val="left" w:pos="993"/>
        </w:tabs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Дайте характеристику различных видов хозяйственного учета.</w:t>
      </w:r>
    </w:p>
    <w:p w:rsidR="00052FD2" w:rsidRPr="00637460" w:rsidRDefault="00052FD2" w:rsidP="00052FD2">
      <w:pPr>
        <w:widowControl/>
        <w:numPr>
          <w:ilvl w:val="0"/>
          <w:numId w:val="20"/>
        </w:numPr>
        <w:tabs>
          <w:tab w:val="left" w:pos="993"/>
        </w:tabs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Укажите цель и объекты хозяйственного учета, охарактеризуйте их.</w:t>
      </w:r>
    </w:p>
    <w:p w:rsidR="00052FD2" w:rsidRPr="00637460" w:rsidRDefault="00052FD2" w:rsidP="00052FD2">
      <w:pPr>
        <w:widowControl/>
        <w:numPr>
          <w:ilvl w:val="0"/>
          <w:numId w:val="20"/>
        </w:numPr>
        <w:tabs>
          <w:tab w:val="left" w:pos="993"/>
        </w:tabs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Перечислите виды бухгалтерского учета. </w:t>
      </w:r>
    </w:p>
    <w:p w:rsidR="00052FD2" w:rsidRPr="00637460" w:rsidRDefault="00052FD2" w:rsidP="00052FD2">
      <w:pPr>
        <w:widowControl/>
        <w:numPr>
          <w:ilvl w:val="0"/>
          <w:numId w:val="20"/>
        </w:numPr>
        <w:tabs>
          <w:tab w:val="left" w:pos="993"/>
        </w:tabs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Перечислите основные требования к бухгалтерскому учету, и дайте им характеристику.</w:t>
      </w:r>
    </w:p>
    <w:p w:rsidR="00052FD2" w:rsidRPr="00637460" w:rsidRDefault="00052FD2" w:rsidP="00052FD2">
      <w:pPr>
        <w:widowControl/>
        <w:numPr>
          <w:ilvl w:val="0"/>
          <w:numId w:val="20"/>
        </w:numPr>
        <w:tabs>
          <w:tab w:val="left" w:pos="993"/>
        </w:tabs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Определите и охарактеризуйте принципы бухгалтерского учета.</w:t>
      </w:r>
    </w:p>
    <w:p w:rsidR="00052FD2" w:rsidRPr="00637460" w:rsidRDefault="00052FD2" w:rsidP="00052FD2">
      <w:pPr>
        <w:widowControl/>
        <w:numPr>
          <w:ilvl w:val="0"/>
          <w:numId w:val="20"/>
        </w:numPr>
        <w:tabs>
          <w:tab w:val="left" w:pos="993"/>
        </w:tabs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Укажите назначение счетов и плана счетов бухгалтерского учета.</w:t>
      </w:r>
    </w:p>
    <w:p w:rsidR="00052FD2" w:rsidRPr="00637460" w:rsidRDefault="00052FD2" w:rsidP="00052FD2">
      <w:pPr>
        <w:widowControl/>
        <w:numPr>
          <w:ilvl w:val="0"/>
          <w:numId w:val="20"/>
        </w:numPr>
        <w:tabs>
          <w:tab w:val="left" w:pos="993"/>
        </w:tabs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Дайте    характеристику   системе    нормативного    регулирования бухгалтерского учета в РФ.</w:t>
      </w:r>
    </w:p>
    <w:p w:rsidR="00052FD2" w:rsidRPr="00637460" w:rsidRDefault="00052FD2" w:rsidP="00052FD2">
      <w:pPr>
        <w:widowControl/>
        <w:numPr>
          <w:ilvl w:val="0"/>
          <w:numId w:val="20"/>
        </w:numPr>
        <w:tabs>
          <w:tab w:val="left" w:pos="993"/>
        </w:tabs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Дайте  характеристику бухгалтерской  профессии  и    профессиональной этики.</w:t>
      </w:r>
    </w:p>
    <w:p w:rsidR="00052FD2" w:rsidRPr="00637460" w:rsidRDefault="00052FD2" w:rsidP="00052FD2">
      <w:pPr>
        <w:widowControl/>
        <w:numPr>
          <w:ilvl w:val="0"/>
          <w:numId w:val="20"/>
        </w:numPr>
        <w:tabs>
          <w:tab w:val="left" w:pos="993"/>
        </w:tabs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Назовите направления, по которым готовятся специалисты-бухгалтеры.</w:t>
      </w:r>
    </w:p>
    <w:p w:rsidR="00052FD2" w:rsidRPr="00637460" w:rsidRDefault="00052FD2" w:rsidP="00052FD2">
      <w:pPr>
        <w:widowControl/>
        <w:tabs>
          <w:tab w:val="left" w:pos="993"/>
        </w:tabs>
        <w:snapToGrid/>
        <w:spacing w:before="0" w:after="0"/>
        <w:ind w:firstLine="720"/>
        <w:jc w:val="both"/>
        <w:rPr>
          <w:bCs/>
          <w:color w:val="000000" w:themeColor="text1"/>
          <w:sz w:val="20"/>
        </w:rPr>
      </w:pPr>
    </w:p>
    <w:p w:rsidR="00052FD2" w:rsidRPr="00637460" w:rsidRDefault="00052FD2" w:rsidP="00052FD2">
      <w:pPr>
        <w:widowControl/>
        <w:tabs>
          <w:tab w:val="left" w:pos="993"/>
        </w:tabs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2. Учет основных средств и нематериальных активов.</w:t>
      </w:r>
    </w:p>
    <w:p w:rsidR="00052FD2" w:rsidRPr="00637460" w:rsidRDefault="00052FD2" w:rsidP="00052FD2">
      <w:pPr>
        <w:widowControl/>
        <w:numPr>
          <w:ilvl w:val="0"/>
          <w:numId w:val="21"/>
        </w:numPr>
        <w:tabs>
          <w:tab w:val="left" w:pos="993"/>
        </w:tabs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Определите, какие активы относятся к ОС.</w:t>
      </w:r>
    </w:p>
    <w:p w:rsidR="00052FD2" w:rsidRPr="00637460" w:rsidRDefault="00052FD2" w:rsidP="00052FD2">
      <w:pPr>
        <w:widowControl/>
        <w:numPr>
          <w:ilvl w:val="0"/>
          <w:numId w:val="21"/>
        </w:numPr>
        <w:tabs>
          <w:tab w:val="left" w:pos="993"/>
        </w:tabs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Перечислите виды оценок ОС.</w:t>
      </w:r>
    </w:p>
    <w:p w:rsidR="00052FD2" w:rsidRPr="00637460" w:rsidRDefault="00052FD2" w:rsidP="00052FD2">
      <w:pPr>
        <w:widowControl/>
        <w:numPr>
          <w:ilvl w:val="0"/>
          <w:numId w:val="21"/>
        </w:numPr>
        <w:tabs>
          <w:tab w:val="left" w:pos="993"/>
        </w:tabs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Назовите счета по учету приобретения ОС, и дайте им характеристику.</w:t>
      </w:r>
    </w:p>
    <w:p w:rsidR="00052FD2" w:rsidRPr="00637460" w:rsidRDefault="00052FD2" w:rsidP="00052FD2">
      <w:pPr>
        <w:widowControl/>
        <w:numPr>
          <w:ilvl w:val="0"/>
          <w:numId w:val="21"/>
        </w:numPr>
        <w:tabs>
          <w:tab w:val="left" w:pos="993"/>
        </w:tabs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Перечислите бухгалтерские документы необходимые для учета приобретения.</w:t>
      </w:r>
    </w:p>
    <w:p w:rsidR="00052FD2" w:rsidRPr="00637460" w:rsidRDefault="00052FD2" w:rsidP="00052FD2">
      <w:pPr>
        <w:widowControl/>
        <w:numPr>
          <w:ilvl w:val="0"/>
          <w:numId w:val="21"/>
        </w:numPr>
        <w:tabs>
          <w:tab w:val="left" w:pos="993"/>
        </w:tabs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Дайте характеристику синтетическому и аналитическому учету ОС.</w:t>
      </w:r>
    </w:p>
    <w:p w:rsidR="00052FD2" w:rsidRPr="00637460" w:rsidRDefault="00052FD2" w:rsidP="00052FD2">
      <w:pPr>
        <w:widowControl/>
        <w:numPr>
          <w:ilvl w:val="0"/>
          <w:numId w:val="21"/>
        </w:numPr>
        <w:tabs>
          <w:tab w:val="left" w:pos="993"/>
        </w:tabs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Дайте определение понятиям «износ» и «амортизация».</w:t>
      </w:r>
    </w:p>
    <w:p w:rsidR="00052FD2" w:rsidRPr="00637460" w:rsidRDefault="00052FD2" w:rsidP="00052FD2">
      <w:pPr>
        <w:widowControl/>
        <w:numPr>
          <w:ilvl w:val="0"/>
          <w:numId w:val="21"/>
        </w:numPr>
        <w:tabs>
          <w:tab w:val="left" w:pos="993"/>
        </w:tabs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Перечислите объекты ОС, по которым амортизация не начисляется.</w:t>
      </w:r>
    </w:p>
    <w:p w:rsidR="00052FD2" w:rsidRPr="00637460" w:rsidRDefault="00052FD2" w:rsidP="00052FD2">
      <w:pPr>
        <w:widowControl/>
        <w:numPr>
          <w:ilvl w:val="0"/>
          <w:numId w:val="21"/>
        </w:numPr>
        <w:tabs>
          <w:tab w:val="left" w:pos="993"/>
        </w:tabs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Определите способы начисления амортизации ОС.</w:t>
      </w:r>
    </w:p>
    <w:p w:rsidR="00052FD2" w:rsidRPr="00637460" w:rsidRDefault="00052FD2" w:rsidP="00052FD2">
      <w:pPr>
        <w:widowControl/>
        <w:numPr>
          <w:ilvl w:val="0"/>
          <w:numId w:val="21"/>
        </w:numPr>
        <w:tabs>
          <w:tab w:val="left" w:pos="993"/>
        </w:tabs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Дайте характеристику счету по учету амортизационных отчислений.</w:t>
      </w:r>
    </w:p>
    <w:p w:rsidR="00052FD2" w:rsidRPr="00637460" w:rsidRDefault="00052FD2" w:rsidP="00052FD2">
      <w:pPr>
        <w:widowControl/>
        <w:numPr>
          <w:ilvl w:val="0"/>
          <w:numId w:val="21"/>
        </w:numPr>
        <w:tabs>
          <w:tab w:val="left" w:pos="993"/>
        </w:tabs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Перечислите методы начисления амортизации  по  налоговому  учету.   </w:t>
      </w:r>
    </w:p>
    <w:p w:rsidR="00052FD2" w:rsidRPr="00637460" w:rsidRDefault="00052FD2" w:rsidP="00052FD2">
      <w:pPr>
        <w:widowControl/>
        <w:tabs>
          <w:tab w:val="left" w:pos="993"/>
        </w:tabs>
        <w:snapToGrid/>
        <w:spacing w:before="0" w:after="0"/>
        <w:ind w:firstLine="720"/>
        <w:jc w:val="both"/>
        <w:rPr>
          <w:bCs/>
          <w:color w:val="000000" w:themeColor="text1"/>
          <w:sz w:val="20"/>
        </w:rPr>
      </w:pPr>
    </w:p>
    <w:p w:rsidR="00052FD2" w:rsidRPr="00637460" w:rsidRDefault="00052FD2" w:rsidP="00052FD2">
      <w:pPr>
        <w:widowControl/>
        <w:tabs>
          <w:tab w:val="left" w:pos="993"/>
        </w:tabs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3. Учет материальных запасов, готовой продукции, товаров и затрат на производство.</w:t>
      </w:r>
    </w:p>
    <w:p w:rsidR="00052FD2" w:rsidRPr="00637460" w:rsidRDefault="00052FD2" w:rsidP="00052FD2">
      <w:pPr>
        <w:widowControl/>
        <w:numPr>
          <w:ilvl w:val="0"/>
          <w:numId w:val="22"/>
        </w:numPr>
        <w:tabs>
          <w:tab w:val="left" w:pos="993"/>
        </w:tabs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Охарактеризуйте активы, которые принимаются к бухгалтерскому учету в качестве материально-производственных запасов.</w:t>
      </w:r>
    </w:p>
    <w:p w:rsidR="00052FD2" w:rsidRPr="00637460" w:rsidRDefault="00052FD2" w:rsidP="00052FD2">
      <w:pPr>
        <w:widowControl/>
        <w:numPr>
          <w:ilvl w:val="0"/>
          <w:numId w:val="22"/>
        </w:numPr>
        <w:tabs>
          <w:tab w:val="left" w:pos="993"/>
        </w:tabs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Назовите виды оценок, по которым материально-производственные запасы принимаются к бухгалтерскому учету. </w:t>
      </w:r>
    </w:p>
    <w:p w:rsidR="00052FD2" w:rsidRPr="00637460" w:rsidRDefault="00052FD2" w:rsidP="00052FD2">
      <w:pPr>
        <w:widowControl/>
        <w:numPr>
          <w:ilvl w:val="0"/>
          <w:numId w:val="22"/>
        </w:numPr>
        <w:tabs>
          <w:tab w:val="left" w:pos="993"/>
        </w:tabs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Дайте определение понятию «учетная цена».</w:t>
      </w:r>
    </w:p>
    <w:p w:rsidR="00052FD2" w:rsidRPr="00637460" w:rsidRDefault="00052FD2" w:rsidP="00052FD2">
      <w:pPr>
        <w:widowControl/>
        <w:numPr>
          <w:ilvl w:val="0"/>
          <w:numId w:val="22"/>
        </w:numPr>
        <w:tabs>
          <w:tab w:val="left" w:pos="993"/>
        </w:tabs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Определите порядок определения фактической себестоимость материалов, если их учет ведется в учетных ценах.</w:t>
      </w:r>
    </w:p>
    <w:p w:rsidR="00052FD2" w:rsidRPr="00637460" w:rsidRDefault="00052FD2" w:rsidP="00052FD2">
      <w:pPr>
        <w:widowControl/>
        <w:numPr>
          <w:ilvl w:val="0"/>
          <w:numId w:val="22"/>
        </w:numPr>
        <w:tabs>
          <w:tab w:val="left" w:pos="993"/>
        </w:tabs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Перечислите основные формы первичных документов, используемы при осуществлении учета производственных запасов.</w:t>
      </w:r>
    </w:p>
    <w:p w:rsidR="00052FD2" w:rsidRPr="00637460" w:rsidRDefault="00052FD2" w:rsidP="00052FD2">
      <w:pPr>
        <w:widowControl/>
        <w:numPr>
          <w:ilvl w:val="0"/>
          <w:numId w:val="22"/>
        </w:numPr>
        <w:tabs>
          <w:tab w:val="left" w:pos="993"/>
        </w:tabs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Перечислите методы оценки материалов при их выбытии .</w:t>
      </w:r>
    </w:p>
    <w:p w:rsidR="00052FD2" w:rsidRPr="00637460" w:rsidRDefault="00052FD2" w:rsidP="00052FD2">
      <w:pPr>
        <w:widowControl/>
        <w:numPr>
          <w:ilvl w:val="0"/>
          <w:numId w:val="22"/>
        </w:numPr>
        <w:tabs>
          <w:tab w:val="left" w:pos="993"/>
        </w:tabs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Какие  методы  аналитического  учета  материально-производственных запасов используются на складе и в бухгалтерии.</w:t>
      </w:r>
    </w:p>
    <w:p w:rsidR="00052FD2" w:rsidRPr="00637460" w:rsidRDefault="00052FD2" w:rsidP="00052FD2">
      <w:pPr>
        <w:widowControl/>
        <w:numPr>
          <w:ilvl w:val="0"/>
          <w:numId w:val="22"/>
        </w:numPr>
        <w:tabs>
          <w:tab w:val="left" w:pos="993"/>
        </w:tabs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Перечислите  случаи,  когда  материально-производственные  запасы учитываются на </w:t>
      </w:r>
      <w:proofErr w:type="spellStart"/>
      <w:r w:rsidRPr="00637460">
        <w:rPr>
          <w:bCs/>
          <w:color w:val="000000" w:themeColor="text1"/>
          <w:sz w:val="20"/>
        </w:rPr>
        <w:t>забалансовых</w:t>
      </w:r>
      <w:proofErr w:type="spellEnd"/>
      <w:r w:rsidRPr="00637460">
        <w:rPr>
          <w:bCs/>
          <w:color w:val="000000" w:themeColor="text1"/>
          <w:sz w:val="20"/>
        </w:rPr>
        <w:t xml:space="preserve"> счетах.</w:t>
      </w:r>
    </w:p>
    <w:p w:rsidR="00052FD2" w:rsidRPr="00637460" w:rsidRDefault="00052FD2" w:rsidP="00052FD2">
      <w:pPr>
        <w:widowControl/>
        <w:numPr>
          <w:ilvl w:val="0"/>
          <w:numId w:val="22"/>
        </w:numPr>
        <w:tabs>
          <w:tab w:val="left" w:pos="993"/>
        </w:tabs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 Какими  документами  оформляются  результаты  инвентаризации  материально-производственных запасов?</w:t>
      </w:r>
    </w:p>
    <w:p w:rsidR="00052FD2" w:rsidRPr="00637460" w:rsidRDefault="00052FD2" w:rsidP="00052FD2">
      <w:pPr>
        <w:widowControl/>
        <w:numPr>
          <w:ilvl w:val="0"/>
          <w:numId w:val="22"/>
        </w:numPr>
        <w:tabs>
          <w:tab w:val="left" w:pos="993"/>
        </w:tabs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Особенности учета материалов с использованием счетов:15«Заготовление и приобретение материальных ценностей»,16 «Отклонение в стоимости материальных ценностей».</w:t>
      </w:r>
    </w:p>
    <w:p w:rsidR="00052FD2" w:rsidRPr="00637460" w:rsidRDefault="00052FD2" w:rsidP="00052FD2">
      <w:pPr>
        <w:widowControl/>
        <w:tabs>
          <w:tab w:val="left" w:pos="993"/>
        </w:tabs>
        <w:snapToGrid/>
        <w:spacing w:before="0" w:after="0"/>
        <w:ind w:firstLine="720"/>
        <w:jc w:val="both"/>
        <w:rPr>
          <w:bCs/>
          <w:color w:val="000000" w:themeColor="text1"/>
          <w:sz w:val="20"/>
        </w:rPr>
      </w:pPr>
    </w:p>
    <w:p w:rsidR="00052FD2" w:rsidRPr="00637460" w:rsidRDefault="00052FD2" w:rsidP="00052FD2">
      <w:pPr>
        <w:widowControl/>
        <w:tabs>
          <w:tab w:val="left" w:pos="993"/>
        </w:tabs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4. Учет расчетов и обязательств.</w:t>
      </w:r>
    </w:p>
    <w:p w:rsidR="00052FD2" w:rsidRPr="00637460" w:rsidRDefault="00052FD2" w:rsidP="00052FD2">
      <w:pPr>
        <w:widowControl/>
        <w:numPr>
          <w:ilvl w:val="0"/>
          <w:numId w:val="23"/>
        </w:numPr>
        <w:tabs>
          <w:tab w:val="left" w:pos="993"/>
        </w:tabs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Перечислите принципы построения налоговой системы в РФ.</w:t>
      </w:r>
    </w:p>
    <w:p w:rsidR="00052FD2" w:rsidRPr="00637460" w:rsidRDefault="00052FD2" w:rsidP="00052FD2">
      <w:pPr>
        <w:widowControl/>
        <w:numPr>
          <w:ilvl w:val="0"/>
          <w:numId w:val="23"/>
        </w:numPr>
        <w:tabs>
          <w:tab w:val="left" w:pos="993"/>
        </w:tabs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Перечислите налоги, которые устанавливаются в РФ.</w:t>
      </w:r>
    </w:p>
    <w:p w:rsidR="00052FD2" w:rsidRPr="00637460" w:rsidRDefault="00052FD2" w:rsidP="00052FD2">
      <w:pPr>
        <w:widowControl/>
        <w:numPr>
          <w:ilvl w:val="0"/>
          <w:numId w:val="23"/>
        </w:numPr>
        <w:tabs>
          <w:tab w:val="left" w:pos="993"/>
        </w:tabs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Дайте характеристику счету по учету расчетов  по налогам сборам, обязательным платежам.</w:t>
      </w:r>
    </w:p>
    <w:p w:rsidR="00052FD2" w:rsidRPr="00637460" w:rsidRDefault="00052FD2" w:rsidP="00052FD2">
      <w:pPr>
        <w:widowControl/>
        <w:numPr>
          <w:ilvl w:val="0"/>
          <w:numId w:val="23"/>
        </w:numPr>
        <w:tabs>
          <w:tab w:val="left" w:pos="993"/>
        </w:tabs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 Перечислить налогоплательщиков по НДС.</w:t>
      </w:r>
    </w:p>
    <w:p w:rsidR="00052FD2" w:rsidRPr="00637460" w:rsidRDefault="00052FD2" w:rsidP="00052FD2">
      <w:pPr>
        <w:widowControl/>
        <w:numPr>
          <w:ilvl w:val="0"/>
          <w:numId w:val="23"/>
        </w:numPr>
        <w:tabs>
          <w:tab w:val="left" w:pos="993"/>
        </w:tabs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Перечислите, удержания, которые  производятся  из ЗП работников.</w:t>
      </w:r>
    </w:p>
    <w:p w:rsidR="00052FD2" w:rsidRPr="00637460" w:rsidRDefault="00052FD2" w:rsidP="00052FD2">
      <w:pPr>
        <w:widowControl/>
        <w:numPr>
          <w:ilvl w:val="0"/>
          <w:numId w:val="23"/>
        </w:numPr>
        <w:tabs>
          <w:tab w:val="left" w:pos="993"/>
        </w:tabs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Укажите цель определения среднедневного заработка.</w:t>
      </w:r>
    </w:p>
    <w:p w:rsidR="00052FD2" w:rsidRPr="00637460" w:rsidRDefault="00052FD2" w:rsidP="00052FD2">
      <w:pPr>
        <w:widowControl/>
        <w:numPr>
          <w:ilvl w:val="0"/>
          <w:numId w:val="23"/>
        </w:numPr>
        <w:tabs>
          <w:tab w:val="left" w:pos="993"/>
        </w:tabs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Определите порядок отражения в учете сумм отпускных, если часть отпуска переходит на следующий месяц.</w:t>
      </w:r>
    </w:p>
    <w:p w:rsidR="00052FD2" w:rsidRPr="00637460" w:rsidRDefault="00052FD2" w:rsidP="00052FD2">
      <w:pPr>
        <w:widowControl/>
        <w:numPr>
          <w:ilvl w:val="0"/>
          <w:numId w:val="23"/>
        </w:numPr>
        <w:tabs>
          <w:tab w:val="left" w:pos="993"/>
        </w:tabs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Назовите основные виды государственных гарантий по оплате труда. </w:t>
      </w:r>
    </w:p>
    <w:p w:rsidR="00052FD2" w:rsidRPr="00637460" w:rsidRDefault="00052FD2" w:rsidP="00052FD2">
      <w:pPr>
        <w:widowControl/>
        <w:numPr>
          <w:ilvl w:val="0"/>
          <w:numId w:val="23"/>
        </w:numPr>
        <w:tabs>
          <w:tab w:val="left" w:pos="993"/>
        </w:tabs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Дайте определение понятию «минимальная заработная плата».</w:t>
      </w:r>
    </w:p>
    <w:p w:rsidR="00052FD2" w:rsidRPr="00637460" w:rsidRDefault="00052FD2" w:rsidP="00052FD2">
      <w:pPr>
        <w:widowControl/>
        <w:numPr>
          <w:ilvl w:val="0"/>
          <w:numId w:val="23"/>
        </w:numPr>
        <w:tabs>
          <w:tab w:val="left" w:pos="993"/>
        </w:tabs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Дайте определение понятиям «кредиты», «займы» и «заемные обязательства».</w:t>
      </w:r>
    </w:p>
    <w:p w:rsidR="00052FD2" w:rsidRPr="00637460" w:rsidRDefault="00052FD2" w:rsidP="00052FD2">
      <w:pPr>
        <w:widowControl/>
        <w:tabs>
          <w:tab w:val="left" w:pos="993"/>
        </w:tabs>
        <w:snapToGrid/>
        <w:spacing w:before="0" w:after="0"/>
        <w:ind w:firstLine="720"/>
        <w:jc w:val="both"/>
        <w:rPr>
          <w:bCs/>
          <w:color w:val="000000" w:themeColor="text1"/>
          <w:sz w:val="20"/>
        </w:rPr>
      </w:pPr>
    </w:p>
    <w:p w:rsidR="00052FD2" w:rsidRPr="00637460" w:rsidRDefault="00052FD2" w:rsidP="00052FD2">
      <w:pPr>
        <w:widowControl/>
        <w:tabs>
          <w:tab w:val="left" w:pos="993"/>
        </w:tabs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5. Учет капитала и финансовых результатов.</w:t>
      </w:r>
    </w:p>
    <w:p w:rsidR="00052FD2" w:rsidRPr="00637460" w:rsidRDefault="00052FD2" w:rsidP="00052FD2">
      <w:pPr>
        <w:widowControl/>
        <w:numPr>
          <w:ilvl w:val="0"/>
          <w:numId w:val="24"/>
        </w:numPr>
        <w:tabs>
          <w:tab w:val="left" w:pos="993"/>
        </w:tabs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Охарактеризуйте финансовые результаты деятельности организации.</w:t>
      </w:r>
    </w:p>
    <w:p w:rsidR="00052FD2" w:rsidRPr="00637460" w:rsidRDefault="00052FD2" w:rsidP="00052FD2">
      <w:pPr>
        <w:widowControl/>
        <w:numPr>
          <w:ilvl w:val="0"/>
          <w:numId w:val="24"/>
        </w:numPr>
        <w:tabs>
          <w:tab w:val="left" w:pos="993"/>
        </w:tabs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Назовите основные показатели финансовых результатов деятельности организации.</w:t>
      </w:r>
    </w:p>
    <w:p w:rsidR="00052FD2" w:rsidRPr="00637460" w:rsidRDefault="00052FD2" w:rsidP="00052FD2">
      <w:pPr>
        <w:widowControl/>
        <w:numPr>
          <w:ilvl w:val="0"/>
          <w:numId w:val="24"/>
        </w:numPr>
        <w:tabs>
          <w:tab w:val="left" w:pos="993"/>
        </w:tabs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На каком счете бухгалтерского учета формируется конечный финансовый результат деятельности организации? Дайте его характеристику.</w:t>
      </w:r>
    </w:p>
    <w:p w:rsidR="00052FD2" w:rsidRPr="00637460" w:rsidRDefault="00052FD2" w:rsidP="00052FD2">
      <w:pPr>
        <w:widowControl/>
        <w:numPr>
          <w:ilvl w:val="0"/>
          <w:numId w:val="24"/>
        </w:numPr>
        <w:tabs>
          <w:tab w:val="left" w:pos="993"/>
        </w:tabs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Как определяется финансовый результат от обычных видов деятельности организации? На каком счете он формируется?</w:t>
      </w:r>
    </w:p>
    <w:p w:rsidR="00052FD2" w:rsidRPr="00637460" w:rsidRDefault="00052FD2" w:rsidP="00052FD2">
      <w:pPr>
        <w:widowControl/>
        <w:numPr>
          <w:ilvl w:val="0"/>
          <w:numId w:val="24"/>
        </w:numPr>
        <w:tabs>
          <w:tab w:val="left" w:pos="993"/>
        </w:tabs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Дайте определение прочих доходов и расходов.</w:t>
      </w:r>
    </w:p>
    <w:p w:rsidR="00052FD2" w:rsidRPr="00637460" w:rsidRDefault="00052FD2" w:rsidP="00052FD2">
      <w:pPr>
        <w:widowControl/>
        <w:numPr>
          <w:ilvl w:val="0"/>
          <w:numId w:val="24"/>
        </w:numPr>
        <w:tabs>
          <w:tab w:val="left" w:pos="993"/>
        </w:tabs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Назовите регулирующие нормативные документы по учету финансовых результатов.</w:t>
      </w:r>
    </w:p>
    <w:p w:rsidR="00052FD2" w:rsidRPr="00637460" w:rsidRDefault="00052FD2" w:rsidP="00052FD2">
      <w:pPr>
        <w:widowControl/>
        <w:numPr>
          <w:ilvl w:val="0"/>
          <w:numId w:val="24"/>
        </w:numPr>
        <w:tabs>
          <w:tab w:val="left" w:pos="993"/>
        </w:tabs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Дайте  определение  капитала:  собственного,  привлеченного,  активного  и пассивного.</w:t>
      </w:r>
    </w:p>
    <w:p w:rsidR="00052FD2" w:rsidRPr="00637460" w:rsidRDefault="00052FD2" w:rsidP="00052FD2">
      <w:pPr>
        <w:widowControl/>
        <w:numPr>
          <w:ilvl w:val="0"/>
          <w:numId w:val="24"/>
        </w:numPr>
        <w:tabs>
          <w:tab w:val="left" w:pos="993"/>
        </w:tabs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Как называется уставный капитал в зависимости от форм собственности?</w:t>
      </w:r>
    </w:p>
    <w:p w:rsidR="00052FD2" w:rsidRPr="00637460" w:rsidRDefault="00052FD2" w:rsidP="00052FD2">
      <w:pPr>
        <w:widowControl/>
        <w:numPr>
          <w:ilvl w:val="0"/>
          <w:numId w:val="24"/>
        </w:numPr>
        <w:tabs>
          <w:tab w:val="left" w:pos="993"/>
        </w:tabs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Какие  субсчета можно  открывать  к  счету  80  «Уставный  капитал»  в  зависимости  от  меры  ответственности  перед  акционерами  и  участниками общества?</w:t>
      </w:r>
    </w:p>
    <w:p w:rsidR="00052FD2" w:rsidRPr="00637460" w:rsidRDefault="00052FD2" w:rsidP="00052FD2">
      <w:pPr>
        <w:widowControl/>
        <w:numPr>
          <w:ilvl w:val="0"/>
          <w:numId w:val="24"/>
        </w:numPr>
        <w:tabs>
          <w:tab w:val="left" w:pos="993"/>
        </w:tabs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Что отражается по дебету и кредиту счета 80 «Уставный капитал»?</w:t>
      </w:r>
    </w:p>
    <w:p w:rsidR="00052FD2" w:rsidRPr="00637460" w:rsidRDefault="00052FD2" w:rsidP="00052FD2">
      <w:pPr>
        <w:widowControl/>
        <w:tabs>
          <w:tab w:val="left" w:pos="993"/>
        </w:tabs>
        <w:snapToGrid/>
        <w:spacing w:before="0" w:after="0"/>
        <w:ind w:firstLine="720"/>
        <w:jc w:val="both"/>
        <w:rPr>
          <w:bCs/>
          <w:color w:val="000000" w:themeColor="text1"/>
          <w:sz w:val="20"/>
        </w:rPr>
      </w:pPr>
    </w:p>
    <w:p w:rsidR="00052FD2" w:rsidRPr="00637460" w:rsidRDefault="00052FD2" w:rsidP="00052FD2">
      <w:pPr>
        <w:widowControl/>
        <w:tabs>
          <w:tab w:val="left" w:pos="993"/>
        </w:tabs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6. Бухгалтерская отчетность организации.</w:t>
      </w:r>
    </w:p>
    <w:p w:rsidR="00052FD2" w:rsidRPr="00637460" w:rsidRDefault="00052FD2" w:rsidP="00052FD2">
      <w:pPr>
        <w:widowControl/>
        <w:numPr>
          <w:ilvl w:val="0"/>
          <w:numId w:val="25"/>
        </w:numPr>
        <w:tabs>
          <w:tab w:val="left" w:pos="993"/>
        </w:tabs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Перечислите формы финансовой отчетности.</w:t>
      </w:r>
    </w:p>
    <w:p w:rsidR="00052FD2" w:rsidRPr="00637460" w:rsidRDefault="00052FD2" w:rsidP="00052FD2">
      <w:pPr>
        <w:widowControl/>
        <w:numPr>
          <w:ilvl w:val="0"/>
          <w:numId w:val="25"/>
        </w:numPr>
        <w:tabs>
          <w:tab w:val="left" w:pos="993"/>
        </w:tabs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Назовите основные нормативные документы, определяющие порядок составления и раскрытия информации в бухгалтерской отчетности.</w:t>
      </w:r>
    </w:p>
    <w:p w:rsidR="00052FD2" w:rsidRPr="00637460" w:rsidRDefault="00052FD2" w:rsidP="00052FD2">
      <w:pPr>
        <w:widowControl/>
        <w:numPr>
          <w:ilvl w:val="0"/>
          <w:numId w:val="25"/>
        </w:numPr>
        <w:tabs>
          <w:tab w:val="left" w:pos="993"/>
        </w:tabs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Какая форма финансовой отчетности характеризует имущественное и финансовое положение организации на отчетную дату?</w:t>
      </w:r>
    </w:p>
    <w:p w:rsidR="00052FD2" w:rsidRPr="00637460" w:rsidRDefault="00052FD2" w:rsidP="00052FD2">
      <w:pPr>
        <w:widowControl/>
        <w:numPr>
          <w:ilvl w:val="0"/>
          <w:numId w:val="25"/>
        </w:numPr>
        <w:tabs>
          <w:tab w:val="left" w:pos="993"/>
        </w:tabs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Дайте определение учетной политике организации.</w:t>
      </w:r>
    </w:p>
    <w:p w:rsidR="00052FD2" w:rsidRPr="00637460" w:rsidRDefault="00052FD2" w:rsidP="00052FD2">
      <w:pPr>
        <w:widowControl/>
        <w:numPr>
          <w:ilvl w:val="0"/>
          <w:numId w:val="25"/>
        </w:numPr>
        <w:tabs>
          <w:tab w:val="left" w:pos="993"/>
        </w:tabs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Укажите основные организационные положения формирований учетной политики.</w:t>
      </w:r>
    </w:p>
    <w:p w:rsidR="00052FD2" w:rsidRPr="00637460" w:rsidRDefault="00052FD2" w:rsidP="00052FD2">
      <w:pPr>
        <w:widowControl/>
        <w:numPr>
          <w:ilvl w:val="0"/>
          <w:numId w:val="25"/>
        </w:numPr>
        <w:tabs>
          <w:tab w:val="left" w:pos="993"/>
        </w:tabs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Назовите сроки формирования учетной политики.</w:t>
      </w:r>
    </w:p>
    <w:p w:rsidR="00052FD2" w:rsidRPr="00637460" w:rsidRDefault="00052FD2" w:rsidP="00052FD2">
      <w:pPr>
        <w:widowControl/>
        <w:numPr>
          <w:ilvl w:val="0"/>
          <w:numId w:val="25"/>
        </w:numPr>
        <w:tabs>
          <w:tab w:val="left" w:pos="993"/>
        </w:tabs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Перечислите приложения, которые могут прилагаться к приказу об учетной политике организации.</w:t>
      </w:r>
    </w:p>
    <w:p w:rsidR="00052FD2" w:rsidRPr="00637460" w:rsidRDefault="00052FD2" w:rsidP="00052FD2">
      <w:pPr>
        <w:widowControl/>
        <w:numPr>
          <w:ilvl w:val="0"/>
          <w:numId w:val="25"/>
        </w:numPr>
        <w:tabs>
          <w:tab w:val="left" w:pos="993"/>
        </w:tabs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Перечислите элементы, которые определяет учетную политику основных средств.</w:t>
      </w:r>
    </w:p>
    <w:p w:rsidR="00052FD2" w:rsidRPr="00637460" w:rsidRDefault="00052FD2" w:rsidP="00052FD2">
      <w:pPr>
        <w:widowControl/>
        <w:numPr>
          <w:ilvl w:val="0"/>
          <w:numId w:val="25"/>
        </w:numPr>
        <w:tabs>
          <w:tab w:val="left" w:pos="993"/>
        </w:tabs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Перечислите элементы учетной политики относительно незавершенного производства.</w:t>
      </w:r>
    </w:p>
    <w:p w:rsidR="00052FD2" w:rsidRPr="00637460" w:rsidRDefault="00052FD2" w:rsidP="00052FD2">
      <w:pPr>
        <w:widowControl/>
        <w:numPr>
          <w:ilvl w:val="0"/>
          <w:numId w:val="25"/>
        </w:numPr>
        <w:tabs>
          <w:tab w:val="left" w:pos="993"/>
        </w:tabs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Состав и содержание финансовой отчетности.</w:t>
      </w:r>
    </w:p>
    <w:p w:rsidR="00052FD2" w:rsidRPr="00637460" w:rsidRDefault="00052FD2" w:rsidP="00052FD2">
      <w:pPr>
        <w:spacing w:before="0" w:after="0"/>
        <w:ind w:firstLine="680"/>
        <w:rPr>
          <w:b/>
          <w:color w:val="000000" w:themeColor="text1"/>
          <w:sz w:val="20"/>
        </w:rPr>
      </w:pPr>
    </w:p>
    <w:p w:rsidR="00052FD2" w:rsidRPr="00637460" w:rsidRDefault="00052FD2" w:rsidP="00052FD2">
      <w:pPr>
        <w:spacing w:before="0" w:after="0"/>
        <w:ind w:firstLine="68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 xml:space="preserve">5.3 Определение соотношения объема занятий, проведенное путем непосредственного взаимодействия педагогического работника с обучающимися по </w:t>
      </w:r>
      <w:r w:rsidR="0039685D">
        <w:rPr>
          <w:b/>
          <w:color w:val="000000" w:themeColor="text1"/>
          <w:sz w:val="20"/>
        </w:rPr>
        <w:t xml:space="preserve">очной, </w:t>
      </w:r>
      <w:r w:rsidRPr="00637460">
        <w:rPr>
          <w:b/>
          <w:color w:val="000000" w:themeColor="text1"/>
          <w:sz w:val="20"/>
        </w:rPr>
        <w:t>очно-заочной форме</w:t>
      </w:r>
    </w:p>
    <w:p w:rsidR="00052FD2" w:rsidRPr="00637460" w:rsidRDefault="00052FD2" w:rsidP="00052FD2">
      <w:pPr>
        <w:spacing w:before="0" w:after="0"/>
        <w:ind w:firstLine="680"/>
        <w:rPr>
          <w:b/>
          <w:color w:val="000000" w:themeColor="text1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0"/>
        <w:gridCol w:w="2816"/>
        <w:gridCol w:w="2558"/>
        <w:gridCol w:w="1015"/>
        <w:gridCol w:w="1525"/>
      </w:tblGrid>
      <w:tr w:rsidR="00052FD2" w:rsidRPr="00637460" w:rsidTr="004A57FA">
        <w:trPr>
          <w:trHeight w:val="190"/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FD2" w:rsidRPr="00637460" w:rsidRDefault="00052FD2" w:rsidP="00052FD2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Виды контактной</w:t>
            </w:r>
          </w:p>
          <w:p w:rsidR="00052FD2" w:rsidRPr="00637460" w:rsidRDefault="00052FD2" w:rsidP="00052FD2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работы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FD2" w:rsidRPr="00637460" w:rsidRDefault="00052FD2" w:rsidP="00052FD2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Образовательные технологии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FD2" w:rsidRPr="00637460" w:rsidRDefault="00052FD2" w:rsidP="00052FD2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Контактная работа </w:t>
            </w:r>
          </w:p>
          <w:p w:rsidR="00052FD2" w:rsidRPr="00637460" w:rsidRDefault="00052FD2" w:rsidP="00052FD2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</w:tr>
      <w:tr w:rsidR="00052FD2" w:rsidRPr="00637460" w:rsidTr="004A57FA">
        <w:trPr>
          <w:trHeight w:val="577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FD2" w:rsidRPr="00637460" w:rsidRDefault="00052FD2" w:rsidP="00052FD2">
            <w:pPr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FD2" w:rsidRPr="00637460" w:rsidRDefault="00052FD2" w:rsidP="00052FD2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Объем занятий, проводимых путем непосредственного взаимодействия педагогического работника с обучающимися (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FD2" w:rsidRPr="00637460" w:rsidRDefault="00052FD2" w:rsidP="00052FD2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Объем занятий с применением электронного обучения, дистанционных образовательных технологий (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)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FD2" w:rsidRPr="00637460" w:rsidRDefault="00052FD2" w:rsidP="00052FD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(всего 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.)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FD2" w:rsidRPr="00637460" w:rsidRDefault="00052FD2" w:rsidP="00052FD2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 том числе в форме практической подготовки</w:t>
            </w:r>
          </w:p>
          <w:p w:rsidR="00052FD2" w:rsidRPr="00637460" w:rsidRDefault="00052FD2" w:rsidP="00052FD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( 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.)</w:t>
            </w:r>
          </w:p>
        </w:tc>
      </w:tr>
      <w:tr w:rsidR="00052FD2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FD2" w:rsidRPr="00637460" w:rsidRDefault="00052FD2" w:rsidP="00052FD2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Лекционного типа (лекции)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FD2" w:rsidRPr="00637460" w:rsidRDefault="00052FD2" w:rsidP="00052FD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FD2" w:rsidRPr="00637460" w:rsidRDefault="00052FD2" w:rsidP="00052FD2">
            <w:pPr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FD2" w:rsidRPr="00637460" w:rsidRDefault="00052FD2" w:rsidP="00052FD2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FD2" w:rsidRPr="00637460" w:rsidRDefault="00052FD2" w:rsidP="00052FD2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</w:tr>
      <w:tr w:rsidR="00052FD2" w:rsidRPr="00637460" w:rsidTr="004A57FA">
        <w:trPr>
          <w:trHeight w:val="33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FD2" w:rsidRPr="00637460" w:rsidRDefault="00052FD2" w:rsidP="00052FD2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052FD2" w:rsidRPr="00637460" w:rsidRDefault="00052FD2" w:rsidP="00052FD2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(семинар)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FD2" w:rsidRPr="00637460" w:rsidRDefault="00052FD2" w:rsidP="00052FD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FD2" w:rsidRPr="00637460" w:rsidRDefault="00052FD2" w:rsidP="00052FD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FD2" w:rsidRPr="00637460" w:rsidRDefault="00052FD2" w:rsidP="00052FD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FD2" w:rsidRPr="00637460" w:rsidRDefault="00052FD2" w:rsidP="00052FD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052FD2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FD2" w:rsidRPr="00637460" w:rsidRDefault="00052FD2" w:rsidP="00052FD2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052FD2" w:rsidRPr="00637460" w:rsidRDefault="00052FD2" w:rsidP="00052FD2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(практические занятия)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FD2" w:rsidRPr="00637460" w:rsidRDefault="00052FD2" w:rsidP="00052FD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FD2" w:rsidRPr="00637460" w:rsidRDefault="00052FD2" w:rsidP="00052FD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18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FD2" w:rsidRPr="00637460" w:rsidRDefault="00052FD2" w:rsidP="00052FD2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18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FD2" w:rsidRPr="00637460" w:rsidRDefault="00052FD2" w:rsidP="00052FD2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</w:tr>
      <w:tr w:rsidR="00052FD2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FD2" w:rsidRPr="00637460" w:rsidRDefault="00052FD2" w:rsidP="00052FD2">
            <w:pPr>
              <w:spacing w:before="0" w:after="0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lastRenderedPageBreak/>
              <w:t xml:space="preserve">в том числе в форме практической подготовки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FD2" w:rsidRPr="00637460" w:rsidRDefault="00052FD2" w:rsidP="00052FD2">
            <w:pPr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FD2" w:rsidRPr="00637460" w:rsidRDefault="00052FD2" w:rsidP="00052FD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FD2" w:rsidRPr="00637460" w:rsidRDefault="00052FD2" w:rsidP="00052FD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FD2" w:rsidRPr="00637460" w:rsidRDefault="00052FD2" w:rsidP="00052FD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8</w:t>
            </w:r>
          </w:p>
        </w:tc>
      </w:tr>
      <w:tr w:rsidR="00052FD2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FD2" w:rsidRPr="00637460" w:rsidRDefault="00052FD2" w:rsidP="00052FD2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052FD2" w:rsidRPr="00637460" w:rsidRDefault="00052FD2" w:rsidP="00052FD2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(курсовое проектирование (работа))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FD2" w:rsidRPr="00637460" w:rsidRDefault="00052FD2" w:rsidP="00052FD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FD2" w:rsidRPr="00637460" w:rsidRDefault="00052FD2" w:rsidP="00052FD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FD2" w:rsidRPr="00637460" w:rsidRDefault="00052FD2" w:rsidP="00052FD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FD2" w:rsidRPr="00637460" w:rsidRDefault="00052FD2" w:rsidP="00052FD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052FD2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FD2" w:rsidRPr="00637460" w:rsidRDefault="00052FD2" w:rsidP="00052FD2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052FD2" w:rsidRPr="00637460" w:rsidRDefault="00052FD2" w:rsidP="00052FD2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(лабораторные работы)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FD2" w:rsidRPr="00637460" w:rsidRDefault="00052FD2" w:rsidP="00052FD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FD2" w:rsidRPr="00637460" w:rsidRDefault="00052FD2" w:rsidP="00052FD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FD2" w:rsidRPr="00637460" w:rsidRDefault="00052FD2" w:rsidP="00052FD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FD2" w:rsidRPr="00637460" w:rsidRDefault="00052FD2" w:rsidP="00052FD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052FD2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FD2" w:rsidRPr="00637460" w:rsidRDefault="00052FD2" w:rsidP="00052FD2">
            <w:pPr>
              <w:spacing w:before="0" w:after="0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 xml:space="preserve">в том числе в форме практической подготовки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FD2" w:rsidRPr="00637460" w:rsidRDefault="00052FD2" w:rsidP="00052FD2">
            <w:pPr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FD2" w:rsidRPr="00637460" w:rsidRDefault="00052FD2" w:rsidP="00052FD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FD2" w:rsidRPr="00637460" w:rsidRDefault="00052FD2" w:rsidP="00052FD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FD2" w:rsidRPr="00637460" w:rsidRDefault="00052FD2" w:rsidP="00052FD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052FD2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FD2" w:rsidRPr="00637460" w:rsidRDefault="00052FD2" w:rsidP="00052FD2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Промежуточная аттестация (экзамен)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FD2" w:rsidRPr="00637460" w:rsidRDefault="00052FD2" w:rsidP="00052FD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FD2" w:rsidRPr="00637460" w:rsidRDefault="00052FD2" w:rsidP="00052FD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FD2" w:rsidRPr="00637460" w:rsidRDefault="00052FD2" w:rsidP="00052FD2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2,2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FD2" w:rsidRPr="00637460" w:rsidRDefault="00052FD2" w:rsidP="00052FD2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</w:tr>
      <w:tr w:rsidR="00052FD2" w:rsidRPr="00637460" w:rsidTr="004A57FA">
        <w:trPr>
          <w:trHeight w:val="1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FD2" w:rsidRPr="00637460" w:rsidRDefault="00052FD2" w:rsidP="00052FD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Итого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FD2" w:rsidRPr="00637460" w:rsidRDefault="00052FD2" w:rsidP="00052FD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8,2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FD2" w:rsidRPr="00637460" w:rsidRDefault="00052FD2" w:rsidP="00052FD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18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FD2" w:rsidRPr="00637460" w:rsidRDefault="00052FD2" w:rsidP="00052FD2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26,2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FD2" w:rsidRPr="00637460" w:rsidRDefault="00052FD2" w:rsidP="00052FD2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8</w:t>
            </w:r>
          </w:p>
        </w:tc>
      </w:tr>
    </w:tbl>
    <w:p w:rsidR="00052FD2" w:rsidRPr="00637460" w:rsidRDefault="00052FD2" w:rsidP="00052FD2">
      <w:pPr>
        <w:spacing w:before="0" w:after="0"/>
        <w:ind w:firstLine="680"/>
        <w:rPr>
          <w:i/>
          <w:color w:val="000000" w:themeColor="text1"/>
          <w:sz w:val="20"/>
        </w:rPr>
      </w:pPr>
    </w:p>
    <w:p w:rsidR="00052FD2" w:rsidRPr="00637460" w:rsidRDefault="00052FD2" w:rsidP="00052FD2">
      <w:pPr>
        <w:spacing w:before="0" w:after="0"/>
        <w:ind w:firstLine="680"/>
        <w:rPr>
          <w:i/>
          <w:color w:val="000000" w:themeColor="text1"/>
          <w:sz w:val="20"/>
        </w:rPr>
      </w:pPr>
      <w:r w:rsidRPr="00637460">
        <w:rPr>
          <w:i/>
          <w:color w:val="000000" w:themeColor="text1"/>
          <w:sz w:val="20"/>
        </w:rPr>
        <w:t xml:space="preserve">Соотношение объема занятий, проводимых  путем непосредственного взаимодействия педагогического работника с обучающимися по </w:t>
      </w:r>
      <w:r w:rsidR="0039685D">
        <w:rPr>
          <w:i/>
          <w:color w:val="000000" w:themeColor="text1"/>
          <w:sz w:val="20"/>
        </w:rPr>
        <w:t xml:space="preserve">очной, </w:t>
      </w:r>
      <w:r w:rsidRPr="00637460">
        <w:rPr>
          <w:i/>
          <w:color w:val="000000" w:themeColor="text1"/>
          <w:sz w:val="20"/>
        </w:rPr>
        <w:t>очно-заочной форме – 31%</w:t>
      </w:r>
    </w:p>
    <w:p w:rsidR="00052FD2" w:rsidRPr="00637460" w:rsidRDefault="00052FD2" w:rsidP="00052FD2">
      <w:pPr>
        <w:spacing w:before="0" w:after="0"/>
        <w:ind w:firstLine="680"/>
        <w:rPr>
          <w:b/>
          <w:color w:val="000000" w:themeColor="text1"/>
          <w:sz w:val="20"/>
        </w:rPr>
      </w:pPr>
    </w:p>
    <w:p w:rsidR="00052FD2" w:rsidRPr="00637460" w:rsidRDefault="00052FD2" w:rsidP="00052FD2">
      <w:pPr>
        <w:spacing w:before="0" w:after="0"/>
        <w:ind w:firstLine="68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5.4 Определение соотношения объема занятий, проведенное путем непосредственного взаимодействия педагогического работника с обучающимися по заочной форме</w:t>
      </w:r>
    </w:p>
    <w:p w:rsidR="00052FD2" w:rsidRPr="00637460" w:rsidRDefault="00052FD2" w:rsidP="00052FD2">
      <w:pPr>
        <w:spacing w:before="0" w:after="0"/>
        <w:ind w:firstLine="680"/>
        <w:rPr>
          <w:b/>
          <w:color w:val="000000" w:themeColor="text1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0"/>
        <w:gridCol w:w="2816"/>
        <w:gridCol w:w="2558"/>
        <w:gridCol w:w="1015"/>
        <w:gridCol w:w="1525"/>
      </w:tblGrid>
      <w:tr w:rsidR="00052FD2" w:rsidRPr="00637460" w:rsidTr="004A57FA">
        <w:trPr>
          <w:trHeight w:val="190"/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FD2" w:rsidRPr="00637460" w:rsidRDefault="00052FD2" w:rsidP="00052FD2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Виды контактной</w:t>
            </w:r>
          </w:p>
          <w:p w:rsidR="00052FD2" w:rsidRPr="00637460" w:rsidRDefault="00052FD2" w:rsidP="00052FD2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работы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FD2" w:rsidRPr="00637460" w:rsidRDefault="00052FD2" w:rsidP="00052FD2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Образовательные технологии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FD2" w:rsidRPr="00637460" w:rsidRDefault="00052FD2" w:rsidP="00052FD2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Контактная работа </w:t>
            </w:r>
          </w:p>
          <w:p w:rsidR="00052FD2" w:rsidRPr="00637460" w:rsidRDefault="00052FD2" w:rsidP="00052FD2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</w:tr>
      <w:tr w:rsidR="00052FD2" w:rsidRPr="00637460" w:rsidTr="004A57FA">
        <w:trPr>
          <w:trHeight w:val="577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FD2" w:rsidRPr="00637460" w:rsidRDefault="00052FD2" w:rsidP="00052FD2">
            <w:pPr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FD2" w:rsidRPr="00637460" w:rsidRDefault="00052FD2" w:rsidP="00052FD2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Объем занятий, проводимых путем непосредственного взаимодействия педагогического работника с обучающимися (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FD2" w:rsidRPr="00637460" w:rsidRDefault="00052FD2" w:rsidP="00052FD2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Объем занятий с применением электронного обучения, дистанционных образовательных технологий (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)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FD2" w:rsidRPr="00637460" w:rsidRDefault="00052FD2" w:rsidP="00052FD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(всего 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.)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FD2" w:rsidRPr="00637460" w:rsidRDefault="00052FD2" w:rsidP="00052FD2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 том числе в форме практической подготовки</w:t>
            </w:r>
          </w:p>
          <w:p w:rsidR="00052FD2" w:rsidRPr="00637460" w:rsidRDefault="00052FD2" w:rsidP="00052FD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( 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.)</w:t>
            </w:r>
          </w:p>
        </w:tc>
      </w:tr>
      <w:tr w:rsidR="00052FD2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FD2" w:rsidRPr="00637460" w:rsidRDefault="00052FD2" w:rsidP="00052FD2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Лекционного типа (лекции)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FD2" w:rsidRPr="00637460" w:rsidRDefault="00052FD2" w:rsidP="00052FD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FD2" w:rsidRPr="00637460" w:rsidRDefault="00052FD2" w:rsidP="00052FD2">
            <w:pPr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FD2" w:rsidRPr="00637460" w:rsidRDefault="00052FD2" w:rsidP="00052FD2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FD2" w:rsidRPr="00637460" w:rsidRDefault="00052FD2" w:rsidP="00052FD2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</w:tr>
      <w:tr w:rsidR="00052FD2" w:rsidRPr="00637460" w:rsidTr="004A57FA">
        <w:trPr>
          <w:trHeight w:val="33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FD2" w:rsidRPr="00637460" w:rsidRDefault="00052FD2" w:rsidP="00052FD2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052FD2" w:rsidRPr="00637460" w:rsidRDefault="00052FD2" w:rsidP="00052FD2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(семинар)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FD2" w:rsidRPr="00637460" w:rsidRDefault="00052FD2" w:rsidP="00052FD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FD2" w:rsidRPr="00637460" w:rsidRDefault="00052FD2" w:rsidP="00052FD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FD2" w:rsidRPr="00637460" w:rsidRDefault="00052FD2" w:rsidP="00052FD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FD2" w:rsidRPr="00637460" w:rsidRDefault="00052FD2" w:rsidP="00052FD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052FD2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FD2" w:rsidRPr="00637460" w:rsidRDefault="00052FD2" w:rsidP="00052FD2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052FD2" w:rsidRPr="00637460" w:rsidRDefault="00052FD2" w:rsidP="00052FD2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(практические занятия)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FD2" w:rsidRPr="00637460" w:rsidRDefault="00052FD2" w:rsidP="00052FD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FD2" w:rsidRPr="00637460" w:rsidRDefault="00052FD2" w:rsidP="00052FD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8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FD2" w:rsidRPr="00637460" w:rsidRDefault="00052FD2" w:rsidP="00052FD2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8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FD2" w:rsidRPr="00637460" w:rsidRDefault="00052FD2" w:rsidP="00052FD2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</w:tr>
      <w:tr w:rsidR="00052FD2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FD2" w:rsidRPr="00637460" w:rsidRDefault="00052FD2" w:rsidP="00052FD2">
            <w:pPr>
              <w:spacing w:before="0" w:after="0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 xml:space="preserve">в том числе в форме практической подготовки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FD2" w:rsidRPr="00637460" w:rsidRDefault="00052FD2" w:rsidP="00052FD2">
            <w:pPr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FD2" w:rsidRPr="00637460" w:rsidRDefault="00052FD2" w:rsidP="00052FD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FD2" w:rsidRPr="00637460" w:rsidRDefault="00052FD2" w:rsidP="00052FD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FD2" w:rsidRPr="00637460" w:rsidRDefault="00052FD2" w:rsidP="00052FD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4</w:t>
            </w:r>
          </w:p>
        </w:tc>
      </w:tr>
      <w:tr w:rsidR="00052FD2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FD2" w:rsidRPr="00637460" w:rsidRDefault="00052FD2" w:rsidP="00052FD2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052FD2" w:rsidRPr="00637460" w:rsidRDefault="00052FD2" w:rsidP="00052FD2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(курсовое проектирование (работа))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FD2" w:rsidRPr="00637460" w:rsidRDefault="00052FD2" w:rsidP="00052FD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FD2" w:rsidRPr="00637460" w:rsidRDefault="00052FD2" w:rsidP="00052FD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FD2" w:rsidRPr="00637460" w:rsidRDefault="00052FD2" w:rsidP="00052FD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FD2" w:rsidRPr="00637460" w:rsidRDefault="00052FD2" w:rsidP="00052FD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052FD2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FD2" w:rsidRPr="00637460" w:rsidRDefault="00052FD2" w:rsidP="00052FD2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lastRenderedPageBreak/>
              <w:t>Семинарского типа</w:t>
            </w:r>
          </w:p>
          <w:p w:rsidR="00052FD2" w:rsidRPr="00637460" w:rsidRDefault="00052FD2" w:rsidP="00052FD2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(лабораторные работы)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FD2" w:rsidRPr="00637460" w:rsidRDefault="00052FD2" w:rsidP="00052FD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FD2" w:rsidRPr="00637460" w:rsidRDefault="00052FD2" w:rsidP="00052FD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FD2" w:rsidRPr="00637460" w:rsidRDefault="00052FD2" w:rsidP="00052FD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FD2" w:rsidRPr="00637460" w:rsidRDefault="00052FD2" w:rsidP="00052FD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052FD2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FD2" w:rsidRPr="00637460" w:rsidRDefault="00052FD2" w:rsidP="00052FD2">
            <w:pPr>
              <w:spacing w:before="0" w:after="0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 xml:space="preserve">в том числе в форме практической подготовки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FD2" w:rsidRPr="00637460" w:rsidRDefault="00052FD2" w:rsidP="00052FD2">
            <w:pPr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FD2" w:rsidRPr="00637460" w:rsidRDefault="00052FD2" w:rsidP="00052FD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FD2" w:rsidRPr="00637460" w:rsidRDefault="00052FD2" w:rsidP="00052FD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FD2" w:rsidRPr="00637460" w:rsidRDefault="00052FD2" w:rsidP="00052FD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052FD2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FD2" w:rsidRPr="00637460" w:rsidRDefault="00052FD2" w:rsidP="00052FD2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Промежуточная аттестация (экзамен)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FD2" w:rsidRPr="00637460" w:rsidRDefault="00052FD2" w:rsidP="00052FD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FD2" w:rsidRPr="00637460" w:rsidRDefault="00052FD2" w:rsidP="00052FD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FD2" w:rsidRPr="00637460" w:rsidRDefault="00052FD2" w:rsidP="00052FD2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2,2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FD2" w:rsidRPr="00637460" w:rsidRDefault="00052FD2" w:rsidP="00052FD2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</w:tr>
      <w:tr w:rsidR="00052FD2" w:rsidRPr="00637460" w:rsidTr="004A57FA">
        <w:trPr>
          <w:trHeight w:val="1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FD2" w:rsidRPr="00637460" w:rsidRDefault="00052FD2" w:rsidP="00052FD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Итого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FD2" w:rsidRPr="00637460" w:rsidRDefault="00052FD2" w:rsidP="00052FD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6,2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FD2" w:rsidRPr="00637460" w:rsidRDefault="00052FD2" w:rsidP="00052FD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8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FD2" w:rsidRPr="00637460" w:rsidRDefault="00052FD2" w:rsidP="00052FD2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14,2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FD2" w:rsidRPr="00637460" w:rsidRDefault="00052FD2" w:rsidP="00052FD2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4</w:t>
            </w:r>
          </w:p>
        </w:tc>
      </w:tr>
    </w:tbl>
    <w:p w:rsidR="00052FD2" w:rsidRPr="00637460" w:rsidRDefault="00052FD2" w:rsidP="00052FD2">
      <w:pPr>
        <w:suppressAutoHyphens/>
        <w:spacing w:before="0" w:after="0"/>
        <w:ind w:firstLine="720"/>
        <w:jc w:val="both"/>
        <w:rPr>
          <w:i/>
          <w:color w:val="000000" w:themeColor="text1"/>
          <w:sz w:val="20"/>
        </w:rPr>
      </w:pPr>
      <w:r w:rsidRPr="00637460">
        <w:rPr>
          <w:i/>
          <w:color w:val="000000" w:themeColor="text1"/>
          <w:sz w:val="20"/>
        </w:rPr>
        <w:t>Соотношение объема занятий, проводимых путем непосредственного взаимодействия педагогического работника с обучающимися по заочной форме - 44%</w:t>
      </w:r>
    </w:p>
    <w:p w:rsidR="00052FD2" w:rsidRPr="00637460" w:rsidRDefault="00052FD2" w:rsidP="00052FD2">
      <w:pPr>
        <w:widowControl/>
        <w:tabs>
          <w:tab w:val="center" w:pos="4677"/>
          <w:tab w:val="right" w:pos="9355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</w:p>
    <w:p w:rsidR="00052FD2" w:rsidRPr="00637460" w:rsidRDefault="00052FD2" w:rsidP="00052FD2">
      <w:pPr>
        <w:widowControl/>
        <w:tabs>
          <w:tab w:val="center" w:pos="4677"/>
          <w:tab w:val="right" w:pos="9355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 xml:space="preserve">6. Методические указания по освоению дисциплины </w:t>
      </w:r>
    </w:p>
    <w:p w:rsidR="00052FD2" w:rsidRPr="00637460" w:rsidRDefault="00052FD2" w:rsidP="00052FD2">
      <w:pPr>
        <w:widowControl/>
        <w:tabs>
          <w:tab w:val="center" w:pos="4677"/>
          <w:tab w:val="right" w:pos="9355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6.1  Учебно-методическое обеспечение дисциплины</w:t>
      </w:r>
    </w:p>
    <w:p w:rsidR="00052FD2" w:rsidRPr="00637460" w:rsidRDefault="00052FD2" w:rsidP="00052FD2">
      <w:pPr>
        <w:widowControl/>
        <w:tabs>
          <w:tab w:val="left" w:pos="900"/>
        </w:tabs>
        <w:suppressAutoHyphens/>
        <w:overflowPunct w:val="0"/>
        <w:autoSpaceDE w:val="0"/>
        <w:autoSpaceDN w:val="0"/>
        <w:adjustRightInd w:val="0"/>
        <w:snapToGrid/>
        <w:spacing w:before="0" w:after="0"/>
        <w:ind w:firstLine="709"/>
        <w:rPr>
          <w:i/>
          <w:color w:val="000000" w:themeColor="text1"/>
          <w:sz w:val="20"/>
        </w:rPr>
      </w:pPr>
      <w:r w:rsidRPr="00637460">
        <w:rPr>
          <w:i/>
          <w:color w:val="000000" w:themeColor="text1"/>
          <w:sz w:val="20"/>
        </w:rPr>
        <w:t>Методические указания для преподавателя</w:t>
      </w:r>
    </w:p>
    <w:p w:rsidR="00052FD2" w:rsidRPr="00637460" w:rsidRDefault="00052FD2" w:rsidP="00052FD2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Изучение дисциплины проводится в форме лекций, практических занятий, организации самостоятельной работы студентов, консультаций. Главное назначение лекции - обеспечить теоретическую основу обучения, развить интерес студентов к учебной деятельности и к изучению конкретной учебной </w:t>
      </w:r>
      <w:r w:rsidRPr="00637460">
        <w:rPr>
          <w:color w:val="000000" w:themeColor="text1"/>
          <w:spacing w:val="-1"/>
          <w:sz w:val="20"/>
        </w:rPr>
        <w:t xml:space="preserve">дисциплины, сформировать у обучающихся ориентиры для самостоятельной работы над </w:t>
      </w:r>
      <w:r w:rsidRPr="00637460">
        <w:rPr>
          <w:color w:val="000000" w:themeColor="text1"/>
          <w:sz w:val="20"/>
        </w:rPr>
        <w:t>дисциплин</w:t>
      </w:r>
      <w:r w:rsidRPr="00637460">
        <w:rPr>
          <w:color w:val="000000" w:themeColor="text1"/>
          <w:spacing w:val="-1"/>
          <w:sz w:val="20"/>
        </w:rPr>
        <w:t>ой.</w:t>
      </w:r>
    </w:p>
    <w:p w:rsidR="00052FD2" w:rsidRPr="00637460" w:rsidRDefault="00052FD2" w:rsidP="00052FD2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Основной целью практических занятий является обсуждение наиболее сложных теоретических вопросов дисциплин</w:t>
      </w:r>
      <w:r w:rsidRPr="00637460">
        <w:rPr>
          <w:color w:val="000000" w:themeColor="text1"/>
          <w:spacing w:val="-1"/>
          <w:sz w:val="20"/>
        </w:rPr>
        <w:t>ы</w:t>
      </w:r>
      <w:r w:rsidRPr="00637460">
        <w:rPr>
          <w:color w:val="000000" w:themeColor="text1"/>
          <w:sz w:val="20"/>
        </w:rPr>
        <w:t>, их методологическая и методическая проработка. Они проводятся в форме опроса, диспута, тестирования, обсуждения докладов и пр.</w:t>
      </w:r>
    </w:p>
    <w:p w:rsidR="00052FD2" w:rsidRPr="00637460" w:rsidRDefault="00052FD2" w:rsidP="00052FD2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Самостоятельная работа с научной и учебной литературой дополняется работой с тестирующими системами, </w:t>
      </w:r>
      <w:proofErr w:type="spellStart"/>
      <w:r w:rsidRPr="00637460">
        <w:rPr>
          <w:color w:val="000000" w:themeColor="text1"/>
          <w:sz w:val="20"/>
        </w:rPr>
        <w:t>тренинговыми</w:t>
      </w:r>
      <w:proofErr w:type="spellEnd"/>
      <w:r w:rsidRPr="00637460">
        <w:rPr>
          <w:color w:val="000000" w:themeColor="text1"/>
          <w:sz w:val="20"/>
        </w:rPr>
        <w:t xml:space="preserve"> программами, информационными базами, образовательным ресурсов электронной информационно-образовательной среды и сети Интернет.</w:t>
      </w:r>
    </w:p>
    <w:p w:rsidR="00052FD2" w:rsidRPr="00637460" w:rsidRDefault="00052FD2" w:rsidP="00052FD2">
      <w:pPr>
        <w:widowControl/>
        <w:tabs>
          <w:tab w:val="left" w:pos="900"/>
        </w:tabs>
        <w:suppressAutoHyphens/>
        <w:overflowPunct w:val="0"/>
        <w:autoSpaceDE w:val="0"/>
        <w:autoSpaceDN w:val="0"/>
        <w:adjustRightInd w:val="0"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</w:p>
    <w:p w:rsidR="00052FD2" w:rsidRPr="00637460" w:rsidRDefault="00052FD2" w:rsidP="00052FD2">
      <w:pPr>
        <w:widowControl/>
        <w:tabs>
          <w:tab w:val="left" w:pos="900"/>
        </w:tabs>
        <w:suppressAutoHyphens/>
        <w:overflowPunct w:val="0"/>
        <w:autoSpaceDE w:val="0"/>
        <w:autoSpaceDN w:val="0"/>
        <w:adjustRightInd w:val="0"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6.2 Методические материалы обучающимся по дисциплине, определяющие процедуры оценивания знаний, умений, навыков и (или) опыта деятельности</w:t>
      </w:r>
    </w:p>
    <w:p w:rsidR="00052FD2" w:rsidRPr="00637460" w:rsidRDefault="00052FD2" w:rsidP="00052FD2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материалы доступны на сайте «Личная студия» в разделе «Методические указания и пособия».</w:t>
      </w:r>
    </w:p>
    <w:p w:rsidR="00052FD2" w:rsidRPr="00637460" w:rsidRDefault="00052FD2" w:rsidP="00052FD2">
      <w:pPr>
        <w:widowControl/>
        <w:numPr>
          <w:ilvl w:val="0"/>
          <w:numId w:val="26"/>
        </w:numPr>
        <w:tabs>
          <w:tab w:val="left" w:pos="900"/>
          <w:tab w:val="left" w:pos="1080"/>
        </w:tabs>
        <w:snapToGrid/>
        <w:spacing w:before="0" w:after="0"/>
        <w:ind w:hanging="54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 «Введение в технологию обучения».</w:t>
      </w:r>
    </w:p>
    <w:p w:rsidR="00052FD2" w:rsidRPr="00637460" w:rsidRDefault="00052FD2" w:rsidP="00052FD2">
      <w:pPr>
        <w:widowControl/>
        <w:numPr>
          <w:ilvl w:val="0"/>
          <w:numId w:val="26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 по проведению учебного занятия «</w:t>
      </w:r>
      <w:proofErr w:type="spellStart"/>
      <w:r w:rsidRPr="00637460">
        <w:rPr>
          <w:color w:val="000000" w:themeColor="text1"/>
          <w:sz w:val="20"/>
        </w:rPr>
        <w:t>Вебинар</w:t>
      </w:r>
      <w:proofErr w:type="spellEnd"/>
      <w:r w:rsidRPr="00637460">
        <w:rPr>
          <w:color w:val="000000" w:themeColor="text1"/>
          <w:sz w:val="20"/>
        </w:rPr>
        <w:t>».</w:t>
      </w:r>
    </w:p>
    <w:p w:rsidR="00052FD2" w:rsidRPr="00637460" w:rsidRDefault="00052FD2" w:rsidP="00052FD2">
      <w:pPr>
        <w:widowControl/>
        <w:numPr>
          <w:ilvl w:val="0"/>
          <w:numId w:val="26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по проведению занятия «Семинар-обсуждение устного эссе», «Семинар-обсуждение устного доклада».</w:t>
      </w:r>
    </w:p>
    <w:p w:rsidR="00052FD2" w:rsidRPr="00637460" w:rsidRDefault="00052FD2" w:rsidP="00052FD2">
      <w:pPr>
        <w:widowControl/>
        <w:numPr>
          <w:ilvl w:val="0"/>
          <w:numId w:val="26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по проведению занятия «Семинар – семинар-</w:t>
      </w:r>
      <w:proofErr w:type="spellStart"/>
      <w:r w:rsidRPr="00637460">
        <w:rPr>
          <w:color w:val="000000" w:themeColor="text1"/>
          <w:sz w:val="20"/>
        </w:rPr>
        <w:t>асессмент</w:t>
      </w:r>
      <w:proofErr w:type="spellEnd"/>
      <w:r w:rsidRPr="00637460">
        <w:rPr>
          <w:color w:val="000000" w:themeColor="text1"/>
          <w:sz w:val="20"/>
        </w:rPr>
        <w:t xml:space="preserve"> реферата».</w:t>
      </w:r>
    </w:p>
    <w:p w:rsidR="00052FD2" w:rsidRPr="00637460" w:rsidRDefault="00052FD2" w:rsidP="00052FD2">
      <w:pPr>
        <w:widowControl/>
        <w:numPr>
          <w:ilvl w:val="0"/>
          <w:numId w:val="26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Методические указания по проведению занятия «Семинар – </w:t>
      </w:r>
      <w:proofErr w:type="spellStart"/>
      <w:r w:rsidRPr="00637460">
        <w:rPr>
          <w:color w:val="000000" w:themeColor="text1"/>
          <w:sz w:val="20"/>
        </w:rPr>
        <w:t>асессмент</w:t>
      </w:r>
      <w:proofErr w:type="spellEnd"/>
      <w:r w:rsidRPr="00637460">
        <w:rPr>
          <w:color w:val="000000" w:themeColor="text1"/>
          <w:sz w:val="20"/>
        </w:rPr>
        <w:t xml:space="preserve"> дневника по физкультуре и спорту».</w:t>
      </w:r>
    </w:p>
    <w:p w:rsidR="00052FD2" w:rsidRPr="00637460" w:rsidRDefault="00052FD2" w:rsidP="00052FD2">
      <w:pPr>
        <w:widowControl/>
        <w:numPr>
          <w:ilvl w:val="0"/>
          <w:numId w:val="26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по проведению занятия «Семинар – обсуждение реферата».</w:t>
      </w:r>
    </w:p>
    <w:p w:rsidR="00052FD2" w:rsidRPr="00637460" w:rsidRDefault="00052FD2" w:rsidP="00052FD2">
      <w:pPr>
        <w:widowControl/>
        <w:numPr>
          <w:ilvl w:val="0"/>
          <w:numId w:val="26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по проведению учебного занятия с компьютерным средством обучения «Практическое занятие - тест-тренинг».</w:t>
      </w:r>
    </w:p>
    <w:p w:rsidR="00052FD2" w:rsidRPr="00637460" w:rsidRDefault="00052FD2" w:rsidP="00052FD2">
      <w:pPr>
        <w:widowControl/>
        <w:numPr>
          <w:ilvl w:val="0"/>
          <w:numId w:val="26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Методические указания по проведению учебного занятия с компьютерным средством обучения «Практическое занятие - </w:t>
      </w:r>
      <w:proofErr w:type="spellStart"/>
      <w:r w:rsidRPr="00637460">
        <w:rPr>
          <w:color w:val="000000" w:themeColor="text1"/>
          <w:sz w:val="20"/>
        </w:rPr>
        <w:t>глоссарный</w:t>
      </w:r>
      <w:proofErr w:type="spellEnd"/>
      <w:r w:rsidRPr="00637460">
        <w:rPr>
          <w:color w:val="000000" w:themeColor="text1"/>
          <w:sz w:val="20"/>
        </w:rPr>
        <w:t xml:space="preserve"> тренинг».</w:t>
      </w:r>
    </w:p>
    <w:p w:rsidR="00052FD2" w:rsidRPr="00637460" w:rsidRDefault="00052FD2" w:rsidP="00052FD2">
      <w:pPr>
        <w:widowControl/>
        <w:numPr>
          <w:ilvl w:val="0"/>
          <w:numId w:val="26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Методические указания по проведению занятия «Практическое занятие - </w:t>
      </w:r>
      <w:proofErr w:type="spellStart"/>
      <w:r w:rsidRPr="00637460">
        <w:rPr>
          <w:color w:val="000000" w:themeColor="text1"/>
          <w:sz w:val="20"/>
        </w:rPr>
        <w:t>позетовое</w:t>
      </w:r>
      <w:proofErr w:type="spellEnd"/>
      <w:r w:rsidRPr="00637460">
        <w:rPr>
          <w:color w:val="000000" w:themeColor="text1"/>
          <w:sz w:val="20"/>
        </w:rPr>
        <w:t xml:space="preserve"> тестирование».</w:t>
      </w:r>
    </w:p>
    <w:p w:rsidR="00052FD2" w:rsidRPr="00637460" w:rsidRDefault="00052FD2" w:rsidP="00052FD2">
      <w:pPr>
        <w:widowControl/>
        <w:numPr>
          <w:ilvl w:val="0"/>
          <w:numId w:val="26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Положение о реализации электронного обучения,  дистанционных образовательных технологий.</w:t>
      </w:r>
    </w:p>
    <w:p w:rsidR="00052FD2" w:rsidRPr="00637460" w:rsidRDefault="00052FD2" w:rsidP="00052FD2">
      <w:pPr>
        <w:widowControl/>
        <w:numPr>
          <w:ilvl w:val="0"/>
          <w:numId w:val="26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по проведению занятия «Практическое занятие - алгоритмический тренинг».</w:t>
      </w:r>
    </w:p>
    <w:p w:rsidR="00052FD2" w:rsidRPr="00637460" w:rsidRDefault="00052FD2" w:rsidP="00052FD2">
      <w:pPr>
        <w:widowControl/>
        <w:tabs>
          <w:tab w:val="left" w:pos="900"/>
          <w:tab w:val="left" w:pos="1080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Указанные методические материалы для обучающихся доступны в Личной студии обучающегося, в разделе ресурсы.</w:t>
      </w:r>
    </w:p>
    <w:p w:rsidR="00052FD2" w:rsidRPr="00637460" w:rsidRDefault="00052FD2" w:rsidP="00052FD2">
      <w:pPr>
        <w:widowControl/>
        <w:tabs>
          <w:tab w:val="left" w:pos="900"/>
        </w:tabs>
        <w:suppressAutoHyphens/>
        <w:overflowPunct w:val="0"/>
        <w:autoSpaceDE w:val="0"/>
        <w:autoSpaceDN w:val="0"/>
        <w:adjustRightInd w:val="0"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</w:p>
    <w:p w:rsidR="00403A0A" w:rsidRDefault="00403A0A" w:rsidP="00403A0A">
      <w:pPr>
        <w:spacing w:before="0" w:after="0"/>
        <w:ind w:firstLine="680"/>
        <w:jc w:val="both"/>
        <w:rPr>
          <w:b/>
          <w:sz w:val="20"/>
        </w:rPr>
      </w:pPr>
      <w:r>
        <w:rPr>
          <w:b/>
          <w:sz w:val="20"/>
        </w:rPr>
        <w:t>6.3 Особенности реализации дисциплины в отношении лиц из числа инвалидов и лиц с ограниченными возможностями здоровья</w:t>
      </w:r>
    </w:p>
    <w:p w:rsidR="00403A0A" w:rsidRDefault="00403A0A" w:rsidP="00403A0A">
      <w:pPr>
        <w:shd w:val="clear" w:color="auto" w:fill="FFFFFF"/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Студенты с ограниченными возможностями здоровья, в отличие от остальных студентов, имеют свои </w:t>
      </w:r>
      <w:r>
        <w:rPr>
          <w:sz w:val="20"/>
        </w:rPr>
        <w:lastRenderedPageBreak/>
        <w:t>специфические особенности восприятия и переработки учебного материала.</w:t>
      </w:r>
    </w:p>
    <w:p w:rsidR="00403A0A" w:rsidRDefault="00403A0A" w:rsidP="00403A0A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Подбор и разработка учебных материалов должны производится с учетом того, чтобы предоставлять этот материал в различных формах так, чтобы инвалиды с нарушениями слуха получали информацию визуально, с нарушениями зрения - аудиально (например, с использованием программ-синтезаторов речи) или с помощью </w:t>
      </w:r>
      <w:proofErr w:type="spellStart"/>
      <w:r>
        <w:rPr>
          <w:sz w:val="20"/>
        </w:rPr>
        <w:t>тифлоинформационных</w:t>
      </w:r>
      <w:proofErr w:type="spellEnd"/>
      <w:r>
        <w:rPr>
          <w:sz w:val="20"/>
        </w:rPr>
        <w:t xml:space="preserve"> устройств.</w:t>
      </w:r>
    </w:p>
    <w:p w:rsidR="00403A0A" w:rsidRDefault="00403A0A" w:rsidP="00403A0A">
      <w:pPr>
        <w:shd w:val="clear" w:color="auto" w:fill="FFFFFF"/>
        <w:tabs>
          <w:tab w:val="left" w:pos="993"/>
        </w:tabs>
        <w:spacing w:before="0" w:after="0"/>
        <w:ind w:firstLine="709"/>
        <w:jc w:val="both"/>
        <w:rPr>
          <w:sz w:val="20"/>
        </w:rPr>
      </w:pPr>
      <w:r>
        <w:rPr>
          <w:sz w:val="20"/>
        </w:rPr>
        <w:t>Выбор средств и методов обучения осуществляется самим преподавателям. При этом в образовательном процессе рекомендуется использование социально-активных и рефлексивных методов обучения,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студентами, создания комфортного психологического климата в студенческой группе.</w:t>
      </w:r>
    </w:p>
    <w:p w:rsidR="00403A0A" w:rsidRDefault="00403A0A" w:rsidP="00403A0A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организации.</w:t>
      </w:r>
    </w:p>
    <w:p w:rsidR="00403A0A" w:rsidRDefault="00403A0A" w:rsidP="00403A0A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ассистентом, оказывающим обучающемуся необходимую помощь; инвалиды и лица с ограниченными возможностями здоровья по слуху имеют право на использование звукоусиливающей аппаратуры.</w:t>
      </w:r>
    </w:p>
    <w:p w:rsidR="00403A0A" w:rsidRDefault="00403A0A" w:rsidP="00403A0A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При проведении промежуточной аттестации по дисциплине обеспечивается соблюдение следующих общих требований:</w:t>
      </w:r>
    </w:p>
    <w:p w:rsidR="00403A0A" w:rsidRDefault="00403A0A" w:rsidP="00403A0A">
      <w:pPr>
        <w:shd w:val="clear" w:color="auto" w:fill="FFFFFF"/>
        <w:tabs>
          <w:tab w:val="left" w:pos="888"/>
        </w:tabs>
        <w:spacing w:before="0" w:after="0"/>
        <w:ind w:firstLine="709"/>
        <w:jc w:val="both"/>
        <w:rPr>
          <w:sz w:val="20"/>
        </w:rPr>
      </w:pPr>
      <w:r>
        <w:rPr>
          <w:sz w:val="20"/>
        </w:rPr>
        <w:t>-</w:t>
      </w:r>
      <w:r>
        <w:rPr>
          <w:sz w:val="20"/>
        </w:rPr>
        <w:tab/>
        <w:t>проведение аттестации для инвалидов в одной аудитории совместно с обучающимися, не являющимися инвалидами, если это не создает трудностей для инвалидов и иных обучающихся при прохождении государственной итоговой аттестации;</w:t>
      </w:r>
    </w:p>
    <w:p w:rsidR="00403A0A" w:rsidRDefault="00403A0A" w:rsidP="00403A0A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присутствие в аудитории ассистента (ассистентов), оказывающего обучающимся инвалидам необходимую техническую помощь с учетом их индивидуальных особенностей(занять рабочее место, передвигаться, прочитать и оформить задание, общаться с экзаменатором);</w:t>
      </w:r>
    </w:p>
    <w:p w:rsidR="00403A0A" w:rsidRDefault="00403A0A" w:rsidP="00403A0A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пользование необходимыми обучающимся инвалидам техническими средствами при прохождении аттестации с учетом их индивидуальных особенностей;</w:t>
      </w:r>
    </w:p>
    <w:p w:rsidR="00403A0A" w:rsidRDefault="00403A0A" w:rsidP="00403A0A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обеспечение возможности беспрепятственного доступа обучающихся инвалидов в аудитории, туалетные и другие помещения, а также их пребывания в указанных помещениях.</w:t>
      </w:r>
    </w:p>
    <w:p w:rsidR="00403A0A" w:rsidRDefault="00403A0A" w:rsidP="00403A0A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сдачи:</w:t>
      </w:r>
    </w:p>
    <w:p w:rsidR="00403A0A" w:rsidRDefault="00403A0A" w:rsidP="00403A0A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продолжительность сдачи экзамена, проводимого в письменной форме, - не более чем на 90 минут;</w:t>
      </w:r>
    </w:p>
    <w:p w:rsidR="00403A0A" w:rsidRDefault="00403A0A" w:rsidP="00403A0A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продолжительность подготовки обучающегося к ответу на экзамене, проводимом в устной форме, - не более чем на 20 минут.</w:t>
      </w:r>
    </w:p>
    <w:p w:rsidR="00403A0A" w:rsidRDefault="00403A0A" w:rsidP="00403A0A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аттестации:</w:t>
      </w:r>
    </w:p>
    <w:p w:rsidR="00403A0A" w:rsidRDefault="00403A0A" w:rsidP="00403A0A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а) для слепых:</w:t>
      </w:r>
    </w:p>
    <w:p w:rsidR="00403A0A" w:rsidRDefault="00403A0A" w:rsidP="00403A0A">
      <w:pPr>
        <w:shd w:val="clear" w:color="auto" w:fill="FFFFFF"/>
        <w:tabs>
          <w:tab w:val="left" w:pos="955"/>
        </w:tabs>
        <w:spacing w:before="0" w:after="0"/>
        <w:ind w:firstLine="709"/>
        <w:jc w:val="both"/>
        <w:rPr>
          <w:sz w:val="20"/>
        </w:rPr>
      </w:pPr>
      <w:r>
        <w:rPr>
          <w:sz w:val="20"/>
        </w:rPr>
        <w:t>-</w:t>
      </w:r>
      <w:r>
        <w:rPr>
          <w:sz w:val="20"/>
        </w:rPr>
        <w:tab/>
        <w:t>задания и иные материалы для сдачи экзамена оформляются в виде электронного документа, доступного с помощью компьютера со специализированным программным обеспечением для слепых, либо зачитываются ассистентом;</w:t>
      </w:r>
    </w:p>
    <w:p w:rsidR="00403A0A" w:rsidRDefault="00403A0A" w:rsidP="00403A0A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- письменные задания выполняются обучающимися с использованием клавиатуры с азбукой Брайля, либо </w:t>
      </w:r>
      <w:proofErr w:type="spellStart"/>
      <w:r>
        <w:rPr>
          <w:sz w:val="20"/>
        </w:rPr>
        <w:t>надиктовываются</w:t>
      </w:r>
      <w:proofErr w:type="spellEnd"/>
      <w:r>
        <w:rPr>
          <w:sz w:val="20"/>
        </w:rPr>
        <w:t xml:space="preserve"> ассистенту;</w:t>
      </w:r>
    </w:p>
    <w:p w:rsidR="00403A0A" w:rsidRDefault="00403A0A" w:rsidP="00403A0A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б) для слабовидящих:</w:t>
      </w:r>
    </w:p>
    <w:p w:rsidR="00403A0A" w:rsidRDefault="00403A0A" w:rsidP="00403A0A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- задания и иные материалы для сдачи экзамена оформляются увеличенным шрифтом и\или использованием специализированным программным обеспечением </w:t>
      </w:r>
      <w:proofErr w:type="spellStart"/>
      <w:r>
        <w:rPr>
          <w:sz w:val="20"/>
        </w:rPr>
        <w:t>Jaws</w:t>
      </w:r>
      <w:proofErr w:type="spellEnd"/>
      <w:r>
        <w:rPr>
          <w:sz w:val="20"/>
        </w:rPr>
        <w:t>;</w:t>
      </w:r>
    </w:p>
    <w:p w:rsidR="00403A0A" w:rsidRDefault="00403A0A" w:rsidP="00403A0A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обеспечивается индивидуальное равномерное освещение не менее 300 люкс;</w:t>
      </w:r>
    </w:p>
    <w:p w:rsidR="00403A0A" w:rsidRDefault="00403A0A" w:rsidP="00403A0A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- при необходимости обучающимся предоставляется увеличивающее </w:t>
      </w:r>
      <w:proofErr w:type="spellStart"/>
      <w:r>
        <w:rPr>
          <w:sz w:val="20"/>
        </w:rPr>
        <w:t>устройство,допускается</w:t>
      </w:r>
      <w:proofErr w:type="spellEnd"/>
      <w:r>
        <w:rPr>
          <w:sz w:val="20"/>
        </w:rPr>
        <w:t xml:space="preserve"> использование увеличивающих устройств, имеющихся у обучающихся;</w:t>
      </w:r>
    </w:p>
    <w:p w:rsidR="00403A0A" w:rsidRDefault="00403A0A" w:rsidP="00403A0A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в) для глухих и слабослышащих, с тяжелыми нарушениями речи:</w:t>
      </w:r>
    </w:p>
    <w:p w:rsidR="00403A0A" w:rsidRDefault="00403A0A" w:rsidP="00403A0A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имеется в наличии информационная система "Исток" для слабослышащих коллективного пользования;</w:t>
      </w:r>
    </w:p>
    <w:p w:rsidR="00403A0A" w:rsidRDefault="00403A0A" w:rsidP="00403A0A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по их желанию испытания проводятся в электронной или письменной форме;</w:t>
      </w:r>
    </w:p>
    <w:p w:rsidR="00403A0A" w:rsidRDefault="00403A0A" w:rsidP="00403A0A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г) для лиц с нарушениями опорно-двигательного аппарата:</w:t>
      </w:r>
    </w:p>
    <w:p w:rsidR="00403A0A" w:rsidRDefault="00403A0A" w:rsidP="00403A0A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- тестовые и </w:t>
      </w:r>
      <w:proofErr w:type="spellStart"/>
      <w:r>
        <w:rPr>
          <w:sz w:val="20"/>
        </w:rPr>
        <w:t>тренинговые</w:t>
      </w:r>
      <w:proofErr w:type="spellEnd"/>
      <w:r>
        <w:rPr>
          <w:sz w:val="20"/>
        </w:rPr>
        <w:t xml:space="preserve"> задания по текущей и промежуточной аттестации выполняются обучающимися на компьютере через сайт «Личная студия" с использованием электронного обучения, дистанционных технологий;</w:t>
      </w:r>
    </w:p>
    <w:p w:rsidR="00403A0A" w:rsidRDefault="00403A0A" w:rsidP="00403A0A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для обучения лиц с нарушениями опорно-двигательного аппарата используется электронный образовательный ресурс, электронная информационно-образовательная среда;</w:t>
      </w:r>
    </w:p>
    <w:p w:rsidR="00403A0A" w:rsidRDefault="00403A0A" w:rsidP="00403A0A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по их желанию испытания проводятся в устной форме.</w:t>
      </w:r>
    </w:p>
    <w:p w:rsidR="00052FD2" w:rsidRDefault="00403A0A" w:rsidP="00403A0A">
      <w:pPr>
        <w:widowControl/>
        <w:snapToGrid/>
        <w:spacing w:before="0" w:after="0"/>
        <w:ind w:firstLine="709"/>
        <w:rPr>
          <w:sz w:val="20"/>
        </w:rPr>
      </w:pPr>
      <w:r>
        <w:rPr>
          <w:sz w:val="20"/>
        </w:rPr>
        <w:t>О необходимости обеспечения специальных условий для проведения аттестации обучающийся должен сообщить письменно не позднее, чем за 10 дней до начала аттестации. К заявлению прилагаются документы, подтверждающие наличие у обучающегося индивидуальных особенностей (при отсутствии указанных документов в организации).</w:t>
      </w:r>
    </w:p>
    <w:p w:rsidR="00403A0A" w:rsidRDefault="00403A0A" w:rsidP="00403A0A">
      <w:pPr>
        <w:widowControl/>
        <w:snapToGrid/>
        <w:spacing w:before="0" w:after="0"/>
        <w:ind w:firstLine="709"/>
        <w:rPr>
          <w:sz w:val="20"/>
        </w:rPr>
      </w:pPr>
    </w:p>
    <w:p w:rsidR="00403A0A" w:rsidRPr="00637460" w:rsidRDefault="00403A0A" w:rsidP="00403A0A">
      <w:pPr>
        <w:widowControl/>
        <w:snapToGrid/>
        <w:spacing w:before="0" w:after="0"/>
        <w:ind w:firstLine="709"/>
        <w:rPr>
          <w:b/>
          <w:color w:val="000000" w:themeColor="text1"/>
          <w:sz w:val="20"/>
        </w:rPr>
      </w:pPr>
    </w:p>
    <w:p w:rsidR="00052FD2" w:rsidRPr="00637460" w:rsidRDefault="00052FD2" w:rsidP="00052FD2">
      <w:pPr>
        <w:widowControl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 xml:space="preserve">6.4 Методические рекомендации по самостоятельной работе студентов </w:t>
      </w:r>
    </w:p>
    <w:p w:rsidR="00052FD2" w:rsidRPr="00637460" w:rsidRDefault="00052FD2" w:rsidP="00052FD2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Цель самостоятельной работы - подготовка современного компетентного специалиста, формирование у него способностей и навыков к непрерывному самообразованию и профессиональному совершенствованию.</w:t>
      </w:r>
    </w:p>
    <w:p w:rsidR="00052FD2" w:rsidRPr="00637460" w:rsidRDefault="00052FD2" w:rsidP="00052FD2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Реализация поставленной цели предполагает решение следующих задач:</w:t>
      </w:r>
    </w:p>
    <w:p w:rsidR="00052FD2" w:rsidRPr="00637460" w:rsidRDefault="00052FD2" w:rsidP="00052FD2">
      <w:pPr>
        <w:widowControl/>
        <w:shd w:val="clear" w:color="auto" w:fill="FFFFFF"/>
        <w:tabs>
          <w:tab w:val="left" w:pos="893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 xml:space="preserve">качественное освоение теоретического материала по изучаемой дисциплине, углубление и расширение теоретических знаний с целью их применения на уровне </w:t>
      </w:r>
      <w:proofErr w:type="spellStart"/>
      <w:r w:rsidRPr="00637460">
        <w:rPr>
          <w:color w:val="000000" w:themeColor="text1"/>
          <w:sz w:val="20"/>
        </w:rPr>
        <w:t>межпредметных</w:t>
      </w:r>
      <w:proofErr w:type="spellEnd"/>
      <w:r w:rsidRPr="00637460">
        <w:rPr>
          <w:color w:val="000000" w:themeColor="text1"/>
          <w:sz w:val="20"/>
        </w:rPr>
        <w:t xml:space="preserve"> связей;</w:t>
      </w:r>
    </w:p>
    <w:p w:rsidR="00052FD2" w:rsidRPr="00637460" w:rsidRDefault="00052FD2" w:rsidP="00052FD2">
      <w:pPr>
        <w:widowControl/>
        <w:shd w:val="clear" w:color="auto" w:fill="FFFFFF"/>
        <w:tabs>
          <w:tab w:val="left" w:pos="984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систематизация и закрепление полученных теоретических знаний и практических навыков;</w:t>
      </w:r>
    </w:p>
    <w:p w:rsidR="00052FD2" w:rsidRPr="00637460" w:rsidRDefault="00052FD2" w:rsidP="00052FD2">
      <w:pPr>
        <w:widowControl/>
        <w:shd w:val="clear" w:color="auto" w:fill="FFFFFF"/>
        <w:tabs>
          <w:tab w:val="left" w:pos="907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формирование умений по поиску и использованию нормативной, правовой, справочной и специальной литературы, а также других источников информации;</w:t>
      </w:r>
    </w:p>
    <w:p w:rsidR="00052FD2" w:rsidRPr="00637460" w:rsidRDefault="00052FD2" w:rsidP="00052FD2">
      <w:pPr>
        <w:widowControl/>
        <w:shd w:val="clear" w:color="auto" w:fill="FFFFFF"/>
        <w:tabs>
          <w:tab w:val="left" w:pos="1037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развитие познавательных способностей и активности, творческой инициативы, самостоятельности, ответственности и организованности;</w:t>
      </w:r>
    </w:p>
    <w:p w:rsidR="00052FD2" w:rsidRPr="00637460" w:rsidRDefault="00052FD2" w:rsidP="00052FD2">
      <w:pPr>
        <w:widowControl/>
        <w:shd w:val="clear" w:color="auto" w:fill="FFFFFF"/>
        <w:tabs>
          <w:tab w:val="left" w:pos="1090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формирование самостоятельности мышления, способностей к саморазвитию, самообразованию, самосовершенствованию и самореализации;</w:t>
      </w:r>
    </w:p>
    <w:p w:rsidR="00052FD2" w:rsidRPr="00637460" w:rsidRDefault="00052FD2" w:rsidP="00052FD2">
      <w:pPr>
        <w:numPr>
          <w:ilvl w:val="0"/>
          <w:numId w:val="12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развитие научно-исследовательских навыков;</w:t>
      </w:r>
    </w:p>
    <w:p w:rsidR="00052FD2" w:rsidRPr="00637460" w:rsidRDefault="00052FD2" w:rsidP="00052FD2">
      <w:pPr>
        <w:numPr>
          <w:ilvl w:val="0"/>
          <w:numId w:val="12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формирование умения решать практические задачи профессиональной деятельности, используя приобретенные знания, способности и навыки.</w:t>
      </w:r>
    </w:p>
    <w:p w:rsidR="00052FD2" w:rsidRPr="00637460" w:rsidRDefault="00052FD2" w:rsidP="00052FD2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Самостоятельная работа является неотъемлемой частью образовательного процесса.</w:t>
      </w:r>
    </w:p>
    <w:p w:rsidR="00052FD2" w:rsidRPr="00637460" w:rsidRDefault="00052FD2" w:rsidP="00052FD2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Самостоятельная работа предполагает инициативу самого обучающегося в процессе сбора и усвоения информации, приобретения новых знаний, умений и навыков и его ответственность за планирование, реализацию и оценку результатов учебной деятельности. Процесс освоения знаний при самостоятельной работе не обособлен от других форм обучения.</w:t>
      </w:r>
    </w:p>
    <w:p w:rsidR="00052FD2" w:rsidRPr="00637460" w:rsidRDefault="00052FD2" w:rsidP="00052FD2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Самостоятельная работа должна:</w:t>
      </w:r>
    </w:p>
    <w:p w:rsidR="00052FD2" w:rsidRPr="00637460" w:rsidRDefault="00052FD2" w:rsidP="00052FD2">
      <w:pPr>
        <w:widowControl/>
        <w:shd w:val="clear" w:color="auto" w:fill="FFFFFF"/>
        <w:tabs>
          <w:tab w:val="left" w:pos="907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быть выполнена индивидуально (или являться частью коллективной работы). В случае, когда самостоятельная работа подготовлена в порядке выполнения группового задания, в работе делается соответствующая оговорка;</w:t>
      </w:r>
    </w:p>
    <w:p w:rsidR="00052FD2" w:rsidRPr="00637460" w:rsidRDefault="00052FD2" w:rsidP="00052FD2">
      <w:pPr>
        <w:widowControl/>
        <w:shd w:val="clear" w:color="auto" w:fill="FFFFFF"/>
        <w:tabs>
          <w:tab w:val="left" w:pos="1085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представлять собой законченную разработку (этап разработки), в которой анализируются актуальные проблемы по определенной теме и ее отдельных аспектов;</w:t>
      </w:r>
    </w:p>
    <w:p w:rsidR="00052FD2" w:rsidRPr="00637460" w:rsidRDefault="00052FD2" w:rsidP="00052FD2">
      <w:pPr>
        <w:numPr>
          <w:ilvl w:val="0"/>
          <w:numId w:val="12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отражать необходимую и достаточную компетентность автора;</w:t>
      </w:r>
    </w:p>
    <w:p w:rsidR="00052FD2" w:rsidRPr="00637460" w:rsidRDefault="00052FD2" w:rsidP="00052FD2">
      <w:pPr>
        <w:numPr>
          <w:ilvl w:val="0"/>
          <w:numId w:val="12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иметь учебную, научную и/или практическую направленность;</w:t>
      </w:r>
    </w:p>
    <w:p w:rsidR="00052FD2" w:rsidRPr="00637460" w:rsidRDefault="00052FD2" w:rsidP="00052FD2">
      <w:pPr>
        <w:widowControl/>
        <w:shd w:val="clear" w:color="auto" w:fill="FFFFFF"/>
        <w:tabs>
          <w:tab w:val="left" w:pos="970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быть оформлена структурно и в логической последовательности: титульный лист, оглавление, основная часть, заключение, выводы, список литературы, приложения,</w:t>
      </w:r>
    </w:p>
    <w:p w:rsidR="00052FD2" w:rsidRPr="00637460" w:rsidRDefault="00052FD2" w:rsidP="00052FD2">
      <w:pPr>
        <w:widowControl/>
        <w:shd w:val="clear" w:color="auto" w:fill="FFFFFF"/>
        <w:tabs>
          <w:tab w:val="left" w:pos="1109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содержать краткие и четкие формулировки, убедительную аргументацию, доказательность и обоснованность выводов;</w:t>
      </w:r>
    </w:p>
    <w:p w:rsidR="00052FD2" w:rsidRPr="00637460" w:rsidRDefault="00052FD2" w:rsidP="00052FD2">
      <w:pPr>
        <w:widowControl/>
        <w:shd w:val="clear" w:color="auto" w:fill="FFFFFF"/>
        <w:tabs>
          <w:tab w:val="left" w:pos="984"/>
          <w:tab w:val="left" w:pos="5770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соответствовать этическим нормам (правила цитирования и парафраз; ссылки на использованные библиографические источники; исключение плагиата, дублирования собственного текста и использования чужих работ).</w:t>
      </w:r>
    </w:p>
    <w:p w:rsidR="00052FD2" w:rsidRPr="00637460" w:rsidRDefault="00052FD2" w:rsidP="00052FD2">
      <w:pPr>
        <w:widowControl/>
        <w:tabs>
          <w:tab w:val="left" w:pos="984"/>
        </w:tabs>
        <w:snapToGrid/>
        <w:spacing w:before="0" w:after="0"/>
        <w:ind w:firstLine="709"/>
        <w:rPr>
          <w:b/>
          <w:color w:val="000000" w:themeColor="text1"/>
          <w:sz w:val="20"/>
        </w:rPr>
      </w:pPr>
    </w:p>
    <w:p w:rsidR="00052FD2" w:rsidRPr="00637460" w:rsidRDefault="00052FD2" w:rsidP="00052FD2">
      <w:pPr>
        <w:pStyle w:val="10"/>
        <w:tabs>
          <w:tab w:val="left" w:pos="984"/>
          <w:tab w:val="right" w:leader="dot" w:pos="9600"/>
        </w:tabs>
        <w:ind w:firstLine="709"/>
        <w:rPr>
          <w:rFonts w:ascii="Times New Roman" w:hAnsi="Times New Roman"/>
          <w:b/>
          <w:color w:val="000000" w:themeColor="text1"/>
        </w:rPr>
      </w:pPr>
      <w:r w:rsidRPr="00637460">
        <w:rPr>
          <w:rFonts w:ascii="Times New Roman" w:hAnsi="Times New Roman"/>
          <w:b/>
          <w:color w:val="000000" w:themeColor="text1"/>
        </w:rPr>
        <w:t xml:space="preserve">6.4.1 Формы самостоятельной работы обучающихся по разделам дисциплины </w:t>
      </w:r>
    </w:p>
    <w:p w:rsidR="00052FD2" w:rsidRPr="00637460" w:rsidRDefault="00052FD2" w:rsidP="00052FD2">
      <w:pPr>
        <w:widowControl/>
        <w:tabs>
          <w:tab w:val="left" w:pos="984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1. Сущность и содержание бухгалтерского финансового учета в современных условиях.</w:t>
      </w:r>
    </w:p>
    <w:p w:rsidR="00052FD2" w:rsidRPr="00637460" w:rsidRDefault="00052FD2" w:rsidP="00052FD2">
      <w:pPr>
        <w:widowControl/>
        <w:tabs>
          <w:tab w:val="left" w:pos="984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Темы рефератов</w:t>
      </w:r>
    </w:p>
    <w:p w:rsidR="00052FD2" w:rsidRPr="00637460" w:rsidRDefault="00052FD2" w:rsidP="00052FD2">
      <w:pPr>
        <w:widowControl/>
        <w:numPr>
          <w:ilvl w:val="0"/>
          <w:numId w:val="27"/>
        </w:numPr>
        <w:tabs>
          <w:tab w:val="left" w:pos="984"/>
        </w:tabs>
        <w:suppressAutoHyphens/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Коротаева</w:t>
      </w:r>
      <w:proofErr w:type="spellEnd"/>
      <w:r w:rsidRPr="00637460">
        <w:rPr>
          <w:bCs/>
          <w:color w:val="000000" w:themeColor="text1"/>
          <w:sz w:val="20"/>
        </w:rPr>
        <w:t xml:space="preserve"> Юлия Григорьевна ЗНАЧЕНИЕ БУХГАЛТЕРСКОГО УЧЕТА В ОБЕСПЕЧЕНИИ ФИНАНСОВОЙ БЕЗОПАСНОСТИ КОМПАНИИ // Вестник науки и образования. </w:t>
      </w:r>
      <w:r w:rsidRPr="00637460">
        <w:rPr>
          <w:bCs/>
          <w:color w:val="000000" w:themeColor="text1"/>
          <w:sz w:val="20"/>
          <w:lang w:val="en-US"/>
        </w:rPr>
        <w:t xml:space="preserve">2020. №3-1 (81). URL: </w:t>
      </w:r>
      <w:hyperlink r:id="rId6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https://cyberleninka.ru/article/n/znachenie-buhgalterskogo-ucheta-v-obespechenii-finansovoy-bezopasnosti-kompanii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052FD2" w:rsidRPr="00637460" w:rsidRDefault="00052FD2" w:rsidP="00052FD2">
      <w:pPr>
        <w:widowControl/>
        <w:numPr>
          <w:ilvl w:val="0"/>
          <w:numId w:val="27"/>
        </w:numPr>
        <w:tabs>
          <w:tab w:val="left" w:pos="984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М. П. </w:t>
      </w:r>
      <w:proofErr w:type="spellStart"/>
      <w:r w:rsidRPr="00637460">
        <w:rPr>
          <w:bCs/>
          <w:color w:val="000000" w:themeColor="text1"/>
          <w:sz w:val="20"/>
        </w:rPr>
        <w:t>Селезнёва</w:t>
      </w:r>
      <w:proofErr w:type="spellEnd"/>
      <w:r w:rsidRPr="00637460">
        <w:rPr>
          <w:bCs/>
          <w:color w:val="000000" w:themeColor="text1"/>
          <w:sz w:val="20"/>
        </w:rPr>
        <w:t xml:space="preserve">, А. С. Кочеткова ВЛИЯНИЕ ЦИФРОВИЗАЦИИ НА БУХГАЛТЕРСКИЙ УЧЕТ // Международный журнал гуманитарных и естественных наук. </w:t>
      </w:r>
      <w:r w:rsidRPr="00637460">
        <w:rPr>
          <w:bCs/>
          <w:color w:val="000000" w:themeColor="text1"/>
          <w:sz w:val="20"/>
          <w:lang w:val="en-US"/>
        </w:rPr>
        <w:t xml:space="preserve">2019. №12-3. URL: </w:t>
      </w:r>
      <w:hyperlink r:id="rId7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https://cyberleninka.ru/article/n/vliyanie-tsifrovizatsii-na-buhgalterskiy-uchet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052FD2" w:rsidRPr="00637460" w:rsidRDefault="00052FD2" w:rsidP="00052FD2">
      <w:pPr>
        <w:widowControl/>
        <w:numPr>
          <w:ilvl w:val="0"/>
          <w:numId w:val="27"/>
        </w:numPr>
        <w:tabs>
          <w:tab w:val="left" w:pos="984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Гордова</w:t>
      </w:r>
      <w:proofErr w:type="spellEnd"/>
      <w:r w:rsidRPr="00637460">
        <w:rPr>
          <w:bCs/>
          <w:color w:val="000000" w:themeColor="text1"/>
          <w:sz w:val="20"/>
        </w:rPr>
        <w:t xml:space="preserve"> М.А. ОСОБЕННОСТИ И ТЕНДЕНЦИИ ГАРМОНИЗАЦИИ БУХГАЛТЕРСКОГО УЧЕТА ГОСУДАРСТВ-ЧЛЕНОВ ЕВРАЗИЙСКОГО ЭКОНОМИЧЕСКОГО СОЮЗА // Инновации и инвестиции. </w:t>
      </w:r>
      <w:r w:rsidRPr="00637460">
        <w:rPr>
          <w:bCs/>
          <w:color w:val="000000" w:themeColor="text1"/>
          <w:sz w:val="20"/>
          <w:lang w:val="en-US"/>
        </w:rPr>
        <w:t xml:space="preserve">2019. №2. URL: </w:t>
      </w:r>
      <w:hyperlink r:id="rId8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https://cyberleninka.ru/article/n/osobennosti-i-tendentsii-garmonizatsii-buhgalterskogo-ucheta-gosudarstv-chlenov-evraziyskogo-ekonomicheskogo-soyuza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052FD2" w:rsidRPr="00637460" w:rsidRDefault="00052FD2" w:rsidP="00052FD2">
      <w:pPr>
        <w:widowControl/>
        <w:numPr>
          <w:ilvl w:val="0"/>
          <w:numId w:val="27"/>
        </w:numPr>
        <w:tabs>
          <w:tab w:val="left" w:pos="984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Лукьяненко Г.И. ОТДЕЛЬНЫЕ ВОПРОСЫ ФОРМИРОВАНИЯ В БУХГАЛТЕРСКОМ УЧЕТЕ ИНФОРМАЦИИ И РАСКРЫТИЯ ЕЕ В БУХГАЛТЕРСКОЙ ФИНАНСОВОЙ ОТЧЕТНОСТИ // </w:t>
      </w:r>
      <w:proofErr w:type="spellStart"/>
      <w:r w:rsidRPr="00637460">
        <w:rPr>
          <w:bCs/>
          <w:color w:val="000000" w:themeColor="text1"/>
          <w:sz w:val="20"/>
        </w:rPr>
        <w:t>Хроноэкономика</w:t>
      </w:r>
      <w:proofErr w:type="spellEnd"/>
      <w:r w:rsidRPr="00637460">
        <w:rPr>
          <w:bCs/>
          <w:color w:val="000000" w:themeColor="text1"/>
          <w:sz w:val="20"/>
        </w:rPr>
        <w:t xml:space="preserve">. </w:t>
      </w:r>
      <w:r w:rsidRPr="00637460">
        <w:rPr>
          <w:bCs/>
          <w:color w:val="000000" w:themeColor="text1"/>
          <w:sz w:val="20"/>
          <w:lang w:val="en-US"/>
        </w:rPr>
        <w:t xml:space="preserve">2018. №4 (12). URL: </w:t>
      </w:r>
      <w:hyperlink r:id="rId9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https://cyberleninka.ru/article/n/otdelnye-voprosy-formirovaniya-v-buhgalterskom-uchete-informatsii-i-raskrytiya-ee-v-buhgalterskoy-finansovoy-otchetnosti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052FD2" w:rsidRPr="00637460" w:rsidRDefault="00052FD2" w:rsidP="00052FD2">
      <w:pPr>
        <w:widowControl/>
        <w:numPr>
          <w:ilvl w:val="0"/>
          <w:numId w:val="27"/>
        </w:numPr>
        <w:tabs>
          <w:tab w:val="left" w:pos="984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lastRenderedPageBreak/>
        <w:t xml:space="preserve">Напишите реферат-рецензию на статью: Адамова Ольга Николаевна, </w:t>
      </w:r>
      <w:proofErr w:type="spellStart"/>
      <w:r w:rsidRPr="00637460">
        <w:rPr>
          <w:bCs/>
          <w:color w:val="000000" w:themeColor="text1"/>
          <w:sz w:val="20"/>
        </w:rPr>
        <w:t>Лопастейская</w:t>
      </w:r>
      <w:proofErr w:type="spellEnd"/>
      <w:r w:rsidRPr="00637460">
        <w:rPr>
          <w:bCs/>
          <w:color w:val="000000" w:themeColor="text1"/>
          <w:sz w:val="20"/>
        </w:rPr>
        <w:t xml:space="preserve"> Людмила Геннадьевна ПРОБЛЕМЫ РАЗВИТИЯ БУХГАЛТЕРСКОГО УЧЕТА В СОВРЕМЕННЫХ УСЛОВИЯХ // E-</w:t>
      </w:r>
      <w:proofErr w:type="spellStart"/>
      <w:r w:rsidRPr="00637460">
        <w:rPr>
          <w:bCs/>
          <w:color w:val="000000" w:themeColor="text1"/>
          <w:sz w:val="20"/>
        </w:rPr>
        <w:t>Scio</w:t>
      </w:r>
      <w:proofErr w:type="spellEnd"/>
      <w:r w:rsidRPr="00637460">
        <w:rPr>
          <w:bCs/>
          <w:color w:val="000000" w:themeColor="text1"/>
          <w:sz w:val="20"/>
        </w:rPr>
        <w:t xml:space="preserve">. </w:t>
      </w:r>
      <w:r w:rsidRPr="00637460">
        <w:rPr>
          <w:bCs/>
          <w:color w:val="000000" w:themeColor="text1"/>
          <w:sz w:val="20"/>
          <w:lang w:val="en-US"/>
        </w:rPr>
        <w:t xml:space="preserve">2019. №11 (38). URL: </w:t>
      </w:r>
      <w:hyperlink r:id="rId10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https://cyberleninka.ru/article/n/problemy-razvitiya-buhgalterskogo-ucheta-v-sovremennyh-usloviyah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052FD2" w:rsidRPr="00637460" w:rsidRDefault="00052FD2" w:rsidP="00052FD2">
      <w:pPr>
        <w:widowControl/>
        <w:numPr>
          <w:ilvl w:val="0"/>
          <w:numId w:val="27"/>
        </w:numPr>
        <w:tabs>
          <w:tab w:val="left" w:pos="984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Аввакумова</w:t>
      </w:r>
      <w:proofErr w:type="spellEnd"/>
      <w:r w:rsidRPr="00637460">
        <w:rPr>
          <w:bCs/>
          <w:color w:val="000000" w:themeColor="text1"/>
          <w:sz w:val="20"/>
        </w:rPr>
        <w:t xml:space="preserve"> Юлия Сергеевна, Мороз Юлия Владимировна, </w:t>
      </w:r>
      <w:proofErr w:type="spellStart"/>
      <w:r w:rsidRPr="00637460">
        <w:rPr>
          <w:bCs/>
          <w:color w:val="000000" w:themeColor="text1"/>
          <w:sz w:val="20"/>
        </w:rPr>
        <w:t>Шемончук</w:t>
      </w:r>
      <w:proofErr w:type="spellEnd"/>
      <w:r w:rsidRPr="00637460">
        <w:rPr>
          <w:bCs/>
          <w:color w:val="000000" w:themeColor="text1"/>
          <w:sz w:val="20"/>
        </w:rPr>
        <w:t xml:space="preserve"> Дмитрий Сергеевич СОВРЕМЕННОЕ СОСТОЯНИЕ БУХГАЛТЕРСКОГО УЧЕТА В РОССИЙСКОЙ ФЕДЕРАЦИИ // Вестник науки и образования. </w:t>
      </w:r>
      <w:r w:rsidRPr="00637460">
        <w:rPr>
          <w:bCs/>
          <w:color w:val="000000" w:themeColor="text1"/>
          <w:sz w:val="20"/>
          <w:lang w:val="en-US"/>
        </w:rPr>
        <w:t xml:space="preserve">2020. №15-1 (93). URL: </w:t>
      </w:r>
      <w:hyperlink r:id="rId11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https://cyberleninka.ru/article/n/sovremennoe-sostoyanie-buhgalterskogo-ucheta-v-rossiyskoy-federatsii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052FD2" w:rsidRPr="00637460" w:rsidRDefault="00052FD2" w:rsidP="00052FD2">
      <w:pPr>
        <w:widowControl/>
        <w:numPr>
          <w:ilvl w:val="0"/>
          <w:numId w:val="27"/>
        </w:numPr>
        <w:tabs>
          <w:tab w:val="left" w:pos="984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Лаврентьев Валентин Александрович, Лаврентьева Лариса Викторовна, Гусева Ольга Юрьевна СОВРЕМЕННЫЕ ПРОБЛЕМЫ РАЗВИТИЯ БУХГАЛТЕРСКОГО УЧЕТА ПРИ ПЕРЕХОДЕ НА МСФО // Инновационная экономика: перспективы развития и совершенствования. </w:t>
      </w:r>
      <w:r w:rsidRPr="00637460">
        <w:rPr>
          <w:bCs/>
          <w:color w:val="000000" w:themeColor="text1"/>
          <w:sz w:val="20"/>
          <w:lang w:val="en-US"/>
        </w:rPr>
        <w:t xml:space="preserve">2019. №7 (41). URL: </w:t>
      </w:r>
      <w:hyperlink r:id="rId12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https://cyberleninka.ru/article/n/sovremennye-problemy-razvitiya-buhgalterskogo-ucheta-pri-perehode-na-msfo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052FD2" w:rsidRPr="00637460" w:rsidRDefault="00052FD2" w:rsidP="00052FD2">
      <w:pPr>
        <w:widowControl/>
        <w:numPr>
          <w:ilvl w:val="0"/>
          <w:numId w:val="27"/>
        </w:numPr>
        <w:tabs>
          <w:tab w:val="left" w:pos="984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Абу </w:t>
      </w:r>
      <w:proofErr w:type="spellStart"/>
      <w:r w:rsidRPr="00637460">
        <w:rPr>
          <w:bCs/>
          <w:color w:val="000000" w:themeColor="text1"/>
          <w:sz w:val="20"/>
        </w:rPr>
        <w:t>Езза</w:t>
      </w:r>
      <w:proofErr w:type="spellEnd"/>
      <w:r w:rsidRPr="00637460">
        <w:rPr>
          <w:bCs/>
          <w:color w:val="000000" w:themeColor="text1"/>
          <w:sz w:val="20"/>
        </w:rPr>
        <w:t xml:space="preserve"> Хасан СОВРЕМЕННЫЕ НАПРАВЛЕНИЯ БУХГАЛТЕРСКОГО УЧЕТА В ЭЛЕКТРОННЫХ ИНФОРМАЦИОННО-УПРАВЛЕНЧЕСКИХ СИСТЕМАХ (ЭИУС) // Инновации и инвестиции. </w:t>
      </w:r>
      <w:r w:rsidRPr="00637460">
        <w:rPr>
          <w:bCs/>
          <w:color w:val="000000" w:themeColor="text1"/>
          <w:sz w:val="20"/>
          <w:lang w:val="en-US"/>
        </w:rPr>
        <w:t xml:space="preserve">2018. №8. URL: </w:t>
      </w:r>
      <w:hyperlink r:id="rId13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https://cyberleninka.ru/article/n/sovremennye-napravleniya-buhgalterskogo-ucheta-v-elektronnyh-informatsionno-upravlencheskih-sistemah-eius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052FD2" w:rsidRPr="00637460" w:rsidRDefault="00052FD2" w:rsidP="00052FD2">
      <w:pPr>
        <w:widowControl/>
        <w:numPr>
          <w:ilvl w:val="0"/>
          <w:numId w:val="27"/>
        </w:numPr>
        <w:tabs>
          <w:tab w:val="left" w:pos="984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Агеева О. А. Институциональный подход к бухгалтерскому учету и отчетности: необходимость и возможность его применения на современном этапе развития науки // Вестник ГУУ. 2019. </w:t>
      </w:r>
      <w:r w:rsidRPr="00637460">
        <w:rPr>
          <w:bCs/>
          <w:color w:val="000000" w:themeColor="text1"/>
          <w:sz w:val="20"/>
          <w:lang w:val="en-US"/>
        </w:rPr>
        <w:t xml:space="preserve">№5. URL: </w:t>
      </w:r>
      <w:hyperlink r:id="rId14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https://cyberleninka.ru/article/n/institutsionalnyy-podhod-k-buhgalterskomu-uchetu-i-otchetnosti-neobhodimost-i-vozmozhnost-ego-primeneniya-na-sovremennom-etape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052FD2" w:rsidRPr="00637460" w:rsidRDefault="00052FD2" w:rsidP="00052FD2">
      <w:pPr>
        <w:widowControl/>
        <w:numPr>
          <w:ilvl w:val="0"/>
          <w:numId w:val="27"/>
        </w:numPr>
        <w:tabs>
          <w:tab w:val="left" w:pos="984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Акатьева М.Д. Принципы организации бухгалтерского учета: ретроспективная оценка формирования и совершенствования // Международный бухгалтерский учет. </w:t>
      </w:r>
      <w:r w:rsidRPr="00637460">
        <w:rPr>
          <w:bCs/>
          <w:color w:val="000000" w:themeColor="text1"/>
          <w:sz w:val="20"/>
          <w:lang w:val="en-US"/>
        </w:rPr>
        <w:t xml:space="preserve">2018. №4 (442). URL: </w:t>
      </w:r>
      <w:hyperlink r:id="rId15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https://cyberleninka.ru/article/n/printsipy-organizatsii-buhgalterskogo-ucheta-retrospektivnaya-otsenka-formirovaniya-i-sovershenstvovaniya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052FD2" w:rsidRPr="00637460" w:rsidRDefault="00052FD2" w:rsidP="00052FD2">
      <w:pPr>
        <w:widowControl/>
        <w:numPr>
          <w:ilvl w:val="0"/>
          <w:numId w:val="27"/>
        </w:numPr>
        <w:tabs>
          <w:tab w:val="left" w:pos="984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Остапчук</w:t>
      </w:r>
      <w:proofErr w:type="spellEnd"/>
      <w:r w:rsidRPr="00637460">
        <w:rPr>
          <w:bCs/>
          <w:color w:val="000000" w:themeColor="text1"/>
          <w:sz w:val="20"/>
        </w:rPr>
        <w:t xml:space="preserve"> Татьяна Владимировна, Шилова Татьяна Николаевна, </w:t>
      </w:r>
      <w:proofErr w:type="spellStart"/>
      <w:r w:rsidRPr="00637460">
        <w:rPr>
          <w:bCs/>
          <w:color w:val="000000" w:themeColor="text1"/>
          <w:sz w:val="20"/>
        </w:rPr>
        <w:t>Мырксина</w:t>
      </w:r>
      <w:proofErr w:type="spellEnd"/>
      <w:r w:rsidRPr="00637460">
        <w:rPr>
          <w:bCs/>
          <w:color w:val="000000" w:themeColor="text1"/>
          <w:sz w:val="20"/>
        </w:rPr>
        <w:t xml:space="preserve"> Юлия Александровна ВЕДЕНИЕ БУХГАЛТЕРСКОГО УЧЕТА В ОРГАНИЗАЦИИ ПОСРЕДСТВОМ ИНСОРСИНГА // Гуманитарные, социально-экономические и общественные науки. </w:t>
      </w:r>
      <w:r w:rsidRPr="00637460">
        <w:rPr>
          <w:bCs/>
          <w:color w:val="000000" w:themeColor="text1"/>
          <w:sz w:val="20"/>
          <w:lang w:val="en-US"/>
        </w:rPr>
        <w:t xml:space="preserve">2018. №9. URL: </w:t>
      </w:r>
      <w:hyperlink r:id="rId16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https://cyberleninka.ru/article/n/vedenie-buhgalterskogo-ucheta-v-organizatsii-posredstvom-insorsinga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052FD2" w:rsidRPr="00637460" w:rsidRDefault="00052FD2" w:rsidP="00052FD2">
      <w:pPr>
        <w:widowControl/>
        <w:numPr>
          <w:ilvl w:val="0"/>
          <w:numId w:val="27"/>
        </w:numPr>
        <w:tabs>
          <w:tab w:val="left" w:pos="984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Кащина</w:t>
      </w:r>
      <w:proofErr w:type="spellEnd"/>
      <w:r w:rsidRPr="00637460">
        <w:rPr>
          <w:bCs/>
          <w:color w:val="000000" w:themeColor="text1"/>
          <w:sz w:val="20"/>
        </w:rPr>
        <w:t xml:space="preserve"> Ж.Е. Учетная информация в разные периоды развития бухгалтерского учета // Международный бухгалтерский учет. </w:t>
      </w:r>
      <w:r w:rsidRPr="00637460">
        <w:rPr>
          <w:bCs/>
          <w:color w:val="000000" w:themeColor="text1"/>
          <w:sz w:val="20"/>
          <w:lang w:val="en-US"/>
        </w:rPr>
        <w:t xml:space="preserve">2018. №5 (443). URL: </w:t>
      </w:r>
      <w:hyperlink r:id="rId17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https://cyberleninka.ru/article/n/uchetnaya-informatsiya-v-raznye-periody-razvitiya-buhgalterskogo-ucheta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052FD2" w:rsidRPr="00637460" w:rsidRDefault="00052FD2" w:rsidP="00052FD2">
      <w:pPr>
        <w:widowControl/>
        <w:numPr>
          <w:ilvl w:val="0"/>
          <w:numId w:val="27"/>
        </w:numPr>
        <w:tabs>
          <w:tab w:val="left" w:pos="984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А. А. </w:t>
      </w:r>
      <w:proofErr w:type="spellStart"/>
      <w:r w:rsidRPr="00637460">
        <w:rPr>
          <w:bCs/>
          <w:color w:val="000000" w:themeColor="text1"/>
          <w:sz w:val="20"/>
        </w:rPr>
        <w:t>Мифтахова</w:t>
      </w:r>
      <w:proofErr w:type="spellEnd"/>
      <w:r w:rsidRPr="00637460">
        <w:rPr>
          <w:bCs/>
          <w:color w:val="000000" w:themeColor="text1"/>
          <w:sz w:val="20"/>
        </w:rPr>
        <w:t xml:space="preserve">, З. З. Сафина СОВЕРШЕНСТВОВАНИЕ ОРГАНИЗАЦИИ БУХГАЛТЕРСКОГО УЧЕТА // Экономика и бизнес: теория и практика. </w:t>
      </w:r>
      <w:r w:rsidRPr="00637460">
        <w:rPr>
          <w:bCs/>
          <w:color w:val="000000" w:themeColor="text1"/>
          <w:sz w:val="20"/>
          <w:lang w:val="en-US"/>
        </w:rPr>
        <w:t xml:space="preserve">2019. №12-3. URL: </w:t>
      </w:r>
      <w:hyperlink r:id="rId18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https://cyberleninka.ru/article/n/sovershenstvovanie-organizatsii-buhgalterskogo-ucheta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052FD2" w:rsidRPr="00637460" w:rsidRDefault="00052FD2" w:rsidP="00052FD2">
      <w:pPr>
        <w:widowControl/>
        <w:numPr>
          <w:ilvl w:val="0"/>
          <w:numId w:val="27"/>
        </w:numPr>
        <w:tabs>
          <w:tab w:val="left" w:pos="984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Бабаева Зоя </w:t>
      </w:r>
      <w:proofErr w:type="spellStart"/>
      <w:r w:rsidRPr="00637460">
        <w:rPr>
          <w:bCs/>
          <w:color w:val="000000" w:themeColor="text1"/>
          <w:sz w:val="20"/>
        </w:rPr>
        <w:t>Шапиулаховна</w:t>
      </w:r>
      <w:proofErr w:type="spellEnd"/>
      <w:r w:rsidRPr="00637460">
        <w:rPr>
          <w:bCs/>
          <w:color w:val="000000" w:themeColor="text1"/>
          <w:sz w:val="20"/>
        </w:rPr>
        <w:t xml:space="preserve">, </w:t>
      </w:r>
      <w:proofErr w:type="spellStart"/>
      <w:r w:rsidRPr="00637460">
        <w:rPr>
          <w:bCs/>
          <w:color w:val="000000" w:themeColor="text1"/>
          <w:sz w:val="20"/>
        </w:rPr>
        <w:t>Маграмова</w:t>
      </w:r>
      <w:proofErr w:type="spellEnd"/>
      <w:r w:rsidRPr="00637460">
        <w:rPr>
          <w:bCs/>
          <w:color w:val="000000" w:themeColor="text1"/>
          <w:sz w:val="20"/>
        </w:rPr>
        <w:t xml:space="preserve"> </w:t>
      </w:r>
      <w:proofErr w:type="spellStart"/>
      <w:r w:rsidRPr="00637460">
        <w:rPr>
          <w:bCs/>
          <w:color w:val="000000" w:themeColor="text1"/>
          <w:sz w:val="20"/>
        </w:rPr>
        <w:t>Хадижат</w:t>
      </w:r>
      <w:proofErr w:type="spellEnd"/>
      <w:r w:rsidRPr="00637460">
        <w:rPr>
          <w:bCs/>
          <w:color w:val="000000" w:themeColor="text1"/>
          <w:sz w:val="20"/>
        </w:rPr>
        <w:t xml:space="preserve"> </w:t>
      </w:r>
      <w:proofErr w:type="spellStart"/>
      <w:r w:rsidRPr="00637460">
        <w:rPr>
          <w:bCs/>
          <w:color w:val="000000" w:themeColor="text1"/>
          <w:sz w:val="20"/>
        </w:rPr>
        <w:t>Гадисовна</w:t>
      </w:r>
      <w:proofErr w:type="spellEnd"/>
      <w:r w:rsidRPr="00637460">
        <w:rPr>
          <w:bCs/>
          <w:color w:val="000000" w:themeColor="text1"/>
          <w:sz w:val="20"/>
        </w:rPr>
        <w:t xml:space="preserve"> Проблемы организации бухгалтерского и налогового учёта субъектов малого предпринимательства // АНИ: экономика и управление. </w:t>
      </w:r>
      <w:r w:rsidRPr="00637460">
        <w:rPr>
          <w:bCs/>
          <w:color w:val="000000" w:themeColor="text1"/>
          <w:sz w:val="20"/>
          <w:lang w:val="en-US"/>
        </w:rPr>
        <w:t xml:space="preserve">2019. №1 (26). URL: </w:t>
      </w:r>
      <w:hyperlink r:id="rId19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https://cyberleninka.ru/article/n/problemy-organizatsii-buhgalterskogo-i-nalogovogo-uchyota-subektov-malogo-predprinimatelstva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052FD2" w:rsidRPr="00637460" w:rsidRDefault="00052FD2" w:rsidP="00052FD2">
      <w:pPr>
        <w:widowControl/>
        <w:numPr>
          <w:ilvl w:val="0"/>
          <w:numId w:val="27"/>
        </w:numPr>
        <w:tabs>
          <w:tab w:val="left" w:pos="984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Безручук</w:t>
      </w:r>
      <w:proofErr w:type="spellEnd"/>
      <w:r w:rsidRPr="00637460">
        <w:rPr>
          <w:bCs/>
          <w:color w:val="000000" w:themeColor="text1"/>
          <w:sz w:val="20"/>
        </w:rPr>
        <w:t xml:space="preserve"> Светлана Леонидовна ДОКУМЕНТИРОВАНИЕ ИЛИ ДОКАЗАТЕЛЬНОСТЬ? (К ВОПРОСУ ОБ ОСНОВНОМ ПРИНЦИПЕ ОБЕСПЕЧЕНИЯ КАЧЕСТВА УЧЕТНОЙ ИНФОРМАЦИИ) // БИ. 2019. </w:t>
      </w:r>
      <w:r w:rsidRPr="00637460">
        <w:rPr>
          <w:bCs/>
          <w:color w:val="000000" w:themeColor="text1"/>
          <w:sz w:val="20"/>
          <w:lang w:val="en-US"/>
        </w:rPr>
        <w:t xml:space="preserve">№10 (501). URL: </w:t>
      </w:r>
      <w:hyperlink r:id="rId20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https://cyberleninka.ru/article/n/dokumentirovanie-ili-dokazatelnost-k-voprosu-ob-osnovnom-printsipe-obespecheniya-kachestva-uchetnoy-informatsii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052FD2" w:rsidRPr="00637460" w:rsidRDefault="00052FD2" w:rsidP="00052FD2">
      <w:pPr>
        <w:widowControl/>
        <w:numPr>
          <w:ilvl w:val="0"/>
          <w:numId w:val="27"/>
        </w:numPr>
        <w:tabs>
          <w:tab w:val="left" w:pos="984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И. А. </w:t>
      </w:r>
      <w:proofErr w:type="spellStart"/>
      <w:r w:rsidRPr="00637460">
        <w:rPr>
          <w:bCs/>
          <w:color w:val="000000" w:themeColor="text1"/>
          <w:sz w:val="20"/>
        </w:rPr>
        <w:t>Бабалыкова</w:t>
      </w:r>
      <w:proofErr w:type="spellEnd"/>
      <w:r w:rsidRPr="00637460">
        <w:rPr>
          <w:bCs/>
          <w:color w:val="000000" w:themeColor="text1"/>
          <w:sz w:val="20"/>
        </w:rPr>
        <w:t xml:space="preserve">, Д. А. Коровин, А. В. Пономаренко, Т. А. Шульженко МАЛЫЙ БИЗНЕС В РОССИИ: СОВРЕМЕННОЕ СОСТОЯНИЕ И ОСОБЕННОСТИ УЧЕТНОЙ СИСТЕМЫ // ЕГИ. 2020. </w:t>
      </w:r>
      <w:r w:rsidRPr="00637460">
        <w:rPr>
          <w:bCs/>
          <w:color w:val="000000" w:themeColor="text1"/>
          <w:sz w:val="20"/>
          <w:lang w:val="en-US"/>
        </w:rPr>
        <w:t xml:space="preserve">№3 (29). URL: </w:t>
      </w:r>
      <w:hyperlink r:id="rId21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https://cyberleninka.ru/article/n/malyy-biznes-v-rossii-sovremennoe-sostoyanie-i-osobennosti-uchetnoy-sistemy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052FD2" w:rsidRPr="00637460" w:rsidRDefault="00052FD2" w:rsidP="00052FD2">
      <w:pPr>
        <w:widowControl/>
        <w:numPr>
          <w:ilvl w:val="0"/>
          <w:numId w:val="27"/>
        </w:numPr>
        <w:tabs>
          <w:tab w:val="left" w:pos="984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lastRenderedPageBreak/>
        <w:t xml:space="preserve">Напишите реферат-рецензию на статью: Смагина Анастасия Юрьевна Проблемы </w:t>
      </w:r>
      <w:proofErr w:type="spellStart"/>
      <w:r w:rsidRPr="00637460">
        <w:rPr>
          <w:bCs/>
          <w:color w:val="000000" w:themeColor="text1"/>
          <w:sz w:val="20"/>
        </w:rPr>
        <w:t>интергарции</w:t>
      </w:r>
      <w:proofErr w:type="spellEnd"/>
      <w:r w:rsidRPr="00637460">
        <w:rPr>
          <w:bCs/>
          <w:color w:val="000000" w:themeColor="text1"/>
          <w:sz w:val="20"/>
        </w:rPr>
        <w:t xml:space="preserve"> налогового и бухгалтерского учета в России в условиях развития цифровой экономики // Инновационная экономика: перспективы развития и совершенствования. </w:t>
      </w:r>
      <w:r w:rsidRPr="00637460">
        <w:rPr>
          <w:bCs/>
          <w:color w:val="000000" w:themeColor="text1"/>
          <w:sz w:val="20"/>
          <w:lang w:val="en-US"/>
        </w:rPr>
        <w:t xml:space="preserve">2018. №1 (27). URL: </w:t>
      </w:r>
      <w:hyperlink r:id="rId22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https://cyberleninka.ru/article/n/problemy-intergartsii-nalogovogo-i-buhgalterskogo-ucheta-v-rossii-v-usloviyah-razvitiya-tsifrovoy-ekonomiki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052FD2" w:rsidRPr="00637460" w:rsidRDefault="00052FD2" w:rsidP="00052FD2">
      <w:pPr>
        <w:widowControl/>
        <w:numPr>
          <w:ilvl w:val="0"/>
          <w:numId w:val="27"/>
        </w:numPr>
        <w:tabs>
          <w:tab w:val="left" w:pos="984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С. А. Чернявская, В. В. Усачев, А. С. Кравчук УЧЕТНАЯ ПОЛИТИКА ОРГАНИЗАЦИИ КАК ИНСТРУМЕНТ ЭФФЕКТИВНОГО УПРАВЛЕНИЯ ПОКАЗАТЕЛЯМИ ФИНАНСОВОГО СОСТОЯНИЯ // ЕГИ. 2020. </w:t>
      </w:r>
      <w:r w:rsidRPr="00637460">
        <w:rPr>
          <w:bCs/>
          <w:color w:val="000000" w:themeColor="text1"/>
          <w:sz w:val="20"/>
          <w:lang w:val="en-US"/>
        </w:rPr>
        <w:t xml:space="preserve">№3 (29). URL: </w:t>
      </w:r>
      <w:hyperlink r:id="rId23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https://cyberleninka.ru/article/n/uchetnaya-politika-organizatsii-kak-instrument-effektivnogo-upravleniya-pokazatelyami-finansovogo-sostoyaniya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052FD2" w:rsidRPr="00637460" w:rsidRDefault="00052FD2" w:rsidP="00052FD2">
      <w:pPr>
        <w:widowControl/>
        <w:numPr>
          <w:ilvl w:val="0"/>
          <w:numId w:val="27"/>
        </w:numPr>
        <w:tabs>
          <w:tab w:val="left" w:pos="984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Р. Б. </w:t>
      </w:r>
      <w:proofErr w:type="spellStart"/>
      <w:r w:rsidRPr="00637460">
        <w:rPr>
          <w:bCs/>
          <w:color w:val="000000" w:themeColor="text1"/>
          <w:sz w:val="20"/>
        </w:rPr>
        <w:t>Шахбанов</w:t>
      </w:r>
      <w:proofErr w:type="spellEnd"/>
      <w:r w:rsidRPr="00637460">
        <w:rPr>
          <w:bCs/>
          <w:color w:val="000000" w:themeColor="text1"/>
          <w:sz w:val="20"/>
        </w:rPr>
        <w:t xml:space="preserve"> ПРЕДПОСЫЛКИ ПОЯВЛЕНИЯ, ЭВОЛЮЦИЯ СТАНОВЛЕНИЯ, СУЩНОСТЬ, ПРЕДМЕТ И МЕТОД БАЛАНСОВЕДЕНИЯ // ЕГИ. 2020. </w:t>
      </w:r>
      <w:r w:rsidRPr="00637460">
        <w:rPr>
          <w:bCs/>
          <w:color w:val="000000" w:themeColor="text1"/>
          <w:sz w:val="20"/>
          <w:lang w:val="en-US"/>
        </w:rPr>
        <w:t xml:space="preserve">№2 (28). URL: </w:t>
      </w:r>
      <w:hyperlink r:id="rId24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https://cyberleninka.ru/article/n/predposylki-poyavleniya-evolyutsiya-stanovleniya-suschnost-predmet-i-metod-balansovedeniya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052FD2" w:rsidRPr="00637460" w:rsidRDefault="00052FD2" w:rsidP="00052FD2">
      <w:pPr>
        <w:widowControl/>
        <w:numPr>
          <w:ilvl w:val="0"/>
          <w:numId w:val="27"/>
        </w:numPr>
        <w:tabs>
          <w:tab w:val="left" w:pos="984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Голубцова</w:t>
      </w:r>
      <w:proofErr w:type="spellEnd"/>
      <w:r w:rsidRPr="00637460">
        <w:rPr>
          <w:bCs/>
          <w:color w:val="000000" w:themeColor="text1"/>
          <w:sz w:val="20"/>
        </w:rPr>
        <w:t xml:space="preserve"> Е. В., Караваева К. С. МЕЖДУНАРОДНЫЙ И РОССИЙСКИЙ ОПЫТ ВЗАИМОДЕЙСТВИЯ БУХГАЛТЕРСКОГО И НАЛОГОВОГО УЧЕТА // Вестник ГУУ. 2020. </w:t>
      </w:r>
      <w:r w:rsidRPr="00637460">
        <w:rPr>
          <w:bCs/>
          <w:color w:val="000000" w:themeColor="text1"/>
          <w:sz w:val="20"/>
          <w:lang w:val="en-US"/>
        </w:rPr>
        <w:t xml:space="preserve">№2. URL: </w:t>
      </w:r>
      <w:hyperlink r:id="rId25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https://cyberleninka.ru/article/n/mezhdunarodnyy-i-rossiyskiy-opyt-vzaimodeystviya-buhgalterskogo-i-nalogovogo-ucheta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052FD2" w:rsidRPr="00637460" w:rsidRDefault="00052FD2" w:rsidP="00052FD2">
      <w:pPr>
        <w:widowControl/>
        <w:tabs>
          <w:tab w:val="left" w:pos="984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</w:p>
    <w:p w:rsidR="00052FD2" w:rsidRPr="00637460" w:rsidRDefault="00052FD2" w:rsidP="00052FD2">
      <w:pPr>
        <w:widowControl/>
        <w:tabs>
          <w:tab w:val="left" w:pos="984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2. Учет основных средств и нематериальных активов.</w:t>
      </w:r>
    </w:p>
    <w:p w:rsidR="00052FD2" w:rsidRPr="00637460" w:rsidRDefault="00052FD2" w:rsidP="00052FD2">
      <w:pPr>
        <w:widowControl/>
        <w:tabs>
          <w:tab w:val="left" w:pos="984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Темы рефератов:</w:t>
      </w:r>
    </w:p>
    <w:p w:rsidR="00052FD2" w:rsidRPr="00637460" w:rsidRDefault="00052FD2" w:rsidP="00052FD2">
      <w:pPr>
        <w:widowControl/>
        <w:numPr>
          <w:ilvl w:val="0"/>
          <w:numId w:val="28"/>
        </w:numPr>
        <w:tabs>
          <w:tab w:val="left" w:pos="984"/>
        </w:tabs>
        <w:suppressAutoHyphens/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Одаховская</w:t>
      </w:r>
      <w:proofErr w:type="spellEnd"/>
      <w:r w:rsidRPr="00637460">
        <w:rPr>
          <w:bCs/>
          <w:color w:val="000000" w:themeColor="text1"/>
          <w:sz w:val="20"/>
        </w:rPr>
        <w:t xml:space="preserve"> </w:t>
      </w:r>
      <w:proofErr w:type="spellStart"/>
      <w:r w:rsidRPr="00637460">
        <w:rPr>
          <w:bCs/>
          <w:color w:val="000000" w:themeColor="text1"/>
          <w:sz w:val="20"/>
        </w:rPr>
        <w:t>Далья</w:t>
      </w:r>
      <w:proofErr w:type="spellEnd"/>
      <w:r w:rsidRPr="00637460">
        <w:rPr>
          <w:bCs/>
          <w:color w:val="000000" w:themeColor="text1"/>
          <w:sz w:val="20"/>
        </w:rPr>
        <w:t xml:space="preserve"> </w:t>
      </w:r>
      <w:proofErr w:type="spellStart"/>
      <w:r w:rsidRPr="00637460">
        <w:rPr>
          <w:bCs/>
          <w:color w:val="000000" w:themeColor="text1"/>
          <w:sz w:val="20"/>
        </w:rPr>
        <w:t>Ардалионовна</w:t>
      </w:r>
      <w:proofErr w:type="spellEnd"/>
      <w:r w:rsidRPr="00637460">
        <w:rPr>
          <w:bCs/>
          <w:color w:val="000000" w:themeColor="text1"/>
          <w:sz w:val="20"/>
        </w:rPr>
        <w:t xml:space="preserve">, </w:t>
      </w:r>
      <w:proofErr w:type="spellStart"/>
      <w:r w:rsidRPr="00637460">
        <w:rPr>
          <w:bCs/>
          <w:color w:val="000000" w:themeColor="text1"/>
          <w:sz w:val="20"/>
        </w:rPr>
        <w:t>Печенникова</w:t>
      </w:r>
      <w:proofErr w:type="spellEnd"/>
      <w:r w:rsidRPr="00637460">
        <w:rPr>
          <w:bCs/>
          <w:color w:val="000000" w:themeColor="text1"/>
          <w:sz w:val="20"/>
        </w:rPr>
        <w:t xml:space="preserve"> Галина Геннадьевна Бухгалтерский и налоговый учет основных средств, нематериальных активов и амортизационных отчислений в целях развития и совершенствования подходов к оценке имущества компании // Известия БГУ. 2019. </w:t>
      </w:r>
      <w:r w:rsidRPr="00637460">
        <w:rPr>
          <w:bCs/>
          <w:color w:val="000000" w:themeColor="text1"/>
          <w:sz w:val="20"/>
          <w:lang w:val="en-US"/>
        </w:rPr>
        <w:t xml:space="preserve">№1. URL: </w:t>
      </w:r>
      <w:hyperlink r:id="rId26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https://cyberleninka.ru/article/n/buhgalterskiy-i-nalogovyy-uchet-osnovnyh-sredstv-nematerialnyh-aktivov-i-amortizatsionnyh-otchisleniy-v-tselyah-razvitiya-i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052FD2" w:rsidRPr="00637460" w:rsidRDefault="00052FD2" w:rsidP="00052FD2">
      <w:pPr>
        <w:widowControl/>
        <w:numPr>
          <w:ilvl w:val="0"/>
          <w:numId w:val="28"/>
        </w:numPr>
        <w:tabs>
          <w:tab w:val="left" w:pos="984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Новоселова Инна Геннадьевна АКТУАЛЬНЫЕ ВОПРОСЫ МЕЖДУНАРОДНОГО УЧЕТА ОПЫТНЫХ ОБРАЗЦОВ, МАКЕТОВ, СОЗДАННЫХ ПО ДОГОВОРУ НА НИОКР // Вестник РЭА им. Г.В. Плеханова. 2019. №1 (103). </w:t>
      </w:r>
      <w:r w:rsidRPr="00637460">
        <w:rPr>
          <w:bCs/>
          <w:color w:val="000000" w:themeColor="text1"/>
          <w:sz w:val="20"/>
          <w:lang w:val="en-US"/>
        </w:rPr>
        <w:t>URL</w:t>
      </w:r>
      <w:r w:rsidRPr="00E0651B">
        <w:rPr>
          <w:bCs/>
          <w:color w:val="000000" w:themeColor="text1"/>
          <w:sz w:val="20"/>
        </w:rPr>
        <w:t xml:space="preserve">: </w:t>
      </w:r>
      <w:hyperlink r:id="rId27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</w:t>
        </w:r>
        <w:r w:rsidRPr="00E0651B">
          <w:rPr>
            <w:rStyle w:val="ab"/>
            <w:bCs/>
            <w:color w:val="000000" w:themeColor="text1"/>
            <w:sz w:val="20"/>
          </w:rPr>
          <w:t>://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cyberleninka</w:t>
        </w:r>
        <w:proofErr w:type="spellEnd"/>
        <w:r w:rsidRPr="00E0651B">
          <w:rPr>
            <w:rStyle w:val="ab"/>
            <w:bCs/>
            <w:color w:val="000000" w:themeColor="text1"/>
            <w:sz w:val="20"/>
          </w:rPr>
          <w:t>.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ru</w:t>
        </w:r>
        <w:proofErr w:type="spellEnd"/>
        <w:r w:rsidRPr="00E0651B">
          <w:rPr>
            <w:rStyle w:val="ab"/>
            <w:bCs/>
            <w:color w:val="000000" w:themeColor="text1"/>
            <w:sz w:val="20"/>
          </w:rPr>
          <w:t>/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article</w:t>
        </w:r>
        <w:r w:rsidRPr="00E0651B">
          <w:rPr>
            <w:rStyle w:val="ab"/>
            <w:bCs/>
            <w:color w:val="000000" w:themeColor="text1"/>
            <w:sz w:val="20"/>
          </w:rPr>
          <w:t>/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n</w:t>
        </w:r>
        <w:r w:rsidRPr="00E0651B">
          <w:rPr>
            <w:rStyle w:val="ab"/>
            <w:bCs/>
            <w:color w:val="000000" w:themeColor="text1"/>
            <w:sz w:val="20"/>
          </w:rPr>
          <w:t>/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aktualnye</w:t>
        </w:r>
        <w:proofErr w:type="spellEnd"/>
        <w:r w:rsidRPr="00E0651B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voprosy</w:t>
        </w:r>
        <w:proofErr w:type="spellEnd"/>
        <w:r w:rsidRPr="00E0651B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mezhdunarodnogo</w:t>
        </w:r>
        <w:proofErr w:type="spellEnd"/>
        <w:r w:rsidRPr="00E0651B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ucheta</w:t>
        </w:r>
        <w:proofErr w:type="spellEnd"/>
        <w:r w:rsidRPr="00E0651B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opytnyh</w:t>
        </w:r>
        <w:proofErr w:type="spellEnd"/>
        <w:r w:rsidRPr="00E0651B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obraztsov</w:t>
        </w:r>
        <w:proofErr w:type="spellEnd"/>
        <w:r w:rsidRPr="00E0651B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maketov</w:t>
        </w:r>
        <w:proofErr w:type="spellEnd"/>
        <w:r w:rsidRPr="00E0651B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sozdannyh</w:t>
        </w:r>
        <w:proofErr w:type="spellEnd"/>
        <w:r w:rsidRPr="00E0651B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po</w:t>
        </w:r>
        <w:proofErr w:type="spellEnd"/>
        <w:r w:rsidRPr="00E0651B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dogovoru</w:t>
        </w:r>
        <w:proofErr w:type="spellEnd"/>
        <w:r w:rsidRPr="00E0651B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na</w:t>
        </w:r>
        <w:proofErr w:type="spellEnd"/>
        <w:r w:rsidRPr="00E0651B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niokr</w:t>
        </w:r>
        <w:proofErr w:type="spellEnd"/>
      </w:hyperlink>
      <w:r w:rsidRPr="00E0651B">
        <w:rPr>
          <w:bCs/>
          <w:color w:val="000000" w:themeColor="text1"/>
          <w:sz w:val="20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052FD2" w:rsidRPr="00637460" w:rsidRDefault="00052FD2" w:rsidP="00052FD2">
      <w:pPr>
        <w:widowControl/>
        <w:numPr>
          <w:ilvl w:val="0"/>
          <w:numId w:val="28"/>
        </w:numPr>
        <w:tabs>
          <w:tab w:val="left" w:pos="984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Копылова Е.К., Копылова Т.И. Особенности нормативного регулирования и бухгалтерского учета </w:t>
      </w:r>
      <w:proofErr w:type="spellStart"/>
      <w:r w:rsidRPr="00637460">
        <w:rPr>
          <w:bCs/>
          <w:color w:val="000000" w:themeColor="text1"/>
          <w:sz w:val="20"/>
        </w:rPr>
        <w:t>внеоборотных</w:t>
      </w:r>
      <w:proofErr w:type="spellEnd"/>
      <w:r w:rsidRPr="00637460">
        <w:rPr>
          <w:bCs/>
          <w:color w:val="000000" w:themeColor="text1"/>
          <w:sz w:val="20"/>
        </w:rPr>
        <w:t xml:space="preserve"> активов в субъектах малого предпринимательства // Международный бухгалтерский учет. </w:t>
      </w:r>
      <w:r w:rsidRPr="00637460">
        <w:rPr>
          <w:bCs/>
          <w:color w:val="000000" w:themeColor="text1"/>
          <w:sz w:val="20"/>
          <w:lang w:val="en-US"/>
        </w:rPr>
        <w:t xml:space="preserve">2018. №3 (441). URL: </w:t>
      </w:r>
      <w:hyperlink r:id="rId28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https://cyberleninka.ru/article/n/osobennosti-normativnogo-regulirovaniya-i-buhgalterskogo-ucheta-vneoborotnyh-aktivov-v-subektah-malogo-predprinimatelstva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052FD2" w:rsidRPr="00637460" w:rsidRDefault="00052FD2" w:rsidP="00052FD2">
      <w:pPr>
        <w:widowControl/>
        <w:numPr>
          <w:ilvl w:val="0"/>
          <w:numId w:val="28"/>
        </w:numPr>
        <w:tabs>
          <w:tab w:val="left" w:pos="984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Резникова</w:t>
      </w:r>
      <w:proofErr w:type="spellEnd"/>
      <w:r w:rsidRPr="00637460">
        <w:rPr>
          <w:bCs/>
          <w:color w:val="000000" w:themeColor="text1"/>
          <w:sz w:val="20"/>
        </w:rPr>
        <w:t xml:space="preserve"> С.Ф., Каширина Ю.П. Учет основных средств // Территория науки. 2018. №2. URL: </w:t>
      </w:r>
      <w:hyperlink r:id="rId29" w:history="1">
        <w:r w:rsidRPr="00637460">
          <w:rPr>
            <w:rStyle w:val="ab"/>
            <w:bCs/>
            <w:color w:val="000000" w:themeColor="text1"/>
            <w:sz w:val="20"/>
          </w:rPr>
          <w:t>https://cyberleninka.ru/article/n/uchet-osnovnyh-sredstv-10</w:t>
        </w:r>
      </w:hyperlink>
      <w:r w:rsidRPr="00637460">
        <w:rPr>
          <w:bCs/>
          <w:color w:val="000000" w:themeColor="text1"/>
          <w:sz w:val="20"/>
        </w:rPr>
        <w:t>. Сформулируйте основные утверждения автора. Выразите свое мнение по поводу утверждений автора и обоснуйте его.</w:t>
      </w:r>
    </w:p>
    <w:p w:rsidR="00052FD2" w:rsidRPr="00637460" w:rsidRDefault="00052FD2" w:rsidP="00052FD2">
      <w:pPr>
        <w:widowControl/>
        <w:numPr>
          <w:ilvl w:val="0"/>
          <w:numId w:val="28"/>
        </w:numPr>
        <w:tabs>
          <w:tab w:val="left" w:pos="984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Бышок</w:t>
      </w:r>
      <w:proofErr w:type="spellEnd"/>
      <w:r w:rsidRPr="00637460">
        <w:rPr>
          <w:bCs/>
          <w:color w:val="000000" w:themeColor="text1"/>
          <w:sz w:val="20"/>
        </w:rPr>
        <w:t xml:space="preserve"> Ксения Александровна, Сапунова Екатерина Витальевна УЧЕТ АМОРТИЗАЦИИ ОСНОВНЫХ СРЕДСТВ В ОРГАНИЗАЦИИ И МЕТОДЫ НАЧИСЛЕНИЯ // Вопросы науки и образования. </w:t>
      </w:r>
      <w:r w:rsidRPr="00637460">
        <w:rPr>
          <w:bCs/>
          <w:color w:val="000000" w:themeColor="text1"/>
          <w:sz w:val="20"/>
          <w:lang w:val="en-US"/>
        </w:rPr>
        <w:t xml:space="preserve">2020. №4 (88). URL: </w:t>
      </w:r>
      <w:hyperlink r:id="rId30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https://cyberleninka.ru/article/n/uchet-amortizatsii-osnovnyh-sredstv-v-organizatsii-i-metody-nachisleniya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052FD2" w:rsidRPr="00637460" w:rsidRDefault="00052FD2" w:rsidP="00052FD2">
      <w:pPr>
        <w:widowControl/>
        <w:numPr>
          <w:ilvl w:val="0"/>
          <w:numId w:val="28"/>
        </w:numPr>
        <w:tabs>
          <w:tab w:val="left" w:pos="984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И. В. Дрожжина, С. В. Кириллова Перспективы внедрения ФСБУ «Учет основных средств» // Экономика и бизнес: теория и практика. </w:t>
      </w:r>
      <w:r w:rsidRPr="00637460">
        <w:rPr>
          <w:bCs/>
          <w:color w:val="000000" w:themeColor="text1"/>
          <w:sz w:val="20"/>
          <w:lang w:val="en-US"/>
        </w:rPr>
        <w:t xml:space="preserve">2019. №5-1. URL: </w:t>
      </w:r>
      <w:hyperlink r:id="rId31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https://cyberleninka.ru/article/n/perspektivy-vnedreniya-fsbu-uchet-osnovnyh-sredstv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052FD2" w:rsidRPr="00637460" w:rsidRDefault="00052FD2" w:rsidP="00052FD2">
      <w:pPr>
        <w:widowControl/>
        <w:numPr>
          <w:ilvl w:val="0"/>
          <w:numId w:val="28"/>
        </w:numPr>
        <w:tabs>
          <w:tab w:val="left" w:pos="984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Тлепшева</w:t>
      </w:r>
      <w:proofErr w:type="spellEnd"/>
      <w:r w:rsidRPr="00637460">
        <w:rPr>
          <w:bCs/>
          <w:color w:val="000000" w:themeColor="text1"/>
          <w:sz w:val="20"/>
        </w:rPr>
        <w:t xml:space="preserve"> Диана </w:t>
      </w:r>
      <w:proofErr w:type="spellStart"/>
      <w:r w:rsidRPr="00637460">
        <w:rPr>
          <w:bCs/>
          <w:color w:val="000000" w:themeColor="text1"/>
          <w:sz w:val="20"/>
        </w:rPr>
        <w:t>Анзоровна</w:t>
      </w:r>
      <w:proofErr w:type="spellEnd"/>
      <w:r w:rsidRPr="00637460">
        <w:rPr>
          <w:bCs/>
          <w:color w:val="000000" w:themeColor="text1"/>
          <w:sz w:val="20"/>
        </w:rPr>
        <w:t xml:space="preserve"> УПРАВЛЕНЧЕСКИЕ АСПЕКТЫ УЧЕТА ОСНОВНЫХ СРЕДСТВ // Научные исследования. </w:t>
      </w:r>
      <w:r w:rsidRPr="00637460">
        <w:rPr>
          <w:bCs/>
          <w:color w:val="000000" w:themeColor="text1"/>
          <w:sz w:val="20"/>
          <w:lang w:val="en-US"/>
        </w:rPr>
        <w:t xml:space="preserve">2019. №5 (31). URL: </w:t>
      </w:r>
      <w:hyperlink r:id="rId32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https://cyberleninka.ru/article/n/upravlencheskie-aspekty-ucheta-osnovnyh-sredstv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052FD2" w:rsidRPr="00637460" w:rsidRDefault="00052FD2" w:rsidP="00052FD2">
      <w:pPr>
        <w:widowControl/>
        <w:numPr>
          <w:ilvl w:val="0"/>
          <w:numId w:val="28"/>
        </w:numPr>
        <w:tabs>
          <w:tab w:val="left" w:pos="984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Зыкова Д. И. Учет основных средств у лизингодателя // </w:t>
      </w:r>
      <w:proofErr w:type="spellStart"/>
      <w:r w:rsidRPr="00637460">
        <w:rPr>
          <w:bCs/>
          <w:color w:val="000000" w:themeColor="text1"/>
          <w:sz w:val="20"/>
        </w:rPr>
        <w:t>Colloquium-journal</w:t>
      </w:r>
      <w:proofErr w:type="spellEnd"/>
      <w:r w:rsidRPr="00637460">
        <w:rPr>
          <w:bCs/>
          <w:color w:val="000000" w:themeColor="text1"/>
          <w:sz w:val="20"/>
        </w:rPr>
        <w:t xml:space="preserve">. </w:t>
      </w:r>
      <w:r w:rsidRPr="00637460">
        <w:rPr>
          <w:bCs/>
          <w:color w:val="000000" w:themeColor="text1"/>
          <w:sz w:val="20"/>
          <w:lang w:val="en-US"/>
        </w:rPr>
        <w:t xml:space="preserve">2019. №6 (30). URL: </w:t>
      </w:r>
      <w:hyperlink r:id="rId33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https://cyberleninka.ru/article/n/uchet-osnovnyh-sredstv-u-lizingodatelya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052FD2" w:rsidRPr="00637460" w:rsidRDefault="00052FD2" w:rsidP="00052FD2">
      <w:pPr>
        <w:widowControl/>
        <w:numPr>
          <w:ilvl w:val="0"/>
          <w:numId w:val="28"/>
        </w:numPr>
        <w:tabs>
          <w:tab w:val="left" w:pos="984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Бунина Алена Юрьевна, Павлюченко Татьяна Николаевна Основные средства: учет по требованиям федерального стандарта бухгалтерского учета // Концепт. </w:t>
      </w:r>
      <w:r w:rsidRPr="00637460">
        <w:rPr>
          <w:bCs/>
          <w:color w:val="000000" w:themeColor="text1"/>
          <w:sz w:val="20"/>
          <w:lang w:val="en-US"/>
        </w:rPr>
        <w:t xml:space="preserve">2019. №10. </w:t>
      </w:r>
      <w:r w:rsidRPr="00637460">
        <w:rPr>
          <w:bCs/>
          <w:color w:val="000000" w:themeColor="text1"/>
          <w:sz w:val="20"/>
          <w:lang w:val="en-US"/>
        </w:rPr>
        <w:lastRenderedPageBreak/>
        <w:t xml:space="preserve">URL: </w:t>
      </w:r>
      <w:hyperlink r:id="rId34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https://cyberleninka.ru/article/n/osnovnye-sredstva-uchet-po-trebovaniyam-federalnogo-standarta-buhgalterskogo-ucheta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052FD2" w:rsidRPr="00637460" w:rsidRDefault="00052FD2" w:rsidP="00052FD2">
      <w:pPr>
        <w:widowControl/>
        <w:numPr>
          <w:ilvl w:val="0"/>
          <w:numId w:val="28"/>
        </w:numPr>
        <w:tabs>
          <w:tab w:val="left" w:pos="984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Овчинникова</w:t>
      </w:r>
      <w:proofErr w:type="spellEnd"/>
      <w:r w:rsidRPr="00637460">
        <w:rPr>
          <w:bCs/>
          <w:color w:val="000000" w:themeColor="text1"/>
          <w:sz w:val="20"/>
        </w:rPr>
        <w:t xml:space="preserve"> Ольга Александровна, </w:t>
      </w:r>
      <w:proofErr w:type="spellStart"/>
      <w:r w:rsidRPr="00637460">
        <w:rPr>
          <w:bCs/>
          <w:color w:val="000000" w:themeColor="text1"/>
          <w:sz w:val="20"/>
        </w:rPr>
        <w:t>Ламыкина</w:t>
      </w:r>
      <w:proofErr w:type="spellEnd"/>
      <w:r w:rsidRPr="00637460">
        <w:rPr>
          <w:bCs/>
          <w:color w:val="000000" w:themeColor="text1"/>
          <w:sz w:val="20"/>
        </w:rPr>
        <w:t xml:space="preserve"> Татьяна Юрьевна ОСНОВНЫЕ НАПРАВЛЕНИЯ СОВЕРШЕНСТВОВАНИЯ УЧЕТА ОСНОВНЫХ СРЕДСТВ // Политика, экономика и инновации. </w:t>
      </w:r>
      <w:r w:rsidRPr="00637460">
        <w:rPr>
          <w:bCs/>
          <w:color w:val="000000" w:themeColor="text1"/>
          <w:sz w:val="20"/>
          <w:lang w:val="en-US"/>
        </w:rPr>
        <w:t xml:space="preserve">2019. №6 (29). URL: </w:t>
      </w:r>
      <w:hyperlink r:id="rId35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https://cyberleninka.ru/article/n/osnovnye-napravleniya-sovershenstvovaniya-ucheta-osnovnyh-sredstv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052FD2" w:rsidRPr="00637460" w:rsidRDefault="00052FD2" w:rsidP="00052FD2">
      <w:pPr>
        <w:widowControl/>
        <w:numPr>
          <w:ilvl w:val="0"/>
          <w:numId w:val="28"/>
        </w:numPr>
        <w:tabs>
          <w:tab w:val="left" w:pos="984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Сигидов</w:t>
      </w:r>
      <w:proofErr w:type="spellEnd"/>
      <w:r w:rsidRPr="00637460">
        <w:rPr>
          <w:bCs/>
          <w:color w:val="000000" w:themeColor="text1"/>
          <w:sz w:val="20"/>
        </w:rPr>
        <w:t xml:space="preserve"> Ю. И., Ткаченко А. С., Гусева В. М. СОВЕРШЕНСТВОВАНИЕ ПЕРВИЧНОГО УЧЕТА ОСНОВНЫХ СРЕДСТВ // ЕГИ. 2020. </w:t>
      </w:r>
      <w:r w:rsidRPr="00637460">
        <w:rPr>
          <w:bCs/>
          <w:color w:val="000000" w:themeColor="text1"/>
          <w:sz w:val="20"/>
          <w:lang w:val="en-US"/>
        </w:rPr>
        <w:t xml:space="preserve">№1 (27). URL: </w:t>
      </w:r>
      <w:hyperlink r:id="rId36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https://cyberleninka.ru/article/n/sovershenstvovanie-pervichnogo-ucheta-osnovnyh-sredstv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052FD2" w:rsidRPr="00637460" w:rsidRDefault="00052FD2" w:rsidP="00052FD2">
      <w:pPr>
        <w:widowControl/>
        <w:numPr>
          <w:ilvl w:val="0"/>
          <w:numId w:val="28"/>
        </w:numPr>
        <w:tabs>
          <w:tab w:val="left" w:pos="984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Чернопятенко</w:t>
      </w:r>
      <w:proofErr w:type="spellEnd"/>
      <w:r w:rsidRPr="00637460">
        <w:rPr>
          <w:bCs/>
          <w:color w:val="000000" w:themeColor="text1"/>
          <w:sz w:val="20"/>
        </w:rPr>
        <w:t xml:space="preserve"> Н. В. НАПРАВЛЕНИЯ СОВЕРШЕНСТВОВАНИЯ МЕТОДИКИ УЧЕТА ОСНОВНЫХ СРЕДСТВ // </w:t>
      </w:r>
      <w:proofErr w:type="spellStart"/>
      <w:r w:rsidRPr="00637460">
        <w:rPr>
          <w:bCs/>
          <w:color w:val="000000" w:themeColor="text1"/>
          <w:sz w:val="20"/>
        </w:rPr>
        <w:t>Colloquium-journal</w:t>
      </w:r>
      <w:proofErr w:type="spellEnd"/>
      <w:r w:rsidRPr="00637460">
        <w:rPr>
          <w:bCs/>
          <w:color w:val="000000" w:themeColor="text1"/>
          <w:sz w:val="20"/>
        </w:rPr>
        <w:t xml:space="preserve">. </w:t>
      </w:r>
      <w:r w:rsidRPr="00637460">
        <w:rPr>
          <w:bCs/>
          <w:color w:val="000000" w:themeColor="text1"/>
          <w:sz w:val="20"/>
          <w:lang w:val="en-US"/>
        </w:rPr>
        <w:t xml:space="preserve">2019. №27 (51). URL: </w:t>
      </w:r>
      <w:hyperlink r:id="rId37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https://cyberleninka.ru/article/n/napravleniya-sovershenstvovaniya-metodiki-ucheta-osnovnyh-sredstva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052FD2" w:rsidRPr="00637460" w:rsidRDefault="00052FD2" w:rsidP="00052FD2">
      <w:pPr>
        <w:widowControl/>
        <w:numPr>
          <w:ilvl w:val="0"/>
          <w:numId w:val="28"/>
        </w:numPr>
        <w:tabs>
          <w:tab w:val="left" w:pos="984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Рахимова </w:t>
      </w:r>
      <w:proofErr w:type="spellStart"/>
      <w:r w:rsidRPr="00637460">
        <w:rPr>
          <w:bCs/>
          <w:color w:val="000000" w:themeColor="text1"/>
          <w:sz w:val="20"/>
        </w:rPr>
        <w:t>Гузалбегим</w:t>
      </w:r>
      <w:proofErr w:type="spellEnd"/>
      <w:r w:rsidRPr="00637460">
        <w:rPr>
          <w:bCs/>
          <w:color w:val="000000" w:themeColor="text1"/>
          <w:sz w:val="20"/>
        </w:rPr>
        <w:t xml:space="preserve"> </w:t>
      </w:r>
      <w:proofErr w:type="spellStart"/>
      <w:r w:rsidRPr="00637460">
        <w:rPr>
          <w:bCs/>
          <w:color w:val="000000" w:themeColor="text1"/>
          <w:sz w:val="20"/>
        </w:rPr>
        <w:t>Мурадовна</w:t>
      </w:r>
      <w:proofErr w:type="spellEnd"/>
      <w:r w:rsidRPr="00637460">
        <w:rPr>
          <w:bCs/>
          <w:color w:val="000000" w:themeColor="text1"/>
          <w:sz w:val="20"/>
        </w:rPr>
        <w:t xml:space="preserve"> ПРАКТИКА УЧЕТА И АУДИТА ОСНОВНЫХ СРЕДСТВ // Проблемы Науки. </w:t>
      </w:r>
      <w:r w:rsidRPr="00637460">
        <w:rPr>
          <w:bCs/>
          <w:color w:val="000000" w:themeColor="text1"/>
          <w:sz w:val="20"/>
          <w:lang w:val="en-US"/>
        </w:rPr>
        <w:t xml:space="preserve">2020. №7 (152). URL: </w:t>
      </w:r>
      <w:hyperlink r:id="rId38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https://cyberleninka.ru/article/n/praktika-ucheta-i-audita-osnovnyh-sredstv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052FD2" w:rsidRPr="00637460" w:rsidRDefault="00052FD2" w:rsidP="00052FD2">
      <w:pPr>
        <w:widowControl/>
        <w:numPr>
          <w:ilvl w:val="0"/>
          <w:numId w:val="28"/>
        </w:numPr>
        <w:tabs>
          <w:tab w:val="left" w:pos="984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Сигидов</w:t>
      </w:r>
      <w:proofErr w:type="spellEnd"/>
      <w:r w:rsidRPr="00637460">
        <w:rPr>
          <w:bCs/>
          <w:color w:val="000000" w:themeColor="text1"/>
          <w:sz w:val="20"/>
        </w:rPr>
        <w:t xml:space="preserve"> Ю.И., </w:t>
      </w:r>
      <w:proofErr w:type="spellStart"/>
      <w:r w:rsidRPr="00637460">
        <w:rPr>
          <w:bCs/>
          <w:color w:val="000000" w:themeColor="text1"/>
          <w:sz w:val="20"/>
        </w:rPr>
        <w:t>Оксанич</w:t>
      </w:r>
      <w:proofErr w:type="spellEnd"/>
      <w:r w:rsidRPr="00637460">
        <w:rPr>
          <w:bCs/>
          <w:color w:val="000000" w:themeColor="text1"/>
          <w:sz w:val="20"/>
        </w:rPr>
        <w:t xml:space="preserve"> Е.А., </w:t>
      </w:r>
      <w:proofErr w:type="spellStart"/>
      <w:r w:rsidRPr="00637460">
        <w:rPr>
          <w:bCs/>
          <w:color w:val="000000" w:themeColor="text1"/>
          <w:sz w:val="20"/>
        </w:rPr>
        <w:t>Масалитина</w:t>
      </w:r>
      <w:proofErr w:type="spellEnd"/>
      <w:r w:rsidRPr="00637460">
        <w:rPr>
          <w:bCs/>
          <w:color w:val="000000" w:themeColor="text1"/>
          <w:sz w:val="20"/>
        </w:rPr>
        <w:t xml:space="preserve"> Ю.А. СБЛИЖЕНИЕ УЧЕТА ОСНОВНЫХ СРЕДСТВ ПО РСБУ И МСФО // Вестник Академии знаний. </w:t>
      </w:r>
      <w:r w:rsidRPr="00637460">
        <w:rPr>
          <w:bCs/>
          <w:color w:val="000000" w:themeColor="text1"/>
          <w:sz w:val="20"/>
          <w:lang w:val="en-US"/>
        </w:rPr>
        <w:t xml:space="preserve">2019. №3 (32). URL: </w:t>
      </w:r>
      <w:hyperlink r:id="rId39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https://cyberleninka.ru/article/n/sblizhenie-ucheta-osnovnyh-sredstv-po-rsbu-i-msfo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052FD2" w:rsidRPr="00637460" w:rsidRDefault="00052FD2" w:rsidP="00052FD2">
      <w:pPr>
        <w:widowControl/>
        <w:numPr>
          <w:ilvl w:val="0"/>
          <w:numId w:val="28"/>
        </w:numPr>
        <w:tabs>
          <w:tab w:val="left" w:pos="984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Адаменко А.А., Подобная Е.А., Резниченко Д.А. ОСНОВНЫЕ СРЕДСТВА В МСФО И В РОССИЙСКОМ УЧЕТЕ // Вестник Академии знаний. </w:t>
      </w:r>
      <w:r w:rsidRPr="00637460">
        <w:rPr>
          <w:bCs/>
          <w:color w:val="000000" w:themeColor="text1"/>
          <w:sz w:val="20"/>
          <w:lang w:val="en-US"/>
        </w:rPr>
        <w:t xml:space="preserve">2019. №3 (32). URL: </w:t>
      </w:r>
      <w:hyperlink r:id="rId40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https://cyberleninka.ru/article/n/osnovnye-sredstva-v-msfo-i-v-rossiyskom-uchete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052FD2" w:rsidRPr="00637460" w:rsidRDefault="00052FD2" w:rsidP="00052FD2">
      <w:pPr>
        <w:widowControl/>
        <w:numPr>
          <w:ilvl w:val="0"/>
          <w:numId w:val="28"/>
        </w:numPr>
        <w:tabs>
          <w:tab w:val="left" w:pos="984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Предеус</w:t>
      </w:r>
      <w:proofErr w:type="spellEnd"/>
      <w:r w:rsidRPr="00637460">
        <w:rPr>
          <w:bCs/>
          <w:color w:val="000000" w:themeColor="text1"/>
          <w:sz w:val="20"/>
        </w:rPr>
        <w:t xml:space="preserve"> Наталия Владимировна, </w:t>
      </w:r>
      <w:proofErr w:type="spellStart"/>
      <w:r w:rsidRPr="00637460">
        <w:rPr>
          <w:bCs/>
          <w:color w:val="000000" w:themeColor="text1"/>
          <w:sz w:val="20"/>
        </w:rPr>
        <w:t>Рустамова</w:t>
      </w:r>
      <w:proofErr w:type="spellEnd"/>
      <w:r w:rsidRPr="00637460">
        <w:rPr>
          <w:bCs/>
          <w:color w:val="000000" w:themeColor="text1"/>
          <w:sz w:val="20"/>
        </w:rPr>
        <w:t xml:space="preserve"> </w:t>
      </w:r>
      <w:proofErr w:type="spellStart"/>
      <w:r w:rsidRPr="00637460">
        <w:rPr>
          <w:bCs/>
          <w:color w:val="000000" w:themeColor="text1"/>
          <w:sz w:val="20"/>
        </w:rPr>
        <w:t>Хатын</w:t>
      </w:r>
      <w:proofErr w:type="spellEnd"/>
      <w:r w:rsidRPr="00637460">
        <w:rPr>
          <w:bCs/>
          <w:color w:val="000000" w:themeColor="text1"/>
          <w:sz w:val="20"/>
        </w:rPr>
        <w:t xml:space="preserve"> </w:t>
      </w:r>
      <w:proofErr w:type="spellStart"/>
      <w:r w:rsidRPr="00637460">
        <w:rPr>
          <w:bCs/>
          <w:color w:val="000000" w:themeColor="text1"/>
          <w:sz w:val="20"/>
        </w:rPr>
        <w:t>Аласкаровна</w:t>
      </w:r>
      <w:proofErr w:type="spellEnd"/>
      <w:r w:rsidRPr="00637460">
        <w:rPr>
          <w:bCs/>
          <w:color w:val="000000" w:themeColor="text1"/>
          <w:sz w:val="20"/>
        </w:rPr>
        <w:t xml:space="preserve"> Учет нематериальных активов: проблемы идентификации и классификации // Вестник Саратовского государственного социально-экономического университета. </w:t>
      </w:r>
      <w:r w:rsidRPr="00637460">
        <w:rPr>
          <w:bCs/>
          <w:color w:val="000000" w:themeColor="text1"/>
          <w:sz w:val="20"/>
          <w:lang w:val="en-US"/>
        </w:rPr>
        <w:t xml:space="preserve">2018. №4 (73). URL: </w:t>
      </w:r>
      <w:hyperlink r:id="rId41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https://cyberleninka.ru/article/n/uchet-nematerialnyh-aktivov-problemy-identifikatsii-i-klassifikatsii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052FD2" w:rsidRPr="00637460" w:rsidRDefault="00052FD2" w:rsidP="00052FD2">
      <w:pPr>
        <w:widowControl/>
        <w:numPr>
          <w:ilvl w:val="0"/>
          <w:numId w:val="28"/>
        </w:numPr>
        <w:tabs>
          <w:tab w:val="left" w:pos="984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Таусова</w:t>
      </w:r>
      <w:proofErr w:type="spellEnd"/>
      <w:r w:rsidRPr="00637460">
        <w:rPr>
          <w:bCs/>
          <w:color w:val="000000" w:themeColor="text1"/>
          <w:sz w:val="20"/>
        </w:rPr>
        <w:t xml:space="preserve"> Ирина Федоровна, </w:t>
      </w:r>
      <w:proofErr w:type="spellStart"/>
      <w:r w:rsidRPr="00637460">
        <w:rPr>
          <w:bCs/>
          <w:color w:val="000000" w:themeColor="text1"/>
          <w:sz w:val="20"/>
        </w:rPr>
        <w:t>Азашикова</w:t>
      </w:r>
      <w:proofErr w:type="spellEnd"/>
      <w:r w:rsidRPr="00637460">
        <w:rPr>
          <w:bCs/>
          <w:color w:val="000000" w:themeColor="text1"/>
          <w:sz w:val="20"/>
        </w:rPr>
        <w:t xml:space="preserve"> </w:t>
      </w:r>
      <w:proofErr w:type="spellStart"/>
      <w:r w:rsidRPr="00637460">
        <w:rPr>
          <w:bCs/>
          <w:color w:val="000000" w:themeColor="text1"/>
          <w:sz w:val="20"/>
        </w:rPr>
        <w:t>Асият</w:t>
      </w:r>
      <w:proofErr w:type="spellEnd"/>
      <w:r w:rsidRPr="00637460">
        <w:rPr>
          <w:bCs/>
          <w:color w:val="000000" w:themeColor="text1"/>
          <w:sz w:val="20"/>
        </w:rPr>
        <w:t xml:space="preserve"> </w:t>
      </w:r>
      <w:proofErr w:type="spellStart"/>
      <w:r w:rsidRPr="00637460">
        <w:rPr>
          <w:bCs/>
          <w:color w:val="000000" w:themeColor="text1"/>
          <w:sz w:val="20"/>
        </w:rPr>
        <w:t>Аслановна</w:t>
      </w:r>
      <w:proofErr w:type="spellEnd"/>
      <w:r w:rsidRPr="00637460">
        <w:rPr>
          <w:bCs/>
          <w:color w:val="000000" w:themeColor="text1"/>
          <w:sz w:val="20"/>
        </w:rPr>
        <w:t xml:space="preserve"> Классификация нематериальных активов как объекта бухгалтерского учета // Вестник Адыгейского государственного университета. Серия 5: Экономика. 2018. №3 (225). </w:t>
      </w:r>
      <w:r w:rsidRPr="00637460">
        <w:rPr>
          <w:bCs/>
          <w:color w:val="000000" w:themeColor="text1"/>
          <w:sz w:val="20"/>
          <w:lang w:val="en-US"/>
        </w:rPr>
        <w:t>URL</w:t>
      </w:r>
      <w:r w:rsidRPr="00E0651B">
        <w:rPr>
          <w:bCs/>
          <w:color w:val="000000" w:themeColor="text1"/>
          <w:sz w:val="20"/>
        </w:rPr>
        <w:t xml:space="preserve">: </w:t>
      </w:r>
      <w:hyperlink r:id="rId42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</w:t>
        </w:r>
        <w:r w:rsidRPr="00E0651B">
          <w:rPr>
            <w:rStyle w:val="ab"/>
            <w:bCs/>
            <w:color w:val="000000" w:themeColor="text1"/>
            <w:sz w:val="20"/>
          </w:rPr>
          <w:t>://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cyberleninka</w:t>
        </w:r>
        <w:proofErr w:type="spellEnd"/>
        <w:r w:rsidRPr="00E0651B">
          <w:rPr>
            <w:rStyle w:val="ab"/>
            <w:bCs/>
            <w:color w:val="000000" w:themeColor="text1"/>
            <w:sz w:val="20"/>
          </w:rPr>
          <w:t>.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ru</w:t>
        </w:r>
        <w:proofErr w:type="spellEnd"/>
        <w:r w:rsidRPr="00E0651B">
          <w:rPr>
            <w:rStyle w:val="ab"/>
            <w:bCs/>
            <w:color w:val="000000" w:themeColor="text1"/>
            <w:sz w:val="20"/>
          </w:rPr>
          <w:t>/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article</w:t>
        </w:r>
        <w:r w:rsidRPr="00E0651B">
          <w:rPr>
            <w:rStyle w:val="ab"/>
            <w:bCs/>
            <w:color w:val="000000" w:themeColor="text1"/>
            <w:sz w:val="20"/>
          </w:rPr>
          <w:t>/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n</w:t>
        </w:r>
        <w:r w:rsidRPr="00E0651B">
          <w:rPr>
            <w:rStyle w:val="ab"/>
            <w:bCs/>
            <w:color w:val="000000" w:themeColor="text1"/>
            <w:sz w:val="20"/>
          </w:rPr>
          <w:t>/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klassifikatsiya</w:t>
        </w:r>
        <w:proofErr w:type="spellEnd"/>
        <w:r w:rsidRPr="00E0651B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nematerialnyh</w:t>
        </w:r>
        <w:proofErr w:type="spellEnd"/>
        <w:r w:rsidRPr="00E0651B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aktivov</w:t>
        </w:r>
        <w:proofErr w:type="spellEnd"/>
        <w:r w:rsidRPr="00E0651B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kak</w:t>
        </w:r>
        <w:proofErr w:type="spellEnd"/>
        <w:r w:rsidRPr="00E0651B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obekta</w:t>
        </w:r>
        <w:proofErr w:type="spellEnd"/>
        <w:r w:rsidRPr="00E0651B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buhgalterskogo</w:t>
        </w:r>
        <w:proofErr w:type="spellEnd"/>
        <w:r w:rsidRPr="00E0651B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ucheta</w:t>
        </w:r>
        <w:proofErr w:type="spellEnd"/>
      </w:hyperlink>
      <w:r w:rsidRPr="00E0651B">
        <w:rPr>
          <w:bCs/>
          <w:color w:val="000000" w:themeColor="text1"/>
          <w:sz w:val="20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052FD2" w:rsidRPr="00637460" w:rsidRDefault="00052FD2" w:rsidP="00052FD2">
      <w:pPr>
        <w:widowControl/>
        <w:numPr>
          <w:ilvl w:val="0"/>
          <w:numId w:val="28"/>
        </w:numPr>
        <w:tabs>
          <w:tab w:val="left" w:pos="984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Котова К.Ю., Морозова Ю.М. Совершенствование бухгалтерского учета нематериальных активов на законодательном уровне // Бухгалтерский учет в бюджетных и некоммерческих организациях. </w:t>
      </w:r>
      <w:r w:rsidRPr="00637460">
        <w:rPr>
          <w:bCs/>
          <w:color w:val="000000" w:themeColor="text1"/>
          <w:sz w:val="20"/>
          <w:lang w:val="en-US"/>
        </w:rPr>
        <w:t xml:space="preserve">2018. №6 (438). URL: </w:t>
      </w:r>
      <w:hyperlink r:id="rId43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https://cyberleninka.ru/article/n/sovershenstvovanie-buhgalterskogo-ucheta-nematerialnyh-aktivov-na-zakonodatelnom-urovne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052FD2" w:rsidRPr="00637460" w:rsidRDefault="00052FD2" w:rsidP="00052FD2">
      <w:pPr>
        <w:widowControl/>
        <w:numPr>
          <w:ilvl w:val="0"/>
          <w:numId w:val="28"/>
        </w:numPr>
        <w:tabs>
          <w:tab w:val="left" w:pos="984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Богданова Анастасия Юрьевна, Кривошеина Елизавета Дмитриевна БУХГАЛТЕРСКИЙ УЧЕТ ДЕЛОВОЙ РЕПУТАЦИИ // Финансы и учетная политика. </w:t>
      </w:r>
      <w:r w:rsidRPr="00637460">
        <w:rPr>
          <w:bCs/>
          <w:color w:val="000000" w:themeColor="text1"/>
          <w:sz w:val="20"/>
          <w:lang w:val="en-US"/>
        </w:rPr>
        <w:t xml:space="preserve">2019. №5 (9). URL: </w:t>
      </w:r>
      <w:hyperlink r:id="rId44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https://cyberleninka.ru/article/n/buhgalterskiy-uchet-delovoy-reputatsii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052FD2" w:rsidRPr="00637460" w:rsidRDefault="00052FD2" w:rsidP="00052FD2">
      <w:pPr>
        <w:widowControl/>
        <w:numPr>
          <w:ilvl w:val="0"/>
          <w:numId w:val="28"/>
        </w:numPr>
        <w:tabs>
          <w:tab w:val="left" w:pos="984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Сабирова</w:t>
      </w:r>
      <w:proofErr w:type="spellEnd"/>
      <w:r w:rsidRPr="00637460">
        <w:rPr>
          <w:bCs/>
          <w:color w:val="000000" w:themeColor="text1"/>
          <w:sz w:val="20"/>
        </w:rPr>
        <w:t xml:space="preserve"> </w:t>
      </w:r>
      <w:proofErr w:type="spellStart"/>
      <w:r w:rsidRPr="00637460">
        <w:rPr>
          <w:bCs/>
          <w:color w:val="000000" w:themeColor="text1"/>
          <w:sz w:val="20"/>
        </w:rPr>
        <w:t>Алия</w:t>
      </w:r>
      <w:proofErr w:type="spellEnd"/>
      <w:r w:rsidRPr="00637460">
        <w:rPr>
          <w:bCs/>
          <w:color w:val="000000" w:themeColor="text1"/>
          <w:sz w:val="20"/>
        </w:rPr>
        <w:t xml:space="preserve"> </w:t>
      </w:r>
      <w:proofErr w:type="spellStart"/>
      <w:r w:rsidRPr="00637460">
        <w:rPr>
          <w:bCs/>
          <w:color w:val="000000" w:themeColor="text1"/>
          <w:sz w:val="20"/>
        </w:rPr>
        <w:t>Наиловна</w:t>
      </w:r>
      <w:proofErr w:type="spellEnd"/>
      <w:r w:rsidRPr="00637460">
        <w:rPr>
          <w:bCs/>
          <w:color w:val="000000" w:themeColor="text1"/>
          <w:sz w:val="20"/>
        </w:rPr>
        <w:t xml:space="preserve"> КЛАССИФИКАЦИЯ НЕПРИЗНАННЫХ НЕМАТЕРИАЛЬНЫХ АКТИВОВ // Вести научных достижений. Экономика и право. 2020. </w:t>
      </w:r>
      <w:r w:rsidRPr="00E0651B">
        <w:rPr>
          <w:bCs/>
          <w:color w:val="000000" w:themeColor="text1"/>
          <w:sz w:val="20"/>
        </w:rPr>
        <w:t xml:space="preserve">№3. </w:t>
      </w:r>
      <w:r w:rsidRPr="00637460">
        <w:rPr>
          <w:bCs/>
          <w:color w:val="000000" w:themeColor="text1"/>
          <w:sz w:val="20"/>
          <w:lang w:val="en-US"/>
        </w:rPr>
        <w:t>URL</w:t>
      </w:r>
      <w:r w:rsidRPr="00E0651B">
        <w:rPr>
          <w:bCs/>
          <w:color w:val="000000" w:themeColor="text1"/>
          <w:sz w:val="20"/>
        </w:rPr>
        <w:t xml:space="preserve">: </w:t>
      </w:r>
      <w:hyperlink r:id="rId45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</w:t>
        </w:r>
        <w:r w:rsidRPr="00E0651B">
          <w:rPr>
            <w:rStyle w:val="ab"/>
            <w:bCs/>
            <w:color w:val="000000" w:themeColor="text1"/>
            <w:sz w:val="20"/>
          </w:rPr>
          <w:t>://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cyberleninka</w:t>
        </w:r>
        <w:proofErr w:type="spellEnd"/>
        <w:r w:rsidRPr="00E0651B">
          <w:rPr>
            <w:rStyle w:val="ab"/>
            <w:bCs/>
            <w:color w:val="000000" w:themeColor="text1"/>
            <w:sz w:val="20"/>
          </w:rPr>
          <w:t>.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ru</w:t>
        </w:r>
        <w:proofErr w:type="spellEnd"/>
        <w:r w:rsidRPr="00E0651B">
          <w:rPr>
            <w:rStyle w:val="ab"/>
            <w:bCs/>
            <w:color w:val="000000" w:themeColor="text1"/>
            <w:sz w:val="20"/>
          </w:rPr>
          <w:t>/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article</w:t>
        </w:r>
        <w:r w:rsidRPr="00E0651B">
          <w:rPr>
            <w:rStyle w:val="ab"/>
            <w:bCs/>
            <w:color w:val="000000" w:themeColor="text1"/>
            <w:sz w:val="20"/>
          </w:rPr>
          <w:t>/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n</w:t>
        </w:r>
        <w:r w:rsidRPr="00E0651B">
          <w:rPr>
            <w:rStyle w:val="ab"/>
            <w:bCs/>
            <w:color w:val="000000" w:themeColor="text1"/>
            <w:sz w:val="20"/>
          </w:rPr>
          <w:t>/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klassifikatsiya</w:t>
        </w:r>
        <w:proofErr w:type="spellEnd"/>
        <w:r w:rsidRPr="00E0651B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nepriznannyh</w:t>
        </w:r>
        <w:proofErr w:type="spellEnd"/>
        <w:r w:rsidRPr="00E0651B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nematerialnyh</w:t>
        </w:r>
        <w:proofErr w:type="spellEnd"/>
        <w:r w:rsidRPr="00E0651B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aktivov</w:t>
        </w:r>
        <w:proofErr w:type="spellEnd"/>
      </w:hyperlink>
      <w:r w:rsidRPr="00E0651B">
        <w:rPr>
          <w:bCs/>
          <w:color w:val="000000" w:themeColor="text1"/>
          <w:sz w:val="20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052FD2" w:rsidRPr="00637460" w:rsidRDefault="00052FD2" w:rsidP="00052FD2">
      <w:pPr>
        <w:widowControl/>
        <w:tabs>
          <w:tab w:val="left" w:pos="984"/>
          <w:tab w:val="left" w:pos="1080"/>
          <w:tab w:val="left" w:pos="1134"/>
        </w:tabs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</w:p>
    <w:p w:rsidR="00052FD2" w:rsidRPr="00637460" w:rsidRDefault="00052FD2" w:rsidP="00052FD2">
      <w:pPr>
        <w:widowControl/>
        <w:tabs>
          <w:tab w:val="left" w:pos="984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3. Учет материальных запасов, готовой продукции, товаров и затрат на производство.</w:t>
      </w:r>
    </w:p>
    <w:p w:rsidR="00052FD2" w:rsidRPr="00637460" w:rsidRDefault="00052FD2" w:rsidP="00052FD2">
      <w:pPr>
        <w:widowControl/>
        <w:tabs>
          <w:tab w:val="left" w:pos="984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Темы рефератов:</w:t>
      </w:r>
    </w:p>
    <w:p w:rsidR="00052FD2" w:rsidRPr="00637460" w:rsidRDefault="00052FD2" w:rsidP="00052FD2">
      <w:pPr>
        <w:widowControl/>
        <w:numPr>
          <w:ilvl w:val="0"/>
          <w:numId w:val="29"/>
        </w:numPr>
        <w:tabs>
          <w:tab w:val="left" w:pos="984"/>
        </w:tabs>
        <w:suppressAutoHyphens/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И. В. Дрожжина, С. В. Кириллова АНАЛИТИЧЕСКИЙ УЧЕТ МАТЕРИАЛЬНО-ПРОИЗВОДСТВЕННЫХ ЗАПАСОВ // Экономика и бизнес: теория и практика. </w:t>
      </w:r>
      <w:r w:rsidRPr="00637460">
        <w:rPr>
          <w:bCs/>
          <w:color w:val="000000" w:themeColor="text1"/>
          <w:sz w:val="20"/>
          <w:lang w:val="en-US"/>
        </w:rPr>
        <w:t xml:space="preserve">2020. №2-1. URL: </w:t>
      </w:r>
      <w:hyperlink r:id="rId46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https://cyberleninka.ru/article/n/analiticheskiy-uchet-materialno-proizvodstvennyh-zapasov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052FD2" w:rsidRPr="00637460" w:rsidRDefault="00052FD2" w:rsidP="00052FD2">
      <w:pPr>
        <w:widowControl/>
        <w:numPr>
          <w:ilvl w:val="0"/>
          <w:numId w:val="29"/>
        </w:numPr>
        <w:tabs>
          <w:tab w:val="left" w:pos="984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Иманалиева</w:t>
      </w:r>
      <w:proofErr w:type="spellEnd"/>
      <w:r w:rsidRPr="00637460">
        <w:rPr>
          <w:bCs/>
          <w:color w:val="000000" w:themeColor="text1"/>
          <w:sz w:val="20"/>
        </w:rPr>
        <w:t xml:space="preserve"> А.А., Алиева Н.М. МАТЕРИАЛЬНО-ПРОИЗВОДСТВЕННЫЕ ЗАПАСЫ: УЧЕТ И ОЦЕНКА // Международный журнал гуманитарных и </w:t>
      </w:r>
      <w:r w:rsidRPr="00637460">
        <w:rPr>
          <w:bCs/>
          <w:color w:val="000000" w:themeColor="text1"/>
          <w:sz w:val="20"/>
        </w:rPr>
        <w:lastRenderedPageBreak/>
        <w:t xml:space="preserve">естественных наук. </w:t>
      </w:r>
      <w:r w:rsidRPr="00637460">
        <w:rPr>
          <w:bCs/>
          <w:color w:val="000000" w:themeColor="text1"/>
          <w:sz w:val="20"/>
          <w:lang w:val="en-US"/>
        </w:rPr>
        <w:t xml:space="preserve">2020. №4-1. URL: </w:t>
      </w:r>
      <w:hyperlink r:id="rId47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https://cyberleninka.ru/article/n/materialno-proizvodstvennye-zapasy-uchet-i-otsenka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052FD2" w:rsidRPr="00637460" w:rsidRDefault="00052FD2" w:rsidP="00052FD2">
      <w:pPr>
        <w:widowControl/>
        <w:numPr>
          <w:ilvl w:val="0"/>
          <w:numId w:val="29"/>
        </w:numPr>
        <w:tabs>
          <w:tab w:val="left" w:pos="984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Солиев</w:t>
      </w:r>
      <w:proofErr w:type="spellEnd"/>
      <w:r w:rsidRPr="00637460">
        <w:rPr>
          <w:bCs/>
          <w:color w:val="000000" w:themeColor="text1"/>
          <w:sz w:val="20"/>
        </w:rPr>
        <w:t xml:space="preserve"> А. Х. НОРМАТИВНО-ПРАВОВОЕ РЕГУЛИРОВАНИЕ УЧЕТА МАТЕРИАЛЬНО-ПРОИЗВОДСТВЕННЫХ ЗАПАСОВ В РОССИИ // </w:t>
      </w:r>
      <w:proofErr w:type="spellStart"/>
      <w:r w:rsidRPr="00637460">
        <w:rPr>
          <w:bCs/>
          <w:color w:val="000000" w:themeColor="text1"/>
          <w:sz w:val="20"/>
        </w:rPr>
        <w:t>StudNet</w:t>
      </w:r>
      <w:proofErr w:type="spellEnd"/>
      <w:r w:rsidRPr="00637460">
        <w:rPr>
          <w:bCs/>
          <w:color w:val="000000" w:themeColor="text1"/>
          <w:sz w:val="20"/>
        </w:rPr>
        <w:t xml:space="preserve">. </w:t>
      </w:r>
      <w:r w:rsidRPr="00637460">
        <w:rPr>
          <w:bCs/>
          <w:color w:val="000000" w:themeColor="text1"/>
          <w:sz w:val="20"/>
          <w:lang w:val="en-US"/>
        </w:rPr>
        <w:t xml:space="preserve">2020. №8. URL: </w:t>
      </w:r>
      <w:hyperlink r:id="rId48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https://cyberleninka.ru/article/n/normativno-pravovoe-regulirovanie-ucheta-materialno-proizvodstvennyh-zapasov-v-rossii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052FD2" w:rsidRPr="00637460" w:rsidRDefault="00052FD2" w:rsidP="00052FD2">
      <w:pPr>
        <w:widowControl/>
        <w:numPr>
          <w:ilvl w:val="0"/>
          <w:numId w:val="29"/>
        </w:numPr>
        <w:tabs>
          <w:tab w:val="left" w:pos="984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Гаршина Анастасия Сергеевна, </w:t>
      </w:r>
      <w:proofErr w:type="spellStart"/>
      <w:r w:rsidRPr="00637460">
        <w:rPr>
          <w:bCs/>
          <w:color w:val="000000" w:themeColor="text1"/>
          <w:sz w:val="20"/>
        </w:rPr>
        <w:t>Лопастейская</w:t>
      </w:r>
      <w:proofErr w:type="spellEnd"/>
      <w:r w:rsidRPr="00637460">
        <w:rPr>
          <w:bCs/>
          <w:color w:val="000000" w:themeColor="text1"/>
          <w:sz w:val="20"/>
        </w:rPr>
        <w:t xml:space="preserve"> Людмила Геннадьевна ОРГАНИЗАЦИЯ УЧЕТА И АУДИТА МАТЕРИАЛЬНО -ПРОИЗВОДСТВЕННЫХ ЗАПАСОВ ОРГАНИЗАЦИИ // E-</w:t>
      </w:r>
      <w:proofErr w:type="spellStart"/>
      <w:r w:rsidRPr="00637460">
        <w:rPr>
          <w:bCs/>
          <w:color w:val="000000" w:themeColor="text1"/>
          <w:sz w:val="20"/>
        </w:rPr>
        <w:t>Scio</w:t>
      </w:r>
      <w:proofErr w:type="spellEnd"/>
      <w:r w:rsidRPr="00637460">
        <w:rPr>
          <w:bCs/>
          <w:color w:val="000000" w:themeColor="text1"/>
          <w:sz w:val="20"/>
        </w:rPr>
        <w:t xml:space="preserve">. </w:t>
      </w:r>
      <w:r w:rsidRPr="00637460">
        <w:rPr>
          <w:bCs/>
          <w:color w:val="000000" w:themeColor="text1"/>
          <w:sz w:val="20"/>
          <w:lang w:val="en-US"/>
        </w:rPr>
        <w:t xml:space="preserve">2019. №11 (38). URL: </w:t>
      </w:r>
      <w:hyperlink r:id="rId49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https://cyberleninka.ru/article/n/organizatsiya-ucheta-i-audita-materialno-proizvodstvennyh-zapasov-organizatsii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052FD2" w:rsidRPr="00637460" w:rsidRDefault="00052FD2" w:rsidP="00052FD2">
      <w:pPr>
        <w:widowControl/>
        <w:numPr>
          <w:ilvl w:val="0"/>
          <w:numId w:val="29"/>
        </w:numPr>
        <w:tabs>
          <w:tab w:val="left" w:pos="984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Ганчина</w:t>
      </w:r>
      <w:proofErr w:type="spellEnd"/>
      <w:r w:rsidRPr="00637460">
        <w:rPr>
          <w:bCs/>
          <w:color w:val="000000" w:themeColor="text1"/>
          <w:sz w:val="20"/>
        </w:rPr>
        <w:t xml:space="preserve"> Татьяна Александровна, Костина Ангелина Витальевна БУХГАЛТЕРСКИЙ УЧЕТ И АНАЛИЗ ОПЕРАЦИЙ ПО ПОСТУПЛЕНИЮ МАТЕРИАЛОВ // E-</w:t>
      </w:r>
      <w:proofErr w:type="spellStart"/>
      <w:r w:rsidRPr="00637460">
        <w:rPr>
          <w:bCs/>
          <w:color w:val="000000" w:themeColor="text1"/>
          <w:sz w:val="20"/>
        </w:rPr>
        <w:t>Scio</w:t>
      </w:r>
      <w:proofErr w:type="spellEnd"/>
      <w:r w:rsidRPr="00637460">
        <w:rPr>
          <w:bCs/>
          <w:color w:val="000000" w:themeColor="text1"/>
          <w:sz w:val="20"/>
        </w:rPr>
        <w:t xml:space="preserve">. </w:t>
      </w:r>
      <w:r w:rsidRPr="00637460">
        <w:rPr>
          <w:bCs/>
          <w:color w:val="000000" w:themeColor="text1"/>
          <w:sz w:val="20"/>
          <w:lang w:val="en-US"/>
        </w:rPr>
        <w:t xml:space="preserve">2019. №4 (31). URL: </w:t>
      </w:r>
      <w:hyperlink r:id="rId50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https://cyberleninka.ru/article/n/buhgalterskiy-uchet-i-analiz-operatsiy-po-postupleniyu-materialov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052FD2" w:rsidRPr="00637460" w:rsidRDefault="00052FD2" w:rsidP="00052FD2">
      <w:pPr>
        <w:widowControl/>
        <w:numPr>
          <w:ilvl w:val="0"/>
          <w:numId w:val="29"/>
        </w:numPr>
        <w:tabs>
          <w:tab w:val="left" w:pos="984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Гринавцева</w:t>
      </w:r>
      <w:proofErr w:type="spellEnd"/>
      <w:r w:rsidRPr="00637460">
        <w:rPr>
          <w:bCs/>
          <w:color w:val="000000" w:themeColor="text1"/>
          <w:sz w:val="20"/>
        </w:rPr>
        <w:t xml:space="preserve"> Е.В., </w:t>
      </w:r>
      <w:proofErr w:type="spellStart"/>
      <w:r w:rsidRPr="00637460">
        <w:rPr>
          <w:bCs/>
          <w:color w:val="000000" w:themeColor="text1"/>
          <w:sz w:val="20"/>
        </w:rPr>
        <w:t>Жирякова</w:t>
      </w:r>
      <w:proofErr w:type="spellEnd"/>
      <w:r w:rsidRPr="00637460">
        <w:rPr>
          <w:bCs/>
          <w:color w:val="000000" w:themeColor="text1"/>
          <w:sz w:val="20"/>
        </w:rPr>
        <w:t xml:space="preserve"> Е.В. ОСОБЕННОСТИ БУХГАЛТЕРСКОГО УЧЕТА ТОВАРОВ В ТОРГОВЛЕ // Ученые записки Тамбовского отделения </w:t>
      </w:r>
      <w:proofErr w:type="spellStart"/>
      <w:r w:rsidRPr="00637460">
        <w:rPr>
          <w:bCs/>
          <w:color w:val="000000" w:themeColor="text1"/>
          <w:sz w:val="20"/>
        </w:rPr>
        <w:t>РоСМУ</w:t>
      </w:r>
      <w:proofErr w:type="spellEnd"/>
      <w:r w:rsidRPr="00637460">
        <w:rPr>
          <w:bCs/>
          <w:color w:val="000000" w:themeColor="text1"/>
          <w:sz w:val="20"/>
        </w:rPr>
        <w:t xml:space="preserve">. </w:t>
      </w:r>
      <w:r w:rsidRPr="00637460">
        <w:rPr>
          <w:bCs/>
          <w:color w:val="000000" w:themeColor="text1"/>
          <w:sz w:val="20"/>
          <w:lang w:val="en-US"/>
        </w:rPr>
        <w:t xml:space="preserve">2019. №15. URL: </w:t>
      </w:r>
      <w:hyperlink r:id="rId51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https://cyberleninka.ru/article/n/osobennosti-buhgalterskogo-ucheta-tovarov-v-torgovle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052FD2" w:rsidRPr="00637460" w:rsidRDefault="00052FD2" w:rsidP="00052FD2">
      <w:pPr>
        <w:widowControl/>
        <w:numPr>
          <w:ilvl w:val="0"/>
          <w:numId w:val="29"/>
        </w:numPr>
        <w:tabs>
          <w:tab w:val="left" w:pos="984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Абдурахмонов</w:t>
      </w:r>
      <w:proofErr w:type="spellEnd"/>
      <w:r w:rsidRPr="00637460">
        <w:rPr>
          <w:bCs/>
          <w:color w:val="000000" w:themeColor="text1"/>
          <w:sz w:val="20"/>
        </w:rPr>
        <w:t xml:space="preserve"> </w:t>
      </w:r>
      <w:proofErr w:type="spellStart"/>
      <w:r w:rsidRPr="00637460">
        <w:rPr>
          <w:bCs/>
          <w:color w:val="000000" w:themeColor="text1"/>
          <w:sz w:val="20"/>
        </w:rPr>
        <w:t>Рамазон</w:t>
      </w:r>
      <w:proofErr w:type="spellEnd"/>
      <w:r w:rsidRPr="00637460">
        <w:rPr>
          <w:bCs/>
          <w:color w:val="000000" w:themeColor="text1"/>
          <w:sz w:val="20"/>
        </w:rPr>
        <w:t xml:space="preserve"> </w:t>
      </w:r>
      <w:proofErr w:type="spellStart"/>
      <w:r w:rsidRPr="00637460">
        <w:rPr>
          <w:bCs/>
          <w:color w:val="000000" w:themeColor="text1"/>
          <w:sz w:val="20"/>
        </w:rPr>
        <w:t>Абдуллаевич</w:t>
      </w:r>
      <w:proofErr w:type="spellEnd"/>
      <w:r w:rsidRPr="00637460">
        <w:rPr>
          <w:bCs/>
          <w:color w:val="000000" w:themeColor="text1"/>
          <w:sz w:val="20"/>
        </w:rPr>
        <w:t xml:space="preserve"> СОВЕРШЕНСТВОВАНИЕ УЧЕТА ЗАТРАТ НА ПРЕДПРИЯТИЯХ // Бюллетень науки и практики. </w:t>
      </w:r>
      <w:r w:rsidRPr="00637460">
        <w:rPr>
          <w:bCs/>
          <w:color w:val="000000" w:themeColor="text1"/>
          <w:sz w:val="20"/>
          <w:lang w:val="en-US"/>
        </w:rPr>
        <w:t xml:space="preserve">2019. №12. URL: </w:t>
      </w:r>
      <w:hyperlink r:id="rId52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https://cyberleninka.ru/article/n/sovershenstvovanie-ucheta-zatrat-na-predpriyatiyah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052FD2" w:rsidRPr="00637460" w:rsidRDefault="00052FD2" w:rsidP="00052FD2">
      <w:pPr>
        <w:widowControl/>
        <w:numPr>
          <w:ilvl w:val="0"/>
          <w:numId w:val="29"/>
        </w:numPr>
        <w:tabs>
          <w:tab w:val="left" w:pos="984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Ганчина</w:t>
      </w:r>
      <w:proofErr w:type="spellEnd"/>
      <w:r w:rsidRPr="00637460">
        <w:rPr>
          <w:bCs/>
          <w:color w:val="000000" w:themeColor="text1"/>
          <w:sz w:val="20"/>
        </w:rPr>
        <w:t xml:space="preserve"> Татьяна Александровна, Бикбаева Кристина Руслановна БУХГАЛТЕРСКИЙ УЧЕТ И АНАЛИЗ ВЫПУСКА ГОТОВОЙ ПРОДУКЦИИ // E-</w:t>
      </w:r>
      <w:proofErr w:type="spellStart"/>
      <w:r w:rsidRPr="00637460">
        <w:rPr>
          <w:bCs/>
          <w:color w:val="000000" w:themeColor="text1"/>
          <w:sz w:val="20"/>
        </w:rPr>
        <w:t>Scio</w:t>
      </w:r>
      <w:proofErr w:type="spellEnd"/>
      <w:r w:rsidRPr="00637460">
        <w:rPr>
          <w:bCs/>
          <w:color w:val="000000" w:themeColor="text1"/>
          <w:sz w:val="20"/>
        </w:rPr>
        <w:t xml:space="preserve">. </w:t>
      </w:r>
      <w:r w:rsidRPr="00637460">
        <w:rPr>
          <w:bCs/>
          <w:color w:val="000000" w:themeColor="text1"/>
          <w:sz w:val="20"/>
          <w:lang w:val="en-US"/>
        </w:rPr>
        <w:t xml:space="preserve">2019. №5 (32). URL: </w:t>
      </w:r>
      <w:hyperlink r:id="rId53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https://cyberleninka.ru/article/n/buhgalterskiy-uchet-i-analiz-vypuska-gotovoy-produktsii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052FD2" w:rsidRPr="00637460" w:rsidRDefault="00052FD2" w:rsidP="00052FD2">
      <w:pPr>
        <w:widowControl/>
        <w:numPr>
          <w:ilvl w:val="0"/>
          <w:numId w:val="29"/>
        </w:numPr>
        <w:tabs>
          <w:tab w:val="left" w:pos="984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Агарабаданова</w:t>
      </w:r>
      <w:proofErr w:type="spellEnd"/>
      <w:r w:rsidRPr="00637460">
        <w:rPr>
          <w:bCs/>
          <w:color w:val="000000" w:themeColor="text1"/>
          <w:sz w:val="20"/>
        </w:rPr>
        <w:t xml:space="preserve"> С.Р. ДОКУМЕНТАЛЬНОЕ ОФОРМЛЕНИЕ НАЛИЧИЯ И ДВИЖЕНИЯ ГОТОВОЙ ПРОДУКЦИИ // Экономика и бизнес: теория и практика. </w:t>
      </w:r>
      <w:r w:rsidRPr="00637460">
        <w:rPr>
          <w:bCs/>
          <w:color w:val="000000" w:themeColor="text1"/>
          <w:sz w:val="20"/>
          <w:lang w:val="en-US"/>
        </w:rPr>
        <w:t xml:space="preserve">2020. №5-1. URL: </w:t>
      </w:r>
      <w:hyperlink r:id="rId54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https://cyberleninka.ru/article/n/dokumentalnoe-oformlenie-nalichiya-i-dvizheniya-gotovoy-produktsii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052FD2" w:rsidRPr="00637460" w:rsidRDefault="00052FD2" w:rsidP="00052FD2">
      <w:pPr>
        <w:widowControl/>
        <w:numPr>
          <w:ilvl w:val="0"/>
          <w:numId w:val="29"/>
        </w:numPr>
        <w:tabs>
          <w:tab w:val="left" w:pos="984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Сидельникова</w:t>
      </w:r>
      <w:proofErr w:type="spellEnd"/>
      <w:r w:rsidRPr="00637460">
        <w:rPr>
          <w:bCs/>
          <w:color w:val="000000" w:themeColor="text1"/>
          <w:sz w:val="20"/>
        </w:rPr>
        <w:t xml:space="preserve"> Галина Петровна, </w:t>
      </w:r>
      <w:proofErr w:type="spellStart"/>
      <w:r w:rsidRPr="00637460">
        <w:rPr>
          <w:bCs/>
          <w:color w:val="000000" w:themeColor="text1"/>
          <w:sz w:val="20"/>
        </w:rPr>
        <w:t>Пономарёв</w:t>
      </w:r>
      <w:proofErr w:type="spellEnd"/>
      <w:r w:rsidRPr="00637460">
        <w:rPr>
          <w:bCs/>
          <w:color w:val="000000" w:themeColor="text1"/>
          <w:sz w:val="20"/>
        </w:rPr>
        <w:t xml:space="preserve"> Дмитрий Михайлович НОРМАТИВНОЕ РЕГУЛИРОВАНИЕ И ОРГАНИЗАЦИЯ БУХГАЛТЕРСКОГО УЧЕТА И КОНТРОЛЯ ДВИЖЕНИЯ ГОТОВОЙ ПРОДУКЦИИ ЭКОНОМИЧЕСКОГО СУБЪЕКТА // E-</w:t>
      </w:r>
      <w:proofErr w:type="spellStart"/>
      <w:r w:rsidRPr="00637460">
        <w:rPr>
          <w:bCs/>
          <w:color w:val="000000" w:themeColor="text1"/>
          <w:sz w:val="20"/>
        </w:rPr>
        <w:t>Scio</w:t>
      </w:r>
      <w:proofErr w:type="spellEnd"/>
      <w:r w:rsidRPr="00637460">
        <w:rPr>
          <w:bCs/>
          <w:color w:val="000000" w:themeColor="text1"/>
          <w:sz w:val="20"/>
        </w:rPr>
        <w:t xml:space="preserve">. </w:t>
      </w:r>
      <w:r w:rsidRPr="00637460">
        <w:rPr>
          <w:bCs/>
          <w:color w:val="000000" w:themeColor="text1"/>
          <w:sz w:val="20"/>
          <w:lang w:val="en-US"/>
        </w:rPr>
        <w:t xml:space="preserve">2019. №2 (29). URL: </w:t>
      </w:r>
      <w:hyperlink r:id="rId55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https://cyberleninka.ru/article/n/normativnoe-regulirovanie-i-organizatsiya-buhgalterskogo-ucheta-i-kontrolya-dvizheniya-gotovoy-produktsii-ekonomicheskogo-subekta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052FD2" w:rsidRPr="00637460" w:rsidRDefault="00052FD2" w:rsidP="00052FD2">
      <w:pPr>
        <w:widowControl/>
        <w:numPr>
          <w:ilvl w:val="0"/>
          <w:numId w:val="29"/>
        </w:numPr>
        <w:tabs>
          <w:tab w:val="left" w:pos="984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Прищенко Елена Анатольевна, </w:t>
      </w:r>
      <w:proofErr w:type="spellStart"/>
      <w:r w:rsidRPr="00637460">
        <w:rPr>
          <w:bCs/>
          <w:color w:val="000000" w:themeColor="text1"/>
          <w:sz w:val="20"/>
        </w:rPr>
        <w:t>Низовкина</w:t>
      </w:r>
      <w:proofErr w:type="spellEnd"/>
      <w:r w:rsidRPr="00637460">
        <w:rPr>
          <w:bCs/>
          <w:color w:val="000000" w:themeColor="text1"/>
          <w:sz w:val="20"/>
        </w:rPr>
        <w:t xml:space="preserve"> Наталья Геннадьевна Совершенствование системы учета затрат и </w:t>
      </w:r>
      <w:proofErr w:type="spellStart"/>
      <w:r w:rsidRPr="00637460">
        <w:rPr>
          <w:bCs/>
          <w:color w:val="000000" w:themeColor="text1"/>
          <w:sz w:val="20"/>
        </w:rPr>
        <w:t>калькулирования</w:t>
      </w:r>
      <w:proofErr w:type="spellEnd"/>
      <w:r w:rsidRPr="00637460">
        <w:rPr>
          <w:bCs/>
          <w:color w:val="000000" w:themeColor="text1"/>
          <w:sz w:val="20"/>
        </w:rPr>
        <w:t xml:space="preserve"> себестоимости // Вестник НГУ. Серия: Социально-экономические науки. 2018. </w:t>
      </w:r>
      <w:r w:rsidRPr="00E0651B">
        <w:rPr>
          <w:bCs/>
          <w:color w:val="000000" w:themeColor="text1"/>
          <w:sz w:val="20"/>
        </w:rPr>
        <w:t xml:space="preserve">№2. </w:t>
      </w:r>
      <w:r w:rsidRPr="00637460">
        <w:rPr>
          <w:bCs/>
          <w:color w:val="000000" w:themeColor="text1"/>
          <w:sz w:val="20"/>
          <w:lang w:val="en-US"/>
        </w:rPr>
        <w:t>URL</w:t>
      </w:r>
      <w:r w:rsidRPr="00E0651B">
        <w:rPr>
          <w:bCs/>
          <w:color w:val="000000" w:themeColor="text1"/>
          <w:sz w:val="20"/>
        </w:rPr>
        <w:t xml:space="preserve">: </w:t>
      </w:r>
      <w:hyperlink r:id="rId56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</w:t>
        </w:r>
        <w:r w:rsidRPr="00E0651B">
          <w:rPr>
            <w:rStyle w:val="ab"/>
            <w:bCs/>
            <w:color w:val="000000" w:themeColor="text1"/>
            <w:sz w:val="20"/>
          </w:rPr>
          <w:t>://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cyberleninka</w:t>
        </w:r>
        <w:proofErr w:type="spellEnd"/>
        <w:r w:rsidRPr="00E0651B">
          <w:rPr>
            <w:rStyle w:val="ab"/>
            <w:bCs/>
            <w:color w:val="000000" w:themeColor="text1"/>
            <w:sz w:val="20"/>
          </w:rPr>
          <w:t>.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ru</w:t>
        </w:r>
        <w:proofErr w:type="spellEnd"/>
        <w:r w:rsidRPr="00E0651B">
          <w:rPr>
            <w:rStyle w:val="ab"/>
            <w:bCs/>
            <w:color w:val="000000" w:themeColor="text1"/>
            <w:sz w:val="20"/>
          </w:rPr>
          <w:t>/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article</w:t>
        </w:r>
        <w:r w:rsidRPr="00E0651B">
          <w:rPr>
            <w:rStyle w:val="ab"/>
            <w:bCs/>
            <w:color w:val="000000" w:themeColor="text1"/>
            <w:sz w:val="20"/>
          </w:rPr>
          <w:t>/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n</w:t>
        </w:r>
        <w:r w:rsidRPr="00E0651B">
          <w:rPr>
            <w:rStyle w:val="ab"/>
            <w:bCs/>
            <w:color w:val="000000" w:themeColor="text1"/>
            <w:sz w:val="20"/>
          </w:rPr>
          <w:t>/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sovershenstvovanie</w:t>
        </w:r>
        <w:proofErr w:type="spellEnd"/>
        <w:r w:rsidRPr="00E0651B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sistemy</w:t>
        </w:r>
        <w:proofErr w:type="spellEnd"/>
        <w:r w:rsidRPr="00E0651B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ucheta</w:t>
        </w:r>
        <w:proofErr w:type="spellEnd"/>
        <w:r w:rsidRPr="00E0651B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zatrat</w:t>
        </w:r>
        <w:proofErr w:type="spellEnd"/>
        <w:r w:rsidRPr="00E0651B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i</w:t>
        </w:r>
        <w:proofErr w:type="spellEnd"/>
        <w:r w:rsidRPr="00E0651B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kalkulirovaniya</w:t>
        </w:r>
        <w:proofErr w:type="spellEnd"/>
        <w:r w:rsidRPr="00E0651B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sebestoimosti</w:t>
        </w:r>
        <w:proofErr w:type="spellEnd"/>
      </w:hyperlink>
      <w:r w:rsidRPr="00E0651B">
        <w:rPr>
          <w:bCs/>
          <w:color w:val="000000" w:themeColor="text1"/>
          <w:sz w:val="20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052FD2" w:rsidRPr="00637460" w:rsidRDefault="00052FD2" w:rsidP="00052FD2">
      <w:pPr>
        <w:widowControl/>
        <w:numPr>
          <w:ilvl w:val="0"/>
          <w:numId w:val="29"/>
        </w:numPr>
        <w:tabs>
          <w:tab w:val="left" w:pos="984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Алексеева Лариса Федоровна, </w:t>
      </w:r>
      <w:proofErr w:type="spellStart"/>
      <w:r w:rsidRPr="00637460">
        <w:rPr>
          <w:bCs/>
          <w:color w:val="000000" w:themeColor="text1"/>
          <w:sz w:val="20"/>
        </w:rPr>
        <w:t>Шишленко</w:t>
      </w:r>
      <w:proofErr w:type="spellEnd"/>
      <w:r w:rsidRPr="00637460">
        <w:rPr>
          <w:bCs/>
          <w:color w:val="000000" w:themeColor="text1"/>
          <w:sz w:val="20"/>
        </w:rPr>
        <w:t xml:space="preserve"> Ксения Витальевна Внедрение новейших систем </w:t>
      </w:r>
      <w:proofErr w:type="spellStart"/>
      <w:r w:rsidRPr="00637460">
        <w:rPr>
          <w:bCs/>
          <w:color w:val="000000" w:themeColor="text1"/>
          <w:sz w:val="20"/>
        </w:rPr>
        <w:t>калькулирования</w:t>
      </w:r>
      <w:proofErr w:type="spellEnd"/>
      <w:r w:rsidRPr="00637460">
        <w:rPr>
          <w:bCs/>
          <w:color w:val="000000" w:themeColor="text1"/>
          <w:sz w:val="20"/>
        </w:rPr>
        <w:t xml:space="preserve"> на российских предприятиях // АНИ: экономика и управление. </w:t>
      </w:r>
      <w:r w:rsidRPr="00637460">
        <w:rPr>
          <w:bCs/>
          <w:color w:val="000000" w:themeColor="text1"/>
          <w:sz w:val="20"/>
          <w:lang w:val="en-US"/>
        </w:rPr>
        <w:t xml:space="preserve">2019. №2 (27). URL: </w:t>
      </w:r>
      <w:hyperlink r:id="rId57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https://cyberleninka.ru/article/n/vnedrenie-noveyshih-sistem-kalkulirovaniya-na-rossiyskih-predpriyatiyah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052FD2" w:rsidRPr="00637460" w:rsidRDefault="00052FD2" w:rsidP="00052FD2">
      <w:pPr>
        <w:widowControl/>
        <w:numPr>
          <w:ilvl w:val="0"/>
          <w:numId w:val="29"/>
        </w:numPr>
        <w:tabs>
          <w:tab w:val="left" w:pos="984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Напишите реферат-рецензию на статью: Ломова Екатерина Сергеевна БУХГАЛТЕРСКИЙ УЧЕТ ТОВАРНЫХ ОПЕРАЦИЙ // E-</w:t>
      </w:r>
      <w:proofErr w:type="spellStart"/>
      <w:r w:rsidRPr="00637460">
        <w:rPr>
          <w:bCs/>
          <w:color w:val="000000" w:themeColor="text1"/>
          <w:sz w:val="20"/>
        </w:rPr>
        <w:t>Scio</w:t>
      </w:r>
      <w:proofErr w:type="spellEnd"/>
      <w:r w:rsidRPr="00637460">
        <w:rPr>
          <w:bCs/>
          <w:color w:val="000000" w:themeColor="text1"/>
          <w:sz w:val="20"/>
        </w:rPr>
        <w:t xml:space="preserve">. </w:t>
      </w:r>
      <w:r w:rsidRPr="00637460">
        <w:rPr>
          <w:bCs/>
          <w:color w:val="000000" w:themeColor="text1"/>
          <w:sz w:val="20"/>
          <w:lang w:val="en-US"/>
        </w:rPr>
        <w:t xml:space="preserve">2019. №10 (37). URL: </w:t>
      </w:r>
      <w:hyperlink r:id="rId58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https://cyberleninka.ru/article/n/buhgalterskiy-uchet-tovarnyh-operatsiy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052FD2" w:rsidRPr="00637460" w:rsidRDefault="00052FD2" w:rsidP="00052FD2">
      <w:pPr>
        <w:widowControl/>
        <w:numPr>
          <w:ilvl w:val="0"/>
          <w:numId w:val="29"/>
        </w:numPr>
        <w:tabs>
          <w:tab w:val="left" w:pos="984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Солодова</w:t>
      </w:r>
      <w:proofErr w:type="spellEnd"/>
      <w:r w:rsidRPr="00637460">
        <w:rPr>
          <w:bCs/>
          <w:color w:val="000000" w:themeColor="text1"/>
          <w:sz w:val="20"/>
        </w:rPr>
        <w:t xml:space="preserve"> С.В., </w:t>
      </w:r>
      <w:proofErr w:type="spellStart"/>
      <w:r w:rsidRPr="00637460">
        <w:rPr>
          <w:bCs/>
          <w:color w:val="000000" w:themeColor="text1"/>
          <w:sz w:val="20"/>
        </w:rPr>
        <w:t>Оникейчук</w:t>
      </w:r>
      <w:proofErr w:type="spellEnd"/>
      <w:r w:rsidRPr="00637460">
        <w:rPr>
          <w:bCs/>
          <w:color w:val="000000" w:themeColor="text1"/>
          <w:sz w:val="20"/>
        </w:rPr>
        <w:t xml:space="preserve"> Д.Д. Порядок отражения в учете операций, связанных с совершением оплаты в электронной торговле // Международный журнал гуманитарных и естественных наук. </w:t>
      </w:r>
      <w:r w:rsidRPr="00637460">
        <w:rPr>
          <w:bCs/>
          <w:color w:val="000000" w:themeColor="text1"/>
          <w:sz w:val="20"/>
          <w:lang w:val="en-US"/>
        </w:rPr>
        <w:t xml:space="preserve">2018. №4. URL: </w:t>
      </w:r>
      <w:hyperlink r:id="rId59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https://cyberleninka.ru/article/n/poryadok-otrazheniya-v-uchete-operatsiy-svyazannyh-s-soversheniem-oplaty-v-elektronnoy-torgovle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052FD2" w:rsidRPr="00637460" w:rsidRDefault="00052FD2" w:rsidP="00052FD2">
      <w:pPr>
        <w:widowControl/>
        <w:numPr>
          <w:ilvl w:val="0"/>
          <w:numId w:val="29"/>
        </w:numPr>
        <w:tabs>
          <w:tab w:val="left" w:pos="984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Напишите реферат-рецензию на статью: Ломова Екатерина Сергеевна НОРМАТИВНОЕ РЕГУЛИРОВАНИЕ И ОСОБЕННОСТЬ УЧЕТА ТОВАРОВ В РОЗНИЧНОЙ ТОРГОВЛЕ // E-</w:t>
      </w:r>
      <w:proofErr w:type="spellStart"/>
      <w:r w:rsidRPr="00637460">
        <w:rPr>
          <w:bCs/>
          <w:color w:val="000000" w:themeColor="text1"/>
          <w:sz w:val="20"/>
        </w:rPr>
        <w:t>Scio</w:t>
      </w:r>
      <w:proofErr w:type="spellEnd"/>
      <w:r w:rsidRPr="00637460">
        <w:rPr>
          <w:bCs/>
          <w:color w:val="000000" w:themeColor="text1"/>
          <w:sz w:val="20"/>
        </w:rPr>
        <w:t xml:space="preserve">. </w:t>
      </w:r>
      <w:r w:rsidRPr="00637460">
        <w:rPr>
          <w:bCs/>
          <w:color w:val="000000" w:themeColor="text1"/>
          <w:sz w:val="20"/>
          <w:lang w:val="en-US"/>
        </w:rPr>
        <w:t xml:space="preserve">2019. №10 </w:t>
      </w:r>
      <w:r w:rsidRPr="00637460">
        <w:rPr>
          <w:bCs/>
          <w:color w:val="000000" w:themeColor="text1"/>
          <w:sz w:val="20"/>
          <w:lang w:val="en-US"/>
        </w:rPr>
        <w:lastRenderedPageBreak/>
        <w:t xml:space="preserve">(37). URL: </w:t>
      </w:r>
      <w:hyperlink r:id="rId60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https://cyberleninka.ru/article/n/normativnoe-regulirovanie-i-osobennost-ucheta-tovarov-v-roznichnoy-torgovle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052FD2" w:rsidRPr="00637460" w:rsidRDefault="00052FD2" w:rsidP="00052FD2">
      <w:pPr>
        <w:widowControl/>
        <w:numPr>
          <w:ilvl w:val="0"/>
          <w:numId w:val="29"/>
        </w:numPr>
        <w:tabs>
          <w:tab w:val="left" w:pos="984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Гринавцева</w:t>
      </w:r>
      <w:proofErr w:type="spellEnd"/>
      <w:r w:rsidRPr="00637460">
        <w:rPr>
          <w:bCs/>
          <w:color w:val="000000" w:themeColor="text1"/>
          <w:sz w:val="20"/>
        </w:rPr>
        <w:t xml:space="preserve"> Е.В., </w:t>
      </w:r>
      <w:proofErr w:type="spellStart"/>
      <w:r w:rsidRPr="00637460">
        <w:rPr>
          <w:bCs/>
          <w:color w:val="000000" w:themeColor="text1"/>
          <w:sz w:val="20"/>
        </w:rPr>
        <w:t>Жирякова</w:t>
      </w:r>
      <w:proofErr w:type="spellEnd"/>
      <w:r w:rsidRPr="00637460">
        <w:rPr>
          <w:bCs/>
          <w:color w:val="000000" w:themeColor="text1"/>
          <w:sz w:val="20"/>
        </w:rPr>
        <w:t xml:space="preserve"> Е.В. ОСОБЕННОСТИ БУХГАЛТЕРСКОГО УЧЕТА ТОВАРОВ В ТОРГОВЛЕ // Ученые записки Тамбовского отделения </w:t>
      </w:r>
      <w:proofErr w:type="spellStart"/>
      <w:r w:rsidRPr="00637460">
        <w:rPr>
          <w:bCs/>
          <w:color w:val="000000" w:themeColor="text1"/>
          <w:sz w:val="20"/>
        </w:rPr>
        <w:t>РоСМУ</w:t>
      </w:r>
      <w:proofErr w:type="spellEnd"/>
      <w:r w:rsidRPr="00637460">
        <w:rPr>
          <w:bCs/>
          <w:color w:val="000000" w:themeColor="text1"/>
          <w:sz w:val="20"/>
        </w:rPr>
        <w:t xml:space="preserve">. </w:t>
      </w:r>
      <w:r w:rsidRPr="00637460">
        <w:rPr>
          <w:bCs/>
          <w:color w:val="000000" w:themeColor="text1"/>
          <w:sz w:val="20"/>
          <w:lang w:val="en-US"/>
        </w:rPr>
        <w:t xml:space="preserve">2019. №15. URL: </w:t>
      </w:r>
      <w:hyperlink r:id="rId61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https://cyberleninka.ru/article/n/osobennosti-buhgalterskogo-ucheta-tovarov-v-torgovle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052FD2" w:rsidRPr="00637460" w:rsidRDefault="00052FD2" w:rsidP="00052FD2">
      <w:pPr>
        <w:widowControl/>
        <w:numPr>
          <w:ilvl w:val="0"/>
          <w:numId w:val="29"/>
        </w:numPr>
        <w:tabs>
          <w:tab w:val="left" w:pos="984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Киселева О.В., Скрипкина О.В. Бухгалтерский учет операций с многооборотной тарой: проблемы и пути их решения // Международный бухгалтерский учет. </w:t>
      </w:r>
      <w:r w:rsidRPr="00637460">
        <w:rPr>
          <w:bCs/>
          <w:color w:val="000000" w:themeColor="text1"/>
          <w:sz w:val="20"/>
          <w:lang w:val="en-US"/>
        </w:rPr>
        <w:t xml:space="preserve">2018. №6 (444). URL: </w:t>
      </w:r>
      <w:hyperlink r:id="rId62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https://cyberleninka.ru/article/n/buhgalterskiy-uchet-operatsiy-s-mnogooborotnoy-taroy-problemy-i-puti-ih-resheniya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052FD2" w:rsidRPr="00637460" w:rsidRDefault="00052FD2" w:rsidP="00052FD2">
      <w:pPr>
        <w:widowControl/>
        <w:numPr>
          <w:ilvl w:val="0"/>
          <w:numId w:val="29"/>
        </w:numPr>
        <w:tabs>
          <w:tab w:val="left" w:pos="984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Агарабаданова</w:t>
      </w:r>
      <w:proofErr w:type="spellEnd"/>
      <w:r w:rsidRPr="00637460">
        <w:rPr>
          <w:bCs/>
          <w:color w:val="000000" w:themeColor="text1"/>
          <w:sz w:val="20"/>
        </w:rPr>
        <w:t xml:space="preserve"> С.Р. ДОКУМЕНТАЛЬНОЕ ОФОРМЛЕНИЕ НАЛИЧИЯ И ДВИЖЕНИЯ ГОТОВОЙ ПРОДУКЦИИ // Экономика и бизнес: теория и практика. </w:t>
      </w:r>
      <w:r w:rsidRPr="00637460">
        <w:rPr>
          <w:bCs/>
          <w:color w:val="000000" w:themeColor="text1"/>
          <w:sz w:val="20"/>
          <w:lang w:val="en-US"/>
        </w:rPr>
        <w:t xml:space="preserve">2020. №5-1. URL: </w:t>
      </w:r>
      <w:hyperlink r:id="rId63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https://cyberleninka.ru/article/n/dokumentalnoe-oformlenie-nalichiya-i-dvizheniya-gotovoy-produktsii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052FD2" w:rsidRPr="00637460" w:rsidRDefault="00052FD2" w:rsidP="00052FD2">
      <w:pPr>
        <w:widowControl/>
        <w:numPr>
          <w:ilvl w:val="0"/>
          <w:numId w:val="29"/>
        </w:numPr>
        <w:tabs>
          <w:tab w:val="left" w:pos="984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Данилевская Виктория Георгиевна, </w:t>
      </w:r>
      <w:proofErr w:type="spellStart"/>
      <w:r w:rsidRPr="00637460">
        <w:rPr>
          <w:bCs/>
          <w:color w:val="000000" w:themeColor="text1"/>
          <w:sz w:val="20"/>
        </w:rPr>
        <w:t>Гошунова</w:t>
      </w:r>
      <w:proofErr w:type="spellEnd"/>
      <w:r w:rsidRPr="00637460">
        <w:rPr>
          <w:bCs/>
          <w:color w:val="000000" w:themeColor="text1"/>
          <w:sz w:val="20"/>
        </w:rPr>
        <w:t xml:space="preserve"> Анна Валерьевна ПРОБЛЕМЫ БУХГАЛТЕРСКОГО УЧЕТА ИМПОРТНЫХ МАТЕРИАЛЬНО-ПРОИЗВОДСТВЕННЫХ ЗАПАСОВ // ВЭПС. 2018. </w:t>
      </w:r>
      <w:r w:rsidRPr="00637460">
        <w:rPr>
          <w:bCs/>
          <w:color w:val="000000" w:themeColor="text1"/>
          <w:sz w:val="20"/>
          <w:lang w:val="en-US"/>
        </w:rPr>
        <w:t xml:space="preserve">№1. URL: </w:t>
      </w:r>
      <w:hyperlink r:id="rId64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https://cyberleninka.ru/article/n/problemy-buhgalterskogo-ucheta-importnyh-materialno-proizvodstvennyh-zapasov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052FD2" w:rsidRPr="00637460" w:rsidRDefault="00052FD2" w:rsidP="00052FD2">
      <w:pPr>
        <w:widowControl/>
        <w:numPr>
          <w:ilvl w:val="0"/>
          <w:numId w:val="29"/>
        </w:numPr>
        <w:tabs>
          <w:tab w:val="left" w:pos="984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А. В. </w:t>
      </w:r>
      <w:proofErr w:type="spellStart"/>
      <w:r w:rsidRPr="00637460">
        <w:rPr>
          <w:bCs/>
          <w:color w:val="000000" w:themeColor="text1"/>
          <w:sz w:val="20"/>
        </w:rPr>
        <w:t>Тикишан</w:t>
      </w:r>
      <w:proofErr w:type="spellEnd"/>
      <w:r w:rsidRPr="00637460">
        <w:rPr>
          <w:bCs/>
          <w:color w:val="000000" w:themeColor="text1"/>
          <w:sz w:val="20"/>
        </w:rPr>
        <w:t xml:space="preserve">, А. А. </w:t>
      </w:r>
      <w:proofErr w:type="spellStart"/>
      <w:r w:rsidRPr="00637460">
        <w:rPr>
          <w:bCs/>
          <w:color w:val="000000" w:themeColor="text1"/>
          <w:sz w:val="20"/>
        </w:rPr>
        <w:t>Бжассо</w:t>
      </w:r>
      <w:proofErr w:type="spellEnd"/>
      <w:r w:rsidRPr="00637460">
        <w:rPr>
          <w:bCs/>
          <w:color w:val="000000" w:themeColor="text1"/>
          <w:sz w:val="20"/>
        </w:rPr>
        <w:t xml:space="preserve"> ПОНЯТИЯ И ПОДХОДЫ К ОРГАНИЗАЦИИ ВНУТРЕННЕГО КОНТРОЛЯ ЭФФЕКТИВНОСТИ ИСПОЛЬЗОВАНИЯ МАТЕРИАЛЬНО-ПРОИЗВОДСТВЕННЫХ ЗАПАСОВ В СОВРЕМЕННЫХ УСЛОВИЯХ // Экономика и бизнес: теория и практика. </w:t>
      </w:r>
      <w:r w:rsidRPr="00637460">
        <w:rPr>
          <w:bCs/>
          <w:color w:val="000000" w:themeColor="text1"/>
          <w:sz w:val="20"/>
          <w:lang w:val="en-US"/>
        </w:rPr>
        <w:t xml:space="preserve">2020. №2-2. URL: </w:t>
      </w:r>
      <w:hyperlink r:id="rId65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https://cyberleninka.ru/article/n/ponyatiya-i-podhody-k-organizatsii-vnutrennego-kontrolya-effektivnosti-ispolzovaniya-materialno-proizvodstvennyh-zapasov-v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052FD2" w:rsidRPr="00637460" w:rsidRDefault="00052FD2" w:rsidP="00052FD2">
      <w:pPr>
        <w:widowControl/>
        <w:tabs>
          <w:tab w:val="left" w:pos="984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</w:p>
    <w:p w:rsidR="00052FD2" w:rsidRPr="00637460" w:rsidRDefault="00052FD2" w:rsidP="00052FD2">
      <w:pPr>
        <w:widowControl/>
        <w:tabs>
          <w:tab w:val="left" w:pos="984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4. Учет расчетов и обязательств.</w:t>
      </w:r>
    </w:p>
    <w:p w:rsidR="00052FD2" w:rsidRPr="00637460" w:rsidRDefault="00052FD2" w:rsidP="00052FD2">
      <w:pPr>
        <w:widowControl/>
        <w:tabs>
          <w:tab w:val="left" w:pos="984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Темы рефератов:</w:t>
      </w:r>
    </w:p>
    <w:p w:rsidR="00052FD2" w:rsidRPr="00637460" w:rsidRDefault="00052FD2" w:rsidP="00052FD2">
      <w:pPr>
        <w:widowControl/>
        <w:numPr>
          <w:ilvl w:val="0"/>
          <w:numId w:val="30"/>
        </w:numPr>
        <w:tabs>
          <w:tab w:val="left" w:pos="984"/>
        </w:tabs>
        <w:suppressAutoHyphens/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Костева</w:t>
      </w:r>
      <w:proofErr w:type="spellEnd"/>
      <w:r w:rsidRPr="00637460">
        <w:rPr>
          <w:bCs/>
          <w:color w:val="000000" w:themeColor="text1"/>
          <w:sz w:val="20"/>
        </w:rPr>
        <w:t xml:space="preserve"> Н.Н., Татаринова Е.В., Устимова Е.А. Учет расчетов с подотчетными лицами // Ученые записки Тамбовского отделения </w:t>
      </w:r>
      <w:proofErr w:type="spellStart"/>
      <w:r w:rsidRPr="00637460">
        <w:rPr>
          <w:bCs/>
          <w:color w:val="000000" w:themeColor="text1"/>
          <w:sz w:val="20"/>
        </w:rPr>
        <w:t>РоСМУ</w:t>
      </w:r>
      <w:proofErr w:type="spellEnd"/>
      <w:r w:rsidRPr="00637460">
        <w:rPr>
          <w:bCs/>
          <w:color w:val="000000" w:themeColor="text1"/>
          <w:sz w:val="20"/>
        </w:rPr>
        <w:t xml:space="preserve">. </w:t>
      </w:r>
      <w:r w:rsidRPr="00637460">
        <w:rPr>
          <w:bCs/>
          <w:color w:val="000000" w:themeColor="text1"/>
          <w:sz w:val="20"/>
          <w:lang w:val="en-US"/>
        </w:rPr>
        <w:t xml:space="preserve">2019. №14. URL: </w:t>
      </w:r>
      <w:hyperlink r:id="rId66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https://cyberleninka.ru/article/n/uchet-raschetov-s-podotchetnymi-litsami-3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052FD2" w:rsidRPr="00637460" w:rsidRDefault="00052FD2" w:rsidP="00052FD2">
      <w:pPr>
        <w:widowControl/>
        <w:numPr>
          <w:ilvl w:val="0"/>
          <w:numId w:val="30"/>
        </w:numPr>
        <w:tabs>
          <w:tab w:val="left" w:pos="984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Абалакова Е.Н. Учет расчетов с персоналом по оплате труда // Инновационная наука. </w:t>
      </w:r>
      <w:r w:rsidRPr="00637460">
        <w:rPr>
          <w:bCs/>
          <w:color w:val="000000" w:themeColor="text1"/>
          <w:sz w:val="20"/>
          <w:lang w:val="en-US"/>
        </w:rPr>
        <w:t xml:space="preserve">2018. №5. URL: </w:t>
      </w:r>
      <w:hyperlink r:id="rId67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https://cyberleninka.ru/article/n/uchet-raschetov-s-personalom-po-oplate-truda-2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052FD2" w:rsidRPr="00637460" w:rsidRDefault="00052FD2" w:rsidP="00052FD2">
      <w:pPr>
        <w:widowControl/>
        <w:numPr>
          <w:ilvl w:val="0"/>
          <w:numId w:val="30"/>
        </w:numPr>
        <w:tabs>
          <w:tab w:val="left" w:pos="984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Гринавцева</w:t>
      </w:r>
      <w:proofErr w:type="spellEnd"/>
      <w:r w:rsidRPr="00637460">
        <w:rPr>
          <w:bCs/>
          <w:color w:val="000000" w:themeColor="text1"/>
          <w:sz w:val="20"/>
        </w:rPr>
        <w:t xml:space="preserve"> Е.В., Федотова Л.В. ПОНЯТИЕ И БУХГАЛТЕРСКИЙ УЧЕТ РАСЧЕТОВ С ПОКУПАТЕЛЯМИ И ЗАКАЗЧИКАМИ // Ученые записки Тамбовского отделения </w:t>
      </w:r>
      <w:proofErr w:type="spellStart"/>
      <w:r w:rsidRPr="00637460">
        <w:rPr>
          <w:bCs/>
          <w:color w:val="000000" w:themeColor="text1"/>
          <w:sz w:val="20"/>
        </w:rPr>
        <w:t>РоСМУ</w:t>
      </w:r>
      <w:proofErr w:type="spellEnd"/>
      <w:r w:rsidRPr="00637460">
        <w:rPr>
          <w:bCs/>
          <w:color w:val="000000" w:themeColor="text1"/>
          <w:sz w:val="20"/>
        </w:rPr>
        <w:t xml:space="preserve">. </w:t>
      </w:r>
      <w:r w:rsidRPr="00637460">
        <w:rPr>
          <w:bCs/>
          <w:color w:val="000000" w:themeColor="text1"/>
          <w:sz w:val="20"/>
          <w:lang w:val="en-US"/>
        </w:rPr>
        <w:t xml:space="preserve">2019. №15. URL: </w:t>
      </w:r>
      <w:hyperlink r:id="rId68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https://cyberleninka.ru/article/n/ponyatie-i-buhgalterskiy-uchet-raschetov-s-pokupatelyami-i-zakazchikami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052FD2" w:rsidRPr="00637460" w:rsidRDefault="00052FD2" w:rsidP="00052FD2">
      <w:pPr>
        <w:widowControl/>
        <w:numPr>
          <w:ilvl w:val="0"/>
          <w:numId w:val="30"/>
        </w:numPr>
        <w:tabs>
          <w:tab w:val="left" w:pos="984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Камдин</w:t>
      </w:r>
      <w:proofErr w:type="spellEnd"/>
      <w:r w:rsidRPr="00637460">
        <w:rPr>
          <w:bCs/>
          <w:color w:val="000000" w:themeColor="text1"/>
          <w:sz w:val="20"/>
        </w:rPr>
        <w:t xml:space="preserve"> Алексей Николаевич, </w:t>
      </w:r>
      <w:proofErr w:type="spellStart"/>
      <w:r w:rsidRPr="00637460">
        <w:rPr>
          <w:bCs/>
          <w:color w:val="000000" w:themeColor="text1"/>
          <w:sz w:val="20"/>
        </w:rPr>
        <w:t>Кезина</w:t>
      </w:r>
      <w:proofErr w:type="spellEnd"/>
      <w:r w:rsidRPr="00637460">
        <w:rPr>
          <w:bCs/>
          <w:color w:val="000000" w:themeColor="text1"/>
          <w:sz w:val="20"/>
        </w:rPr>
        <w:t xml:space="preserve"> Наталья Сергеевна ОРГАНИЗАЦИЯ И УЧЕТ РАСЧЕТОВ С БЮДЖЕТОМ ПО НАЛОГУ НА ПРИБЫЛЬ // E-</w:t>
      </w:r>
      <w:proofErr w:type="spellStart"/>
      <w:r w:rsidRPr="00637460">
        <w:rPr>
          <w:bCs/>
          <w:color w:val="000000" w:themeColor="text1"/>
          <w:sz w:val="20"/>
        </w:rPr>
        <w:t>Scio</w:t>
      </w:r>
      <w:proofErr w:type="spellEnd"/>
      <w:r w:rsidRPr="00637460">
        <w:rPr>
          <w:bCs/>
          <w:color w:val="000000" w:themeColor="text1"/>
          <w:sz w:val="20"/>
        </w:rPr>
        <w:t xml:space="preserve">. </w:t>
      </w:r>
      <w:r w:rsidRPr="00637460">
        <w:rPr>
          <w:bCs/>
          <w:color w:val="000000" w:themeColor="text1"/>
          <w:sz w:val="20"/>
          <w:lang w:val="en-US"/>
        </w:rPr>
        <w:t xml:space="preserve">2019. №6 (33). URL: </w:t>
      </w:r>
      <w:hyperlink r:id="rId69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https://cyberleninka.ru/article/n/organizatsiya-i-uchet-raschetov-s-byudzhetom-po-nalogu-na-pribyl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052FD2" w:rsidRPr="00637460" w:rsidRDefault="00052FD2" w:rsidP="00052FD2">
      <w:pPr>
        <w:widowControl/>
        <w:numPr>
          <w:ilvl w:val="0"/>
          <w:numId w:val="30"/>
        </w:numPr>
        <w:tabs>
          <w:tab w:val="left" w:pos="984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Бирбичук</w:t>
      </w:r>
      <w:proofErr w:type="spellEnd"/>
      <w:r w:rsidRPr="00637460">
        <w:rPr>
          <w:bCs/>
          <w:color w:val="000000" w:themeColor="text1"/>
          <w:sz w:val="20"/>
        </w:rPr>
        <w:t xml:space="preserve"> Татьяна Васильевна, </w:t>
      </w:r>
      <w:proofErr w:type="spellStart"/>
      <w:r w:rsidRPr="00637460">
        <w:rPr>
          <w:bCs/>
          <w:color w:val="000000" w:themeColor="text1"/>
          <w:sz w:val="20"/>
        </w:rPr>
        <w:t>Пудеян</w:t>
      </w:r>
      <w:proofErr w:type="spellEnd"/>
      <w:r w:rsidRPr="00637460">
        <w:rPr>
          <w:bCs/>
          <w:color w:val="000000" w:themeColor="text1"/>
          <w:sz w:val="20"/>
        </w:rPr>
        <w:t xml:space="preserve"> Любовь </w:t>
      </w:r>
      <w:proofErr w:type="spellStart"/>
      <w:r w:rsidRPr="00637460">
        <w:rPr>
          <w:bCs/>
          <w:color w:val="000000" w:themeColor="text1"/>
          <w:sz w:val="20"/>
        </w:rPr>
        <w:t>Овагемовна</w:t>
      </w:r>
      <w:proofErr w:type="spellEnd"/>
      <w:r w:rsidRPr="00637460">
        <w:rPr>
          <w:bCs/>
          <w:color w:val="000000" w:themeColor="text1"/>
          <w:sz w:val="20"/>
        </w:rPr>
        <w:t xml:space="preserve"> ОСОБЕННОСТИ УЧЕТА РАСЧЕТОВ С ПЕРСОНАЛОМ ПО ОПЛАТЕ ТРУДА // </w:t>
      </w:r>
      <w:proofErr w:type="spellStart"/>
      <w:r w:rsidRPr="00637460">
        <w:rPr>
          <w:bCs/>
          <w:color w:val="000000" w:themeColor="text1"/>
          <w:sz w:val="20"/>
        </w:rPr>
        <w:t>European</w:t>
      </w:r>
      <w:proofErr w:type="spellEnd"/>
      <w:r w:rsidRPr="00637460">
        <w:rPr>
          <w:bCs/>
          <w:color w:val="000000" w:themeColor="text1"/>
          <w:sz w:val="20"/>
        </w:rPr>
        <w:t xml:space="preserve"> </w:t>
      </w:r>
      <w:proofErr w:type="spellStart"/>
      <w:r w:rsidRPr="00637460">
        <w:rPr>
          <w:bCs/>
          <w:color w:val="000000" w:themeColor="text1"/>
          <w:sz w:val="20"/>
        </w:rPr>
        <w:t>science</w:t>
      </w:r>
      <w:proofErr w:type="spellEnd"/>
      <w:r w:rsidRPr="00637460">
        <w:rPr>
          <w:bCs/>
          <w:color w:val="000000" w:themeColor="text1"/>
          <w:sz w:val="20"/>
        </w:rPr>
        <w:t xml:space="preserve">. </w:t>
      </w:r>
      <w:r w:rsidRPr="00637460">
        <w:rPr>
          <w:bCs/>
          <w:color w:val="000000" w:themeColor="text1"/>
          <w:sz w:val="20"/>
          <w:lang w:val="en-US"/>
        </w:rPr>
        <w:t xml:space="preserve">2019. №7 (49). URL: </w:t>
      </w:r>
      <w:hyperlink r:id="rId70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https://cyberleninka.ru/article/n/osobennosti-ucheta-raschetov-s-personalom-po-oplate-truda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052FD2" w:rsidRPr="00637460" w:rsidRDefault="00052FD2" w:rsidP="00052FD2">
      <w:pPr>
        <w:widowControl/>
        <w:numPr>
          <w:ilvl w:val="0"/>
          <w:numId w:val="30"/>
        </w:numPr>
        <w:tabs>
          <w:tab w:val="left" w:pos="984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Азиева</w:t>
      </w:r>
      <w:proofErr w:type="spellEnd"/>
      <w:r w:rsidRPr="00637460">
        <w:rPr>
          <w:bCs/>
          <w:color w:val="000000" w:themeColor="text1"/>
          <w:sz w:val="20"/>
        </w:rPr>
        <w:t xml:space="preserve"> З.И., </w:t>
      </w:r>
      <w:proofErr w:type="spellStart"/>
      <w:r w:rsidRPr="00637460">
        <w:rPr>
          <w:bCs/>
          <w:color w:val="000000" w:themeColor="text1"/>
          <w:sz w:val="20"/>
        </w:rPr>
        <w:t>Папова</w:t>
      </w:r>
      <w:proofErr w:type="spellEnd"/>
      <w:r w:rsidRPr="00637460">
        <w:rPr>
          <w:bCs/>
          <w:color w:val="000000" w:themeColor="text1"/>
          <w:sz w:val="20"/>
        </w:rPr>
        <w:t xml:space="preserve"> Л.В. СОВЕРШЕНСТВОВАНИЕ БУХГАЛТЕРСКОГО УЧЕТА РАСЧЕТОВ С ПОКУПАТЕЛЯМИ И ЗАКАЗЧИКАМИ // Вестник Академии знаний. </w:t>
      </w:r>
      <w:r w:rsidRPr="00637460">
        <w:rPr>
          <w:bCs/>
          <w:color w:val="000000" w:themeColor="text1"/>
          <w:sz w:val="20"/>
          <w:lang w:val="en-US"/>
        </w:rPr>
        <w:t xml:space="preserve">2019. №1 (30). URL: </w:t>
      </w:r>
      <w:hyperlink r:id="rId71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https://cyberleninka.ru/article/n/sovershenstvovanie-buhgalterskogo-ucheta-raschetov-s-pokupatelyami-i-zakazchikami-1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052FD2" w:rsidRPr="00637460" w:rsidRDefault="00052FD2" w:rsidP="00052FD2">
      <w:pPr>
        <w:widowControl/>
        <w:numPr>
          <w:ilvl w:val="0"/>
          <w:numId w:val="30"/>
        </w:numPr>
        <w:tabs>
          <w:tab w:val="left" w:pos="984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Кот Е.М., </w:t>
      </w:r>
      <w:proofErr w:type="spellStart"/>
      <w:r w:rsidRPr="00637460">
        <w:rPr>
          <w:bCs/>
          <w:color w:val="000000" w:themeColor="text1"/>
          <w:sz w:val="20"/>
        </w:rPr>
        <w:t>Огородникова</w:t>
      </w:r>
      <w:proofErr w:type="spellEnd"/>
      <w:r w:rsidRPr="00637460">
        <w:rPr>
          <w:bCs/>
          <w:color w:val="000000" w:themeColor="text1"/>
          <w:sz w:val="20"/>
        </w:rPr>
        <w:t xml:space="preserve"> Н.М., Сабурова Л.В., </w:t>
      </w:r>
      <w:proofErr w:type="spellStart"/>
      <w:r w:rsidRPr="00637460">
        <w:rPr>
          <w:bCs/>
          <w:color w:val="000000" w:themeColor="text1"/>
          <w:sz w:val="20"/>
        </w:rPr>
        <w:t>Гусельникова</w:t>
      </w:r>
      <w:proofErr w:type="spellEnd"/>
      <w:r w:rsidRPr="00637460">
        <w:rPr>
          <w:bCs/>
          <w:color w:val="000000" w:themeColor="text1"/>
          <w:sz w:val="20"/>
        </w:rPr>
        <w:t xml:space="preserve"> С.А. ИССЛЕДОВАНИЕ РАСЧЕТА НАЛОГА НА ПРИБЫЛЬ И РАЗРАБОТКА МЕТОДИКИ СОПОСТАВЛЕНИЯ ДАННЫХ БУХГАЛТЕРСКОГО И НАЛОГОВОГО УЧЕТА // Вопросы управления. </w:t>
      </w:r>
      <w:r w:rsidRPr="00637460">
        <w:rPr>
          <w:bCs/>
          <w:color w:val="000000" w:themeColor="text1"/>
          <w:sz w:val="20"/>
          <w:lang w:val="en-US"/>
        </w:rPr>
        <w:t xml:space="preserve">2019. </w:t>
      </w:r>
      <w:r w:rsidRPr="00637460">
        <w:rPr>
          <w:bCs/>
          <w:color w:val="000000" w:themeColor="text1"/>
          <w:sz w:val="20"/>
          <w:lang w:val="en-US"/>
        </w:rPr>
        <w:lastRenderedPageBreak/>
        <w:t xml:space="preserve">№6 (61). URL: </w:t>
      </w:r>
      <w:hyperlink r:id="rId72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https://cyberleninka.ru/article/n/issledovanie-rascheta-naloga-na-pribyl-i-razrabotka-metodiki-sopostavleniya-dannyh-buhgalterskogo-i-nalogovogo-ucheta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052FD2" w:rsidRPr="00637460" w:rsidRDefault="00052FD2" w:rsidP="00052FD2">
      <w:pPr>
        <w:widowControl/>
        <w:numPr>
          <w:ilvl w:val="0"/>
          <w:numId w:val="30"/>
        </w:numPr>
        <w:tabs>
          <w:tab w:val="left" w:pos="984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Гетьман</w:t>
      </w:r>
      <w:proofErr w:type="spellEnd"/>
      <w:r w:rsidRPr="00637460">
        <w:rPr>
          <w:bCs/>
          <w:color w:val="000000" w:themeColor="text1"/>
          <w:sz w:val="20"/>
        </w:rPr>
        <w:t xml:space="preserve"> Виктор Григорьевич Уточнение правовых основ учета отдельных видов расчетов с физическими лицами // Экономика. Налоги. Право. 2018. </w:t>
      </w:r>
      <w:r w:rsidRPr="00E0651B">
        <w:rPr>
          <w:bCs/>
          <w:color w:val="000000" w:themeColor="text1"/>
          <w:sz w:val="20"/>
        </w:rPr>
        <w:t xml:space="preserve">№1. </w:t>
      </w:r>
      <w:r w:rsidRPr="00637460">
        <w:rPr>
          <w:bCs/>
          <w:color w:val="000000" w:themeColor="text1"/>
          <w:sz w:val="20"/>
          <w:lang w:val="en-US"/>
        </w:rPr>
        <w:t>URL</w:t>
      </w:r>
      <w:r w:rsidRPr="00E0651B">
        <w:rPr>
          <w:bCs/>
          <w:color w:val="000000" w:themeColor="text1"/>
          <w:sz w:val="20"/>
        </w:rPr>
        <w:t xml:space="preserve">: </w:t>
      </w:r>
      <w:hyperlink r:id="rId73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</w:t>
        </w:r>
        <w:r w:rsidRPr="00E0651B">
          <w:rPr>
            <w:rStyle w:val="ab"/>
            <w:bCs/>
            <w:color w:val="000000" w:themeColor="text1"/>
            <w:sz w:val="20"/>
          </w:rPr>
          <w:t>://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cyberleninka</w:t>
        </w:r>
        <w:proofErr w:type="spellEnd"/>
        <w:r w:rsidRPr="00E0651B">
          <w:rPr>
            <w:rStyle w:val="ab"/>
            <w:bCs/>
            <w:color w:val="000000" w:themeColor="text1"/>
            <w:sz w:val="20"/>
          </w:rPr>
          <w:t>.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ru</w:t>
        </w:r>
        <w:proofErr w:type="spellEnd"/>
        <w:r w:rsidRPr="00E0651B">
          <w:rPr>
            <w:rStyle w:val="ab"/>
            <w:bCs/>
            <w:color w:val="000000" w:themeColor="text1"/>
            <w:sz w:val="20"/>
          </w:rPr>
          <w:t>/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article</w:t>
        </w:r>
        <w:r w:rsidRPr="00E0651B">
          <w:rPr>
            <w:rStyle w:val="ab"/>
            <w:bCs/>
            <w:color w:val="000000" w:themeColor="text1"/>
            <w:sz w:val="20"/>
          </w:rPr>
          <w:t>/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n</w:t>
        </w:r>
        <w:r w:rsidRPr="00E0651B">
          <w:rPr>
            <w:rStyle w:val="ab"/>
            <w:bCs/>
            <w:color w:val="000000" w:themeColor="text1"/>
            <w:sz w:val="20"/>
          </w:rPr>
          <w:t>/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utochnenie</w:t>
        </w:r>
        <w:proofErr w:type="spellEnd"/>
        <w:r w:rsidRPr="00E0651B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pravovyh</w:t>
        </w:r>
        <w:proofErr w:type="spellEnd"/>
        <w:r w:rsidRPr="00E0651B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osnov</w:t>
        </w:r>
        <w:proofErr w:type="spellEnd"/>
        <w:r w:rsidRPr="00E0651B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ucheta</w:t>
        </w:r>
        <w:proofErr w:type="spellEnd"/>
        <w:r w:rsidRPr="00E0651B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otdelnyh</w:t>
        </w:r>
        <w:proofErr w:type="spellEnd"/>
        <w:r w:rsidRPr="00E0651B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vidov</w:t>
        </w:r>
        <w:proofErr w:type="spellEnd"/>
        <w:r w:rsidRPr="00E0651B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raschetov</w:t>
        </w:r>
        <w:proofErr w:type="spellEnd"/>
        <w:r w:rsidRPr="00E0651B">
          <w:rPr>
            <w:rStyle w:val="ab"/>
            <w:bCs/>
            <w:color w:val="000000" w:themeColor="text1"/>
            <w:sz w:val="20"/>
          </w:rPr>
          <w:t>-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s</w:t>
        </w:r>
        <w:r w:rsidRPr="00E0651B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fizicheskimi</w:t>
        </w:r>
        <w:proofErr w:type="spellEnd"/>
        <w:r w:rsidRPr="00E0651B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litsami</w:t>
        </w:r>
        <w:proofErr w:type="spellEnd"/>
      </w:hyperlink>
      <w:r w:rsidRPr="00E0651B">
        <w:rPr>
          <w:bCs/>
          <w:color w:val="000000" w:themeColor="text1"/>
          <w:sz w:val="20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052FD2" w:rsidRPr="00637460" w:rsidRDefault="00052FD2" w:rsidP="00052FD2">
      <w:pPr>
        <w:widowControl/>
        <w:numPr>
          <w:ilvl w:val="0"/>
          <w:numId w:val="30"/>
        </w:numPr>
        <w:tabs>
          <w:tab w:val="left" w:pos="984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Ганчина</w:t>
      </w:r>
      <w:proofErr w:type="spellEnd"/>
      <w:r w:rsidRPr="00637460">
        <w:rPr>
          <w:bCs/>
          <w:color w:val="000000" w:themeColor="text1"/>
          <w:sz w:val="20"/>
        </w:rPr>
        <w:t xml:space="preserve"> Татьяна Александровна, Дедина Дарья Михайловна БУХГАЛТЕРСКИЙ УЧЕТ И АНАЛИЗ ЗАЕМНЫХ ОБЯЗАТЕЛЬСТВ ЭКОНОМИЧЕСКОГО СУБЪЕКТА // E-</w:t>
      </w:r>
      <w:proofErr w:type="spellStart"/>
      <w:r w:rsidRPr="00637460">
        <w:rPr>
          <w:bCs/>
          <w:color w:val="000000" w:themeColor="text1"/>
          <w:sz w:val="20"/>
        </w:rPr>
        <w:t>Scio</w:t>
      </w:r>
      <w:proofErr w:type="spellEnd"/>
      <w:r w:rsidRPr="00637460">
        <w:rPr>
          <w:bCs/>
          <w:color w:val="000000" w:themeColor="text1"/>
          <w:sz w:val="20"/>
        </w:rPr>
        <w:t xml:space="preserve">. </w:t>
      </w:r>
      <w:r w:rsidRPr="00637460">
        <w:rPr>
          <w:bCs/>
          <w:color w:val="000000" w:themeColor="text1"/>
          <w:sz w:val="20"/>
          <w:lang w:val="en-US"/>
        </w:rPr>
        <w:t xml:space="preserve">2019. №3 (30). URL: </w:t>
      </w:r>
      <w:hyperlink r:id="rId74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https://cyberleninka.ru/article/n/buhgalterskiy-uchet-i-analiz-zaemnyh-obyazatelstv-ekonomicheskogo-subekta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052FD2" w:rsidRPr="00637460" w:rsidRDefault="00052FD2" w:rsidP="00052FD2">
      <w:pPr>
        <w:widowControl/>
        <w:numPr>
          <w:ilvl w:val="0"/>
          <w:numId w:val="30"/>
        </w:numPr>
        <w:tabs>
          <w:tab w:val="left" w:pos="984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Мизиковский</w:t>
      </w:r>
      <w:proofErr w:type="spellEnd"/>
      <w:r w:rsidRPr="00637460">
        <w:rPr>
          <w:bCs/>
          <w:color w:val="000000" w:themeColor="text1"/>
          <w:sz w:val="20"/>
        </w:rPr>
        <w:t xml:space="preserve"> Игорь Ефимович, Поликарпова Елена Петровна Аналитический учет оценочных обязательств // Вестник Нижегородского университета им. </w:t>
      </w:r>
      <w:proofErr w:type="spellStart"/>
      <w:r w:rsidRPr="00637460">
        <w:rPr>
          <w:bCs/>
          <w:color w:val="000000" w:themeColor="text1"/>
          <w:sz w:val="20"/>
        </w:rPr>
        <w:t>Н.И.Лобачевского</w:t>
      </w:r>
      <w:proofErr w:type="spellEnd"/>
      <w:r w:rsidRPr="00637460">
        <w:rPr>
          <w:bCs/>
          <w:color w:val="000000" w:themeColor="text1"/>
          <w:sz w:val="20"/>
        </w:rPr>
        <w:t xml:space="preserve">. Серия: Социальные науки. 2018. №3 (51). </w:t>
      </w:r>
      <w:r w:rsidRPr="00637460">
        <w:rPr>
          <w:bCs/>
          <w:color w:val="000000" w:themeColor="text1"/>
          <w:sz w:val="20"/>
          <w:lang w:val="en-US"/>
        </w:rPr>
        <w:t>URL</w:t>
      </w:r>
      <w:r w:rsidRPr="00E0651B">
        <w:rPr>
          <w:bCs/>
          <w:color w:val="000000" w:themeColor="text1"/>
          <w:sz w:val="20"/>
        </w:rPr>
        <w:t xml:space="preserve">: </w:t>
      </w:r>
      <w:hyperlink r:id="rId75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</w:t>
        </w:r>
        <w:r w:rsidRPr="00E0651B">
          <w:rPr>
            <w:rStyle w:val="ab"/>
            <w:bCs/>
            <w:color w:val="000000" w:themeColor="text1"/>
            <w:sz w:val="20"/>
          </w:rPr>
          <w:t>://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cyberleninka</w:t>
        </w:r>
        <w:proofErr w:type="spellEnd"/>
        <w:r w:rsidRPr="00E0651B">
          <w:rPr>
            <w:rStyle w:val="ab"/>
            <w:bCs/>
            <w:color w:val="000000" w:themeColor="text1"/>
            <w:sz w:val="20"/>
          </w:rPr>
          <w:t>.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ru</w:t>
        </w:r>
        <w:proofErr w:type="spellEnd"/>
        <w:r w:rsidRPr="00E0651B">
          <w:rPr>
            <w:rStyle w:val="ab"/>
            <w:bCs/>
            <w:color w:val="000000" w:themeColor="text1"/>
            <w:sz w:val="20"/>
          </w:rPr>
          <w:t>/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article</w:t>
        </w:r>
        <w:r w:rsidRPr="00E0651B">
          <w:rPr>
            <w:rStyle w:val="ab"/>
            <w:bCs/>
            <w:color w:val="000000" w:themeColor="text1"/>
            <w:sz w:val="20"/>
          </w:rPr>
          <w:t>/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n</w:t>
        </w:r>
        <w:r w:rsidRPr="00E0651B">
          <w:rPr>
            <w:rStyle w:val="ab"/>
            <w:bCs/>
            <w:color w:val="000000" w:themeColor="text1"/>
            <w:sz w:val="20"/>
          </w:rPr>
          <w:t>/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analiticheskiy</w:t>
        </w:r>
        <w:proofErr w:type="spellEnd"/>
        <w:r w:rsidRPr="00E0651B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uchet</w:t>
        </w:r>
        <w:proofErr w:type="spellEnd"/>
        <w:r w:rsidRPr="00E0651B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otsenochnyh</w:t>
        </w:r>
        <w:proofErr w:type="spellEnd"/>
        <w:r w:rsidRPr="00E0651B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obyazatelstv</w:t>
        </w:r>
        <w:proofErr w:type="spellEnd"/>
      </w:hyperlink>
      <w:r w:rsidRPr="00E0651B">
        <w:rPr>
          <w:bCs/>
          <w:color w:val="000000" w:themeColor="text1"/>
          <w:sz w:val="20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052FD2" w:rsidRPr="00637460" w:rsidRDefault="00052FD2" w:rsidP="00052FD2">
      <w:pPr>
        <w:widowControl/>
        <w:numPr>
          <w:ilvl w:val="0"/>
          <w:numId w:val="30"/>
        </w:numPr>
        <w:tabs>
          <w:tab w:val="left" w:pos="984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Атабиева</w:t>
      </w:r>
      <w:proofErr w:type="spellEnd"/>
      <w:r w:rsidRPr="00637460">
        <w:rPr>
          <w:bCs/>
          <w:color w:val="000000" w:themeColor="text1"/>
          <w:sz w:val="20"/>
        </w:rPr>
        <w:t xml:space="preserve"> Е.Л., Ковалева Т.Н. О совершенствовании учета налоговых разниц, налоговых активов и обязательств // ПСЭ. 2018. </w:t>
      </w:r>
      <w:r w:rsidRPr="00637460">
        <w:rPr>
          <w:bCs/>
          <w:color w:val="000000" w:themeColor="text1"/>
          <w:sz w:val="20"/>
          <w:lang w:val="en-US"/>
        </w:rPr>
        <w:t xml:space="preserve">№2 (66). URL: </w:t>
      </w:r>
      <w:hyperlink r:id="rId76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https://cyberleninka.ru/article/n/o-sovershenstvovanii-ucheta-nalogovyh-raznits-nalogovyh-aktivov-i-obyazatelstv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052FD2" w:rsidRPr="00637460" w:rsidRDefault="00052FD2" w:rsidP="00052FD2">
      <w:pPr>
        <w:widowControl/>
        <w:numPr>
          <w:ilvl w:val="0"/>
          <w:numId w:val="30"/>
        </w:numPr>
        <w:tabs>
          <w:tab w:val="left" w:pos="984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Жукова О. В. ОЦЕНОЧНЫЕ РЕЗЕРВЫ И ОЦЕНОЧНЫЕ ОБЯЗАТЕЛЬСТВА: ПРОБЛЕМА ТРАКТОВКИ В СИСТЕМЕ РОССИЙСКОГО НОРМАТИВНОПРАВОВОГО РЕГУЛИРОВАНИЯ БУХГАЛТЕРСКОГО УЧЕТА // Вестник ГУУ. 2020. </w:t>
      </w:r>
      <w:r w:rsidRPr="00637460">
        <w:rPr>
          <w:bCs/>
          <w:color w:val="000000" w:themeColor="text1"/>
          <w:sz w:val="20"/>
          <w:lang w:val="en-US"/>
        </w:rPr>
        <w:t xml:space="preserve">№5. URL: </w:t>
      </w:r>
      <w:hyperlink r:id="rId77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https://cyberleninka.ru/article/n/otsenochnye-rezervy-i-otsenochnye-obyazatelstva-problema-traktovki-v-sisteme-rossiyskogo-normativnopravovogo-regulirovaniya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052FD2" w:rsidRPr="00637460" w:rsidRDefault="00052FD2" w:rsidP="00052FD2">
      <w:pPr>
        <w:widowControl/>
        <w:numPr>
          <w:ilvl w:val="0"/>
          <w:numId w:val="30"/>
        </w:numPr>
        <w:tabs>
          <w:tab w:val="left" w:pos="984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Малярчук И.И. Обеспечение и резервы: учетные аспекты // Формирование рыночных отношений в Украине. </w:t>
      </w:r>
      <w:r w:rsidRPr="00637460">
        <w:rPr>
          <w:bCs/>
          <w:color w:val="000000" w:themeColor="text1"/>
          <w:sz w:val="20"/>
          <w:lang w:val="en-US"/>
        </w:rPr>
        <w:t xml:space="preserve">2019. №3 (214). URL: </w:t>
      </w:r>
      <w:hyperlink r:id="rId78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https://cyberleninka.ru/article/n/obespechenie-i-rezervy-uchetnye-aspekty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052FD2" w:rsidRPr="00637460" w:rsidRDefault="00052FD2" w:rsidP="00052FD2">
      <w:pPr>
        <w:widowControl/>
        <w:numPr>
          <w:ilvl w:val="0"/>
          <w:numId w:val="30"/>
        </w:numPr>
        <w:tabs>
          <w:tab w:val="left" w:pos="984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Сагымбекова</w:t>
      </w:r>
      <w:proofErr w:type="spellEnd"/>
      <w:r w:rsidRPr="00637460">
        <w:rPr>
          <w:bCs/>
          <w:color w:val="000000" w:themeColor="text1"/>
          <w:sz w:val="20"/>
        </w:rPr>
        <w:t xml:space="preserve"> А.Д. УЧЕТ ФИНАНСОВЫХ АКТИВОВ И ОБЯЗАТЕЛЬСТВ В КОММЕРЧЕСКОМ СЕКТОРЕ ЭКОНОМИКИ В РОССИИ: ПЕРСПЕКТИВЫ ЕГО РАЗВИТИЯ И МЕЖДУНАРОДНЫЙ ОПЫТ // </w:t>
      </w:r>
      <w:proofErr w:type="spellStart"/>
      <w:r w:rsidRPr="00637460">
        <w:rPr>
          <w:bCs/>
          <w:color w:val="000000" w:themeColor="text1"/>
          <w:sz w:val="20"/>
        </w:rPr>
        <w:t>Хроноэкономика</w:t>
      </w:r>
      <w:proofErr w:type="spellEnd"/>
      <w:r w:rsidRPr="00637460">
        <w:rPr>
          <w:bCs/>
          <w:color w:val="000000" w:themeColor="text1"/>
          <w:sz w:val="20"/>
        </w:rPr>
        <w:t xml:space="preserve">. </w:t>
      </w:r>
      <w:r w:rsidRPr="00637460">
        <w:rPr>
          <w:bCs/>
          <w:color w:val="000000" w:themeColor="text1"/>
          <w:sz w:val="20"/>
          <w:lang w:val="en-US"/>
        </w:rPr>
        <w:t xml:space="preserve">2019. №6 (19). URL: </w:t>
      </w:r>
      <w:hyperlink r:id="rId79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https://cyberleninka.ru/article/n/uchet-finansovyh-aktivov-i-obyazatelstv-v-kommercheskom-sektore-ekonomiki-v-rossii-perspektivy-ego-razvitiya-i-mezhdunarodnyy-opyt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052FD2" w:rsidRPr="00637460" w:rsidRDefault="00052FD2" w:rsidP="00052FD2">
      <w:pPr>
        <w:widowControl/>
        <w:numPr>
          <w:ilvl w:val="0"/>
          <w:numId w:val="30"/>
        </w:numPr>
        <w:tabs>
          <w:tab w:val="left" w:pos="984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Малахова Юлия Владимировна, </w:t>
      </w:r>
      <w:proofErr w:type="spellStart"/>
      <w:r w:rsidRPr="00637460">
        <w:rPr>
          <w:bCs/>
          <w:color w:val="000000" w:themeColor="text1"/>
          <w:sz w:val="20"/>
        </w:rPr>
        <w:t>Бадеева</w:t>
      </w:r>
      <w:proofErr w:type="spellEnd"/>
      <w:r w:rsidRPr="00637460">
        <w:rPr>
          <w:bCs/>
          <w:color w:val="000000" w:themeColor="text1"/>
          <w:sz w:val="20"/>
        </w:rPr>
        <w:t xml:space="preserve"> Елена Александровна Учет вознаграждений работникам: формирование и раскрытие информации // АНИ: экономика и управление. </w:t>
      </w:r>
      <w:r w:rsidRPr="00637460">
        <w:rPr>
          <w:bCs/>
          <w:color w:val="000000" w:themeColor="text1"/>
          <w:sz w:val="20"/>
          <w:lang w:val="en-US"/>
        </w:rPr>
        <w:t xml:space="preserve">2019. №2 (27). URL: </w:t>
      </w:r>
      <w:hyperlink r:id="rId80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https://cyberleninka.ru/article/n/uchet-voznagrazhdeniy-rabotnikam-formirovanie-i-raskrytie-informatsii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052FD2" w:rsidRPr="00637460" w:rsidRDefault="00052FD2" w:rsidP="00052FD2">
      <w:pPr>
        <w:widowControl/>
        <w:numPr>
          <w:ilvl w:val="0"/>
          <w:numId w:val="30"/>
        </w:numPr>
        <w:tabs>
          <w:tab w:val="left" w:pos="984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Козлова Л.Р. Оценочные резервы, условные обязательства и активы в корпоративной отчетности компаний // Международный бухгалтерский учет. </w:t>
      </w:r>
      <w:r w:rsidRPr="00637460">
        <w:rPr>
          <w:bCs/>
          <w:color w:val="000000" w:themeColor="text1"/>
          <w:sz w:val="20"/>
          <w:lang w:val="en-US"/>
        </w:rPr>
        <w:t xml:space="preserve">2018. №1 (439). URL: </w:t>
      </w:r>
      <w:hyperlink r:id="rId81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https://cyberleninka.ru/article/n/otsenochnye-rezervy-uslovnye-obyazatelstva-i-aktivy-v-korporativnoy-otchetnosti-kompaniy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052FD2" w:rsidRPr="00637460" w:rsidRDefault="00052FD2" w:rsidP="00052FD2">
      <w:pPr>
        <w:widowControl/>
        <w:numPr>
          <w:ilvl w:val="0"/>
          <w:numId w:val="30"/>
        </w:numPr>
        <w:tabs>
          <w:tab w:val="left" w:pos="984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Караман</w:t>
      </w:r>
      <w:proofErr w:type="spellEnd"/>
      <w:r w:rsidRPr="00637460">
        <w:rPr>
          <w:bCs/>
          <w:color w:val="000000" w:themeColor="text1"/>
          <w:sz w:val="20"/>
        </w:rPr>
        <w:t xml:space="preserve"> Евгений Ильич МЕТОДИКА РАСЧЕТА НАЛОГОВОЙ НАГРУЗКИ // Вопросы науки и образования. </w:t>
      </w:r>
      <w:r w:rsidRPr="00637460">
        <w:rPr>
          <w:bCs/>
          <w:color w:val="000000" w:themeColor="text1"/>
          <w:sz w:val="20"/>
          <w:lang w:val="en-US"/>
        </w:rPr>
        <w:t xml:space="preserve">2020. №16 (100). URL: </w:t>
      </w:r>
      <w:hyperlink r:id="rId82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https://cyberleninka.ru/article/n/metodika-rascheta-nalogovoy-nagruzki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052FD2" w:rsidRPr="00637460" w:rsidRDefault="00052FD2" w:rsidP="00052FD2">
      <w:pPr>
        <w:widowControl/>
        <w:numPr>
          <w:ilvl w:val="0"/>
          <w:numId w:val="30"/>
        </w:numPr>
        <w:tabs>
          <w:tab w:val="left" w:pos="984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Богданова Марина Михайловна Актуальные вопросы привлечения и учета займов в коммерческой организации // Алтайский вестник </w:t>
      </w:r>
      <w:proofErr w:type="spellStart"/>
      <w:r w:rsidRPr="00637460">
        <w:rPr>
          <w:bCs/>
          <w:color w:val="000000" w:themeColor="text1"/>
          <w:sz w:val="20"/>
        </w:rPr>
        <w:t>Финуниверситета</w:t>
      </w:r>
      <w:proofErr w:type="spellEnd"/>
      <w:r w:rsidRPr="00637460">
        <w:rPr>
          <w:bCs/>
          <w:color w:val="000000" w:themeColor="text1"/>
          <w:sz w:val="20"/>
        </w:rPr>
        <w:t xml:space="preserve">. </w:t>
      </w:r>
      <w:r w:rsidRPr="00637460">
        <w:rPr>
          <w:bCs/>
          <w:color w:val="000000" w:themeColor="text1"/>
          <w:sz w:val="20"/>
          <w:lang w:val="en-US"/>
        </w:rPr>
        <w:t xml:space="preserve">2018. №3. URL: </w:t>
      </w:r>
      <w:hyperlink r:id="rId83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https://cyberleninka.ru/article/n/aktualnye-voprosy-privlecheniya-i-ucheta-zaymov-v-kommercheskoy-organizatsii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052FD2" w:rsidRPr="00637460" w:rsidRDefault="00052FD2" w:rsidP="00052FD2">
      <w:pPr>
        <w:widowControl/>
        <w:numPr>
          <w:ilvl w:val="0"/>
          <w:numId w:val="30"/>
        </w:numPr>
        <w:tabs>
          <w:tab w:val="left" w:pos="984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Тимофеев Станислав В., Князева Елена Ю. ПРАВОВАЯ ПРИРОДА ЗАЕМНОГО ОБЯЗАТЕЛЬСТВА: СООТНОШЕНИЕ ПОНЯТИЙ "ЗАЕМ" И "КРЕДИТ" // Вестник РГГУ. Серия «Экономика. Управление. Право». 2018. №4 (14). </w:t>
      </w:r>
      <w:r w:rsidRPr="00637460">
        <w:rPr>
          <w:bCs/>
          <w:color w:val="000000" w:themeColor="text1"/>
          <w:sz w:val="20"/>
          <w:lang w:val="en-US"/>
        </w:rPr>
        <w:t>URL</w:t>
      </w:r>
      <w:r w:rsidRPr="00E0651B">
        <w:rPr>
          <w:bCs/>
          <w:color w:val="000000" w:themeColor="text1"/>
          <w:sz w:val="20"/>
        </w:rPr>
        <w:t xml:space="preserve">: </w:t>
      </w:r>
      <w:hyperlink r:id="rId84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</w:t>
        </w:r>
        <w:r w:rsidRPr="00E0651B">
          <w:rPr>
            <w:rStyle w:val="ab"/>
            <w:bCs/>
            <w:color w:val="000000" w:themeColor="text1"/>
            <w:sz w:val="20"/>
          </w:rPr>
          <w:t>://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cyberleninka</w:t>
        </w:r>
        <w:proofErr w:type="spellEnd"/>
        <w:r w:rsidRPr="00E0651B">
          <w:rPr>
            <w:rStyle w:val="ab"/>
            <w:bCs/>
            <w:color w:val="000000" w:themeColor="text1"/>
            <w:sz w:val="20"/>
          </w:rPr>
          <w:t>.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ru</w:t>
        </w:r>
        <w:proofErr w:type="spellEnd"/>
        <w:r w:rsidRPr="00E0651B">
          <w:rPr>
            <w:rStyle w:val="ab"/>
            <w:bCs/>
            <w:color w:val="000000" w:themeColor="text1"/>
            <w:sz w:val="20"/>
          </w:rPr>
          <w:t>/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article</w:t>
        </w:r>
        <w:r w:rsidRPr="00E0651B">
          <w:rPr>
            <w:rStyle w:val="ab"/>
            <w:bCs/>
            <w:color w:val="000000" w:themeColor="text1"/>
            <w:sz w:val="20"/>
          </w:rPr>
          <w:t>/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n</w:t>
        </w:r>
        <w:r w:rsidRPr="00E0651B">
          <w:rPr>
            <w:rStyle w:val="ab"/>
            <w:bCs/>
            <w:color w:val="000000" w:themeColor="text1"/>
            <w:sz w:val="20"/>
          </w:rPr>
          <w:t>/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pravovaya</w:t>
        </w:r>
        <w:proofErr w:type="spellEnd"/>
        <w:r w:rsidRPr="00E0651B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priroda</w:t>
        </w:r>
        <w:proofErr w:type="spellEnd"/>
        <w:r w:rsidRPr="00E0651B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zaemnogo</w:t>
        </w:r>
        <w:proofErr w:type="spellEnd"/>
        <w:r w:rsidRPr="00E0651B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obyazatelstva</w:t>
        </w:r>
        <w:proofErr w:type="spellEnd"/>
        <w:r w:rsidRPr="00E0651B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sootnoshenie</w:t>
        </w:r>
        <w:proofErr w:type="spellEnd"/>
        <w:r w:rsidRPr="00E0651B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ponyatiy</w:t>
        </w:r>
        <w:proofErr w:type="spellEnd"/>
        <w:r w:rsidRPr="00E0651B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zaem</w:t>
        </w:r>
        <w:proofErr w:type="spellEnd"/>
        <w:r w:rsidRPr="00E0651B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i</w:t>
        </w:r>
        <w:proofErr w:type="spellEnd"/>
        <w:r w:rsidRPr="00E0651B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kredit</w:t>
        </w:r>
        <w:proofErr w:type="spellEnd"/>
      </w:hyperlink>
      <w:r w:rsidRPr="00E0651B">
        <w:rPr>
          <w:bCs/>
          <w:color w:val="000000" w:themeColor="text1"/>
          <w:sz w:val="20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052FD2" w:rsidRPr="00637460" w:rsidRDefault="00052FD2" w:rsidP="00052FD2">
      <w:pPr>
        <w:widowControl/>
        <w:numPr>
          <w:ilvl w:val="0"/>
          <w:numId w:val="30"/>
        </w:numPr>
        <w:tabs>
          <w:tab w:val="left" w:pos="984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lastRenderedPageBreak/>
        <w:t xml:space="preserve">Напишите реферат-рецензию на статью: Лепешкина Е.А. БУХГАЛТЕРСКИЙ УЧЕТ И ОПТИМИЗАЦИЯ ЗАТРАТ НА ОПЛАТУ ТРУДА В КОММЕРЧЕСКОЙ ОРГАНИЗАЦИИ // Экономика и бизнес: теория и практика. </w:t>
      </w:r>
      <w:r w:rsidRPr="00637460">
        <w:rPr>
          <w:bCs/>
          <w:color w:val="000000" w:themeColor="text1"/>
          <w:sz w:val="20"/>
          <w:lang w:val="en-US"/>
        </w:rPr>
        <w:t xml:space="preserve">2020. №5-3. URL: </w:t>
      </w:r>
      <w:hyperlink r:id="rId85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https://cyberleninka.ru/article/n/buhgalterskiy-uchet-i-optimizatsiya-zatrat-na-oplatu-truda-v-kommercheskoy-organizatsii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052FD2" w:rsidRPr="00637460" w:rsidRDefault="00052FD2" w:rsidP="00052FD2">
      <w:pPr>
        <w:widowControl/>
        <w:tabs>
          <w:tab w:val="left" w:pos="984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</w:p>
    <w:p w:rsidR="00052FD2" w:rsidRPr="00637460" w:rsidRDefault="00052FD2" w:rsidP="00052FD2">
      <w:pPr>
        <w:widowControl/>
        <w:tabs>
          <w:tab w:val="left" w:pos="984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5. Учет капитала и финансовых результатов.</w:t>
      </w:r>
    </w:p>
    <w:p w:rsidR="00052FD2" w:rsidRPr="00637460" w:rsidRDefault="00052FD2" w:rsidP="00052FD2">
      <w:pPr>
        <w:widowControl/>
        <w:tabs>
          <w:tab w:val="left" w:pos="984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Темы рефератов:</w:t>
      </w:r>
    </w:p>
    <w:p w:rsidR="00052FD2" w:rsidRPr="00637460" w:rsidRDefault="00052FD2" w:rsidP="00052FD2">
      <w:pPr>
        <w:widowControl/>
        <w:numPr>
          <w:ilvl w:val="0"/>
          <w:numId w:val="31"/>
        </w:numPr>
        <w:tabs>
          <w:tab w:val="left" w:pos="984"/>
        </w:tabs>
        <w:suppressAutoHyphens/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Кругляк З.И., </w:t>
      </w:r>
      <w:proofErr w:type="spellStart"/>
      <w:r w:rsidRPr="00637460">
        <w:rPr>
          <w:bCs/>
          <w:color w:val="000000" w:themeColor="text1"/>
          <w:sz w:val="20"/>
        </w:rPr>
        <w:t>Пилюк</w:t>
      </w:r>
      <w:proofErr w:type="spellEnd"/>
      <w:r w:rsidRPr="00637460">
        <w:rPr>
          <w:bCs/>
          <w:color w:val="000000" w:themeColor="text1"/>
          <w:sz w:val="20"/>
        </w:rPr>
        <w:t xml:space="preserve"> Р.А. ДЕФИНИЦИЯ СОБСТВЕННОГО КАПИТАЛА КАК УЧЕТНОЙ КАТЕГОРИИ // Вестник Академии знаний. </w:t>
      </w:r>
      <w:r w:rsidRPr="00637460">
        <w:rPr>
          <w:bCs/>
          <w:color w:val="000000" w:themeColor="text1"/>
          <w:sz w:val="20"/>
          <w:lang w:val="en-US"/>
        </w:rPr>
        <w:t xml:space="preserve">2019. №2 (31). URL: </w:t>
      </w:r>
      <w:hyperlink r:id="rId86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https://cyberleninka.ru/article/n/definitsiya-sobstvennogo-kapitala-kak-uchetnoy-kategorii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052FD2" w:rsidRPr="00637460" w:rsidRDefault="00052FD2" w:rsidP="00052FD2">
      <w:pPr>
        <w:widowControl/>
        <w:numPr>
          <w:ilvl w:val="0"/>
          <w:numId w:val="31"/>
        </w:numPr>
        <w:tabs>
          <w:tab w:val="left" w:pos="984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Виниченко Елена Николаевна, </w:t>
      </w:r>
      <w:proofErr w:type="spellStart"/>
      <w:r w:rsidRPr="00637460">
        <w:rPr>
          <w:bCs/>
          <w:color w:val="000000" w:themeColor="text1"/>
          <w:sz w:val="20"/>
        </w:rPr>
        <w:t>Магдич</w:t>
      </w:r>
      <w:proofErr w:type="spellEnd"/>
      <w:r w:rsidRPr="00637460">
        <w:rPr>
          <w:bCs/>
          <w:color w:val="000000" w:themeColor="text1"/>
          <w:sz w:val="20"/>
        </w:rPr>
        <w:t xml:space="preserve"> Алиса Сергеевна ОБЛОЖЕНИЕ НДС ОПЕРАЦИЙ ПО ВОЗВРАТУ ОСНОВНЫХ ФОНДОВ ИЗ УСТАВНОГО КАПИТАЛА ПРЕДПРИЯТИЯ // БИ. 2019. </w:t>
      </w:r>
      <w:r w:rsidRPr="00637460">
        <w:rPr>
          <w:bCs/>
          <w:color w:val="000000" w:themeColor="text1"/>
          <w:sz w:val="20"/>
          <w:lang w:val="en-US"/>
        </w:rPr>
        <w:t xml:space="preserve">№11 (502). URL: </w:t>
      </w:r>
      <w:hyperlink r:id="rId87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https://cyberleninka.ru/article/n/oblozhenie-nds-operatsiy-po-vozvratu-osnovnyh-fondov-iz-ustavnogo-kapitala-predpriyatiya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052FD2" w:rsidRPr="00637460" w:rsidRDefault="00052FD2" w:rsidP="00052FD2">
      <w:pPr>
        <w:widowControl/>
        <w:numPr>
          <w:ilvl w:val="0"/>
          <w:numId w:val="31"/>
        </w:numPr>
        <w:tabs>
          <w:tab w:val="left" w:pos="984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Напишите реферат-рецензию на статью: Соловых А.В. ПРОБЛЕМА УСТАВНОГО КАПИТАЛА ОБЩЕСТВ С ОГРАНИЧЕННОЙ ОТВЕТСТВЕННОСТЬЮ // E-</w:t>
      </w:r>
      <w:proofErr w:type="spellStart"/>
      <w:r w:rsidRPr="00637460">
        <w:rPr>
          <w:bCs/>
          <w:color w:val="000000" w:themeColor="text1"/>
          <w:sz w:val="20"/>
        </w:rPr>
        <w:t>Scio</w:t>
      </w:r>
      <w:proofErr w:type="spellEnd"/>
      <w:r w:rsidRPr="00637460">
        <w:rPr>
          <w:bCs/>
          <w:color w:val="000000" w:themeColor="text1"/>
          <w:sz w:val="20"/>
        </w:rPr>
        <w:t xml:space="preserve">. </w:t>
      </w:r>
      <w:r w:rsidRPr="00637460">
        <w:rPr>
          <w:bCs/>
          <w:color w:val="000000" w:themeColor="text1"/>
          <w:sz w:val="20"/>
          <w:lang w:val="en-US"/>
        </w:rPr>
        <w:t xml:space="preserve">2019. №10 (37). URL: </w:t>
      </w:r>
      <w:hyperlink r:id="rId88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https://cyberleninka.ru/article/n/problema-ustavnogo-kapitala-obschestv-s-ogranichennoy-otvetstvennostyu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052FD2" w:rsidRPr="00637460" w:rsidRDefault="00052FD2" w:rsidP="00052FD2">
      <w:pPr>
        <w:widowControl/>
        <w:numPr>
          <w:ilvl w:val="0"/>
          <w:numId w:val="31"/>
        </w:numPr>
        <w:tabs>
          <w:tab w:val="left" w:pos="984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Понокова</w:t>
      </w:r>
      <w:proofErr w:type="spellEnd"/>
      <w:r w:rsidRPr="00637460">
        <w:rPr>
          <w:bCs/>
          <w:color w:val="000000" w:themeColor="text1"/>
          <w:sz w:val="20"/>
        </w:rPr>
        <w:t xml:space="preserve"> Дана </w:t>
      </w:r>
      <w:proofErr w:type="spellStart"/>
      <w:r w:rsidRPr="00637460">
        <w:rPr>
          <w:bCs/>
          <w:color w:val="000000" w:themeColor="text1"/>
          <w:sz w:val="20"/>
        </w:rPr>
        <w:t>Измаиловна</w:t>
      </w:r>
      <w:proofErr w:type="spellEnd"/>
      <w:r w:rsidRPr="00637460">
        <w:rPr>
          <w:bCs/>
          <w:color w:val="000000" w:themeColor="text1"/>
          <w:sz w:val="20"/>
        </w:rPr>
        <w:t xml:space="preserve">, </w:t>
      </w:r>
      <w:proofErr w:type="spellStart"/>
      <w:r w:rsidRPr="00637460">
        <w:rPr>
          <w:bCs/>
          <w:color w:val="000000" w:themeColor="text1"/>
          <w:sz w:val="20"/>
        </w:rPr>
        <w:t>Тхаркахова</w:t>
      </w:r>
      <w:proofErr w:type="spellEnd"/>
      <w:r w:rsidRPr="00637460">
        <w:rPr>
          <w:bCs/>
          <w:color w:val="000000" w:themeColor="text1"/>
          <w:sz w:val="20"/>
        </w:rPr>
        <w:t xml:space="preserve"> Ирина Григорьевна Современные проблемы формирования резервного капитала в экономике развития региона-реципиента: законодательный и учетный аспекты // Вестник Адыгейского государственного университета. Серия 5: Экономика. 2018. №4 (230). </w:t>
      </w:r>
      <w:r w:rsidRPr="00637460">
        <w:rPr>
          <w:bCs/>
          <w:color w:val="000000" w:themeColor="text1"/>
          <w:sz w:val="20"/>
          <w:lang w:val="en-US"/>
        </w:rPr>
        <w:t>URL</w:t>
      </w:r>
      <w:r w:rsidRPr="00E0651B">
        <w:rPr>
          <w:bCs/>
          <w:color w:val="000000" w:themeColor="text1"/>
          <w:sz w:val="20"/>
        </w:rPr>
        <w:t xml:space="preserve">: </w:t>
      </w:r>
      <w:hyperlink r:id="rId89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</w:t>
        </w:r>
        <w:r w:rsidRPr="00E0651B">
          <w:rPr>
            <w:rStyle w:val="ab"/>
            <w:bCs/>
            <w:color w:val="000000" w:themeColor="text1"/>
            <w:sz w:val="20"/>
          </w:rPr>
          <w:t>://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cyberleninka</w:t>
        </w:r>
        <w:proofErr w:type="spellEnd"/>
        <w:r w:rsidRPr="00E0651B">
          <w:rPr>
            <w:rStyle w:val="ab"/>
            <w:bCs/>
            <w:color w:val="000000" w:themeColor="text1"/>
            <w:sz w:val="20"/>
          </w:rPr>
          <w:t>.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ru</w:t>
        </w:r>
        <w:proofErr w:type="spellEnd"/>
        <w:r w:rsidRPr="00E0651B">
          <w:rPr>
            <w:rStyle w:val="ab"/>
            <w:bCs/>
            <w:color w:val="000000" w:themeColor="text1"/>
            <w:sz w:val="20"/>
          </w:rPr>
          <w:t>/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article</w:t>
        </w:r>
        <w:r w:rsidRPr="00E0651B">
          <w:rPr>
            <w:rStyle w:val="ab"/>
            <w:bCs/>
            <w:color w:val="000000" w:themeColor="text1"/>
            <w:sz w:val="20"/>
          </w:rPr>
          <w:t>/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n</w:t>
        </w:r>
        <w:r w:rsidRPr="00E0651B">
          <w:rPr>
            <w:rStyle w:val="ab"/>
            <w:bCs/>
            <w:color w:val="000000" w:themeColor="text1"/>
            <w:sz w:val="20"/>
          </w:rPr>
          <w:t>/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sovremennye</w:t>
        </w:r>
        <w:proofErr w:type="spellEnd"/>
        <w:r w:rsidRPr="00E0651B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problemy</w:t>
        </w:r>
        <w:proofErr w:type="spellEnd"/>
        <w:r w:rsidRPr="00E0651B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formirovaniya</w:t>
        </w:r>
        <w:proofErr w:type="spellEnd"/>
        <w:r w:rsidRPr="00E0651B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rezervnogo</w:t>
        </w:r>
        <w:proofErr w:type="spellEnd"/>
        <w:r w:rsidRPr="00E0651B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kapitala</w:t>
        </w:r>
        <w:proofErr w:type="spellEnd"/>
        <w:r w:rsidRPr="00E0651B">
          <w:rPr>
            <w:rStyle w:val="ab"/>
            <w:bCs/>
            <w:color w:val="000000" w:themeColor="text1"/>
            <w:sz w:val="20"/>
          </w:rPr>
          <w:t>-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v</w:t>
        </w:r>
        <w:r w:rsidRPr="00E0651B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ekonomike</w:t>
        </w:r>
        <w:proofErr w:type="spellEnd"/>
        <w:r w:rsidRPr="00E0651B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razvitiya</w:t>
        </w:r>
        <w:proofErr w:type="spellEnd"/>
        <w:r w:rsidRPr="00E0651B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regiona</w:t>
        </w:r>
        <w:proofErr w:type="spellEnd"/>
        <w:r w:rsidRPr="00E0651B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retsipienta</w:t>
        </w:r>
        <w:proofErr w:type="spellEnd"/>
        <w:r w:rsidRPr="00E0651B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zakonodatelnyy</w:t>
        </w:r>
        <w:proofErr w:type="spellEnd"/>
        <w:r w:rsidRPr="00E0651B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i</w:t>
        </w:r>
        <w:proofErr w:type="spellEnd"/>
        <w:r w:rsidRPr="00E0651B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uchetnyy</w:t>
        </w:r>
        <w:proofErr w:type="spellEnd"/>
        <w:r w:rsidRPr="00E0651B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aspekty</w:t>
        </w:r>
        <w:proofErr w:type="spellEnd"/>
      </w:hyperlink>
      <w:r w:rsidRPr="00E0651B">
        <w:rPr>
          <w:bCs/>
          <w:color w:val="000000" w:themeColor="text1"/>
          <w:sz w:val="20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052FD2" w:rsidRPr="00637460" w:rsidRDefault="00052FD2" w:rsidP="00052FD2">
      <w:pPr>
        <w:widowControl/>
        <w:numPr>
          <w:ilvl w:val="0"/>
          <w:numId w:val="31"/>
        </w:numPr>
        <w:tabs>
          <w:tab w:val="left" w:pos="984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И. В. </w:t>
      </w:r>
      <w:proofErr w:type="spellStart"/>
      <w:r w:rsidRPr="00637460">
        <w:rPr>
          <w:bCs/>
          <w:color w:val="000000" w:themeColor="text1"/>
          <w:sz w:val="20"/>
        </w:rPr>
        <w:t>Ромашкина</w:t>
      </w:r>
      <w:proofErr w:type="spellEnd"/>
      <w:r w:rsidRPr="00637460">
        <w:rPr>
          <w:bCs/>
          <w:color w:val="000000" w:themeColor="text1"/>
          <w:sz w:val="20"/>
        </w:rPr>
        <w:t xml:space="preserve"> НЕКОТОРЫЕ ПРОБЛЕМЫ ОЦЕНКИ НЕРАСПРЕДЕЛЕННОЙ ПРИБЫЛИ КАК СОСТАВЛЯЮЩЕЙ КАПИТАЛА КОМПАНИИ // Экономика и бизнес: теория и практика. </w:t>
      </w:r>
      <w:r w:rsidRPr="00637460">
        <w:rPr>
          <w:bCs/>
          <w:color w:val="000000" w:themeColor="text1"/>
          <w:sz w:val="20"/>
          <w:lang w:val="en-US"/>
        </w:rPr>
        <w:t xml:space="preserve">2020. №2-2. URL: </w:t>
      </w:r>
      <w:hyperlink r:id="rId90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https://cyberleninka.ru/article/n/nekotorye-problemy-otsenki-neraspredelennoy-pribyli-kak-sostavlyayuschey-kapitala-kompanii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052FD2" w:rsidRPr="00637460" w:rsidRDefault="00052FD2" w:rsidP="00052FD2">
      <w:pPr>
        <w:widowControl/>
        <w:numPr>
          <w:ilvl w:val="0"/>
          <w:numId w:val="31"/>
        </w:numPr>
        <w:tabs>
          <w:tab w:val="left" w:pos="984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Боташева</w:t>
      </w:r>
      <w:proofErr w:type="spellEnd"/>
      <w:r w:rsidRPr="00637460">
        <w:rPr>
          <w:bCs/>
          <w:color w:val="000000" w:themeColor="text1"/>
          <w:sz w:val="20"/>
        </w:rPr>
        <w:t xml:space="preserve"> Лейла </w:t>
      </w:r>
      <w:proofErr w:type="spellStart"/>
      <w:r w:rsidRPr="00637460">
        <w:rPr>
          <w:bCs/>
          <w:color w:val="000000" w:themeColor="text1"/>
          <w:sz w:val="20"/>
        </w:rPr>
        <w:t>Султановна</w:t>
      </w:r>
      <w:proofErr w:type="spellEnd"/>
      <w:r w:rsidRPr="00637460">
        <w:rPr>
          <w:bCs/>
          <w:color w:val="000000" w:themeColor="text1"/>
          <w:sz w:val="20"/>
        </w:rPr>
        <w:t xml:space="preserve">, </w:t>
      </w:r>
      <w:proofErr w:type="spellStart"/>
      <w:r w:rsidRPr="00637460">
        <w:rPr>
          <w:bCs/>
          <w:color w:val="000000" w:themeColor="text1"/>
          <w:sz w:val="20"/>
        </w:rPr>
        <w:t>Чагарова</w:t>
      </w:r>
      <w:proofErr w:type="spellEnd"/>
      <w:r w:rsidRPr="00637460">
        <w:rPr>
          <w:bCs/>
          <w:color w:val="000000" w:themeColor="text1"/>
          <w:sz w:val="20"/>
        </w:rPr>
        <w:t xml:space="preserve"> Диана </w:t>
      </w:r>
      <w:proofErr w:type="spellStart"/>
      <w:r w:rsidRPr="00637460">
        <w:rPr>
          <w:bCs/>
          <w:color w:val="000000" w:themeColor="text1"/>
          <w:sz w:val="20"/>
        </w:rPr>
        <w:t>Бисултановна</w:t>
      </w:r>
      <w:proofErr w:type="spellEnd"/>
      <w:r w:rsidRPr="00637460">
        <w:rPr>
          <w:bCs/>
          <w:color w:val="000000" w:themeColor="text1"/>
          <w:sz w:val="20"/>
        </w:rPr>
        <w:t xml:space="preserve"> Бухгалтерский учет формирования добавочного капитала за счет эмиссионного дохода // Наука и образование сегодня. </w:t>
      </w:r>
      <w:r w:rsidRPr="00637460">
        <w:rPr>
          <w:bCs/>
          <w:color w:val="000000" w:themeColor="text1"/>
          <w:sz w:val="20"/>
          <w:lang w:val="en-US"/>
        </w:rPr>
        <w:t xml:space="preserve">2018. №4 (27). URL: </w:t>
      </w:r>
      <w:hyperlink r:id="rId91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https://cyberleninka.ru/article/n/buhgalterskiy-uchet-formirovaniya-dobavochnogo-kapitala-za-schet-emissionnogo-dohoda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052FD2" w:rsidRPr="00637460" w:rsidRDefault="00052FD2" w:rsidP="00052FD2">
      <w:pPr>
        <w:widowControl/>
        <w:numPr>
          <w:ilvl w:val="0"/>
          <w:numId w:val="31"/>
        </w:numPr>
        <w:tabs>
          <w:tab w:val="left" w:pos="984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Терещенко Т.А. ОСОБЕННОСТИ ФОРМИРОВАНИЯ И РАСПРЕДЕЛЕНИЯ ПРИБЫЛИ НА ПРИМЕРЕ НЕФТЯНОЙ КОМПАНИИ ПАО "ГАЗПРОМ НЕФТЬ" // ЕГИ. 2019. </w:t>
      </w:r>
      <w:r w:rsidRPr="00637460">
        <w:rPr>
          <w:bCs/>
          <w:color w:val="000000" w:themeColor="text1"/>
          <w:sz w:val="20"/>
          <w:lang w:val="en-US"/>
        </w:rPr>
        <w:t xml:space="preserve">№24 (2). URL: </w:t>
      </w:r>
      <w:hyperlink r:id="rId92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https://cyberleninka.ru/article/n/osobennosti-formirovaniya-i-raspredeleniya-pribyli-na-primere-neftyanoy-kompanii-pao-gazprom-neft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052FD2" w:rsidRPr="00637460" w:rsidRDefault="00052FD2" w:rsidP="00052FD2">
      <w:pPr>
        <w:widowControl/>
        <w:numPr>
          <w:ilvl w:val="0"/>
          <w:numId w:val="31"/>
        </w:numPr>
        <w:tabs>
          <w:tab w:val="left" w:pos="984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Варпаева</w:t>
      </w:r>
      <w:proofErr w:type="spellEnd"/>
      <w:r w:rsidRPr="00637460">
        <w:rPr>
          <w:bCs/>
          <w:color w:val="000000" w:themeColor="text1"/>
          <w:sz w:val="20"/>
        </w:rPr>
        <w:t xml:space="preserve"> И.А., </w:t>
      </w:r>
      <w:proofErr w:type="spellStart"/>
      <w:r w:rsidRPr="00637460">
        <w:rPr>
          <w:bCs/>
          <w:color w:val="000000" w:themeColor="text1"/>
          <w:sz w:val="20"/>
        </w:rPr>
        <w:t>Треушников</w:t>
      </w:r>
      <w:proofErr w:type="spellEnd"/>
      <w:r w:rsidRPr="00637460">
        <w:rPr>
          <w:bCs/>
          <w:color w:val="000000" w:themeColor="text1"/>
          <w:sz w:val="20"/>
        </w:rPr>
        <w:t xml:space="preserve"> Р.В. Учет внутренних и внешних источников финансирования деятельности некоммерческой организации // Бухгалтерский учет в бюджетных и некоммерческих организациях. </w:t>
      </w:r>
      <w:r w:rsidRPr="00637460">
        <w:rPr>
          <w:bCs/>
          <w:color w:val="000000" w:themeColor="text1"/>
          <w:sz w:val="20"/>
          <w:lang w:val="en-US"/>
        </w:rPr>
        <w:t xml:space="preserve">2018. №19 (451). URL: </w:t>
      </w:r>
      <w:hyperlink r:id="rId93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https://cyberleninka.ru/article/n/uchet-vnutrennih-i-vneshnih-istochnikov-finansirovaniya-deyatelnosti-nekommercheskoy-organizatsii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052FD2" w:rsidRPr="00637460" w:rsidRDefault="00052FD2" w:rsidP="00052FD2">
      <w:pPr>
        <w:widowControl/>
        <w:numPr>
          <w:ilvl w:val="0"/>
          <w:numId w:val="31"/>
        </w:numPr>
        <w:tabs>
          <w:tab w:val="left" w:pos="984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Сергей Владимирович Лукашов, Андрей Сергеевич Лошаков ОПРЕДЕЛЕНИЕ НАПРАВЛЕНИЙ РАСХОДОВАНИЯ ДЕНЕЖНЫХ СРЕДСТВ, ПОЛУЧЕННЫХ В РАМКАХ БЮДЖЕТНОГО ЦЕЛЕВОГО ФИНАНСИРОВАНИЯ ПРИ ПРОВЕДЕНИИ СУДЕБНОЙ БУХГАЛТЕРСКОЙ ЭКСПЕРТИЗЫ // Вестник экономической безопасности. </w:t>
      </w:r>
      <w:r w:rsidRPr="00637460">
        <w:rPr>
          <w:bCs/>
          <w:color w:val="000000" w:themeColor="text1"/>
          <w:sz w:val="20"/>
          <w:lang w:val="en-US"/>
        </w:rPr>
        <w:t xml:space="preserve">2019. №4. URL: </w:t>
      </w:r>
      <w:hyperlink r:id="rId94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https://cyberleninka.ru/article/n/opredelenie-napravleniy-rashodovaniya-denezhnyh-sredstv-poluchennyh-v-ramkah-byudzhetnogo-tselevogo-finansirovaniya-pri-provedenii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052FD2" w:rsidRPr="00637460" w:rsidRDefault="00052FD2" w:rsidP="00052FD2">
      <w:pPr>
        <w:widowControl/>
        <w:numPr>
          <w:ilvl w:val="0"/>
          <w:numId w:val="31"/>
        </w:numPr>
        <w:tabs>
          <w:tab w:val="left" w:pos="984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Кущенко Регина Сергеевна УЧЁТ ФИНАНСОВЫХ РЕЗУЛЬТАТОВ В КОММЕРЧЕСКОЙ ОРГАНИЗАЦИИ // Молодежный сборник научных статей «Научные стремления». </w:t>
      </w:r>
      <w:r w:rsidRPr="00637460">
        <w:rPr>
          <w:bCs/>
          <w:color w:val="000000" w:themeColor="text1"/>
          <w:sz w:val="20"/>
          <w:lang w:val="en-US"/>
        </w:rPr>
        <w:t xml:space="preserve">2019. №25. URL: </w:t>
      </w:r>
      <w:hyperlink r:id="rId95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https://cyberleninka.ru/article/n/uchyot-finansovyh-rezultatov-v-kommercheskoy-organizatsii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052FD2" w:rsidRPr="00637460" w:rsidRDefault="00052FD2" w:rsidP="00052FD2">
      <w:pPr>
        <w:widowControl/>
        <w:numPr>
          <w:ilvl w:val="0"/>
          <w:numId w:val="31"/>
        </w:numPr>
        <w:tabs>
          <w:tab w:val="left" w:pos="984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Адаменко А.А., </w:t>
      </w:r>
      <w:proofErr w:type="spellStart"/>
      <w:r w:rsidRPr="00637460">
        <w:rPr>
          <w:bCs/>
          <w:color w:val="000000" w:themeColor="text1"/>
          <w:sz w:val="20"/>
        </w:rPr>
        <w:t>Хорольская</w:t>
      </w:r>
      <w:proofErr w:type="spellEnd"/>
      <w:r w:rsidRPr="00637460">
        <w:rPr>
          <w:bCs/>
          <w:color w:val="000000" w:themeColor="text1"/>
          <w:sz w:val="20"/>
        </w:rPr>
        <w:t xml:space="preserve"> Т.Е., </w:t>
      </w:r>
      <w:proofErr w:type="spellStart"/>
      <w:r w:rsidRPr="00637460">
        <w:rPr>
          <w:bCs/>
          <w:color w:val="000000" w:themeColor="text1"/>
          <w:sz w:val="20"/>
        </w:rPr>
        <w:t>Тетер</w:t>
      </w:r>
      <w:proofErr w:type="spellEnd"/>
      <w:r w:rsidRPr="00637460">
        <w:rPr>
          <w:bCs/>
          <w:color w:val="000000" w:themeColor="text1"/>
          <w:sz w:val="20"/>
        </w:rPr>
        <w:t xml:space="preserve"> И.А. ЭЛЕМЕНТЫ ОТЧЕТА О ФИНАНСОВЫХ РЕЗУЛЬТАТАХ, ИХ ХАРАКТЕРИСТИКА // ЕГИ. 2020. </w:t>
      </w:r>
      <w:r w:rsidRPr="00637460">
        <w:rPr>
          <w:bCs/>
          <w:color w:val="000000" w:themeColor="text1"/>
          <w:sz w:val="20"/>
          <w:lang w:val="en-US"/>
        </w:rPr>
        <w:t xml:space="preserve">№1 (27). URL: </w:t>
      </w:r>
      <w:hyperlink r:id="rId96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https://cyberleninka.ru/article/n/elementy-otcheta-o-finansovyh-rezultatah-ih-harakteristika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052FD2" w:rsidRPr="00637460" w:rsidRDefault="00052FD2" w:rsidP="00052FD2">
      <w:pPr>
        <w:widowControl/>
        <w:numPr>
          <w:ilvl w:val="0"/>
          <w:numId w:val="31"/>
        </w:numPr>
        <w:tabs>
          <w:tab w:val="left" w:pos="984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Чернявская С.А., Власенко Е.А., Бондаренко Е., Гаврилов А. УЧЕТ И АНАЛИЗ ФИНАНСОВЫХ РЕЗУЛЬТАТОВ // ЕГИ. 2020. </w:t>
      </w:r>
      <w:r w:rsidRPr="00637460">
        <w:rPr>
          <w:bCs/>
          <w:color w:val="000000" w:themeColor="text1"/>
          <w:sz w:val="20"/>
          <w:lang w:val="en-US"/>
        </w:rPr>
        <w:t xml:space="preserve">№1 (27). URL: </w:t>
      </w:r>
      <w:hyperlink r:id="rId97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https://cyberleninka.ru/article/n/uchet-i-analiz-finansovyh-rezultatov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052FD2" w:rsidRPr="00637460" w:rsidRDefault="00052FD2" w:rsidP="00052FD2">
      <w:pPr>
        <w:widowControl/>
        <w:numPr>
          <w:ilvl w:val="0"/>
          <w:numId w:val="31"/>
        </w:numPr>
        <w:tabs>
          <w:tab w:val="left" w:pos="984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Аверкин Яков Федорович УЧЕТ ДОХОДОВ И ФИНАНСОВЫХ РЕЗУЛЬТАТОВ ОПЕРАЦИОННОЙ ДЕЯТЕЛЬНОСТИ // БИ. 2019. </w:t>
      </w:r>
      <w:r w:rsidRPr="00637460">
        <w:rPr>
          <w:bCs/>
          <w:color w:val="000000" w:themeColor="text1"/>
          <w:sz w:val="20"/>
          <w:lang w:val="en-US"/>
        </w:rPr>
        <w:t xml:space="preserve">№11 (502). URL: </w:t>
      </w:r>
      <w:hyperlink r:id="rId98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https://cyberleninka.ru/article/n/uchet-dohodov-i-finansovyh-rezultatov-operatsionnoy-deyatelnosti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052FD2" w:rsidRPr="00637460" w:rsidRDefault="00052FD2" w:rsidP="00052FD2">
      <w:pPr>
        <w:widowControl/>
        <w:numPr>
          <w:ilvl w:val="0"/>
          <w:numId w:val="31"/>
        </w:numPr>
        <w:tabs>
          <w:tab w:val="left" w:pos="984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Хлесткина</w:t>
      </w:r>
      <w:proofErr w:type="spellEnd"/>
      <w:r w:rsidRPr="00637460">
        <w:rPr>
          <w:bCs/>
          <w:color w:val="000000" w:themeColor="text1"/>
          <w:sz w:val="20"/>
        </w:rPr>
        <w:t xml:space="preserve"> Е.В., </w:t>
      </w:r>
      <w:proofErr w:type="spellStart"/>
      <w:r w:rsidRPr="00637460">
        <w:rPr>
          <w:bCs/>
          <w:color w:val="000000" w:themeColor="text1"/>
          <w:sz w:val="20"/>
        </w:rPr>
        <w:t>Мурзагалина</w:t>
      </w:r>
      <w:proofErr w:type="spellEnd"/>
      <w:r w:rsidRPr="00637460">
        <w:rPr>
          <w:bCs/>
          <w:color w:val="000000" w:themeColor="text1"/>
          <w:sz w:val="20"/>
        </w:rPr>
        <w:t xml:space="preserve"> Г.М. Сравнение учета доходов и расходов по ГААП США, МСФО и РСБУ // Символ науки. </w:t>
      </w:r>
      <w:r w:rsidRPr="00637460">
        <w:rPr>
          <w:bCs/>
          <w:color w:val="000000" w:themeColor="text1"/>
          <w:sz w:val="20"/>
          <w:lang w:val="en-US"/>
        </w:rPr>
        <w:t xml:space="preserve">2018. №10. URL: </w:t>
      </w:r>
      <w:hyperlink r:id="rId99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https://cyberleninka.ru/article/n/sravnenie-ucheta-dohodov-i-rashodov-po-gaap-ssha-msfo-i-rsbu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052FD2" w:rsidRPr="00637460" w:rsidRDefault="00052FD2" w:rsidP="00052FD2">
      <w:pPr>
        <w:widowControl/>
        <w:numPr>
          <w:ilvl w:val="0"/>
          <w:numId w:val="31"/>
        </w:numPr>
        <w:tabs>
          <w:tab w:val="left" w:pos="984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Ткаченко Алина Андреевна, </w:t>
      </w:r>
      <w:proofErr w:type="spellStart"/>
      <w:r w:rsidRPr="00637460">
        <w:rPr>
          <w:bCs/>
          <w:color w:val="000000" w:themeColor="text1"/>
          <w:sz w:val="20"/>
        </w:rPr>
        <w:t>Семыкина</w:t>
      </w:r>
      <w:proofErr w:type="spellEnd"/>
      <w:r w:rsidRPr="00637460">
        <w:rPr>
          <w:bCs/>
          <w:color w:val="000000" w:themeColor="text1"/>
          <w:sz w:val="20"/>
        </w:rPr>
        <w:t xml:space="preserve"> Лариса Николаевна Взаимосвязь и отличительные черты бухгалтерского и налогового учета финансовых результатов // </w:t>
      </w:r>
      <w:proofErr w:type="spellStart"/>
      <w:r w:rsidRPr="00637460">
        <w:rPr>
          <w:bCs/>
          <w:color w:val="000000" w:themeColor="text1"/>
          <w:sz w:val="20"/>
        </w:rPr>
        <w:t>Universum</w:t>
      </w:r>
      <w:proofErr w:type="spellEnd"/>
      <w:r w:rsidRPr="00637460">
        <w:rPr>
          <w:bCs/>
          <w:color w:val="000000" w:themeColor="text1"/>
          <w:sz w:val="20"/>
        </w:rPr>
        <w:t xml:space="preserve">: экономика и юриспруденция. 2018. </w:t>
      </w:r>
      <w:r w:rsidRPr="00637460">
        <w:rPr>
          <w:bCs/>
          <w:color w:val="000000" w:themeColor="text1"/>
          <w:sz w:val="20"/>
          <w:lang w:val="en-US"/>
        </w:rPr>
        <w:t xml:space="preserve">№5 (50). URL: </w:t>
      </w:r>
      <w:hyperlink r:id="rId100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https://cyberleninka.ru/article/n/vzaimosvyaz-i-otlichitelnye-cherty-buhgalterskogo-i-nalogovogo-ucheta-finansovyh-rezultatov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052FD2" w:rsidRPr="00637460" w:rsidRDefault="00052FD2" w:rsidP="00052FD2">
      <w:pPr>
        <w:widowControl/>
        <w:numPr>
          <w:ilvl w:val="0"/>
          <w:numId w:val="31"/>
        </w:numPr>
        <w:tabs>
          <w:tab w:val="left" w:pos="984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Полонская О.П., Коровина К.Г. ОПТИМИЗАЦИЯ АНАЛИТИЧЕСКОГО УЧЕТА ФИНАНСОВЫХ РЕЗУЛЬТАТОВ ДЛЯ УПРАВЛЕНЧЕСКИХ ЦЕЛЕЙ // Вестник Академии знаний. </w:t>
      </w:r>
      <w:r w:rsidRPr="00637460">
        <w:rPr>
          <w:bCs/>
          <w:color w:val="000000" w:themeColor="text1"/>
          <w:sz w:val="20"/>
          <w:lang w:val="en-US"/>
        </w:rPr>
        <w:t xml:space="preserve">2019. №1 (30). URL: </w:t>
      </w:r>
      <w:hyperlink r:id="rId101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https://cyberleninka.ru/article/n/optimizatsiya-analiticheskogo-ucheta-finansovyh-rezultatov-dlya-upravlencheskih-tseley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052FD2" w:rsidRPr="00637460" w:rsidRDefault="00052FD2" w:rsidP="00052FD2">
      <w:pPr>
        <w:widowControl/>
        <w:numPr>
          <w:ilvl w:val="0"/>
          <w:numId w:val="31"/>
        </w:numPr>
        <w:tabs>
          <w:tab w:val="left" w:pos="984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Ляхнова</w:t>
      </w:r>
      <w:proofErr w:type="spellEnd"/>
      <w:r w:rsidRPr="00637460">
        <w:rPr>
          <w:bCs/>
          <w:color w:val="000000" w:themeColor="text1"/>
          <w:sz w:val="20"/>
        </w:rPr>
        <w:t xml:space="preserve"> М.В. РОЛЬ СОБСТВЕННОГО И ЗАЕМНОГО ФИНАНСИРОВАНИЯ В ФОРМИРОВАНИИ РОССИЙСКИХ КОМПАНИЙ // Скиф. 2020. </w:t>
      </w:r>
      <w:r w:rsidRPr="00637460">
        <w:rPr>
          <w:bCs/>
          <w:color w:val="000000" w:themeColor="text1"/>
          <w:sz w:val="20"/>
          <w:lang w:val="en-US"/>
        </w:rPr>
        <w:t xml:space="preserve">№4 (44). URL: </w:t>
      </w:r>
      <w:hyperlink r:id="rId102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https://cyberleninka.ru/article/n/rol-sobstvennogo-i-zaemnogo-finansirovaniya-v-formirovanii-rossiyskih-kompaniy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052FD2" w:rsidRPr="00637460" w:rsidRDefault="00052FD2" w:rsidP="00052FD2">
      <w:pPr>
        <w:widowControl/>
        <w:numPr>
          <w:ilvl w:val="0"/>
          <w:numId w:val="31"/>
        </w:numPr>
        <w:tabs>
          <w:tab w:val="left" w:pos="984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А. А. Чередникова СРАВНИТЕЛЬНЫЙ АНАЛИЗ ПОДХОДОВ К СОСТАВЛЕНИЮ ОТЧЕТА О ФИНАНСОВЫХ РЕЗУЛЬТАТАХ И ОТЧЕТА О СОВОКУПНОМ ДОХОДЕ ПО РСБУ И МСФО // Экономика и бизнес: теория и практика. </w:t>
      </w:r>
      <w:r w:rsidRPr="00637460">
        <w:rPr>
          <w:bCs/>
          <w:color w:val="000000" w:themeColor="text1"/>
          <w:sz w:val="20"/>
          <w:lang w:val="en-US"/>
        </w:rPr>
        <w:t xml:space="preserve">2020. №3-2. URL: </w:t>
      </w:r>
      <w:hyperlink r:id="rId103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https://cyberleninka.ru/article/n/sravnitelnyy-analiz-podhodov-k-sostavleniyu-otcheta-o-finansovyh-rezultatah-i-otcheta-o-sovokupnom-dohode-po-rsbu-i-msfo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052FD2" w:rsidRPr="00637460" w:rsidRDefault="00052FD2" w:rsidP="00052FD2">
      <w:pPr>
        <w:widowControl/>
        <w:numPr>
          <w:ilvl w:val="0"/>
          <w:numId w:val="31"/>
        </w:numPr>
        <w:tabs>
          <w:tab w:val="left" w:pos="984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Фролова Вероника Александровна, Бердникова Лейла </w:t>
      </w:r>
      <w:proofErr w:type="spellStart"/>
      <w:r w:rsidRPr="00637460">
        <w:rPr>
          <w:bCs/>
          <w:color w:val="000000" w:themeColor="text1"/>
          <w:sz w:val="20"/>
        </w:rPr>
        <w:t>Фархадовна</w:t>
      </w:r>
      <w:proofErr w:type="spellEnd"/>
      <w:r w:rsidRPr="00637460">
        <w:rPr>
          <w:bCs/>
          <w:color w:val="000000" w:themeColor="text1"/>
          <w:sz w:val="20"/>
        </w:rPr>
        <w:t xml:space="preserve">, Шнайдер Вероника Викторовна ПОКАЗАТЕЛИ ОТЧЕТА О ФИНАНСОВЫХ РЕЗУЛЬТАТАХ: СУЩНОСТЬ, ЗНАЧЕНИЕ И РОЛЬ В ДЕЯТЕЛЬНОСТИ СОВРЕМЕННОЙ ОРГАНИЗАЦИИ // Научен вектор на </w:t>
      </w:r>
      <w:proofErr w:type="spellStart"/>
      <w:r w:rsidRPr="00637460">
        <w:rPr>
          <w:bCs/>
          <w:color w:val="000000" w:themeColor="text1"/>
          <w:sz w:val="20"/>
        </w:rPr>
        <w:t>Балканите</w:t>
      </w:r>
      <w:proofErr w:type="spellEnd"/>
      <w:r w:rsidRPr="00637460">
        <w:rPr>
          <w:bCs/>
          <w:color w:val="000000" w:themeColor="text1"/>
          <w:sz w:val="20"/>
        </w:rPr>
        <w:t xml:space="preserve">. </w:t>
      </w:r>
      <w:r w:rsidRPr="00637460">
        <w:rPr>
          <w:bCs/>
          <w:color w:val="000000" w:themeColor="text1"/>
          <w:sz w:val="20"/>
          <w:lang w:val="en-US"/>
        </w:rPr>
        <w:t xml:space="preserve">2019. №3 (5). URL: </w:t>
      </w:r>
      <w:hyperlink r:id="rId104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https://cyberleninka.ru/article/n/pokazateli-otcheta-o-finansovyh-rezultatah-suschnost-znachenie-i-rol-v-deyatelnosti-sovremennoy-organizatsii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052FD2" w:rsidRPr="00637460" w:rsidRDefault="00052FD2" w:rsidP="00052FD2">
      <w:pPr>
        <w:widowControl/>
        <w:numPr>
          <w:ilvl w:val="0"/>
          <w:numId w:val="31"/>
        </w:numPr>
        <w:tabs>
          <w:tab w:val="left" w:pos="984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Оксанич</w:t>
      </w:r>
      <w:proofErr w:type="spellEnd"/>
      <w:r w:rsidRPr="00637460">
        <w:rPr>
          <w:bCs/>
          <w:color w:val="000000" w:themeColor="text1"/>
          <w:sz w:val="20"/>
        </w:rPr>
        <w:t xml:space="preserve"> Е.А., </w:t>
      </w:r>
      <w:proofErr w:type="spellStart"/>
      <w:r w:rsidRPr="00637460">
        <w:rPr>
          <w:bCs/>
          <w:color w:val="000000" w:themeColor="text1"/>
          <w:sz w:val="20"/>
        </w:rPr>
        <w:t>Гатальская</w:t>
      </w:r>
      <w:proofErr w:type="spellEnd"/>
      <w:r w:rsidRPr="00637460">
        <w:rPr>
          <w:bCs/>
          <w:color w:val="000000" w:themeColor="text1"/>
          <w:sz w:val="20"/>
        </w:rPr>
        <w:t xml:space="preserve"> Ю.Ю. СОПОСТАВЛЕНИЕ ОТЧЕТА О ФИНАНСОВЫХ РЕЗУЛЬТАТАХ, ФОРМИРУЕМОГО В СООТВЕТСТВИИ С РСБУ И МСФО // ЕГИ. 2019. </w:t>
      </w:r>
      <w:r w:rsidRPr="00637460">
        <w:rPr>
          <w:bCs/>
          <w:color w:val="000000" w:themeColor="text1"/>
          <w:sz w:val="20"/>
          <w:lang w:val="en-US"/>
        </w:rPr>
        <w:t xml:space="preserve">№24 (2). URL: </w:t>
      </w:r>
      <w:hyperlink r:id="rId105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https://cyberleninka.ru/article/n/sopostavlenie-otcheta-o-finansovyh-rezultatah-formiruemogo-v-sootvetstvii-s-rsbu-i-msfo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052FD2" w:rsidRPr="00637460" w:rsidRDefault="00052FD2" w:rsidP="00052FD2">
      <w:pPr>
        <w:pStyle w:val="10"/>
        <w:tabs>
          <w:tab w:val="right" w:leader="dot" w:pos="9600"/>
        </w:tabs>
        <w:ind w:firstLine="709"/>
        <w:rPr>
          <w:rFonts w:ascii="Times New Roman" w:hAnsi="Times New Roman"/>
          <w:b/>
          <w:color w:val="000000" w:themeColor="text1"/>
        </w:rPr>
      </w:pPr>
    </w:p>
    <w:p w:rsidR="00052FD2" w:rsidRPr="00637460" w:rsidRDefault="000D6293" w:rsidP="00052FD2">
      <w:pPr>
        <w:pStyle w:val="10"/>
        <w:tabs>
          <w:tab w:val="right" w:leader="dot" w:pos="9600"/>
        </w:tabs>
        <w:ind w:firstLine="709"/>
        <w:rPr>
          <w:rFonts w:ascii="Times New Roman" w:hAnsi="Times New Roman"/>
          <w:b/>
          <w:color w:val="000000" w:themeColor="text1"/>
        </w:rPr>
      </w:pPr>
      <w:r>
        <w:rPr>
          <w:rFonts w:ascii="Times New Roman" w:hAnsi="Times New Roman"/>
          <w:b/>
          <w:color w:val="000000" w:themeColor="text1"/>
        </w:rPr>
        <w:t>7</w:t>
      </w:r>
      <w:r w:rsidR="00052FD2" w:rsidRPr="00637460">
        <w:rPr>
          <w:rFonts w:ascii="Times New Roman" w:hAnsi="Times New Roman"/>
          <w:b/>
          <w:color w:val="000000" w:themeColor="text1"/>
        </w:rPr>
        <w:t>. Учебно-методическое и информационное обеспечение дисциплины</w:t>
      </w:r>
    </w:p>
    <w:p w:rsidR="00052FD2" w:rsidRPr="00637460" w:rsidRDefault="000D6293" w:rsidP="00052FD2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  <w:r>
        <w:rPr>
          <w:b/>
          <w:color w:val="000000" w:themeColor="text1"/>
          <w:sz w:val="20"/>
        </w:rPr>
        <w:t>7</w:t>
      </w:r>
      <w:r w:rsidR="00052FD2" w:rsidRPr="00637460">
        <w:rPr>
          <w:b/>
          <w:color w:val="000000" w:themeColor="text1"/>
          <w:sz w:val="20"/>
        </w:rPr>
        <w:t xml:space="preserve">.1. Рекомендуемая литература </w:t>
      </w:r>
    </w:p>
    <w:p w:rsidR="00052FD2" w:rsidRPr="00637460" w:rsidRDefault="00052FD2" w:rsidP="00052FD2">
      <w:pPr>
        <w:widowControl/>
        <w:tabs>
          <w:tab w:val="left" w:pos="900"/>
          <w:tab w:val="left" w:pos="1080"/>
          <w:tab w:val="left" w:pos="1134"/>
        </w:tabs>
        <w:suppressAutoHyphens/>
        <w:snapToGrid/>
        <w:spacing w:before="0" w:after="0"/>
        <w:ind w:firstLine="709"/>
        <w:contextualSpacing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Нормативные правовые акты</w:t>
      </w:r>
    </w:p>
    <w:p w:rsidR="00052FD2" w:rsidRPr="00637460" w:rsidRDefault="00052FD2" w:rsidP="00052FD2">
      <w:pPr>
        <w:pStyle w:val="aff8"/>
        <w:widowControl/>
        <w:numPr>
          <w:ilvl w:val="0"/>
          <w:numId w:val="33"/>
        </w:numPr>
        <w:tabs>
          <w:tab w:val="left" w:pos="900"/>
          <w:tab w:val="left" w:pos="1080"/>
          <w:tab w:val="left" w:pos="1134"/>
          <w:tab w:val="left" w:pos="1440"/>
        </w:tabs>
        <w:snapToGrid/>
        <w:spacing w:before="0" w:after="0"/>
        <w:ind w:left="0" w:firstLine="709"/>
        <w:contextualSpacing/>
        <w:jc w:val="both"/>
        <w:rPr>
          <w:b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Бюджетный кодекс Российской Федерации [Текст] : от 31 июля 1998 г. № 145-ФЗ (ред. от 03.07.2016 г.) // СЗ РФ. – 1998. – № 31. – Ст. 3823.</w:t>
      </w:r>
    </w:p>
    <w:p w:rsidR="00052FD2" w:rsidRPr="00637460" w:rsidRDefault="00052FD2" w:rsidP="00052FD2">
      <w:pPr>
        <w:pStyle w:val="aff8"/>
        <w:widowControl/>
        <w:numPr>
          <w:ilvl w:val="0"/>
          <w:numId w:val="33"/>
        </w:numPr>
        <w:tabs>
          <w:tab w:val="left" w:pos="900"/>
          <w:tab w:val="left" w:pos="1080"/>
          <w:tab w:val="left" w:pos="1134"/>
          <w:tab w:val="left" w:pos="1440"/>
        </w:tabs>
        <w:snapToGrid/>
        <w:spacing w:before="0" w:after="0"/>
        <w:ind w:left="0" w:firstLine="709"/>
        <w:contextualSpacing/>
        <w:jc w:val="both"/>
        <w:rPr>
          <w:b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Гражданский кодекс Российской Федерации (часть I) [Текст] : кодекс от 30 ноября 1994 г. № 51-ФЗ (ред. от 03.07.2016) // СЗ РФ. – 1994. – № 32. – Ст. 3301.</w:t>
      </w:r>
    </w:p>
    <w:p w:rsidR="00052FD2" w:rsidRPr="00637460" w:rsidRDefault="00052FD2" w:rsidP="00052FD2">
      <w:pPr>
        <w:pStyle w:val="aff8"/>
        <w:widowControl/>
        <w:numPr>
          <w:ilvl w:val="0"/>
          <w:numId w:val="33"/>
        </w:numPr>
        <w:tabs>
          <w:tab w:val="left" w:pos="900"/>
          <w:tab w:val="left" w:pos="1080"/>
          <w:tab w:val="left" w:pos="1134"/>
          <w:tab w:val="left" w:pos="1440"/>
        </w:tabs>
        <w:snapToGrid/>
        <w:spacing w:before="0" w:after="0"/>
        <w:ind w:left="0" w:firstLine="709"/>
        <w:jc w:val="both"/>
        <w:rPr>
          <w:b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Гражданский кодекс Российской Федерации (часть II) от 26 января 1996 г.  № 14-ФЗ (ред. от 23.05.2016 г.) // СЗ РФ. – 1996. – № 5. – Ст. 410.</w:t>
      </w:r>
    </w:p>
    <w:p w:rsidR="00052FD2" w:rsidRPr="00637460" w:rsidRDefault="00052FD2" w:rsidP="00052FD2">
      <w:pPr>
        <w:pStyle w:val="aff8"/>
        <w:widowControl/>
        <w:numPr>
          <w:ilvl w:val="0"/>
          <w:numId w:val="33"/>
        </w:numPr>
        <w:tabs>
          <w:tab w:val="left" w:pos="900"/>
          <w:tab w:val="left" w:pos="1080"/>
          <w:tab w:val="left" w:pos="1134"/>
          <w:tab w:val="left" w:pos="1440"/>
        </w:tabs>
        <w:snapToGrid/>
        <w:spacing w:before="0" w:after="0"/>
        <w:ind w:left="0" w:firstLine="709"/>
        <w:jc w:val="both"/>
        <w:rPr>
          <w:b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Трудовой кодекс Российской Федерации [Текст] : от 30 декабря 2001г. №197-ФЗ (ред. от 03.07.2016 г.) // СЗ РФ. – 2002. – № 1 (1 ч.). – Ст. 3.</w:t>
      </w:r>
    </w:p>
    <w:p w:rsidR="00052FD2" w:rsidRPr="00637460" w:rsidRDefault="00052FD2" w:rsidP="00052FD2">
      <w:pPr>
        <w:pStyle w:val="aff8"/>
        <w:widowControl/>
        <w:numPr>
          <w:ilvl w:val="0"/>
          <w:numId w:val="33"/>
        </w:numPr>
        <w:tabs>
          <w:tab w:val="left" w:pos="900"/>
          <w:tab w:val="left" w:pos="1080"/>
          <w:tab w:val="left" w:pos="1134"/>
          <w:tab w:val="left" w:pos="1440"/>
        </w:tabs>
        <w:snapToGrid/>
        <w:spacing w:before="0" w:after="0"/>
        <w:ind w:left="0" w:firstLine="709"/>
        <w:jc w:val="both"/>
        <w:rPr>
          <w:b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Налоговый кодекс Российской Федерации (часть 1) [Текст] : от 31 июля 1998 г. № 146-ФЗ (ред. от 23.05.2016 г.) // СЗ РФ. – 1998. – № 31. – Ст. 3824.</w:t>
      </w:r>
    </w:p>
    <w:p w:rsidR="00052FD2" w:rsidRPr="00637460" w:rsidRDefault="00052FD2" w:rsidP="00052FD2">
      <w:pPr>
        <w:pStyle w:val="aff8"/>
        <w:widowControl/>
        <w:numPr>
          <w:ilvl w:val="0"/>
          <w:numId w:val="33"/>
        </w:numPr>
        <w:tabs>
          <w:tab w:val="left" w:pos="900"/>
          <w:tab w:val="left" w:pos="1080"/>
          <w:tab w:val="left" w:pos="1134"/>
          <w:tab w:val="left" w:pos="1440"/>
        </w:tabs>
        <w:snapToGrid/>
        <w:spacing w:before="0" w:after="0"/>
        <w:ind w:left="0" w:firstLine="709"/>
        <w:jc w:val="both"/>
        <w:rPr>
          <w:b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Налоговый кодекс Российской Федерации (часть II) от 05 августа 2000 г. № 117-ФЗ (ред. от 23.05.2016) // СЗ РФ. – 2000. - № 32. - Ст. 3340.</w:t>
      </w:r>
    </w:p>
    <w:p w:rsidR="00052FD2" w:rsidRPr="00637460" w:rsidRDefault="00052FD2" w:rsidP="00052FD2">
      <w:pPr>
        <w:pStyle w:val="aff8"/>
        <w:widowControl/>
        <w:numPr>
          <w:ilvl w:val="0"/>
          <w:numId w:val="33"/>
        </w:numPr>
        <w:tabs>
          <w:tab w:val="left" w:pos="900"/>
          <w:tab w:val="left" w:pos="1080"/>
          <w:tab w:val="left" w:pos="1134"/>
          <w:tab w:val="left" w:pos="1440"/>
        </w:tabs>
        <w:snapToGrid/>
        <w:spacing w:before="0" w:after="0"/>
        <w:ind w:left="0" w:firstLine="709"/>
        <w:jc w:val="both"/>
        <w:rPr>
          <w:b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lastRenderedPageBreak/>
        <w:t xml:space="preserve">О бухгалтерском учете [Текст] : </w:t>
      </w:r>
      <w:proofErr w:type="spellStart"/>
      <w:r w:rsidRPr="00637460">
        <w:rPr>
          <w:color w:val="000000" w:themeColor="text1"/>
          <w:sz w:val="20"/>
        </w:rPr>
        <w:t>Федер</w:t>
      </w:r>
      <w:proofErr w:type="spellEnd"/>
      <w:r w:rsidRPr="00637460">
        <w:rPr>
          <w:color w:val="000000" w:themeColor="text1"/>
          <w:sz w:val="20"/>
        </w:rPr>
        <w:t>. закон от 06 декабря 2011 г. № 402-ФЗ (ред. от 23.05.2016) // Собр. законодательства Рос. Федерации. - 2011. - № 50. - Ст. 7344.</w:t>
      </w:r>
    </w:p>
    <w:p w:rsidR="00052FD2" w:rsidRPr="00637460" w:rsidRDefault="00052FD2" w:rsidP="00052FD2">
      <w:pPr>
        <w:pStyle w:val="aff8"/>
        <w:widowControl/>
        <w:numPr>
          <w:ilvl w:val="0"/>
          <w:numId w:val="33"/>
        </w:numPr>
        <w:tabs>
          <w:tab w:val="left" w:pos="900"/>
          <w:tab w:val="left" w:pos="1080"/>
          <w:tab w:val="left" w:pos="1134"/>
          <w:tab w:val="left" w:pos="1440"/>
        </w:tabs>
        <w:snapToGrid/>
        <w:spacing w:before="0" w:after="0"/>
        <w:ind w:left="0" w:firstLine="709"/>
        <w:jc w:val="both"/>
        <w:rPr>
          <w:b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О рынке ценных бумаг [Текст] : </w:t>
      </w:r>
      <w:proofErr w:type="spellStart"/>
      <w:r w:rsidRPr="00637460">
        <w:rPr>
          <w:color w:val="000000" w:themeColor="text1"/>
          <w:sz w:val="20"/>
        </w:rPr>
        <w:t>Федер</w:t>
      </w:r>
      <w:proofErr w:type="spellEnd"/>
      <w:r w:rsidRPr="00637460">
        <w:rPr>
          <w:color w:val="000000" w:themeColor="text1"/>
          <w:sz w:val="20"/>
        </w:rPr>
        <w:t>. закон от 22 апреля 1996 г. № 39-ФЗ (ред. от 03.07.2016) // Собр. законодательства Рос. Федерации. - 1996. - № 17. - Ст. 1918.</w:t>
      </w:r>
    </w:p>
    <w:p w:rsidR="00052FD2" w:rsidRPr="00637460" w:rsidRDefault="00052FD2" w:rsidP="00052FD2">
      <w:pPr>
        <w:pStyle w:val="aff8"/>
        <w:widowControl/>
        <w:numPr>
          <w:ilvl w:val="0"/>
          <w:numId w:val="33"/>
        </w:numPr>
        <w:tabs>
          <w:tab w:val="left" w:pos="900"/>
          <w:tab w:val="left" w:pos="1080"/>
          <w:tab w:val="left" w:pos="1134"/>
          <w:tab w:val="left" w:pos="1440"/>
        </w:tabs>
        <w:snapToGrid/>
        <w:spacing w:before="0" w:after="0"/>
        <w:ind w:left="0" w:firstLine="709"/>
        <w:jc w:val="both"/>
        <w:rPr>
          <w:b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О валютном регулировании и валютном контроле [Текст] : </w:t>
      </w:r>
      <w:proofErr w:type="spellStart"/>
      <w:r w:rsidRPr="00637460">
        <w:rPr>
          <w:color w:val="000000" w:themeColor="text1"/>
          <w:sz w:val="20"/>
        </w:rPr>
        <w:t>Федер</w:t>
      </w:r>
      <w:proofErr w:type="spellEnd"/>
      <w:r w:rsidRPr="00637460">
        <w:rPr>
          <w:color w:val="000000" w:themeColor="text1"/>
          <w:sz w:val="20"/>
        </w:rPr>
        <w:t>. закон от 10 декабря 2003 г. № 173-ФЗ (в ред. от 03.07.2016) // Собр. законодательства Рос. Федерации. – 2003. - № 50. - Ст. 4859.</w:t>
      </w:r>
    </w:p>
    <w:p w:rsidR="00052FD2" w:rsidRPr="00637460" w:rsidRDefault="00052FD2" w:rsidP="00052FD2">
      <w:pPr>
        <w:pStyle w:val="aff8"/>
        <w:widowControl/>
        <w:numPr>
          <w:ilvl w:val="0"/>
          <w:numId w:val="33"/>
        </w:numPr>
        <w:tabs>
          <w:tab w:val="left" w:pos="900"/>
          <w:tab w:val="left" w:pos="1080"/>
          <w:tab w:val="left" w:pos="1134"/>
          <w:tab w:val="left" w:pos="1440"/>
        </w:tabs>
        <w:snapToGrid/>
        <w:spacing w:before="0" w:after="0"/>
        <w:ind w:left="0" w:firstLine="709"/>
        <w:jc w:val="both"/>
        <w:rPr>
          <w:b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Об утверждении Плана счетов бухгалтерского учета финансово-хозяйственной деятельности организаций и инструкции по его применению [Текст] : Приказ Минфина РФ от 31 октября 2000 г. № 94н (ред. от 08.11.2010) // Экономика и жизнь. - 2000. - № 46. </w:t>
      </w:r>
    </w:p>
    <w:p w:rsidR="00052FD2" w:rsidRPr="00637460" w:rsidRDefault="00052FD2" w:rsidP="00052FD2">
      <w:pPr>
        <w:pStyle w:val="aff8"/>
        <w:widowControl/>
        <w:numPr>
          <w:ilvl w:val="0"/>
          <w:numId w:val="33"/>
        </w:numPr>
        <w:tabs>
          <w:tab w:val="left" w:pos="900"/>
          <w:tab w:val="left" w:pos="1080"/>
          <w:tab w:val="left" w:pos="1134"/>
          <w:tab w:val="left" w:pos="1440"/>
        </w:tabs>
        <w:snapToGrid/>
        <w:spacing w:before="0" w:after="0"/>
        <w:ind w:left="0" w:firstLine="709"/>
        <w:jc w:val="both"/>
        <w:rPr>
          <w:b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Об утверждении Положения по ведению бухгалтерского учета и бухгалтерской отчетности в Российской Федерации [Текст] : Приказ Минфина РФ от 29 июля 1998г. № 34н (ред. от 24.12.2010) // Бюллетень нормативных актов федеральных органов исполнительной власти, № 23, 14.09.1998.</w:t>
      </w:r>
    </w:p>
    <w:p w:rsidR="00052FD2" w:rsidRPr="00637460" w:rsidRDefault="00052FD2" w:rsidP="00052FD2">
      <w:pPr>
        <w:widowControl/>
        <w:tabs>
          <w:tab w:val="left" w:pos="1080"/>
        </w:tabs>
        <w:suppressAutoHyphens/>
        <w:snapToGrid/>
        <w:spacing w:before="0" w:after="0"/>
        <w:jc w:val="both"/>
        <w:rPr>
          <w:b/>
          <w:color w:val="000000" w:themeColor="text1"/>
          <w:sz w:val="20"/>
        </w:rPr>
      </w:pPr>
    </w:p>
    <w:p w:rsidR="00052FD2" w:rsidRPr="00637460" w:rsidRDefault="00052FD2" w:rsidP="00052FD2">
      <w:pPr>
        <w:widowControl/>
        <w:tabs>
          <w:tab w:val="left" w:pos="1080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Основная литература</w:t>
      </w:r>
    </w:p>
    <w:p w:rsidR="00494BDF" w:rsidRPr="00494BDF" w:rsidRDefault="00494BDF" w:rsidP="00494BDF">
      <w:pPr>
        <w:pStyle w:val="afffc"/>
        <w:numPr>
          <w:ilvl w:val="0"/>
          <w:numId w:val="39"/>
        </w:numPr>
        <w:tabs>
          <w:tab w:val="left" w:pos="1080"/>
        </w:tabs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</w:rPr>
      </w:pPr>
      <w:r w:rsidRPr="00494BDF">
        <w:rPr>
          <w:rFonts w:ascii="Times New Roman" w:hAnsi="Times New Roman"/>
          <w:color w:val="000000" w:themeColor="text1"/>
        </w:rPr>
        <w:t>Прокопьева, Ю.</w:t>
      </w:r>
      <w:r>
        <w:rPr>
          <w:rFonts w:ascii="Times New Roman" w:hAnsi="Times New Roman"/>
          <w:color w:val="000000" w:themeColor="text1"/>
        </w:rPr>
        <w:t xml:space="preserve"> В. Бухгалтерский учет и анализ</w:t>
      </w:r>
      <w:r w:rsidRPr="00494BDF">
        <w:rPr>
          <w:rFonts w:ascii="Times New Roman" w:hAnsi="Times New Roman"/>
          <w:color w:val="000000" w:themeColor="text1"/>
        </w:rPr>
        <w:t xml:space="preserve">: учебное пособие / Ю. В. Прокопьева. — Челябинск: Южно-Уральский институт управления и экономики, 2018. — 259 c. — ISBN 978-5-6040592-3-4. — Текст: электронный // Электронно-библиотечная система IPR BOOKS: [сайт]. — URL: http://www.iprbookshop.ru/81302.html </w:t>
      </w:r>
    </w:p>
    <w:p w:rsidR="00494BDF" w:rsidRPr="00494BDF" w:rsidRDefault="00494BDF" w:rsidP="00494BDF">
      <w:pPr>
        <w:pStyle w:val="afffc"/>
        <w:numPr>
          <w:ilvl w:val="0"/>
          <w:numId w:val="39"/>
        </w:numPr>
        <w:tabs>
          <w:tab w:val="left" w:pos="1080"/>
        </w:tabs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</w:rPr>
      </w:pPr>
      <w:proofErr w:type="spellStart"/>
      <w:r w:rsidRPr="00494BDF">
        <w:rPr>
          <w:rFonts w:ascii="Times New Roman" w:hAnsi="Times New Roman"/>
          <w:color w:val="000000" w:themeColor="text1"/>
        </w:rPr>
        <w:t>Гахова</w:t>
      </w:r>
      <w:proofErr w:type="spellEnd"/>
      <w:r w:rsidRPr="00494BDF">
        <w:rPr>
          <w:rFonts w:ascii="Times New Roman" w:hAnsi="Times New Roman"/>
          <w:color w:val="000000" w:themeColor="text1"/>
        </w:rPr>
        <w:t xml:space="preserve"> М. А. Бухгалтерский учет: учебное пособие / М. А. </w:t>
      </w:r>
      <w:proofErr w:type="spellStart"/>
      <w:r w:rsidRPr="00494BDF">
        <w:rPr>
          <w:rFonts w:ascii="Times New Roman" w:hAnsi="Times New Roman"/>
          <w:color w:val="000000" w:themeColor="text1"/>
        </w:rPr>
        <w:t>Гахова</w:t>
      </w:r>
      <w:proofErr w:type="spellEnd"/>
      <w:r w:rsidRPr="00494BDF">
        <w:rPr>
          <w:rFonts w:ascii="Times New Roman" w:hAnsi="Times New Roman"/>
          <w:color w:val="000000" w:themeColor="text1"/>
        </w:rPr>
        <w:t>. — Саратов: Ай Пи Эр Медиа, 2019. — 311 c. — ISBN 978-5-4486-0782-0. — Текст: электронный // Цифровой образовательный ресурс IPR SMART: [сайт]. — URL: https://www.iprbookshop.ru/83806.html</w:t>
      </w:r>
    </w:p>
    <w:p w:rsidR="00494BDF" w:rsidRPr="00494BDF" w:rsidRDefault="00494BDF" w:rsidP="00494BDF">
      <w:pPr>
        <w:pStyle w:val="afffc"/>
        <w:numPr>
          <w:ilvl w:val="0"/>
          <w:numId w:val="39"/>
        </w:numPr>
        <w:tabs>
          <w:tab w:val="left" w:pos="1080"/>
        </w:tabs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</w:rPr>
      </w:pPr>
      <w:r w:rsidRPr="00494BDF">
        <w:rPr>
          <w:rFonts w:ascii="Times New Roman" w:hAnsi="Times New Roman"/>
          <w:color w:val="000000" w:themeColor="text1"/>
        </w:rPr>
        <w:t xml:space="preserve">Черных А.В. Основы теории бухгалтерского учета. Учет капиталов, финансовых вложений, </w:t>
      </w:r>
    </w:p>
    <w:p w:rsidR="00494BDF" w:rsidRPr="00494BDF" w:rsidRDefault="00494BDF" w:rsidP="00494BDF">
      <w:pPr>
        <w:pStyle w:val="afffc"/>
        <w:tabs>
          <w:tab w:val="left" w:pos="1080"/>
        </w:tabs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</w:rPr>
      </w:pPr>
      <w:r w:rsidRPr="00494BDF">
        <w:rPr>
          <w:rFonts w:ascii="Times New Roman" w:hAnsi="Times New Roman"/>
          <w:color w:val="000000" w:themeColor="text1"/>
        </w:rPr>
        <w:t xml:space="preserve">основных средств. [Электронный ресурс]: рабочий учебник/Черных А.В. - 2022. </w:t>
      </w:r>
      <w:r>
        <w:rPr>
          <w:rFonts w:ascii="Times New Roman" w:hAnsi="Times New Roman"/>
          <w:color w:val="000000" w:themeColor="text1"/>
        </w:rPr>
        <w:t xml:space="preserve">- http://library.roweb.online  </w:t>
      </w:r>
    </w:p>
    <w:p w:rsidR="00494BDF" w:rsidRPr="00494BDF" w:rsidRDefault="00494BDF" w:rsidP="00494BDF">
      <w:pPr>
        <w:pStyle w:val="afffc"/>
        <w:numPr>
          <w:ilvl w:val="0"/>
          <w:numId w:val="39"/>
        </w:numPr>
        <w:tabs>
          <w:tab w:val="left" w:pos="1080"/>
        </w:tabs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</w:rPr>
      </w:pPr>
      <w:r w:rsidRPr="00494BDF">
        <w:rPr>
          <w:rFonts w:ascii="Times New Roman" w:hAnsi="Times New Roman"/>
          <w:color w:val="000000" w:themeColor="text1"/>
        </w:rPr>
        <w:t xml:space="preserve">Черных А.В. Учет нематериальных активов, материально-производственных запасов, затрат на </w:t>
      </w:r>
    </w:p>
    <w:p w:rsidR="00494BDF" w:rsidRPr="00494BDF" w:rsidRDefault="00494BDF" w:rsidP="00494BDF">
      <w:pPr>
        <w:pStyle w:val="afffc"/>
        <w:tabs>
          <w:tab w:val="left" w:pos="1080"/>
        </w:tabs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</w:rPr>
      </w:pPr>
      <w:r w:rsidRPr="00494BDF">
        <w:rPr>
          <w:rFonts w:ascii="Times New Roman" w:hAnsi="Times New Roman"/>
          <w:color w:val="000000" w:themeColor="text1"/>
        </w:rPr>
        <w:t>производство, готовой продукции.</w:t>
      </w:r>
      <w:r>
        <w:rPr>
          <w:rFonts w:ascii="Times New Roman" w:hAnsi="Times New Roman"/>
          <w:color w:val="000000" w:themeColor="text1"/>
        </w:rPr>
        <w:t xml:space="preserve"> </w:t>
      </w:r>
      <w:r w:rsidRPr="00494BDF">
        <w:rPr>
          <w:rFonts w:ascii="Times New Roman" w:hAnsi="Times New Roman"/>
          <w:color w:val="000000" w:themeColor="text1"/>
        </w:rPr>
        <w:t>[Электро</w:t>
      </w:r>
      <w:r>
        <w:rPr>
          <w:rFonts w:ascii="Times New Roman" w:hAnsi="Times New Roman"/>
          <w:color w:val="000000" w:themeColor="text1"/>
        </w:rPr>
        <w:t xml:space="preserve">нный ресурс]: рабочий учебник/ </w:t>
      </w:r>
      <w:r w:rsidRPr="00494BDF">
        <w:rPr>
          <w:rFonts w:ascii="Times New Roman" w:hAnsi="Times New Roman"/>
          <w:color w:val="000000" w:themeColor="text1"/>
        </w:rPr>
        <w:t xml:space="preserve">Черных А.В. - 2022. - http://library.roweb.online  </w:t>
      </w:r>
    </w:p>
    <w:p w:rsidR="00494BDF" w:rsidRDefault="00494BDF" w:rsidP="00494BDF">
      <w:pPr>
        <w:widowControl/>
        <w:tabs>
          <w:tab w:val="left" w:pos="1080"/>
        </w:tabs>
        <w:suppressAutoHyphens/>
        <w:snapToGrid/>
        <w:spacing w:before="0" w:after="0"/>
        <w:ind w:firstLine="709"/>
        <w:jc w:val="both"/>
        <w:rPr>
          <w:color w:val="000000" w:themeColor="text1"/>
          <w:sz w:val="20"/>
        </w:rPr>
      </w:pPr>
    </w:p>
    <w:p w:rsidR="00052FD2" w:rsidRPr="00637460" w:rsidRDefault="00052FD2" w:rsidP="00494BDF">
      <w:pPr>
        <w:widowControl/>
        <w:tabs>
          <w:tab w:val="left" w:pos="1080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Дополнительная литература</w:t>
      </w:r>
    </w:p>
    <w:p w:rsidR="00494BDF" w:rsidRPr="00494BDF" w:rsidRDefault="00494BDF" w:rsidP="00494BDF">
      <w:pPr>
        <w:pStyle w:val="afffc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/>
          <w:color w:val="000000" w:themeColor="text1"/>
        </w:rPr>
      </w:pPr>
      <w:proofErr w:type="spellStart"/>
      <w:r w:rsidRPr="00494BDF">
        <w:rPr>
          <w:rFonts w:ascii="Times New Roman" w:hAnsi="Times New Roman"/>
          <w:color w:val="000000" w:themeColor="text1"/>
        </w:rPr>
        <w:t>Кармокова</w:t>
      </w:r>
      <w:proofErr w:type="spellEnd"/>
      <w:r w:rsidRPr="00494BDF">
        <w:rPr>
          <w:rFonts w:ascii="Times New Roman" w:hAnsi="Times New Roman"/>
          <w:color w:val="000000" w:themeColor="text1"/>
        </w:rPr>
        <w:t xml:space="preserve"> К.И. Бухгалтерский учет и анализ [Электронный ресурс]: учебное пособие / К.И. </w:t>
      </w:r>
      <w:proofErr w:type="spellStart"/>
      <w:r w:rsidRPr="00494BDF">
        <w:rPr>
          <w:rFonts w:ascii="Times New Roman" w:hAnsi="Times New Roman"/>
          <w:color w:val="000000" w:themeColor="text1"/>
        </w:rPr>
        <w:t>Кармокова</w:t>
      </w:r>
      <w:proofErr w:type="spellEnd"/>
      <w:r w:rsidRPr="00494BDF">
        <w:rPr>
          <w:rFonts w:ascii="Times New Roman" w:hAnsi="Times New Roman"/>
          <w:color w:val="000000" w:themeColor="text1"/>
        </w:rPr>
        <w:t xml:space="preserve">, В.С. </w:t>
      </w:r>
      <w:proofErr w:type="spellStart"/>
      <w:r w:rsidRPr="00494BDF">
        <w:rPr>
          <w:rFonts w:ascii="Times New Roman" w:hAnsi="Times New Roman"/>
          <w:color w:val="000000" w:themeColor="text1"/>
        </w:rPr>
        <w:t>Канхва</w:t>
      </w:r>
      <w:proofErr w:type="spellEnd"/>
      <w:r w:rsidRPr="00494BDF">
        <w:rPr>
          <w:rFonts w:ascii="Times New Roman" w:hAnsi="Times New Roman"/>
          <w:color w:val="000000" w:themeColor="text1"/>
        </w:rPr>
        <w:t>. — Электрон. текстовые данные. — М.: Московский государственный строительный университет, ЭБС АСВ, 2016. — 232 c. — 978-5-7264-1422-5. — Режим доступа: http://www.iprbookshop.ru/62612</w:t>
      </w:r>
    </w:p>
    <w:p w:rsidR="00494BDF" w:rsidRPr="00494BDF" w:rsidRDefault="00494BDF" w:rsidP="00494BDF">
      <w:pPr>
        <w:pStyle w:val="afffc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/>
          <w:color w:val="000000" w:themeColor="text1"/>
        </w:rPr>
      </w:pPr>
      <w:proofErr w:type="spellStart"/>
      <w:r w:rsidRPr="00494BDF">
        <w:rPr>
          <w:rFonts w:ascii="Times New Roman" w:hAnsi="Times New Roman"/>
          <w:color w:val="000000" w:themeColor="text1"/>
        </w:rPr>
        <w:t>Шкурина</w:t>
      </w:r>
      <w:proofErr w:type="spellEnd"/>
      <w:r w:rsidRPr="00494BDF">
        <w:rPr>
          <w:rFonts w:ascii="Times New Roman" w:hAnsi="Times New Roman"/>
          <w:color w:val="000000" w:themeColor="text1"/>
        </w:rPr>
        <w:t xml:space="preserve"> А.М. Бухгалтерский учет и анализ [Электронный ресурс]: курс лекций / А.М. </w:t>
      </w:r>
      <w:proofErr w:type="spellStart"/>
      <w:r w:rsidRPr="00494BDF">
        <w:rPr>
          <w:rFonts w:ascii="Times New Roman" w:hAnsi="Times New Roman"/>
          <w:color w:val="000000" w:themeColor="text1"/>
        </w:rPr>
        <w:t>Шкурина</w:t>
      </w:r>
      <w:proofErr w:type="spellEnd"/>
      <w:r w:rsidRPr="00494BDF">
        <w:rPr>
          <w:rFonts w:ascii="Times New Roman" w:hAnsi="Times New Roman"/>
          <w:color w:val="000000" w:themeColor="text1"/>
        </w:rPr>
        <w:t>. — Электрон. текстовые данные. — Новосибирск: Новосибирский государственный архитектурно-строительный университет (</w:t>
      </w:r>
      <w:proofErr w:type="spellStart"/>
      <w:r w:rsidRPr="00494BDF">
        <w:rPr>
          <w:rFonts w:ascii="Times New Roman" w:hAnsi="Times New Roman"/>
          <w:color w:val="000000" w:themeColor="text1"/>
        </w:rPr>
        <w:t>Сибстрин</w:t>
      </w:r>
      <w:proofErr w:type="spellEnd"/>
      <w:r w:rsidRPr="00494BDF">
        <w:rPr>
          <w:rFonts w:ascii="Times New Roman" w:hAnsi="Times New Roman"/>
          <w:color w:val="000000" w:themeColor="text1"/>
        </w:rPr>
        <w:t>), ЭБС АСВ, 2015. — 97 c. — 978-5-7795-0754-7. — Режим доступа: http://www.iprbookshop.ru/68750</w:t>
      </w:r>
    </w:p>
    <w:p w:rsidR="00052FD2" w:rsidRPr="00494BDF" w:rsidRDefault="00052FD2" w:rsidP="00494BDF">
      <w:pPr>
        <w:widowControl/>
        <w:snapToGrid/>
        <w:spacing w:before="0" w:after="0"/>
        <w:ind w:firstLine="680"/>
        <w:jc w:val="both"/>
        <w:rPr>
          <w:b/>
          <w:color w:val="000000" w:themeColor="text1"/>
          <w:sz w:val="20"/>
        </w:rPr>
      </w:pPr>
    </w:p>
    <w:p w:rsidR="00052FD2" w:rsidRPr="00637460" w:rsidRDefault="000D6293" w:rsidP="00052FD2">
      <w:pPr>
        <w:widowControl/>
        <w:tabs>
          <w:tab w:val="left" w:pos="1080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>
        <w:rPr>
          <w:b/>
          <w:color w:val="000000" w:themeColor="text1"/>
          <w:sz w:val="20"/>
        </w:rPr>
        <w:t>7</w:t>
      </w:r>
      <w:r w:rsidR="00052FD2" w:rsidRPr="00637460">
        <w:rPr>
          <w:b/>
          <w:color w:val="000000" w:themeColor="text1"/>
          <w:sz w:val="20"/>
        </w:rPr>
        <w:t>.2. Ресурсы информационно-телекоммуникационной сети «Интернет»</w:t>
      </w:r>
    </w:p>
    <w:p w:rsidR="00052FD2" w:rsidRPr="00637460" w:rsidRDefault="00052FD2" w:rsidP="00052FD2">
      <w:pPr>
        <w:widowControl/>
        <w:tabs>
          <w:tab w:val="left" w:pos="1080"/>
        </w:tabs>
        <w:suppressAutoHyphens/>
        <w:snapToGrid/>
        <w:spacing w:before="0" w:after="0"/>
        <w:ind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1. </w:t>
      </w:r>
      <w:hyperlink r:id="rId106" w:history="1">
        <w:r w:rsidRPr="00637460">
          <w:rPr>
            <w:rStyle w:val="ab"/>
            <w:bCs/>
            <w:color w:val="000000" w:themeColor="text1"/>
            <w:sz w:val="20"/>
          </w:rPr>
          <w:t>http://www.buhgalteria.ru</w:t>
        </w:r>
      </w:hyperlink>
    </w:p>
    <w:p w:rsidR="00052FD2" w:rsidRPr="00637460" w:rsidRDefault="007E4BAB" w:rsidP="00052FD2">
      <w:pPr>
        <w:widowControl/>
        <w:tabs>
          <w:tab w:val="left" w:pos="1080"/>
        </w:tabs>
        <w:suppressAutoHyphens/>
        <w:snapToGrid/>
        <w:spacing w:before="0" w:after="0"/>
        <w:ind w:firstLine="709"/>
        <w:jc w:val="both"/>
        <w:rPr>
          <w:bCs/>
          <w:color w:val="000000" w:themeColor="text1"/>
          <w:sz w:val="20"/>
        </w:rPr>
      </w:pPr>
      <w:r>
        <w:rPr>
          <w:bCs/>
          <w:color w:val="000000" w:themeColor="text1"/>
          <w:sz w:val="20"/>
        </w:rPr>
        <w:t>2</w:t>
      </w:r>
      <w:r w:rsidR="00052FD2" w:rsidRPr="00637460">
        <w:rPr>
          <w:bCs/>
          <w:color w:val="000000" w:themeColor="text1"/>
          <w:sz w:val="20"/>
        </w:rPr>
        <w:t xml:space="preserve">. </w:t>
      </w:r>
      <w:hyperlink r:id="rId107" w:history="1">
        <w:r w:rsidR="00052FD2" w:rsidRPr="00637460">
          <w:rPr>
            <w:rStyle w:val="ab"/>
            <w:bCs/>
            <w:color w:val="000000" w:themeColor="text1"/>
            <w:sz w:val="20"/>
          </w:rPr>
          <w:t>http://www.gaap.ru</w:t>
        </w:r>
      </w:hyperlink>
    </w:p>
    <w:p w:rsidR="00052FD2" w:rsidRPr="00637460" w:rsidRDefault="007E4BAB" w:rsidP="00052FD2">
      <w:pPr>
        <w:widowControl/>
        <w:tabs>
          <w:tab w:val="left" w:pos="1080"/>
        </w:tabs>
        <w:suppressAutoHyphens/>
        <w:snapToGrid/>
        <w:spacing w:before="0" w:after="0"/>
        <w:ind w:firstLine="709"/>
        <w:jc w:val="both"/>
        <w:rPr>
          <w:bCs/>
          <w:color w:val="000000" w:themeColor="text1"/>
          <w:sz w:val="20"/>
        </w:rPr>
      </w:pPr>
      <w:r>
        <w:rPr>
          <w:bCs/>
          <w:color w:val="000000" w:themeColor="text1"/>
          <w:sz w:val="20"/>
        </w:rPr>
        <w:t>3</w:t>
      </w:r>
      <w:r w:rsidR="00052FD2" w:rsidRPr="00637460">
        <w:rPr>
          <w:bCs/>
          <w:color w:val="000000" w:themeColor="text1"/>
          <w:sz w:val="20"/>
        </w:rPr>
        <w:t xml:space="preserve">. </w:t>
      </w:r>
      <w:hyperlink r:id="rId108" w:history="1">
        <w:r w:rsidR="00052FD2" w:rsidRPr="00637460">
          <w:rPr>
            <w:rStyle w:val="ab"/>
            <w:bCs/>
            <w:color w:val="000000" w:themeColor="text1"/>
            <w:sz w:val="20"/>
          </w:rPr>
          <w:t>http://www.consulting.ru</w:t>
        </w:r>
      </w:hyperlink>
    </w:p>
    <w:p w:rsidR="00052FD2" w:rsidRPr="00637460" w:rsidRDefault="007E4BAB" w:rsidP="00052FD2">
      <w:pPr>
        <w:widowControl/>
        <w:tabs>
          <w:tab w:val="left" w:pos="1080"/>
        </w:tabs>
        <w:suppressAutoHyphens/>
        <w:snapToGrid/>
        <w:spacing w:before="0" w:after="0"/>
        <w:ind w:firstLine="709"/>
        <w:jc w:val="both"/>
        <w:rPr>
          <w:bCs/>
          <w:color w:val="000000" w:themeColor="text1"/>
          <w:sz w:val="20"/>
        </w:rPr>
      </w:pPr>
      <w:r>
        <w:rPr>
          <w:bCs/>
          <w:color w:val="000000" w:themeColor="text1"/>
          <w:sz w:val="20"/>
        </w:rPr>
        <w:t>4</w:t>
      </w:r>
      <w:r w:rsidR="00052FD2" w:rsidRPr="00637460">
        <w:rPr>
          <w:bCs/>
          <w:color w:val="000000" w:themeColor="text1"/>
          <w:sz w:val="20"/>
        </w:rPr>
        <w:t xml:space="preserve">. </w:t>
      </w:r>
      <w:hyperlink r:id="rId109" w:history="1">
        <w:r w:rsidR="00052FD2" w:rsidRPr="00637460">
          <w:rPr>
            <w:rStyle w:val="ab"/>
            <w:bCs/>
            <w:color w:val="000000" w:themeColor="text1"/>
            <w:sz w:val="20"/>
          </w:rPr>
          <w:t>http://www.audit-it.ru</w:t>
        </w:r>
      </w:hyperlink>
    </w:p>
    <w:p w:rsidR="00052FD2" w:rsidRPr="00637460" w:rsidRDefault="007E4BAB" w:rsidP="00052FD2">
      <w:pPr>
        <w:widowControl/>
        <w:tabs>
          <w:tab w:val="left" w:pos="1080"/>
        </w:tabs>
        <w:suppressAutoHyphens/>
        <w:snapToGrid/>
        <w:spacing w:before="0" w:after="0"/>
        <w:ind w:firstLine="709"/>
        <w:jc w:val="both"/>
        <w:rPr>
          <w:bCs/>
          <w:color w:val="000000" w:themeColor="text1"/>
          <w:sz w:val="20"/>
        </w:rPr>
      </w:pPr>
      <w:r>
        <w:rPr>
          <w:bCs/>
          <w:color w:val="000000" w:themeColor="text1"/>
          <w:sz w:val="20"/>
        </w:rPr>
        <w:t>5</w:t>
      </w:r>
      <w:r w:rsidR="00052FD2" w:rsidRPr="00637460">
        <w:rPr>
          <w:bCs/>
          <w:color w:val="000000" w:themeColor="text1"/>
          <w:sz w:val="20"/>
        </w:rPr>
        <w:t xml:space="preserve">. </w:t>
      </w:r>
      <w:hyperlink r:id="rId110" w:history="1">
        <w:r w:rsidR="00052FD2" w:rsidRPr="00637460">
          <w:rPr>
            <w:rStyle w:val="ab"/>
            <w:bCs/>
            <w:color w:val="000000" w:themeColor="text1"/>
            <w:sz w:val="20"/>
          </w:rPr>
          <w:t>http://www.glavbukh.ru/</w:t>
        </w:r>
      </w:hyperlink>
    </w:p>
    <w:p w:rsidR="00052FD2" w:rsidRPr="00637460" w:rsidRDefault="007E4BAB" w:rsidP="00052FD2">
      <w:pPr>
        <w:widowControl/>
        <w:tabs>
          <w:tab w:val="left" w:pos="1080"/>
        </w:tabs>
        <w:suppressAutoHyphens/>
        <w:snapToGrid/>
        <w:spacing w:before="0" w:after="0"/>
        <w:ind w:firstLine="709"/>
        <w:jc w:val="both"/>
        <w:rPr>
          <w:bCs/>
          <w:color w:val="000000" w:themeColor="text1"/>
          <w:sz w:val="20"/>
        </w:rPr>
      </w:pPr>
      <w:r>
        <w:rPr>
          <w:bCs/>
          <w:color w:val="000000" w:themeColor="text1"/>
          <w:sz w:val="20"/>
        </w:rPr>
        <w:t>6</w:t>
      </w:r>
      <w:r w:rsidR="00052FD2" w:rsidRPr="00637460">
        <w:rPr>
          <w:bCs/>
          <w:color w:val="000000" w:themeColor="text1"/>
          <w:sz w:val="20"/>
        </w:rPr>
        <w:t xml:space="preserve">. </w:t>
      </w:r>
      <w:hyperlink r:id="rId111" w:history="1">
        <w:r w:rsidR="00052FD2" w:rsidRPr="00637460">
          <w:rPr>
            <w:rStyle w:val="ab"/>
            <w:bCs/>
            <w:color w:val="000000" w:themeColor="text1"/>
            <w:sz w:val="20"/>
          </w:rPr>
          <w:t>http://www.klerk.ru/</w:t>
        </w:r>
      </w:hyperlink>
    </w:p>
    <w:p w:rsidR="00052FD2" w:rsidRPr="00637460" w:rsidRDefault="007E4BAB" w:rsidP="00052FD2">
      <w:pPr>
        <w:widowControl/>
        <w:tabs>
          <w:tab w:val="left" w:pos="1080"/>
        </w:tabs>
        <w:suppressAutoHyphens/>
        <w:snapToGrid/>
        <w:spacing w:before="0" w:after="0"/>
        <w:ind w:firstLine="709"/>
        <w:jc w:val="both"/>
        <w:rPr>
          <w:bCs/>
          <w:color w:val="000000" w:themeColor="text1"/>
          <w:sz w:val="20"/>
        </w:rPr>
      </w:pPr>
      <w:r>
        <w:rPr>
          <w:bCs/>
          <w:color w:val="000000" w:themeColor="text1"/>
          <w:sz w:val="20"/>
        </w:rPr>
        <w:t>7</w:t>
      </w:r>
      <w:r w:rsidR="00052FD2" w:rsidRPr="00637460">
        <w:rPr>
          <w:bCs/>
          <w:color w:val="000000" w:themeColor="text1"/>
          <w:sz w:val="20"/>
        </w:rPr>
        <w:t xml:space="preserve">. </w:t>
      </w:r>
      <w:hyperlink r:id="rId112" w:history="1">
        <w:r w:rsidR="00052FD2" w:rsidRPr="00637460">
          <w:rPr>
            <w:rStyle w:val="ab"/>
            <w:bCs/>
            <w:color w:val="000000" w:themeColor="text1"/>
            <w:sz w:val="20"/>
          </w:rPr>
          <w:t>http://www.ipbr.org/</w:t>
        </w:r>
      </w:hyperlink>
    </w:p>
    <w:p w:rsidR="00052FD2" w:rsidRPr="00637460" w:rsidRDefault="00052FD2" w:rsidP="00052FD2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</w:p>
    <w:p w:rsidR="00E0640A" w:rsidRDefault="000D6293" w:rsidP="00E0640A">
      <w:pPr>
        <w:spacing w:before="0" w:after="0"/>
        <w:ind w:firstLine="709"/>
        <w:jc w:val="both"/>
        <w:rPr>
          <w:b/>
          <w:sz w:val="20"/>
        </w:rPr>
      </w:pPr>
      <w:r>
        <w:rPr>
          <w:b/>
          <w:sz w:val="20"/>
        </w:rPr>
        <w:t>8</w:t>
      </w:r>
      <w:r w:rsidR="00E0640A">
        <w:rPr>
          <w:b/>
          <w:sz w:val="20"/>
        </w:rPr>
        <w:t>. Материально-техническое обеспечение дисциплины, перечень информационных технологий, используемых при осуществлении образовательного процесса по дисциплине, включая программное обеспечение, современные профессиональные базы данных и информационные справочные системы</w:t>
      </w:r>
    </w:p>
    <w:p w:rsidR="00E0640A" w:rsidRDefault="00E0640A" w:rsidP="00E0640A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Для проведения занятий по дисциплине имеется следующее материально-техническое обеспечение: </w:t>
      </w:r>
    </w:p>
    <w:p w:rsidR="00FB13B5" w:rsidRDefault="00FB13B5" w:rsidP="00E0640A">
      <w:pPr>
        <w:spacing w:before="0" w:after="0"/>
        <w:ind w:firstLine="709"/>
        <w:jc w:val="both"/>
        <w:rPr>
          <w:sz w:val="20"/>
        </w:rPr>
      </w:pPr>
      <w:r w:rsidRPr="00FB13B5">
        <w:rPr>
          <w:sz w:val="20"/>
        </w:rPr>
        <w:t>- учебные аудитории для проведения учебных занятий, оборудованные учебной мебелью и оснащенные оборудованием и техническими средствами обучения с возможностью подключения к сети «Интернет»;</w:t>
      </w:r>
    </w:p>
    <w:p w:rsidR="00E0640A" w:rsidRDefault="00E0640A" w:rsidP="00E0640A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- помещения для самостоятельной работы, оснащенные компьютерной техникой с возможностью подключения к сети «Интернет» и обеспечением доступа к электронной информационно-образовательной среде. </w:t>
      </w:r>
    </w:p>
    <w:p w:rsidR="00052FD2" w:rsidRPr="00637460" w:rsidRDefault="00E0640A" w:rsidP="00E0640A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sz w:val="20"/>
        </w:rPr>
      </w:pPr>
      <w:r>
        <w:rPr>
          <w:sz w:val="20"/>
        </w:rPr>
        <w:t>Программное обеспечение:</w:t>
      </w:r>
    </w:p>
    <w:p w:rsidR="00052FD2" w:rsidRPr="00637460" w:rsidRDefault="00052FD2" w:rsidP="00052FD2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i/>
          <w:sz w:val="20"/>
        </w:rPr>
      </w:pPr>
      <w:r w:rsidRPr="00637460">
        <w:rPr>
          <w:i/>
          <w:sz w:val="20"/>
        </w:rPr>
        <w:t>Лицензионное программное обеспечение (в том числе, отечественного производства):</w:t>
      </w:r>
    </w:p>
    <w:p w:rsidR="00052FD2" w:rsidRPr="00637460" w:rsidRDefault="00052FD2" w:rsidP="00052FD2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Операционная система </w:t>
      </w:r>
      <w:r w:rsidRPr="00637460">
        <w:rPr>
          <w:sz w:val="20"/>
          <w:lang w:val="en-US"/>
        </w:rPr>
        <w:t>Windows</w:t>
      </w:r>
      <w:r w:rsidRPr="00637460">
        <w:rPr>
          <w:sz w:val="20"/>
        </w:rPr>
        <w:t xml:space="preserve"> </w:t>
      </w:r>
      <w:r w:rsidRPr="00637460">
        <w:rPr>
          <w:sz w:val="20"/>
          <w:lang w:val="en-US"/>
        </w:rPr>
        <w:t>Professional</w:t>
      </w:r>
      <w:r w:rsidRPr="00637460">
        <w:rPr>
          <w:sz w:val="20"/>
        </w:rPr>
        <w:t xml:space="preserve"> 10</w:t>
      </w:r>
    </w:p>
    <w:p w:rsidR="00052FD2" w:rsidRPr="00637460" w:rsidRDefault="00052FD2" w:rsidP="00052FD2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ПО браузер – приложение операционной системы, предназначенное для просмотра </w:t>
      </w:r>
      <w:proofErr w:type="spellStart"/>
      <w:r w:rsidRPr="00637460">
        <w:rPr>
          <w:sz w:val="20"/>
        </w:rPr>
        <w:t>Web</w:t>
      </w:r>
      <w:proofErr w:type="spellEnd"/>
      <w:r w:rsidRPr="00637460">
        <w:rPr>
          <w:sz w:val="20"/>
        </w:rPr>
        <w:t>-страниц</w:t>
      </w:r>
    </w:p>
    <w:p w:rsidR="00052FD2" w:rsidRPr="00637460" w:rsidRDefault="00052FD2" w:rsidP="00052FD2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>Платформа проведения аттестационных процедур с использованием каналов связи (отечественное ПО)</w:t>
      </w:r>
    </w:p>
    <w:p w:rsidR="00052FD2" w:rsidRPr="00637460" w:rsidRDefault="00052FD2" w:rsidP="00052FD2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Платформа проведения </w:t>
      </w:r>
      <w:proofErr w:type="spellStart"/>
      <w:r w:rsidRPr="00637460">
        <w:rPr>
          <w:sz w:val="20"/>
        </w:rPr>
        <w:t>вебинаров</w:t>
      </w:r>
      <w:proofErr w:type="spellEnd"/>
      <w:r w:rsidRPr="00637460">
        <w:rPr>
          <w:sz w:val="20"/>
        </w:rPr>
        <w:t xml:space="preserve"> (отечественное ПО)</w:t>
      </w:r>
    </w:p>
    <w:p w:rsidR="00052FD2" w:rsidRPr="00637460" w:rsidRDefault="00052FD2" w:rsidP="00052FD2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Информационная технология. Онлайн тестирование цифровой платформы </w:t>
      </w:r>
      <w:proofErr w:type="spellStart"/>
      <w:r w:rsidRPr="00637460">
        <w:rPr>
          <w:sz w:val="20"/>
        </w:rPr>
        <w:t>Ровеб</w:t>
      </w:r>
      <w:proofErr w:type="spellEnd"/>
      <w:r w:rsidRPr="00637460">
        <w:rPr>
          <w:sz w:val="20"/>
        </w:rPr>
        <w:t xml:space="preserve"> (отечественное ПО)</w:t>
      </w:r>
    </w:p>
    <w:p w:rsidR="00052FD2" w:rsidRPr="00637460" w:rsidRDefault="00052FD2" w:rsidP="00052FD2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lastRenderedPageBreak/>
        <w:t>Электронный информационный ресурс. Экспертный интеллектуальный информационный робот Аттестация асессоров (отечественное ПО)</w:t>
      </w:r>
    </w:p>
    <w:p w:rsidR="00052FD2" w:rsidRPr="00637460" w:rsidRDefault="00052FD2" w:rsidP="00052FD2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>Информационная технология. Аттестационный интеллектуальный информационный робот контроля оригинальности и профессионализма «ИИР КОП» (отечественное ПО)</w:t>
      </w:r>
    </w:p>
    <w:p w:rsidR="00052FD2" w:rsidRPr="00637460" w:rsidRDefault="00052FD2" w:rsidP="00052FD2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i/>
          <w:sz w:val="20"/>
        </w:rPr>
      </w:pPr>
      <w:r w:rsidRPr="00637460">
        <w:rPr>
          <w:sz w:val="20"/>
        </w:rPr>
        <w:t>Электронный информационный ресурс «Личная студия обучающегося» (отечественное ПО)</w:t>
      </w:r>
    </w:p>
    <w:p w:rsidR="00052FD2" w:rsidRPr="00637460" w:rsidRDefault="00052FD2" w:rsidP="00052FD2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i/>
          <w:sz w:val="20"/>
        </w:rPr>
      </w:pPr>
      <w:r w:rsidRPr="00637460">
        <w:rPr>
          <w:i/>
          <w:sz w:val="20"/>
        </w:rPr>
        <w:t>Свободно распространяемое программное обеспечение (в том числе отечественного производства):</w:t>
      </w:r>
    </w:p>
    <w:p w:rsidR="00052FD2" w:rsidRPr="00637460" w:rsidRDefault="00052FD2" w:rsidP="00052FD2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>Мой Офис Веб-редакторы https://edit.myoffice.ru (отечественное ПО)</w:t>
      </w:r>
    </w:p>
    <w:p w:rsidR="00052FD2" w:rsidRPr="00637460" w:rsidRDefault="00052FD2" w:rsidP="00052FD2">
      <w:pPr>
        <w:spacing w:before="0" w:after="0"/>
        <w:ind w:firstLine="709"/>
        <w:rPr>
          <w:sz w:val="20"/>
          <w:lang w:val="en-US"/>
        </w:rPr>
      </w:pPr>
      <w:r w:rsidRPr="00637460">
        <w:rPr>
          <w:sz w:val="20"/>
        </w:rPr>
        <w:t>ПО</w:t>
      </w:r>
      <w:r w:rsidRPr="00637460">
        <w:rPr>
          <w:sz w:val="20"/>
          <w:lang w:val="en-US"/>
        </w:rPr>
        <w:t xml:space="preserve"> OpenOffice.Org Calc. </w:t>
      </w:r>
    </w:p>
    <w:p w:rsidR="00052FD2" w:rsidRPr="00637460" w:rsidRDefault="00E0651B" w:rsidP="00052FD2">
      <w:pPr>
        <w:spacing w:before="0" w:after="0"/>
        <w:ind w:firstLine="709"/>
        <w:rPr>
          <w:sz w:val="20"/>
          <w:lang w:val="en-US"/>
        </w:rPr>
      </w:pPr>
      <w:hyperlink r:id="rId113" w:history="1">
        <w:r w:rsidR="00052FD2" w:rsidRPr="00637460">
          <w:rPr>
            <w:sz w:val="20"/>
            <w:lang w:val="en-US"/>
          </w:rPr>
          <w:t>http://qsp.su/tools/onlinehelp/about_license_gpl_russian.html</w:t>
        </w:r>
      </w:hyperlink>
      <w:r w:rsidR="00052FD2" w:rsidRPr="00637460">
        <w:rPr>
          <w:sz w:val="20"/>
          <w:lang w:val="en-US"/>
        </w:rPr>
        <w:t xml:space="preserve"> </w:t>
      </w:r>
    </w:p>
    <w:p w:rsidR="00052FD2" w:rsidRPr="00637460" w:rsidRDefault="00052FD2" w:rsidP="00052FD2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ПО </w:t>
      </w:r>
      <w:proofErr w:type="spellStart"/>
      <w:r w:rsidRPr="00637460">
        <w:rPr>
          <w:sz w:val="20"/>
        </w:rPr>
        <w:t>OpenOffice.Org.Base</w:t>
      </w:r>
      <w:proofErr w:type="spellEnd"/>
    </w:p>
    <w:p w:rsidR="00052FD2" w:rsidRPr="00637460" w:rsidRDefault="00E0651B" w:rsidP="00052FD2">
      <w:pPr>
        <w:spacing w:before="0" w:after="0"/>
        <w:ind w:firstLine="709"/>
        <w:rPr>
          <w:sz w:val="20"/>
        </w:rPr>
      </w:pPr>
      <w:hyperlink r:id="rId114" w:history="1">
        <w:r w:rsidR="00052FD2" w:rsidRPr="00637460">
          <w:rPr>
            <w:sz w:val="20"/>
          </w:rPr>
          <w:t>http://qsp.su/tools/onlinehelp/about_license_gpl_russian.html</w:t>
        </w:r>
      </w:hyperlink>
    </w:p>
    <w:p w:rsidR="00052FD2" w:rsidRPr="00637460" w:rsidRDefault="00052FD2" w:rsidP="00052FD2">
      <w:pPr>
        <w:spacing w:before="0" w:after="0"/>
        <w:ind w:firstLine="709"/>
        <w:rPr>
          <w:sz w:val="20"/>
          <w:lang w:val="en-US"/>
        </w:rPr>
      </w:pPr>
      <w:r w:rsidRPr="00637460">
        <w:rPr>
          <w:sz w:val="20"/>
        </w:rPr>
        <w:t>ПО</w:t>
      </w:r>
      <w:r w:rsidRPr="00637460">
        <w:rPr>
          <w:sz w:val="20"/>
          <w:lang w:val="en-US"/>
        </w:rPr>
        <w:t xml:space="preserve"> </w:t>
      </w:r>
      <w:proofErr w:type="spellStart"/>
      <w:r w:rsidRPr="00637460">
        <w:rPr>
          <w:sz w:val="20"/>
          <w:lang w:val="en-US"/>
        </w:rPr>
        <w:t>OpenOffice.org.Impress</w:t>
      </w:r>
      <w:proofErr w:type="spellEnd"/>
      <w:r w:rsidRPr="00637460">
        <w:rPr>
          <w:sz w:val="20"/>
          <w:lang w:val="en-US"/>
        </w:rPr>
        <w:t xml:space="preserve"> </w:t>
      </w:r>
    </w:p>
    <w:p w:rsidR="00052FD2" w:rsidRPr="00637460" w:rsidRDefault="00E0651B" w:rsidP="00052FD2">
      <w:pPr>
        <w:spacing w:before="0" w:after="0"/>
        <w:ind w:firstLine="709"/>
        <w:rPr>
          <w:sz w:val="20"/>
          <w:lang w:val="en-US"/>
        </w:rPr>
      </w:pPr>
      <w:hyperlink r:id="rId115" w:history="1">
        <w:r w:rsidR="00052FD2" w:rsidRPr="00637460">
          <w:rPr>
            <w:sz w:val="20"/>
            <w:lang w:val="en-US"/>
          </w:rPr>
          <w:t>http://qsp.su/tools/onlinehelp/about_license_gpl_russian.html</w:t>
        </w:r>
      </w:hyperlink>
      <w:r w:rsidR="00052FD2" w:rsidRPr="00637460">
        <w:rPr>
          <w:sz w:val="20"/>
          <w:lang w:val="en-US"/>
        </w:rPr>
        <w:t xml:space="preserve"> </w:t>
      </w:r>
    </w:p>
    <w:p w:rsidR="00052FD2" w:rsidRPr="00637460" w:rsidRDefault="00052FD2" w:rsidP="00052FD2">
      <w:pPr>
        <w:spacing w:before="0" w:after="0"/>
        <w:ind w:firstLine="709"/>
        <w:rPr>
          <w:sz w:val="20"/>
          <w:lang w:val="en-US"/>
        </w:rPr>
      </w:pPr>
      <w:r w:rsidRPr="00637460">
        <w:rPr>
          <w:sz w:val="20"/>
        </w:rPr>
        <w:t>ПО</w:t>
      </w:r>
      <w:r w:rsidRPr="00637460">
        <w:rPr>
          <w:sz w:val="20"/>
          <w:lang w:val="en-US"/>
        </w:rPr>
        <w:t xml:space="preserve"> OpenOffice.Org Writer </w:t>
      </w:r>
    </w:p>
    <w:p w:rsidR="00052FD2" w:rsidRPr="00637460" w:rsidRDefault="00E0651B" w:rsidP="00052FD2">
      <w:pPr>
        <w:spacing w:before="0" w:after="0"/>
        <w:ind w:firstLine="709"/>
        <w:rPr>
          <w:sz w:val="20"/>
          <w:lang w:val="en-US"/>
        </w:rPr>
      </w:pPr>
      <w:hyperlink r:id="rId116" w:history="1">
        <w:r w:rsidR="00052FD2" w:rsidRPr="00637460">
          <w:rPr>
            <w:sz w:val="20"/>
            <w:lang w:val="en-US"/>
          </w:rPr>
          <w:t>http://qsp.su/tools/onlinehelp/about_license_gpl_russian.html</w:t>
        </w:r>
      </w:hyperlink>
    </w:p>
    <w:p w:rsidR="00052FD2" w:rsidRPr="00637460" w:rsidRDefault="00052FD2" w:rsidP="00052FD2">
      <w:pPr>
        <w:spacing w:before="0" w:after="0"/>
        <w:ind w:firstLine="709"/>
        <w:rPr>
          <w:sz w:val="20"/>
          <w:lang w:val="en-US"/>
        </w:rPr>
      </w:pPr>
      <w:r w:rsidRPr="00637460">
        <w:rPr>
          <w:sz w:val="20"/>
        </w:rPr>
        <w:t>ПО</w:t>
      </w:r>
      <w:r w:rsidRPr="00637460">
        <w:rPr>
          <w:sz w:val="20"/>
          <w:lang w:val="en-US"/>
        </w:rPr>
        <w:t xml:space="preserve"> Open Office.org Draw</w:t>
      </w:r>
    </w:p>
    <w:p w:rsidR="00052FD2" w:rsidRPr="00637460" w:rsidRDefault="00E0651B" w:rsidP="00052FD2">
      <w:pPr>
        <w:spacing w:before="0" w:after="0"/>
        <w:ind w:firstLine="709"/>
        <w:rPr>
          <w:sz w:val="20"/>
          <w:lang w:val="en-US"/>
        </w:rPr>
      </w:pPr>
      <w:hyperlink r:id="rId117" w:history="1">
        <w:r w:rsidR="00052FD2" w:rsidRPr="00637460">
          <w:rPr>
            <w:sz w:val="20"/>
            <w:lang w:val="en-US"/>
          </w:rPr>
          <w:t>http://qsp.su/tools/onlinehelp/about_license_gpl_russian.html</w:t>
        </w:r>
      </w:hyperlink>
    </w:p>
    <w:p w:rsidR="00052FD2" w:rsidRPr="00637460" w:rsidRDefault="00052FD2" w:rsidP="00052FD2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i/>
          <w:sz w:val="20"/>
        </w:rPr>
      </w:pPr>
      <w:r w:rsidRPr="00637460">
        <w:rPr>
          <w:sz w:val="20"/>
        </w:rPr>
        <w:t xml:space="preserve">ПО «Блокнот» - стандартное приложение операционной системы (MS </w:t>
      </w:r>
      <w:proofErr w:type="spellStart"/>
      <w:r w:rsidRPr="00637460">
        <w:rPr>
          <w:sz w:val="20"/>
        </w:rPr>
        <w:t>Windows</w:t>
      </w:r>
      <w:proofErr w:type="spellEnd"/>
      <w:r w:rsidRPr="00637460">
        <w:rPr>
          <w:sz w:val="20"/>
        </w:rPr>
        <w:t xml:space="preserve">, </w:t>
      </w:r>
      <w:proofErr w:type="spellStart"/>
      <w:r w:rsidRPr="00637460">
        <w:rPr>
          <w:sz w:val="20"/>
        </w:rPr>
        <w:t>Android</w:t>
      </w:r>
      <w:proofErr w:type="spellEnd"/>
      <w:r w:rsidRPr="00637460">
        <w:rPr>
          <w:sz w:val="20"/>
        </w:rPr>
        <w:t xml:space="preserve"> и т.д.), предназначенное для работы с текстами;</w:t>
      </w:r>
    </w:p>
    <w:p w:rsidR="00052FD2" w:rsidRPr="00637460" w:rsidRDefault="00052FD2" w:rsidP="00052FD2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i/>
          <w:sz w:val="20"/>
        </w:rPr>
      </w:pPr>
      <w:r w:rsidRPr="00637460">
        <w:rPr>
          <w:i/>
          <w:sz w:val="20"/>
        </w:rPr>
        <w:t>Современные профессиональные базы данных:</w:t>
      </w:r>
    </w:p>
    <w:p w:rsidR="00052FD2" w:rsidRPr="00637460" w:rsidRDefault="00052FD2" w:rsidP="00052FD2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Реестр профессиональных стандартов https://profstandart.rosmintrud.ru/obshchiy-informatsionnyy-blok/natsionalnyy-reestr-professionalnykh-standartov/reestr-professionalnykh-standartov/ </w:t>
      </w:r>
    </w:p>
    <w:p w:rsidR="00052FD2" w:rsidRPr="00637460" w:rsidRDefault="00052FD2" w:rsidP="00052FD2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Реестр студентов/ординаторов/аспирантов/ассистентов-стажеров https://www.mos.ru/karta-moskvicha/services-proverka-grazhdanina-v-reestre-studentov/ </w:t>
      </w:r>
    </w:p>
    <w:p w:rsidR="00052FD2" w:rsidRPr="00637460" w:rsidRDefault="00052FD2" w:rsidP="00052FD2">
      <w:pPr>
        <w:spacing w:before="0" w:after="0"/>
        <w:ind w:firstLine="709"/>
        <w:rPr>
          <w:sz w:val="20"/>
        </w:rPr>
      </w:pPr>
      <w:proofErr w:type="spellStart"/>
      <w:r w:rsidRPr="00637460">
        <w:rPr>
          <w:sz w:val="20"/>
        </w:rPr>
        <w:t>Бухгалтерия.Ру</w:t>
      </w:r>
      <w:proofErr w:type="spellEnd"/>
      <w:r w:rsidRPr="00637460">
        <w:rPr>
          <w:sz w:val="20"/>
        </w:rPr>
        <w:t xml:space="preserve"> https://www.buhgalteria.ru/</w:t>
      </w:r>
    </w:p>
    <w:p w:rsidR="00052FD2" w:rsidRPr="00637460" w:rsidRDefault="00052FD2" w:rsidP="00052FD2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Союз финансистов России </w:t>
      </w:r>
      <w:hyperlink r:id="rId118" w:history="1">
        <w:r w:rsidRPr="00637460">
          <w:rPr>
            <w:rStyle w:val="ab"/>
            <w:sz w:val="20"/>
          </w:rPr>
          <w:t>http://sf-rf.ru/</w:t>
        </w:r>
      </w:hyperlink>
    </w:p>
    <w:p w:rsidR="00052FD2" w:rsidRPr="00637460" w:rsidRDefault="00052FD2" w:rsidP="00052FD2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Научная электронная библиотека. </w:t>
      </w:r>
      <w:hyperlink r:id="rId119" w:history="1">
        <w:r w:rsidRPr="00637460">
          <w:rPr>
            <w:rStyle w:val="ab"/>
            <w:sz w:val="20"/>
            <w:lang w:val="en-US"/>
          </w:rPr>
          <w:t>http</w:t>
        </w:r>
        <w:r w:rsidRPr="00637460">
          <w:rPr>
            <w:rStyle w:val="ab"/>
            <w:sz w:val="20"/>
          </w:rPr>
          <w:t>://</w:t>
        </w:r>
        <w:proofErr w:type="spellStart"/>
        <w:r w:rsidRPr="00637460">
          <w:rPr>
            <w:rStyle w:val="ab"/>
            <w:sz w:val="20"/>
            <w:lang w:val="en-US"/>
          </w:rPr>
          <w:t>elibrary</w:t>
        </w:r>
        <w:proofErr w:type="spellEnd"/>
        <w:r w:rsidRPr="00637460">
          <w:rPr>
            <w:rStyle w:val="ab"/>
            <w:sz w:val="20"/>
          </w:rPr>
          <w:t>.</w:t>
        </w:r>
        <w:proofErr w:type="spellStart"/>
        <w:r w:rsidRPr="00637460">
          <w:rPr>
            <w:rStyle w:val="ab"/>
            <w:sz w:val="20"/>
            <w:lang w:val="en-US"/>
          </w:rPr>
          <w:t>ru</w:t>
        </w:r>
        <w:proofErr w:type="spellEnd"/>
      </w:hyperlink>
    </w:p>
    <w:p w:rsidR="00052FD2" w:rsidRPr="00637460" w:rsidRDefault="00052FD2" w:rsidP="00052FD2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color w:val="FF0000"/>
          <w:sz w:val="20"/>
        </w:rPr>
      </w:pPr>
      <w:r w:rsidRPr="00637460">
        <w:rPr>
          <w:sz w:val="20"/>
        </w:rPr>
        <w:t xml:space="preserve">Электронно-библиотечная система </w:t>
      </w:r>
      <w:proofErr w:type="spellStart"/>
      <w:r w:rsidRPr="00637460">
        <w:rPr>
          <w:sz w:val="20"/>
          <w:lang w:val="en-US"/>
        </w:rPr>
        <w:t>IPRbooks</w:t>
      </w:r>
      <w:proofErr w:type="spellEnd"/>
      <w:r w:rsidRPr="00637460">
        <w:rPr>
          <w:sz w:val="20"/>
        </w:rPr>
        <w:t xml:space="preserve"> (ЭБС </w:t>
      </w:r>
      <w:proofErr w:type="spellStart"/>
      <w:r w:rsidRPr="00637460">
        <w:rPr>
          <w:sz w:val="20"/>
          <w:lang w:val="en-US"/>
        </w:rPr>
        <w:t>IPRbooks</w:t>
      </w:r>
      <w:proofErr w:type="spellEnd"/>
      <w:r w:rsidRPr="00637460">
        <w:rPr>
          <w:sz w:val="20"/>
        </w:rPr>
        <w:t xml:space="preserve">) –электронная библиотека по всем отраслям знаний </w:t>
      </w:r>
      <w:hyperlink r:id="rId120" w:history="1">
        <w:r w:rsidRPr="00637460">
          <w:rPr>
            <w:rStyle w:val="ab"/>
            <w:sz w:val="20"/>
            <w:lang w:val="en-US"/>
          </w:rPr>
          <w:t>http</w:t>
        </w:r>
        <w:r w:rsidRPr="00637460">
          <w:rPr>
            <w:rStyle w:val="ab"/>
            <w:sz w:val="20"/>
          </w:rPr>
          <w:t>://</w:t>
        </w:r>
        <w:r w:rsidRPr="00637460">
          <w:rPr>
            <w:rStyle w:val="ab"/>
            <w:sz w:val="20"/>
            <w:lang w:val="en-US"/>
          </w:rPr>
          <w:t>www</w:t>
        </w:r>
        <w:r w:rsidRPr="00637460">
          <w:rPr>
            <w:rStyle w:val="ab"/>
            <w:sz w:val="20"/>
          </w:rPr>
          <w:t>.</w:t>
        </w:r>
        <w:proofErr w:type="spellStart"/>
        <w:r w:rsidRPr="00637460">
          <w:rPr>
            <w:rStyle w:val="ab"/>
            <w:sz w:val="20"/>
            <w:lang w:val="en-US"/>
          </w:rPr>
          <w:t>iprbookshop</w:t>
        </w:r>
        <w:proofErr w:type="spellEnd"/>
        <w:r w:rsidRPr="00637460">
          <w:rPr>
            <w:rStyle w:val="ab"/>
            <w:sz w:val="20"/>
          </w:rPr>
          <w:t>.</w:t>
        </w:r>
        <w:proofErr w:type="spellStart"/>
        <w:r w:rsidRPr="00637460">
          <w:rPr>
            <w:rStyle w:val="ab"/>
            <w:sz w:val="20"/>
            <w:lang w:val="en-US"/>
          </w:rPr>
          <w:t>ru</w:t>
        </w:r>
        <w:proofErr w:type="spellEnd"/>
      </w:hyperlink>
    </w:p>
    <w:p w:rsidR="00052FD2" w:rsidRPr="00637460" w:rsidRDefault="00052FD2" w:rsidP="00052FD2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i/>
          <w:sz w:val="20"/>
        </w:rPr>
      </w:pPr>
      <w:r w:rsidRPr="00637460">
        <w:rPr>
          <w:i/>
          <w:sz w:val="20"/>
        </w:rPr>
        <w:t>Информационно-справочные системы:</w:t>
      </w:r>
    </w:p>
    <w:p w:rsidR="00D0234C" w:rsidRPr="00D0234C" w:rsidRDefault="00D0234C" w:rsidP="00D0234C">
      <w:pPr>
        <w:spacing w:before="0" w:after="0"/>
        <w:rPr>
          <w:sz w:val="20"/>
        </w:rPr>
      </w:pPr>
      <w:r w:rsidRPr="00D0234C">
        <w:rPr>
          <w:sz w:val="20"/>
        </w:rPr>
        <w:t xml:space="preserve">Справочно-правовая система «Гарант»; </w:t>
      </w:r>
    </w:p>
    <w:p w:rsidR="006564D2" w:rsidRDefault="00D0234C" w:rsidP="00D0234C">
      <w:pPr>
        <w:spacing w:before="0" w:after="0"/>
      </w:pPr>
      <w:r w:rsidRPr="00D0234C">
        <w:rPr>
          <w:sz w:val="20"/>
        </w:rPr>
        <w:t>Справочно-правовая система «Консультант Плюс».</w:t>
      </w:r>
    </w:p>
    <w:sectPr w:rsidR="006564D2" w:rsidSect="00052FD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ragmaticaCTT"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TimesET">
    <w:altName w:val="Times New Roman"/>
    <w:charset w:val="00"/>
    <w:family w:val="auto"/>
    <w:pitch w:val="variable"/>
    <w:sig w:usb0="00000001" w:usb1="00000000" w:usb2="00000000" w:usb3="00000000" w:csb0="0000001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doniC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_Timer">
    <w:altName w:val="Times New Roman Cyr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ntiqua"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choolBookC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MS ??">
    <w:altName w:val="Malgun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????????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OpenSymbol">
    <w:altName w:val="Courier New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FreeSans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Helios">
    <w:altName w:val="Helios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FFFFF7F"/>
    <w:lvl w:ilvl="0">
      <w:start w:val="1"/>
      <w:numFmt w:val="decimal"/>
      <w:pStyle w:val="131"/>
      <w:lvlText w:val="%1."/>
      <w:lvlJc w:val="left"/>
      <w:pPr>
        <w:tabs>
          <w:tab w:val="left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FFFFFF82"/>
    <w:multiLevelType w:val="singleLevel"/>
    <w:tmpl w:val="FFFFFF82"/>
    <w:lvl w:ilvl="0">
      <w:start w:val="1"/>
      <w:numFmt w:val="bullet"/>
      <w:pStyle w:val="Tst-question"/>
      <w:lvlText w:val=""/>
      <w:lvlJc w:val="left"/>
      <w:pPr>
        <w:tabs>
          <w:tab w:val="left" w:pos="926"/>
        </w:tabs>
        <w:ind w:left="926" w:hanging="360"/>
      </w:pPr>
    </w:lvl>
  </w:abstractNum>
  <w:abstractNum w:abstractNumId="2" w15:restartNumberingAfterBreak="0">
    <w:nsid w:val="FFFFFF83"/>
    <w:multiLevelType w:val="singleLevel"/>
    <w:tmpl w:val="FFFFFF83"/>
    <w:lvl w:ilvl="0">
      <w:start w:val="1"/>
      <w:numFmt w:val="decimal"/>
      <w:pStyle w:val="3"/>
      <w:lvlText w:val="%1."/>
      <w:lvlJc w:val="left"/>
      <w:pPr>
        <w:ind w:left="720" w:hanging="360"/>
      </w:pPr>
      <w:rPr>
        <w:rFonts w:cs="Times New Roman"/>
      </w:rPr>
    </w:lvl>
  </w:abstractNum>
  <w:abstractNum w:abstractNumId="3" w15:restartNumberingAfterBreak="0">
    <w:nsid w:val="FFFFFF88"/>
    <w:multiLevelType w:val="singleLevel"/>
    <w:tmpl w:val="FFFFFF88"/>
    <w:lvl w:ilvl="0">
      <w:start w:val="1"/>
      <w:numFmt w:val="decimal"/>
      <w:pStyle w:val="-31"/>
      <w:lvlText w:val="%1."/>
      <w:lvlJc w:val="left"/>
      <w:pPr>
        <w:tabs>
          <w:tab w:val="left" w:pos="360"/>
        </w:tabs>
        <w:ind w:left="360" w:hanging="360"/>
      </w:pPr>
      <w:rPr>
        <w:rFonts w:cs="Times New Roman"/>
      </w:rPr>
    </w:lvl>
  </w:abstractNum>
  <w:abstractNum w:abstractNumId="4" w15:restartNumberingAfterBreak="0">
    <w:nsid w:val="FFFFFF89"/>
    <w:multiLevelType w:val="singleLevel"/>
    <w:tmpl w:val="FFFFFF89"/>
    <w:lvl w:ilvl="0">
      <w:start w:val="1"/>
      <w:numFmt w:val="bullet"/>
      <w:pStyle w:val="0752"/>
      <w:lvlText w:val=""/>
      <w:lvlJc w:val="left"/>
      <w:pPr>
        <w:tabs>
          <w:tab w:val="left" w:pos="360"/>
        </w:tabs>
        <w:ind w:left="360" w:hanging="360"/>
      </w:pPr>
    </w:lvl>
  </w:abstractNum>
  <w:abstractNum w:abstractNumId="5" w15:restartNumberingAfterBreak="0">
    <w:nsid w:val="FFFFFFFE"/>
    <w:multiLevelType w:val="singleLevel"/>
    <w:tmpl w:val="FFFFFFFE"/>
    <w:lvl w:ilvl="0">
      <w:numFmt w:val="bullet"/>
      <w:lvlText w:val="*"/>
      <w:lvlJc w:val="left"/>
    </w:lvl>
  </w:abstractNum>
  <w:abstractNum w:abstractNumId="6" w15:restartNumberingAfterBreak="0">
    <w:nsid w:val="00FB4196"/>
    <w:multiLevelType w:val="multilevel"/>
    <w:tmpl w:val="00FB419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056B105D"/>
    <w:multiLevelType w:val="multilevel"/>
    <w:tmpl w:val="056B105D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3450138"/>
    <w:multiLevelType w:val="multilevel"/>
    <w:tmpl w:val="13450138"/>
    <w:lvl w:ilvl="0">
      <w:start w:val="1"/>
      <w:numFmt w:val="decimal"/>
      <w:pStyle w:val="a"/>
      <w:lvlText w:val="%1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7200"/>
        </w:tabs>
        <w:ind w:left="7200" w:hanging="180"/>
      </w:pPr>
      <w:rPr>
        <w:rFonts w:cs="Times New Roman"/>
      </w:rPr>
    </w:lvl>
  </w:abstractNum>
  <w:abstractNum w:abstractNumId="9" w15:restartNumberingAfterBreak="0">
    <w:nsid w:val="134B698F"/>
    <w:multiLevelType w:val="multilevel"/>
    <w:tmpl w:val="134B698F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 w15:restartNumberingAfterBreak="0">
    <w:nsid w:val="17AA16EB"/>
    <w:multiLevelType w:val="multilevel"/>
    <w:tmpl w:val="17AA16EB"/>
    <w:lvl w:ilvl="0">
      <w:start w:val="1"/>
      <w:numFmt w:val="decimal"/>
      <w:pStyle w:val="a0"/>
      <w:lvlText w:val="%1."/>
      <w:lvlJc w:val="left"/>
      <w:pPr>
        <w:tabs>
          <w:tab w:val="left" w:pos="0"/>
        </w:tabs>
        <w:ind w:left="113" w:hanging="113"/>
      </w:pPr>
      <w:rPr>
        <w:rFonts w:cs="Times New Roman"/>
      </w:rPr>
    </w:lvl>
    <w:lvl w:ilvl="1">
      <w:start w:val="1"/>
      <w:numFmt w:val="upperLetter"/>
      <w:lvlText w:val="%2)"/>
      <w:lvlJc w:val="left"/>
      <w:pPr>
        <w:tabs>
          <w:tab w:val="left" w:pos="0"/>
        </w:tabs>
        <w:ind w:left="454" w:hanging="114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left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left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left" w:pos="3240"/>
        </w:tabs>
        <w:ind w:left="3240" w:hanging="360"/>
      </w:pPr>
      <w:rPr>
        <w:rFonts w:cs="Times New Roman"/>
      </w:rPr>
    </w:lvl>
  </w:abstractNum>
  <w:abstractNum w:abstractNumId="11" w15:restartNumberingAfterBreak="0">
    <w:nsid w:val="1D034241"/>
    <w:multiLevelType w:val="multilevel"/>
    <w:tmpl w:val="1D034241"/>
    <w:lvl w:ilvl="0">
      <w:start w:val="1"/>
      <w:numFmt w:val="decimal"/>
      <w:pStyle w:val="2"/>
      <w:lvlText w:val="%1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1E625B74"/>
    <w:multiLevelType w:val="hybridMultilevel"/>
    <w:tmpl w:val="6F1E62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09F1EE2"/>
    <w:multiLevelType w:val="multilevel"/>
    <w:tmpl w:val="209F1EE2"/>
    <w:lvl w:ilvl="0">
      <w:start w:val="1"/>
      <w:numFmt w:val="decimal"/>
      <w:lvlText w:val="%1."/>
      <w:lvlJc w:val="left"/>
      <w:pPr>
        <w:tabs>
          <w:tab w:val="left" w:pos="1260"/>
        </w:tabs>
        <w:ind w:left="12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22C769CA"/>
    <w:multiLevelType w:val="multilevel"/>
    <w:tmpl w:val="22C769CA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 w15:restartNumberingAfterBreak="0">
    <w:nsid w:val="25473E70"/>
    <w:multiLevelType w:val="multilevel"/>
    <w:tmpl w:val="FF18E0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2D874A21"/>
    <w:multiLevelType w:val="multilevel"/>
    <w:tmpl w:val="2D874A21"/>
    <w:lvl w:ilvl="0">
      <w:start w:val="1"/>
      <w:numFmt w:val="decimal"/>
      <w:lvlText w:val="%1"/>
      <w:lvlJc w:val="left"/>
      <w:pPr>
        <w:tabs>
          <w:tab w:val="left" w:pos="720"/>
        </w:tabs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2F8533E3"/>
    <w:multiLevelType w:val="multilevel"/>
    <w:tmpl w:val="2F8533E3"/>
    <w:lvl w:ilvl="0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8" w15:restartNumberingAfterBreak="0">
    <w:nsid w:val="336C6367"/>
    <w:multiLevelType w:val="multilevel"/>
    <w:tmpl w:val="6660F0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39B0191"/>
    <w:multiLevelType w:val="multilevel"/>
    <w:tmpl w:val="339B0191"/>
    <w:lvl w:ilvl="0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0" w15:restartNumberingAfterBreak="0">
    <w:nsid w:val="38E31F00"/>
    <w:multiLevelType w:val="multilevel"/>
    <w:tmpl w:val="38E31F0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1" w15:restartNumberingAfterBreak="0">
    <w:nsid w:val="39535D08"/>
    <w:multiLevelType w:val="multilevel"/>
    <w:tmpl w:val="39535D0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3CA548C4"/>
    <w:multiLevelType w:val="multilevel"/>
    <w:tmpl w:val="3CA548C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4505123A"/>
    <w:multiLevelType w:val="hybridMultilevel"/>
    <w:tmpl w:val="CF7ECB0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4AD04F93"/>
    <w:multiLevelType w:val="multilevel"/>
    <w:tmpl w:val="448E5732"/>
    <w:lvl w:ilvl="0">
      <w:start w:val="1"/>
      <w:numFmt w:val="decimal"/>
      <w:lvlText w:val="%1."/>
      <w:lvlJc w:val="left"/>
      <w:pPr>
        <w:ind w:left="1287" w:hanging="360"/>
      </w:pPr>
      <w:rPr>
        <w:rFonts w:cs="Times New Roman"/>
        <w:b w:val="0"/>
      </w:rPr>
    </w:lvl>
    <w:lvl w:ilvl="1">
      <w:start w:val="1"/>
      <w:numFmt w:val="decimal"/>
      <w:lvlText w:val="%2."/>
      <w:lvlJc w:val="left"/>
      <w:pPr>
        <w:tabs>
          <w:tab w:val="left" w:pos="2007"/>
        </w:tabs>
        <w:ind w:left="1647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5" w15:restartNumberingAfterBreak="0">
    <w:nsid w:val="4BB51533"/>
    <w:multiLevelType w:val="multilevel"/>
    <w:tmpl w:val="4BB51533"/>
    <w:lvl w:ilvl="0">
      <w:start w:val="1"/>
      <w:numFmt w:val="bullet"/>
      <w:pStyle w:val="1"/>
      <w:lvlText w:val=""/>
      <w:lvlJc w:val="left"/>
      <w:pPr>
        <w:tabs>
          <w:tab w:val="left" w:pos="1440"/>
        </w:tabs>
        <w:ind w:left="1440" w:hanging="360"/>
      </w:pPr>
    </w:lvl>
    <w:lvl w:ilvl="1">
      <w:start w:val="1"/>
      <w:numFmt w:val="bullet"/>
      <w:lvlText w:val="o"/>
      <w:lvlJc w:val="left"/>
      <w:pPr>
        <w:tabs>
          <w:tab w:val="left" w:pos="2160"/>
        </w:tabs>
        <w:ind w:left="2160" w:hanging="360"/>
      </w:pPr>
    </w:lvl>
    <w:lvl w:ilvl="2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</w:lvl>
    <w:lvl w:ilvl="3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</w:lvl>
    <w:lvl w:ilvl="4">
      <w:start w:val="1"/>
      <w:numFmt w:val="bullet"/>
      <w:lvlText w:val="o"/>
      <w:lvlJc w:val="left"/>
      <w:pPr>
        <w:tabs>
          <w:tab w:val="left" w:pos="4320"/>
        </w:tabs>
        <w:ind w:left="4320" w:hanging="360"/>
      </w:pPr>
    </w:lvl>
    <w:lvl w:ilvl="5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</w:lvl>
    <w:lvl w:ilvl="6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</w:lvl>
    <w:lvl w:ilvl="7">
      <w:start w:val="1"/>
      <w:numFmt w:val="bullet"/>
      <w:lvlText w:val="o"/>
      <w:lvlJc w:val="left"/>
      <w:pPr>
        <w:tabs>
          <w:tab w:val="left" w:pos="6480"/>
        </w:tabs>
        <w:ind w:left="6480" w:hanging="360"/>
      </w:pPr>
    </w:lvl>
    <w:lvl w:ilvl="8">
      <w:start w:val="1"/>
      <w:numFmt w:val="bullet"/>
      <w:lvlText w:val=""/>
      <w:lvlJc w:val="left"/>
      <w:pPr>
        <w:tabs>
          <w:tab w:val="left" w:pos="7200"/>
        </w:tabs>
        <w:ind w:left="7200" w:hanging="360"/>
      </w:pPr>
    </w:lvl>
  </w:abstractNum>
  <w:abstractNum w:abstractNumId="26" w15:restartNumberingAfterBreak="0">
    <w:nsid w:val="4BD15F8F"/>
    <w:multiLevelType w:val="multilevel"/>
    <w:tmpl w:val="4BD15F8F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4E65423F"/>
    <w:multiLevelType w:val="multilevel"/>
    <w:tmpl w:val="4E65423F"/>
    <w:lvl w:ilvl="0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8" w15:restartNumberingAfterBreak="0">
    <w:nsid w:val="53565FAC"/>
    <w:multiLevelType w:val="multilevel"/>
    <w:tmpl w:val="53565FAC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9" w15:restartNumberingAfterBreak="0">
    <w:nsid w:val="5BD07A4E"/>
    <w:multiLevelType w:val="multilevel"/>
    <w:tmpl w:val="5BD07A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5C1A157D"/>
    <w:multiLevelType w:val="multilevel"/>
    <w:tmpl w:val="FF18E0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5DFE1B46"/>
    <w:multiLevelType w:val="multilevel"/>
    <w:tmpl w:val="5DFE1B46"/>
    <w:lvl w:ilvl="0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2" w15:restartNumberingAfterBreak="0">
    <w:nsid w:val="60E7474E"/>
    <w:multiLevelType w:val="multilevel"/>
    <w:tmpl w:val="60E7474E"/>
    <w:lvl w:ilvl="0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3" w15:restartNumberingAfterBreak="0">
    <w:nsid w:val="643D40BA"/>
    <w:multiLevelType w:val="multilevel"/>
    <w:tmpl w:val="643D40B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9984CAC"/>
    <w:multiLevelType w:val="multilevel"/>
    <w:tmpl w:val="69984CAC"/>
    <w:lvl w:ilvl="0">
      <w:start w:val="1"/>
      <w:numFmt w:val="bullet"/>
      <w:lvlText w:val="─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037DD5"/>
    <w:multiLevelType w:val="multilevel"/>
    <w:tmpl w:val="6C037DD5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6" w15:restartNumberingAfterBreak="0">
    <w:nsid w:val="6CB81905"/>
    <w:multiLevelType w:val="multilevel"/>
    <w:tmpl w:val="6CB81905"/>
    <w:lvl w:ilvl="0">
      <w:start w:val="1"/>
      <w:numFmt w:val="decimal"/>
      <w:pStyle w:val="a1"/>
      <w:lvlText w:val="%1."/>
      <w:lvlJc w:val="left"/>
      <w:pPr>
        <w:tabs>
          <w:tab w:val="left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714D5789"/>
    <w:multiLevelType w:val="multilevel"/>
    <w:tmpl w:val="714D5789"/>
    <w:lvl w:ilvl="0">
      <w:start w:val="1"/>
      <w:numFmt w:val="decimal"/>
      <w:pStyle w:val="21"/>
      <w:lvlText w:val="%1."/>
      <w:lvlJc w:val="left"/>
      <w:pPr>
        <w:tabs>
          <w:tab w:val="left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73B9508B"/>
    <w:multiLevelType w:val="multilevel"/>
    <w:tmpl w:val="73B9508B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76584CAA"/>
    <w:multiLevelType w:val="multilevel"/>
    <w:tmpl w:val="76584CAA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2"/>
  </w:num>
  <w:num w:numId="2">
    <w:abstractNumId w:val="36"/>
  </w:num>
  <w:num w:numId="3">
    <w:abstractNumId w:val="8"/>
  </w:num>
  <w:num w:numId="4">
    <w:abstractNumId w:val="25"/>
  </w:num>
  <w:num w:numId="5">
    <w:abstractNumId w:val="1"/>
  </w:num>
  <w:num w:numId="6">
    <w:abstractNumId w:val="10"/>
  </w:num>
  <w:num w:numId="7">
    <w:abstractNumId w:val="0"/>
  </w:num>
  <w:num w:numId="8">
    <w:abstractNumId w:val="4"/>
  </w:num>
  <w:num w:numId="9">
    <w:abstractNumId w:val="11"/>
  </w:num>
  <w:num w:numId="10">
    <w:abstractNumId w:val="37"/>
  </w:num>
  <w:num w:numId="11">
    <w:abstractNumId w:val="3"/>
  </w:num>
  <w:num w:numId="12">
    <w:abstractNumId w:val="5"/>
    <w:lvlOverride w:ilvl="0">
      <w:lvl w:ilvl="0">
        <w:numFmt w:val="bullet"/>
        <w:lvlText w:val="-"/>
        <w:legacy w:legacy="1" w:legacySpace="0" w:legacyIndent="130"/>
        <w:lvlJc w:val="left"/>
      </w:lvl>
    </w:lvlOverride>
  </w:num>
  <w:num w:numId="13">
    <w:abstractNumId w:val="34"/>
  </w:num>
  <w:num w:numId="14">
    <w:abstractNumId w:val="19"/>
  </w:num>
  <w:num w:numId="15">
    <w:abstractNumId w:val="31"/>
  </w:num>
  <w:num w:numId="16">
    <w:abstractNumId w:val="20"/>
  </w:num>
  <w:num w:numId="17">
    <w:abstractNumId w:val="27"/>
  </w:num>
  <w:num w:numId="18">
    <w:abstractNumId w:val="32"/>
  </w:num>
  <w:num w:numId="19">
    <w:abstractNumId w:val="17"/>
  </w:num>
  <w:num w:numId="20">
    <w:abstractNumId w:val="29"/>
  </w:num>
  <w:num w:numId="21">
    <w:abstractNumId w:val="33"/>
  </w:num>
  <w:num w:numId="22">
    <w:abstractNumId w:val="38"/>
  </w:num>
  <w:num w:numId="23">
    <w:abstractNumId w:val="21"/>
  </w:num>
  <w:num w:numId="24">
    <w:abstractNumId w:val="6"/>
  </w:num>
  <w:num w:numId="25">
    <w:abstractNumId w:val="26"/>
  </w:num>
  <w:num w:numId="26">
    <w:abstractNumId w:val="13"/>
  </w:num>
  <w:num w:numId="27">
    <w:abstractNumId w:val="39"/>
  </w:num>
  <w:num w:numId="28">
    <w:abstractNumId w:val="9"/>
  </w:num>
  <w:num w:numId="29">
    <w:abstractNumId w:val="35"/>
  </w:num>
  <w:num w:numId="30">
    <w:abstractNumId w:val="28"/>
  </w:num>
  <w:num w:numId="31">
    <w:abstractNumId w:val="14"/>
  </w:num>
  <w:num w:numId="32">
    <w:abstractNumId w:val="16"/>
  </w:num>
  <w:num w:numId="33">
    <w:abstractNumId w:val="24"/>
  </w:num>
  <w:num w:numId="34">
    <w:abstractNumId w:val="22"/>
  </w:num>
  <w:num w:numId="35">
    <w:abstractNumId w:val="7"/>
  </w:num>
  <w:num w:numId="36">
    <w:abstractNumId w:val="12"/>
  </w:num>
  <w:num w:numId="37">
    <w:abstractNumId w:val="23"/>
  </w:num>
  <w:num w:numId="38">
    <w:abstractNumId w:val="15"/>
  </w:num>
  <w:num w:numId="39">
    <w:abstractNumId w:val="30"/>
  </w:num>
  <w:num w:numId="40">
    <w:abstractNumId w:val="18"/>
  </w:num>
  <w:num w:numId="41">
    <w:abstractNumId w:val="34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052FD2"/>
    <w:rsid w:val="00052FD2"/>
    <w:rsid w:val="00064A63"/>
    <w:rsid w:val="00084B91"/>
    <w:rsid w:val="000D6293"/>
    <w:rsid w:val="00160477"/>
    <w:rsid w:val="001C5914"/>
    <w:rsid w:val="00202FD6"/>
    <w:rsid w:val="0024181B"/>
    <w:rsid w:val="002500D4"/>
    <w:rsid w:val="002E43B7"/>
    <w:rsid w:val="0039685D"/>
    <w:rsid w:val="00403A0A"/>
    <w:rsid w:val="00474AB1"/>
    <w:rsid w:val="00494BDF"/>
    <w:rsid w:val="005B31CE"/>
    <w:rsid w:val="005D2178"/>
    <w:rsid w:val="00626F4D"/>
    <w:rsid w:val="006564D2"/>
    <w:rsid w:val="0065717A"/>
    <w:rsid w:val="00674E04"/>
    <w:rsid w:val="007439F2"/>
    <w:rsid w:val="007C3A2C"/>
    <w:rsid w:val="007E4BAB"/>
    <w:rsid w:val="00831313"/>
    <w:rsid w:val="008A2017"/>
    <w:rsid w:val="009023B7"/>
    <w:rsid w:val="00952061"/>
    <w:rsid w:val="00A74849"/>
    <w:rsid w:val="00A82094"/>
    <w:rsid w:val="00A93348"/>
    <w:rsid w:val="00B10B81"/>
    <w:rsid w:val="00B803E7"/>
    <w:rsid w:val="00B9490B"/>
    <w:rsid w:val="00BB2E3C"/>
    <w:rsid w:val="00BC44D4"/>
    <w:rsid w:val="00BE437D"/>
    <w:rsid w:val="00BF2D3F"/>
    <w:rsid w:val="00C54611"/>
    <w:rsid w:val="00C66DB4"/>
    <w:rsid w:val="00C76F84"/>
    <w:rsid w:val="00C83B4B"/>
    <w:rsid w:val="00CB043F"/>
    <w:rsid w:val="00D0234C"/>
    <w:rsid w:val="00D143F2"/>
    <w:rsid w:val="00D51CCC"/>
    <w:rsid w:val="00DF33DC"/>
    <w:rsid w:val="00E0640A"/>
    <w:rsid w:val="00E0651B"/>
    <w:rsid w:val="00F7676D"/>
    <w:rsid w:val="00FB13B5"/>
    <w:rsid w:val="00FD66BB"/>
    <w:rsid w:val="00FE6331"/>
    <w:rsid w:val="00FF5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32B0EE"/>
  <w15:docId w15:val="{A58220CF-DF2E-492C-8EE5-30A8A80FA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/>
    <w:lsdException w:name="Normal Indent" w:semiHidden="1" w:unhideWhenUsed="1" w:qFormat="1"/>
    <w:lsdException w:name="footnote text" w:semiHidden="1" w:uiPriority="0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 w:qFormat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iPriority="0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 w:qFormat="1"/>
    <w:lsdException w:name="HTML Address" w:semiHidden="1" w:unhideWhenUsed="1" w:qFormat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 w:qFormat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 w:qFormat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 w:qFormat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052FD2"/>
    <w:pPr>
      <w:widowControl w:val="0"/>
      <w:snapToGrid w:val="0"/>
      <w:spacing w:before="100" w:after="100" w:line="240" w:lineRule="auto"/>
    </w:pPr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10">
    <w:name w:val="heading 1"/>
    <w:basedOn w:val="a2"/>
    <w:next w:val="a2"/>
    <w:link w:val="12"/>
    <w:qFormat/>
    <w:rsid w:val="00052FD2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0"/>
    </w:pPr>
    <w:rPr>
      <w:rFonts w:ascii="PragmaticaCTT" w:hAnsi="PragmaticaCTT"/>
      <w:sz w:val="20"/>
    </w:rPr>
  </w:style>
  <w:style w:type="paragraph" w:styleId="20">
    <w:name w:val="heading 2"/>
    <w:basedOn w:val="10"/>
    <w:next w:val="a2"/>
    <w:link w:val="23"/>
    <w:qFormat/>
    <w:rsid w:val="00052FD2"/>
    <w:pPr>
      <w:outlineLvl w:val="1"/>
    </w:pPr>
  </w:style>
  <w:style w:type="paragraph" w:styleId="30">
    <w:name w:val="heading 3"/>
    <w:basedOn w:val="a2"/>
    <w:next w:val="a2"/>
    <w:link w:val="32"/>
    <w:qFormat/>
    <w:rsid w:val="00052FD2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2"/>
    </w:pPr>
    <w:rPr>
      <w:rFonts w:ascii="PragmaticaCTT" w:hAnsi="PragmaticaCTT"/>
      <w:sz w:val="20"/>
    </w:rPr>
  </w:style>
  <w:style w:type="paragraph" w:styleId="4">
    <w:name w:val="heading 4"/>
    <w:basedOn w:val="a2"/>
    <w:next w:val="a2"/>
    <w:link w:val="40"/>
    <w:uiPriority w:val="99"/>
    <w:qFormat/>
    <w:rsid w:val="00052FD2"/>
    <w:pPr>
      <w:keepNext/>
      <w:widowControl/>
      <w:snapToGrid/>
      <w:spacing w:before="0" w:after="0"/>
      <w:outlineLvl w:val="3"/>
    </w:pPr>
    <w:rPr>
      <w:rFonts w:eastAsia="Times New Roman"/>
    </w:rPr>
  </w:style>
  <w:style w:type="paragraph" w:styleId="5">
    <w:name w:val="heading 5"/>
    <w:basedOn w:val="a2"/>
    <w:next w:val="a2"/>
    <w:link w:val="50"/>
    <w:uiPriority w:val="99"/>
    <w:qFormat/>
    <w:rsid w:val="00052FD2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4"/>
    </w:pPr>
    <w:rPr>
      <w:rFonts w:ascii="PragmaticaCTT" w:eastAsia="Times New Roman" w:hAnsi="PragmaticaCTT" w:cs="PragmaticaCTT"/>
      <w:sz w:val="20"/>
    </w:rPr>
  </w:style>
  <w:style w:type="paragraph" w:styleId="6">
    <w:name w:val="heading 6"/>
    <w:basedOn w:val="a2"/>
    <w:next w:val="a2"/>
    <w:link w:val="60"/>
    <w:uiPriority w:val="99"/>
    <w:qFormat/>
    <w:rsid w:val="00052FD2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5"/>
    </w:pPr>
    <w:rPr>
      <w:rFonts w:ascii="PragmaticaCTT" w:eastAsia="Times New Roman" w:hAnsi="PragmaticaCTT" w:cs="PragmaticaCTT"/>
      <w:sz w:val="20"/>
    </w:rPr>
  </w:style>
  <w:style w:type="paragraph" w:styleId="7">
    <w:name w:val="heading 7"/>
    <w:basedOn w:val="a2"/>
    <w:next w:val="a2"/>
    <w:link w:val="70"/>
    <w:uiPriority w:val="99"/>
    <w:qFormat/>
    <w:rsid w:val="00052FD2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6"/>
    </w:pPr>
    <w:rPr>
      <w:rFonts w:ascii="PragmaticaCTT" w:eastAsia="Times New Roman" w:hAnsi="PragmaticaCTT" w:cs="PragmaticaCTT"/>
      <w:sz w:val="20"/>
    </w:rPr>
  </w:style>
  <w:style w:type="paragraph" w:styleId="8">
    <w:name w:val="heading 8"/>
    <w:basedOn w:val="a2"/>
    <w:next w:val="a2"/>
    <w:link w:val="80"/>
    <w:uiPriority w:val="99"/>
    <w:qFormat/>
    <w:rsid w:val="00052FD2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rFonts w:eastAsia="Times New Roman"/>
      <w:i/>
      <w:iCs/>
      <w:szCs w:val="24"/>
      <w:lang w:eastAsia="zh-CN"/>
    </w:rPr>
  </w:style>
  <w:style w:type="paragraph" w:styleId="9">
    <w:name w:val="heading 9"/>
    <w:basedOn w:val="a2"/>
    <w:next w:val="a2"/>
    <w:link w:val="90"/>
    <w:uiPriority w:val="99"/>
    <w:qFormat/>
    <w:rsid w:val="00052FD2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8"/>
    </w:pPr>
    <w:rPr>
      <w:rFonts w:ascii="PragmaticaCTT" w:eastAsia="Times New Roman" w:hAnsi="PragmaticaCTT" w:cs="PragmaticaCTT"/>
      <w:sz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basedOn w:val="a3"/>
    <w:qFormat/>
    <w:rsid w:val="00052FD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2">
    <w:name w:val="Заголовок 2 Знак"/>
    <w:basedOn w:val="a3"/>
    <w:qFormat/>
    <w:rsid w:val="00052FD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1">
    <w:name w:val="Заголовок 3 Знак"/>
    <w:basedOn w:val="a3"/>
    <w:qFormat/>
    <w:rsid w:val="00052FD2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eastAsia="ru-RU"/>
    </w:rPr>
  </w:style>
  <w:style w:type="character" w:customStyle="1" w:styleId="40">
    <w:name w:val="Заголовок 4 Знак"/>
    <w:basedOn w:val="a3"/>
    <w:link w:val="4"/>
    <w:uiPriority w:val="99"/>
    <w:qFormat/>
    <w:rsid w:val="00052FD2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3"/>
    <w:link w:val="5"/>
    <w:uiPriority w:val="99"/>
    <w:qFormat/>
    <w:rsid w:val="00052FD2"/>
    <w:rPr>
      <w:rFonts w:ascii="PragmaticaCTT" w:eastAsia="Times New Roman" w:hAnsi="PragmaticaCTT" w:cs="PragmaticaCTT"/>
      <w:sz w:val="20"/>
      <w:szCs w:val="20"/>
      <w:lang w:eastAsia="ru-RU"/>
    </w:rPr>
  </w:style>
  <w:style w:type="character" w:customStyle="1" w:styleId="60">
    <w:name w:val="Заголовок 6 Знак"/>
    <w:basedOn w:val="a3"/>
    <w:link w:val="6"/>
    <w:uiPriority w:val="99"/>
    <w:qFormat/>
    <w:rsid w:val="00052FD2"/>
    <w:rPr>
      <w:rFonts w:ascii="PragmaticaCTT" w:eastAsia="Times New Roman" w:hAnsi="PragmaticaCTT" w:cs="PragmaticaCTT"/>
      <w:sz w:val="20"/>
      <w:szCs w:val="20"/>
      <w:lang w:eastAsia="ru-RU"/>
    </w:rPr>
  </w:style>
  <w:style w:type="character" w:customStyle="1" w:styleId="70">
    <w:name w:val="Заголовок 7 Знак"/>
    <w:basedOn w:val="a3"/>
    <w:link w:val="7"/>
    <w:uiPriority w:val="99"/>
    <w:qFormat/>
    <w:rsid w:val="00052FD2"/>
    <w:rPr>
      <w:rFonts w:ascii="PragmaticaCTT" w:eastAsia="Times New Roman" w:hAnsi="PragmaticaCTT" w:cs="PragmaticaCTT"/>
      <w:sz w:val="20"/>
      <w:szCs w:val="20"/>
      <w:lang w:eastAsia="ru-RU"/>
    </w:rPr>
  </w:style>
  <w:style w:type="character" w:customStyle="1" w:styleId="80">
    <w:name w:val="Заголовок 8 Знак"/>
    <w:basedOn w:val="a3"/>
    <w:link w:val="8"/>
    <w:uiPriority w:val="99"/>
    <w:qFormat/>
    <w:rsid w:val="00052FD2"/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character" w:customStyle="1" w:styleId="90">
    <w:name w:val="Заголовок 9 Знак"/>
    <w:basedOn w:val="a3"/>
    <w:link w:val="9"/>
    <w:uiPriority w:val="99"/>
    <w:qFormat/>
    <w:rsid w:val="00052FD2"/>
    <w:rPr>
      <w:rFonts w:ascii="PragmaticaCTT" w:eastAsia="Times New Roman" w:hAnsi="PragmaticaCTT" w:cs="PragmaticaCTT"/>
      <w:sz w:val="20"/>
      <w:szCs w:val="20"/>
      <w:lang w:eastAsia="ru-RU"/>
    </w:rPr>
  </w:style>
  <w:style w:type="character" w:styleId="HTML">
    <w:name w:val="HTML Sample"/>
    <w:basedOn w:val="a3"/>
    <w:uiPriority w:val="99"/>
    <w:qFormat/>
    <w:rsid w:val="00052FD2"/>
    <w:rPr>
      <w:rFonts w:ascii="Courier New" w:hAnsi="Courier New" w:cs="Times New Roman"/>
    </w:rPr>
  </w:style>
  <w:style w:type="character" w:styleId="a6">
    <w:name w:val="FollowedHyperlink"/>
    <w:basedOn w:val="a3"/>
    <w:uiPriority w:val="99"/>
    <w:qFormat/>
    <w:rsid w:val="00052FD2"/>
    <w:rPr>
      <w:rFonts w:cs="Times New Roman"/>
      <w:color w:val="800080"/>
      <w:u w:val="single"/>
    </w:rPr>
  </w:style>
  <w:style w:type="character" w:styleId="a7">
    <w:name w:val="footnote reference"/>
    <w:basedOn w:val="a3"/>
    <w:uiPriority w:val="99"/>
    <w:qFormat/>
    <w:rsid w:val="00052FD2"/>
    <w:rPr>
      <w:rFonts w:cs="Times New Roman"/>
      <w:vertAlign w:val="superscript"/>
    </w:rPr>
  </w:style>
  <w:style w:type="character" w:styleId="a8">
    <w:name w:val="annotation reference"/>
    <w:basedOn w:val="a3"/>
    <w:uiPriority w:val="99"/>
    <w:qFormat/>
    <w:rsid w:val="00052FD2"/>
    <w:rPr>
      <w:rFonts w:cs="Times New Roman"/>
      <w:sz w:val="16"/>
    </w:rPr>
  </w:style>
  <w:style w:type="character" w:styleId="a9">
    <w:name w:val="endnote reference"/>
    <w:basedOn w:val="a3"/>
    <w:uiPriority w:val="99"/>
    <w:qFormat/>
    <w:rsid w:val="00052FD2"/>
    <w:rPr>
      <w:rFonts w:cs="Times New Roman"/>
      <w:vertAlign w:val="superscript"/>
    </w:rPr>
  </w:style>
  <w:style w:type="character" w:styleId="HTML0">
    <w:name w:val="HTML Acronym"/>
    <w:basedOn w:val="a3"/>
    <w:uiPriority w:val="99"/>
    <w:qFormat/>
    <w:rsid w:val="00052FD2"/>
    <w:rPr>
      <w:rFonts w:cs="Times New Roman"/>
    </w:rPr>
  </w:style>
  <w:style w:type="character" w:styleId="aa">
    <w:name w:val="Emphasis"/>
    <w:basedOn w:val="a3"/>
    <w:uiPriority w:val="99"/>
    <w:qFormat/>
    <w:rsid w:val="00052FD2"/>
    <w:rPr>
      <w:rFonts w:cs="Times New Roman"/>
      <w:i/>
    </w:rPr>
  </w:style>
  <w:style w:type="character" w:styleId="ab">
    <w:name w:val="Hyperlink"/>
    <w:basedOn w:val="a3"/>
    <w:qFormat/>
    <w:rsid w:val="00052FD2"/>
    <w:rPr>
      <w:rFonts w:cs="Times New Roman"/>
      <w:color w:val="000000"/>
      <w:u w:val="single"/>
    </w:rPr>
  </w:style>
  <w:style w:type="character" w:styleId="HTML1">
    <w:name w:val="HTML Code"/>
    <w:basedOn w:val="a3"/>
    <w:uiPriority w:val="99"/>
    <w:qFormat/>
    <w:rsid w:val="00052FD2"/>
    <w:rPr>
      <w:rFonts w:ascii="Courier New" w:hAnsi="Courier New" w:cs="Times New Roman"/>
      <w:sz w:val="20"/>
    </w:rPr>
  </w:style>
  <w:style w:type="character" w:styleId="ac">
    <w:name w:val="page number"/>
    <w:basedOn w:val="a3"/>
    <w:uiPriority w:val="99"/>
    <w:qFormat/>
    <w:rsid w:val="00052FD2"/>
    <w:rPr>
      <w:rFonts w:cs="Times New Roman"/>
    </w:rPr>
  </w:style>
  <w:style w:type="character" w:styleId="ad">
    <w:name w:val="line number"/>
    <w:basedOn w:val="a3"/>
    <w:uiPriority w:val="99"/>
    <w:qFormat/>
    <w:rsid w:val="00052FD2"/>
    <w:rPr>
      <w:rFonts w:cs="Times New Roman"/>
    </w:rPr>
  </w:style>
  <w:style w:type="character" w:styleId="HTML2">
    <w:name w:val="HTML Definition"/>
    <w:basedOn w:val="a3"/>
    <w:uiPriority w:val="99"/>
    <w:qFormat/>
    <w:rsid w:val="00052FD2"/>
    <w:rPr>
      <w:rFonts w:cs="Times New Roman"/>
      <w:i/>
    </w:rPr>
  </w:style>
  <w:style w:type="character" w:styleId="HTML3">
    <w:name w:val="HTML Variable"/>
    <w:basedOn w:val="a3"/>
    <w:uiPriority w:val="99"/>
    <w:qFormat/>
    <w:rsid w:val="00052FD2"/>
    <w:rPr>
      <w:rFonts w:cs="Times New Roman"/>
      <w:i/>
    </w:rPr>
  </w:style>
  <w:style w:type="character" w:styleId="HTML4">
    <w:name w:val="HTML Typewriter"/>
    <w:basedOn w:val="a3"/>
    <w:uiPriority w:val="99"/>
    <w:qFormat/>
    <w:rsid w:val="00052FD2"/>
    <w:rPr>
      <w:rFonts w:ascii="Courier New" w:hAnsi="Courier New" w:cs="Times New Roman"/>
      <w:sz w:val="20"/>
    </w:rPr>
  </w:style>
  <w:style w:type="character" w:styleId="ae">
    <w:name w:val="Strong"/>
    <w:basedOn w:val="a3"/>
    <w:uiPriority w:val="22"/>
    <w:qFormat/>
    <w:rsid w:val="00052FD2"/>
    <w:rPr>
      <w:rFonts w:cs="Times New Roman"/>
      <w:b/>
    </w:rPr>
  </w:style>
  <w:style w:type="character" w:styleId="HTML5">
    <w:name w:val="HTML Cite"/>
    <w:basedOn w:val="a3"/>
    <w:uiPriority w:val="99"/>
    <w:qFormat/>
    <w:rsid w:val="00052FD2"/>
    <w:rPr>
      <w:rFonts w:cs="Times New Roman"/>
      <w:i/>
    </w:rPr>
  </w:style>
  <w:style w:type="paragraph" w:styleId="af">
    <w:name w:val="Balloon Text"/>
    <w:basedOn w:val="a2"/>
    <w:link w:val="af0"/>
    <w:uiPriority w:val="99"/>
    <w:qFormat/>
    <w:rsid w:val="00052FD2"/>
    <w:pPr>
      <w:widowControl/>
      <w:snapToGrid/>
      <w:spacing w:before="0" w:after="0"/>
    </w:pPr>
    <w:rPr>
      <w:rFonts w:ascii="Tahoma" w:eastAsia="Times New Roman" w:hAnsi="Tahoma" w:cs="Tahoma"/>
      <w:sz w:val="16"/>
      <w:szCs w:val="16"/>
    </w:rPr>
  </w:style>
  <w:style w:type="character" w:customStyle="1" w:styleId="af0">
    <w:name w:val="Текст выноски Знак"/>
    <w:basedOn w:val="a3"/>
    <w:link w:val="af"/>
    <w:uiPriority w:val="99"/>
    <w:qFormat/>
    <w:rsid w:val="00052FD2"/>
    <w:rPr>
      <w:rFonts w:ascii="Tahoma" w:eastAsia="Times New Roman" w:hAnsi="Tahoma" w:cs="Tahoma"/>
      <w:sz w:val="16"/>
      <w:szCs w:val="16"/>
      <w:lang w:eastAsia="ru-RU"/>
    </w:rPr>
  </w:style>
  <w:style w:type="paragraph" w:styleId="24">
    <w:name w:val="Body Text 2"/>
    <w:basedOn w:val="a2"/>
    <w:link w:val="25"/>
    <w:uiPriority w:val="99"/>
    <w:qFormat/>
    <w:rsid w:val="00052FD2"/>
    <w:pPr>
      <w:widowControl/>
      <w:shd w:val="clear" w:color="auto" w:fill="FFFFFF"/>
      <w:snapToGrid/>
      <w:spacing w:before="233" w:after="0" w:line="360" w:lineRule="auto"/>
      <w:ind w:left="1701" w:hanging="567"/>
    </w:pPr>
    <w:rPr>
      <w:b/>
      <w:color w:val="000000"/>
      <w:spacing w:val="-5"/>
      <w:sz w:val="28"/>
    </w:rPr>
  </w:style>
  <w:style w:type="character" w:customStyle="1" w:styleId="25">
    <w:name w:val="Основной текст 2 Знак"/>
    <w:basedOn w:val="a3"/>
    <w:link w:val="24"/>
    <w:uiPriority w:val="99"/>
    <w:qFormat/>
    <w:rsid w:val="00052FD2"/>
    <w:rPr>
      <w:rFonts w:ascii="Times New Roman" w:eastAsia="Calibri" w:hAnsi="Times New Roman" w:cs="Times New Roman"/>
      <w:b/>
      <w:color w:val="000000"/>
      <w:spacing w:val="-5"/>
      <w:sz w:val="28"/>
      <w:szCs w:val="20"/>
      <w:shd w:val="clear" w:color="auto" w:fill="FFFFFF"/>
      <w:lang w:eastAsia="ru-RU"/>
    </w:rPr>
  </w:style>
  <w:style w:type="paragraph" w:styleId="51">
    <w:name w:val="List Number 5"/>
    <w:basedOn w:val="a2"/>
    <w:uiPriority w:val="99"/>
    <w:qFormat/>
    <w:rsid w:val="00052FD2"/>
    <w:pPr>
      <w:widowControl/>
      <w:tabs>
        <w:tab w:val="left" w:pos="851"/>
        <w:tab w:val="left" w:pos="1492"/>
      </w:tabs>
      <w:snapToGrid/>
      <w:spacing w:before="0" w:after="0"/>
      <w:ind w:left="1492" w:hanging="360"/>
    </w:pPr>
    <w:rPr>
      <w:rFonts w:eastAsia="Times New Roman"/>
      <w:szCs w:val="24"/>
    </w:rPr>
  </w:style>
  <w:style w:type="paragraph" w:styleId="af1">
    <w:name w:val="Normal Indent"/>
    <w:basedOn w:val="a2"/>
    <w:uiPriority w:val="99"/>
    <w:qFormat/>
    <w:rsid w:val="00052FD2"/>
    <w:pPr>
      <w:widowControl/>
      <w:snapToGrid/>
      <w:spacing w:before="0" w:after="0"/>
      <w:ind w:firstLine="720"/>
      <w:jc w:val="both"/>
    </w:pPr>
    <w:rPr>
      <w:rFonts w:eastAsia="Times New Roman"/>
      <w:sz w:val="28"/>
    </w:rPr>
  </w:style>
  <w:style w:type="paragraph" w:styleId="af2">
    <w:name w:val="Plain Text"/>
    <w:basedOn w:val="a2"/>
    <w:link w:val="af3"/>
    <w:qFormat/>
    <w:rsid w:val="00052FD2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character" w:customStyle="1" w:styleId="af3">
    <w:name w:val="Текст Знак"/>
    <w:basedOn w:val="a3"/>
    <w:link w:val="af2"/>
    <w:qFormat/>
    <w:rsid w:val="00052FD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3">
    <w:name w:val="Body Text Indent 3"/>
    <w:basedOn w:val="a2"/>
    <w:link w:val="330"/>
    <w:uiPriority w:val="99"/>
    <w:qFormat/>
    <w:rsid w:val="00052FD2"/>
    <w:pPr>
      <w:widowControl/>
      <w:snapToGrid/>
      <w:spacing w:before="0" w:after="0" w:line="360" w:lineRule="auto"/>
      <w:ind w:firstLine="709"/>
      <w:jc w:val="both"/>
    </w:pPr>
    <w:rPr>
      <w:sz w:val="20"/>
    </w:rPr>
  </w:style>
  <w:style w:type="character" w:customStyle="1" w:styleId="34">
    <w:name w:val="Основной текст с отступом 3 Знак"/>
    <w:basedOn w:val="a3"/>
    <w:uiPriority w:val="99"/>
    <w:qFormat/>
    <w:rsid w:val="00052FD2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f4">
    <w:name w:val="endnote text"/>
    <w:basedOn w:val="a2"/>
    <w:link w:val="af5"/>
    <w:uiPriority w:val="99"/>
    <w:qFormat/>
    <w:rsid w:val="00052FD2"/>
    <w:pPr>
      <w:autoSpaceDE w:val="0"/>
      <w:autoSpaceDN w:val="0"/>
      <w:adjustRightInd w:val="0"/>
      <w:snapToGrid/>
      <w:spacing w:before="0" w:after="0"/>
    </w:pPr>
    <w:rPr>
      <w:rFonts w:eastAsia="Times New Roman"/>
      <w:color w:val="000000"/>
    </w:rPr>
  </w:style>
  <w:style w:type="character" w:customStyle="1" w:styleId="af5">
    <w:name w:val="Текст концевой сноски Знак"/>
    <w:basedOn w:val="a3"/>
    <w:link w:val="af4"/>
    <w:uiPriority w:val="99"/>
    <w:qFormat/>
    <w:rsid w:val="00052FD2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f6">
    <w:name w:val="caption"/>
    <w:basedOn w:val="a2"/>
    <w:next w:val="a2"/>
    <w:uiPriority w:val="99"/>
    <w:qFormat/>
    <w:rsid w:val="00052FD2"/>
    <w:pPr>
      <w:widowControl/>
      <w:snapToGrid/>
      <w:spacing w:before="120" w:after="120" w:line="360" w:lineRule="auto"/>
      <w:jc w:val="both"/>
    </w:pPr>
    <w:rPr>
      <w:rFonts w:eastAsia="Times New Roman"/>
      <w:b/>
      <w:bCs/>
      <w:sz w:val="20"/>
      <w:lang w:val="en-US" w:eastAsia="en-US"/>
    </w:rPr>
  </w:style>
  <w:style w:type="paragraph" w:styleId="af7">
    <w:name w:val="annotation text"/>
    <w:basedOn w:val="a2"/>
    <w:link w:val="af8"/>
    <w:uiPriority w:val="99"/>
    <w:qFormat/>
    <w:rsid w:val="00052FD2"/>
    <w:pPr>
      <w:widowControl/>
      <w:snapToGrid/>
      <w:spacing w:before="0" w:after="0"/>
    </w:pPr>
    <w:rPr>
      <w:rFonts w:eastAsia="Times New Roman"/>
      <w:sz w:val="20"/>
    </w:rPr>
  </w:style>
  <w:style w:type="character" w:customStyle="1" w:styleId="af8">
    <w:name w:val="Текст примечания Знак"/>
    <w:basedOn w:val="a3"/>
    <w:link w:val="af7"/>
    <w:uiPriority w:val="99"/>
    <w:qFormat/>
    <w:rsid w:val="00052FD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3">
    <w:name w:val="index 1"/>
    <w:basedOn w:val="a2"/>
    <w:next w:val="a2"/>
    <w:uiPriority w:val="99"/>
    <w:qFormat/>
    <w:rsid w:val="00052FD2"/>
    <w:pPr>
      <w:widowControl/>
      <w:suppressAutoHyphens/>
      <w:snapToGrid/>
      <w:spacing w:before="0" w:after="0"/>
      <w:ind w:left="240" w:hanging="240"/>
    </w:pPr>
    <w:rPr>
      <w:rFonts w:eastAsia="Times New Roman"/>
      <w:szCs w:val="24"/>
      <w:lang w:eastAsia="ar-SA"/>
    </w:rPr>
  </w:style>
  <w:style w:type="paragraph" w:styleId="af9">
    <w:name w:val="annotation subject"/>
    <w:basedOn w:val="af7"/>
    <w:next w:val="af7"/>
    <w:link w:val="afa"/>
    <w:uiPriority w:val="99"/>
    <w:qFormat/>
    <w:rsid w:val="00052FD2"/>
    <w:rPr>
      <w:rFonts w:ascii="Calibri" w:eastAsia="Calibri" w:hAnsi="Calibri"/>
      <w:sz w:val="16"/>
    </w:rPr>
  </w:style>
  <w:style w:type="character" w:customStyle="1" w:styleId="afa">
    <w:name w:val="Тема примечания Знак"/>
    <w:basedOn w:val="af8"/>
    <w:link w:val="af9"/>
    <w:uiPriority w:val="99"/>
    <w:qFormat/>
    <w:rsid w:val="00052FD2"/>
    <w:rPr>
      <w:rFonts w:ascii="Calibri" w:eastAsia="Calibri" w:hAnsi="Calibri" w:cs="Times New Roman"/>
      <w:sz w:val="16"/>
      <w:szCs w:val="20"/>
      <w:lang w:eastAsia="ru-RU"/>
    </w:rPr>
  </w:style>
  <w:style w:type="paragraph" w:styleId="afb">
    <w:name w:val="Document Map"/>
    <w:basedOn w:val="a2"/>
    <w:link w:val="afc"/>
    <w:uiPriority w:val="99"/>
    <w:qFormat/>
    <w:rsid w:val="00052FD2"/>
    <w:pPr>
      <w:widowControl/>
      <w:shd w:val="clear" w:color="auto" w:fill="000080"/>
      <w:snapToGrid/>
      <w:spacing w:before="0" w:after="0"/>
    </w:pPr>
    <w:rPr>
      <w:rFonts w:ascii="Tahoma" w:eastAsia="Times New Roman" w:hAnsi="Tahoma"/>
      <w:sz w:val="20"/>
    </w:rPr>
  </w:style>
  <w:style w:type="character" w:customStyle="1" w:styleId="afc">
    <w:name w:val="Схема документа Знак"/>
    <w:basedOn w:val="a3"/>
    <w:link w:val="afb"/>
    <w:uiPriority w:val="99"/>
    <w:qFormat/>
    <w:rsid w:val="00052FD2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paragraph" w:styleId="afd">
    <w:name w:val="footnote text"/>
    <w:basedOn w:val="a2"/>
    <w:link w:val="afe"/>
    <w:qFormat/>
    <w:rsid w:val="00052FD2"/>
    <w:pPr>
      <w:widowControl/>
      <w:snapToGrid/>
      <w:spacing w:before="0" w:after="0" w:line="360" w:lineRule="auto"/>
      <w:ind w:firstLine="709"/>
      <w:jc w:val="both"/>
    </w:pPr>
    <w:rPr>
      <w:rFonts w:ascii="Courier New" w:hAnsi="Courier New"/>
      <w:color w:val="000000"/>
    </w:rPr>
  </w:style>
  <w:style w:type="character" w:customStyle="1" w:styleId="afe">
    <w:name w:val="Текст сноски Знак"/>
    <w:basedOn w:val="a3"/>
    <w:link w:val="afd"/>
    <w:qFormat/>
    <w:rsid w:val="00052FD2"/>
    <w:rPr>
      <w:rFonts w:ascii="Courier New" w:eastAsia="Calibri" w:hAnsi="Courier New" w:cs="Times New Roman"/>
      <w:color w:val="000000"/>
      <w:sz w:val="24"/>
      <w:szCs w:val="20"/>
      <w:lang w:eastAsia="ru-RU"/>
    </w:rPr>
  </w:style>
  <w:style w:type="paragraph" w:styleId="81">
    <w:name w:val="toc 8"/>
    <w:basedOn w:val="a2"/>
    <w:next w:val="a2"/>
    <w:uiPriority w:val="99"/>
    <w:qFormat/>
    <w:rsid w:val="00052FD2"/>
    <w:pPr>
      <w:widowControl/>
      <w:snapToGrid/>
      <w:spacing w:before="0" w:line="276" w:lineRule="auto"/>
      <w:ind w:left="1540"/>
    </w:pPr>
    <w:rPr>
      <w:rFonts w:ascii="Calibri" w:eastAsia="Times New Roman" w:hAnsi="Calibri"/>
      <w:sz w:val="22"/>
      <w:szCs w:val="22"/>
    </w:rPr>
  </w:style>
  <w:style w:type="paragraph" w:styleId="3">
    <w:name w:val="List Number 3"/>
    <w:basedOn w:val="a2"/>
    <w:uiPriority w:val="99"/>
    <w:qFormat/>
    <w:rsid w:val="00052FD2"/>
    <w:pPr>
      <w:widowControl/>
      <w:numPr>
        <w:numId w:val="1"/>
      </w:numPr>
      <w:tabs>
        <w:tab w:val="left" w:pos="0"/>
        <w:tab w:val="left" w:pos="851"/>
        <w:tab w:val="left" w:pos="926"/>
      </w:tabs>
      <w:snapToGrid/>
      <w:spacing w:before="0" w:after="0"/>
      <w:ind w:left="926"/>
    </w:pPr>
    <w:rPr>
      <w:rFonts w:eastAsia="Times New Roman"/>
      <w:szCs w:val="24"/>
    </w:rPr>
  </w:style>
  <w:style w:type="paragraph" w:styleId="HTML6">
    <w:name w:val="HTML Address"/>
    <w:basedOn w:val="a2"/>
    <w:link w:val="HTML7"/>
    <w:uiPriority w:val="99"/>
    <w:qFormat/>
    <w:rsid w:val="00052FD2"/>
    <w:pPr>
      <w:widowControl/>
      <w:snapToGrid/>
      <w:spacing w:before="0" w:after="0"/>
    </w:pPr>
    <w:rPr>
      <w:rFonts w:ascii="Calibri" w:hAnsi="Calibri"/>
      <w:i/>
    </w:rPr>
  </w:style>
  <w:style w:type="character" w:customStyle="1" w:styleId="HTML7">
    <w:name w:val="Адрес HTML Знак"/>
    <w:basedOn w:val="a3"/>
    <w:link w:val="HTML6"/>
    <w:uiPriority w:val="99"/>
    <w:qFormat/>
    <w:rsid w:val="00052FD2"/>
    <w:rPr>
      <w:rFonts w:ascii="Calibri" w:eastAsia="Calibri" w:hAnsi="Calibri" w:cs="Times New Roman"/>
      <w:i/>
      <w:sz w:val="24"/>
      <w:szCs w:val="20"/>
      <w:lang w:eastAsia="ru-RU"/>
    </w:rPr>
  </w:style>
  <w:style w:type="paragraph" w:styleId="aff">
    <w:name w:val="header"/>
    <w:basedOn w:val="a2"/>
    <w:link w:val="aff0"/>
    <w:uiPriority w:val="99"/>
    <w:qFormat/>
    <w:rsid w:val="00052FD2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character" w:customStyle="1" w:styleId="aff0">
    <w:name w:val="Верхний колонтитул Знак"/>
    <w:basedOn w:val="a3"/>
    <w:link w:val="aff"/>
    <w:uiPriority w:val="99"/>
    <w:qFormat/>
    <w:rsid w:val="00052FD2"/>
    <w:rPr>
      <w:rFonts w:ascii="Arial" w:eastAsia="Times New Roman" w:hAnsi="Arial" w:cs="Times New Roman"/>
      <w:sz w:val="24"/>
      <w:szCs w:val="20"/>
      <w:lang w:eastAsia="ru-RU"/>
    </w:rPr>
  </w:style>
  <w:style w:type="paragraph" w:styleId="91">
    <w:name w:val="toc 9"/>
    <w:basedOn w:val="a2"/>
    <w:next w:val="a2"/>
    <w:uiPriority w:val="99"/>
    <w:rsid w:val="00052FD2"/>
    <w:pPr>
      <w:widowControl/>
      <w:snapToGrid/>
      <w:spacing w:before="0" w:line="276" w:lineRule="auto"/>
      <w:ind w:left="1760"/>
    </w:pPr>
    <w:rPr>
      <w:rFonts w:ascii="Calibri" w:eastAsia="Times New Roman" w:hAnsi="Calibri"/>
      <w:sz w:val="22"/>
      <w:szCs w:val="22"/>
    </w:rPr>
  </w:style>
  <w:style w:type="paragraph" w:styleId="71">
    <w:name w:val="toc 7"/>
    <w:basedOn w:val="a2"/>
    <w:next w:val="a2"/>
    <w:uiPriority w:val="99"/>
    <w:qFormat/>
    <w:rsid w:val="00052FD2"/>
    <w:pPr>
      <w:widowControl/>
      <w:snapToGrid/>
      <w:spacing w:before="0" w:line="276" w:lineRule="auto"/>
      <w:ind w:left="1320"/>
    </w:pPr>
    <w:rPr>
      <w:rFonts w:ascii="Calibri" w:eastAsia="Times New Roman" w:hAnsi="Calibri"/>
      <w:sz w:val="22"/>
      <w:szCs w:val="22"/>
    </w:rPr>
  </w:style>
  <w:style w:type="paragraph" w:styleId="aff1">
    <w:name w:val="Body Text"/>
    <w:basedOn w:val="a2"/>
    <w:link w:val="14"/>
    <w:uiPriority w:val="99"/>
    <w:qFormat/>
    <w:rsid w:val="00052FD2"/>
    <w:pPr>
      <w:widowControl/>
      <w:snapToGrid/>
      <w:spacing w:before="0" w:after="0" w:line="360" w:lineRule="auto"/>
    </w:pPr>
    <w:rPr>
      <w:rFonts w:eastAsia="Times New Roman"/>
    </w:rPr>
  </w:style>
  <w:style w:type="character" w:customStyle="1" w:styleId="aff2">
    <w:name w:val="Основной текст Знак"/>
    <w:basedOn w:val="a3"/>
    <w:uiPriority w:val="99"/>
    <w:qFormat/>
    <w:rsid w:val="00052FD2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ff3">
    <w:name w:val="index heading"/>
    <w:basedOn w:val="a2"/>
    <w:next w:val="13"/>
    <w:uiPriority w:val="99"/>
    <w:qFormat/>
    <w:rsid w:val="00052FD2"/>
    <w:pPr>
      <w:widowControl/>
      <w:suppressLineNumbers/>
      <w:suppressAutoHyphens/>
      <w:snapToGrid/>
      <w:spacing w:before="0" w:after="0"/>
    </w:pPr>
    <w:rPr>
      <w:rFonts w:eastAsia="Times New Roman" w:cs="Tahoma"/>
      <w:szCs w:val="24"/>
      <w:lang w:eastAsia="ar-SA"/>
    </w:rPr>
  </w:style>
  <w:style w:type="paragraph" w:styleId="15">
    <w:name w:val="toc 1"/>
    <w:basedOn w:val="a2"/>
    <w:next w:val="a2"/>
    <w:link w:val="16"/>
    <w:uiPriority w:val="99"/>
    <w:qFormat/>
    <w:rsid w:val="00052FD2"/>
    <w:pPr>
      <w:widowControl/>
      <w:tabs>
        <w:tab w:val="left" w:pos="1080"/>
      </w:tabs>
      <w:snapToGrid/>
      <w:spacing w:before="0" w:after="0"/>
    </w:pPr>
    <w:rPr>
      <w:rFonts w:eastAsia="Times New Roman"/>
      <w:b/>
      <w:sz w:val="20"/>
    </w:rPr>
  </w:style>
  <w:style w:type="paragraph" w:styleId="aff4">
    <w:name w:val="macro"/>
    <w:link w:val="aff5"/>
    <w:uiPriority w:val="99"/>
    <w:qFormat/>
    <w:rsid w:val="00052FD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 w:eastAsia="ru-RU"/>
    </w:rPr>
  </w:style>
  <w:style w:type="character" w:customStyle="1" w:styleId="aff5">
    <w:name w:val="Текст макроса Знак"/>
    <w:basedOn w:val="a3"/>
    <w:link w:val="aff4"/>
    <w:uiPriority w:val="99"/>
    <w:qFormat/>
    <w:rsid w:val="00052FD2"/>
    <w:rPr>
      <w:rFonts w:ascii="Courier New" w:eastAsia="Times New Roman" w:hAnsi="Courier New" w:cs="Times New Roman"/>
      <w:sz w:val="20"/>
      <w:szCs w:val="20"/>
      <w:lang w:val="en-US" w:eastAsia="ru-RU"/>
    </w:rPr>
  </w:style>
  <w:style w:type="paragraph" w:styleId="61">
    <w:name w:val="toc 6"/>
    <w:basedOn w:val="a2"/>
    <w:next w:val="a2"/>
    <w:uiPriority w:val="99"/>
    <w:qFormat/>
    <w:rsid w:val="00052FD2"/>
    <w:pPr>
      <w:widowControl/>
      <w:snapToGrid/>
      <w:spacing w:before="0" w:line="276" w:lineRule="auto"/>
      <w:ind w:left="1100"/>
    </w:pPr>
    <w:rPr>
      <w:rFonts w:ascii="Calibri" w:eastAsia="Times New Roman" w:hAnsi="Calibri"/>
      <w:sz w:val="22"/>
      <w:szCs w:val="22"/>
    </w:rPr>
  </w:style>
  <w:style w:type="paragraph" w:styleId="35">
    <w:name w:val="toc 3"/>
    <w:basedOn w:val="a2"/>
    <w:next w:val="a2"/>
    <w:uiPriority w:val="99"/>
    <w:qFormat/>
    <w:rsid w:val="00052FD2"/>
    <w:pPr>
      <w:widowControl/>
      <w:snapToGrid/>
      <w:spacing w:before="0" w:after="0"/>
      <w:ind w:left="480"/>
    </w:pPr>
    <w:rPr>
      <w:rFonts w:eastAsia="Times New Roman"/>
      <w:szCs w:val="24"/>
    </w:rPr>
  </w:style>
  <w:style w:type="paragraph" w:styleId="26">
    <w:name w:val="toc 2"/>
    <w:basedOn w:val="a2"/>
    <w:next w:val="a2"/>
    <w:uiPriority w:val="99"/>
    <w:qFormat/>
    <w:rsid w:val="00052FD2"/>
    <w:pPr>
      <w:widowControl/>
      <w:snapToGrid/>
      <w:spacing w:before="0" w:after="0"/>
      <w:ind w:left="240"/>
    </w:pPr>
    <w:rPr>
      <w:rFonts w:eastAsia="Times New Roman"/>
      <w:szCs w:val="24"/>
    </w:rPr>
  </w:style>
  <w:style w:type="paragraph" w:styleId="41">
    <w:name w:val="toc 4"/>
    <w:basedOn w:val="a2"/>
    <w:next w:val="a2"/>
    <w:uiPriority w:val="99"/>
    <w:qFormat/>
    <w:rsid w:val="00052FD2"/>
    <w:pPr>
      <w:tabs>
        <w:tab w:val="left" w:pos="502"/>
        <w:tab w:val="left" w:pos="3330"/>
      </w:tabs>
      <w:autoSpaceDE w:val="0"/>
      <w:autoSpaceDN w:val="0"/>
      <w:adjustRightInd w:val="0"/>
      <w:snapToGrid/>
      <w:spacing w:before="0" w:after="0"/>
      <w:ind w:left="502" w:hanging="720"/>
    </w:pPr>
    <w:rPr>
      <w:rFonts w:eastAsia="Times New Roman"/>
      <w:szCs w:val="24"/>
    </w:rPr>
  </w:style>
  <w:style w:type="paragraph" w:styleId="52">
    <w:name w:val="toc 5"/>
    <w:basedOn w:val="a2"/>
    <w:next w:val="a2"/>
    <w:uiPriority w:val="99"/>
    <w:qFormat/>
    <w:rsid w:val="00052FD2"/>
    <w:pPr>
      <w:widowControl/>
      <w:snapToGrid/>
      <w:spacing w:before="0" w:line="276" w:lineRule="auto"/>
      <w:ind w:left="880"/>
    </w:pPr>
    <w:rPr>
      <w:rFonts w:ascii="Calibri" w:eastAsia="Times New Roman" w:hAnsi="Calibri"/>
      <w:sz w:val="22"/>
      <w:szCs w:val="22"/>
    </w:rPr>
  </w:style>
  <w:style w:type="paragraph" w:styleId="53">
    <w:name w:val="List Bullet 5"/>
    <w:basedOn w:val="a2"/>
    <w:uiPriority w:val="99"/>
    <w:qFormat/>
    <w:rsid w:val="00052FD2"/>
    <w:pPr>
      <w:widowControl/>
      <w:snapToGrid/>
      <w:spacing w:before="0" w:after="0"/>
      <w:ind w:left="1132" w:hanging="283"/>
    </w:pPr>
    <w:rPr>
      <w:rFonts w:eastAsia="Times New Roman"/>
      <w:color w:val="00000A"/>
      <w:szCs w:val="24"/>
    </w:rPr>
  </w:style>
  <w:style w:type="paragraph" w:styleId="aff6">
    <w:name w:val="Body Text First Indent"/>
    <w:basedOn w:val="aff1"/>
    <w:link w:val="aff7"/>
    <w:uiPriority w:val="99"/>
    <w:qFormat/>
    <w:rsid w:val="00052FD2"/>
    <w:pPr>
      <w:spacing w:after="120" w:line="240" w:lineRule="auto"/>
      <w:ind w:firstLine="210"/>
    </w:pPr>
    <w:rPr>
      <w:szCs w:val="24"/>
    </w:rPr>
  </w:style>
  <w:style w:type="character" w:customStyle="1" w:styleId="aff7">
    <w:name w:val="Красная строка Знак"/>
    <w:basedOn w:val="aff2"/>
    <w:link w:val="aff6"/>
    <w:uiPriority w:val="99"/>
    <w:qFormat/>
    <w:rsid w:val="00052F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8">
    <w:name w:val="Body Text Indent"/>
    <w:basedOn w:val="a2"/>
    <w:link w:val="aff9"/>
    <w:uiPriority w:val="99"/>
    <w:unhideWhenUsed/>
    <w:qFormat/>
    <w:rsid w:val="00052FD2"/>
    <w:pPr>
      <w:spacing w:after="120"/>
      <w:ind w:left="283"/>
    </w:pPr>
  </w:style>
  <w:style w:type="character" w:customStyle="1" w:styleId="aff9">
    <w:name w:val="Основной текст с отступом Знак"/>
    <w:basedOn w:val="a3"/>
    <w:link w:val="aff8"/>
    <w:uiPriority w:val="99"/>
    <w:qFormat/>
    <w:rsid w:val="00052FD2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27">
    <w:name w:val="Body Text First Indent 2"/>
    <w:basedOn w:val="aff8"/>
    <w:link w:val="28"/>
    <w:uiPriority w:val="99"/>
    <w:qFormat/>
    <w:rsid w:val="00052FD2"/>
    <w:pPr>
      <w:widowControl/>
      <w:snapToGrid/>
      <w:spacing w:before="0"/>
      <w:ind w:firstLine="210"/>
    </w:pPr>
    <w:rPr>
      <w:rFonts w:ascii="Arial" w:hAnsi="Arial" w:cs="PragmaticaCTT"/>
      <w:b/>
      <w:bCs/>
      <w:kern w:val="32"/>
      <w:sz w:val="32"/>
      <w:szCs w:val="32"/>
    </w:rPr>
  </w:style>
  <w:style w:type="character" w:customStyle="1" w:styleId="28">
    <w:name w:val="Красная строка 2 Знак"/>
    <w:basedOn w:val="aff9"/>
    <w:link w:val="27"/>
    <w:uiPriority w:val="99"/>
    <w:qFormat/>
    <w:rsid w:val="00052FD2"/>
    <w:rPr>
      <w:rFonts w:ascii="Arial" w:eastAsia="Calibri" w:hAnsi="Arial" w:cs="PragmaticaCTT"/>
      <w:b/>
      <w:bCs/>
      <w:kern w:val="32"/>
      <w:sz w:val="32"/>
      <w:szCs w:val="32"/>
      <w:lang w:eastAsia="ru-RU"/>
    </w:rPr>
  </w:style>
  <w:style w:type="paragraph" w:styleId="42">
    <w:name w:val="List Bullet 4"/>
    <w:basedOn w:val="a2"/>
    <w:uiPriority w:val="99"/>
    <w:qFormat/>
    <w:rsid w:val="00052FD2"/>
    <w:pPr>
      <w:widowControl/>
      <w:snapToGrid/>
      <w:spacing w:before="0" w:after="0"/>
      <w:ind w:left="849" w:hanging="283"/>
    </w:pPr>
    <w:rPr>
      <w:rFonts w:eastAsia="Times New Roman"/>
      <w:color w:val="00000A"/>
      <w:szCs w:val="24"/>
    </w:rPr>
  </w:style>
  <w:style w:type="paragraph" w:styleId="affa">
    <w:name w:val="List Bullet"/>
    <w:basedOn w:val="a2"/>
    <w:uiPriority w:val="99"/>
    <w:qFormat/>
    <w:rsid w:val="00052FD2"/>
    <w:pPr>
      <w:widowControl/>
      <w:tabs>
        <w:tab w:val="left" w:pos="360"/>
      </w:tabs>
      <w:snapToGrid/>
      <w:spacing w:before="0" w:after="0"/>
      <w:ind w:left="360" w:hanging="360"/>
    </w:pPr>
    <w:rPr>
      <w:rFonts w:eastAsia="Times New Roman"/>
      <w:sz w:val="20"/>
      <w:lang w:val="en-US"/>
    </w:rPr>
  </w:style>
  <w:style w:type="paragraph" w:styleId="29">
    <w:name w:val="List Bullet 2"/>
    <w:basedOn w:val="a2"/>
    <w:uiPriority w:val="99"/>
    <w:qFormat/>
    <w:rsid w:val="00052FD2"/>
    <w:pPr>
      <w:widowControl/>
      <w:tabs>
        <w:tab w:val="left" w:pos="643"/>
      </w:tabs>
      <w:snapToGrid/>
      <w:spacing w:before="0" w:after="0"/>
      <w:ind w:left="643" w:hanging="360"/>
    </w:pPr>
    <w:rPr>
      <w:rFonts w:eastAsia="Times New Roman"/>
      <w:szCs w:val="24"/>
    </w:rPr>
  </w:style>
  <w:style w:type="paragraph" w:styleId="36">
    <w:name w:val="List Bullet 3"/>
    <w:basedOn w:val="a2"/>
    <w:uiPriority w:val="99"/>
    <w:qFormat/>
    <w:rsid w:val="00052FD2"/>
    <w:pPr>
      <w:widowControl/>
      <w:tabs>
        <w:tab w:val="left" w:pos="926"/>
      </w:tabs>
      <w:snapToGrid/>
      <w:spacing w:before="0" w:after="0"/>
      <w:ind w:left="926" w:hanging="360"/>
    </w:pPr>
    <w:rPr>
      <w:rFonts w:eastAsia="Times New Roman"/>
      <w:szCs w:val="24"/>
    </w:rPr>
  </w:style>
  <w:style w:type="paragraph" w:styleId="affb">
    <w:name w:val="Title"/>
    <w:basedOn w:val="a2"/>
    <w:link w:val="37"/>
    <w:uiPriority w:val="99"/>
    <w:qFormat/>
    <w:rsid w:val="00052FD2"/>
    <w:pPr>
      <w:widowControl/>
      <w:snapToGrid/>
      <w:spacing w:before="0" w:after="0"/>
      <w:jc w:val="center"/>
    </w:pPr>
    <w:rPr>
      <w:rFonts w:eastAsia="Times New Roman"/>
      <w:sz w:val="28"/>
      <w:szCs w:val="24"/>
      <w:lang w:val="en-US"/>
    </w:rPr>
  </w:style>
  <w:style w:type="character" w:customStyle="1" w:styleId="affc">
    <w:name w:val="Название Знак"/>
    <w:basedOn w:val="a3"/>
    <w:uiPriority w:val="99"/>
    <w:qFormat/>
    <w:rsid w:val="00052FD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ffd">
    <w:name w:val="footer"/>
    <w:basedOn w:val="a2"/>
    <w:link w:val="affe"/>
    <w:uiPriority w:val="99"/>
    <w:qFormat/>
    <w:rsid w:val="00052FD2"/>
    <w:pPr>
      <w:widowControl/>
      <w:tabs>
        <w:tab w:val="center" w:pos="4677"/>
        <w:tab w:val="right" w:pos="9355"/>
      </w:tabs>
      <w:snapToGrid/>
      <w:spacing w:before="0" w:after="0"/>
    </w:pPr>
    <w:rPr>
      <w:rFonts w:eastAsia="Times New Roman"/>
      <w:szCs w:val="24"/>
    </w:rPr>
  </w:style>
  <w:style w:type="character" w:customStyle="1" w:styleId="affe">
    <w:name w:val="Нижний колонтитул Знак"/>
    <w:basedOn w:val="a3"/>
    <w:link w:val="affd"/>
    <w:uiPriority w:val="99"/>
    <w:qFormat/>
    <w:rsid w:val="00052F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">
    <w:name w:val="List Number"/>
    <w:basedOn w:val="a2"/>
    <w:uiPriority w:val="99"/>
    <w:qFormat/>
    <w:rsid w:val="00052FD2"/>
    <w:pPr>
      <w:widowControl/>
      <w:tabs>
        <w:tab w:val="left" w:pos="1440"/>
      </w:tabs>
      <w:snapToGrid/>
      <w:spacing w:before="0" w:after="0"/>
      <w:ind w:left="1440" w:hanging="360"/>
    </w:pPr>
    <w:rPr>
      <w:rFonts w:eastAsia="Times New Roman"/>
      <w:szCs w:val="24"/>
    </w:rPr>
  </w:style>
  <w:style w:type="paragraph" w:styleId="2a">
    <w:name w:val="List Number 2"/>
    <w:basedOn w:val="a2"/>
    <w:uiPriority w:val="99"/>
    <w:qFormat/>
    <w:rsid w:val="00052FD2"/>
    <w:pPr>
      <w:widowControl/>
      <w:tabs>
        <w:tab w:val="left" w:pos="643"/>
      </w:tabs>
      <w:snapToGrid/>
      <w:spacing w:before="0" w:after="0"/>
      <w:ind w:left="643" w:hanging="360"/>
      <w:contextualSpacing/>
    </w:pPr>
    <w:rPr>
      <w:rFonts w:eastAsia="Times New Roman"/>
      <w:szCs w:val="24"/>
    </w:rPr>
  </w:style>
  <w:style w:type="paragraph" w:styleId="afff0">
    <w:name w:val="List"/>
    <w:basedOn w:val="a2"/>
    <w:uiPriority w:val="99"/>
    <w:qFormat/>
    <w:rsid w:val="00052FD2"/>
    <w:pPr>
      <w:widowControl/>
      <w:snapToGrid/>
      <w:spacing w:before="0" w:after="0"/>
      <w:ind w:left="283" w:hanging="283"/>
    </w:pPr>
    <w:rPr>
      <w:rFonts w:eastAsia="Times New Roman"/>
      <w:sz w:val="20"/>
    </w:rPr>
  </w:style>
  <w:style w:type="paragraph" w:styleId="afff1">
    <w:name w:val="Normal (Web)"/>
    <w:aliases w:val=" Знак Знак23,Обычный (Web)"/>
    <w:basedOn w:val="a2"/>
    <w:link w:val="afff2"/>
    <w:uiPriority w:val="99"/>
    <w:qFormat/>
    <w:rsid w:val="00052FD2"/>
    <w:pPr>
      <w:widowControl/>
      <w:snapToGrid/>
      <w:spacing w:before="0" w:after="0"/>
    </w:pPr>
  </w:style>
  <w:style w:type="paragraph" w:styleId="38">
    <w:name w:val="Body Text 3"/>
    <w:basedOn w:val="a2"/>
    <w:link w:val="39"/>
    <w:uiPriority w:val="99"/>
    <w:qFormat/>
    <w:rsid w:val="00052FD2"/>
    <w:pPr>
      <w:widowControl/>
      <w:tabs>
        <w:tab w:val="left" w:pos="360"/>
      </w:tabs>
      <w:snapToGrid/>
      <w:spacing w:before="0" w:after="0"/>
      <w:jc w:val="both"/>
    </w:pPr>
    <w:rPr>
      <w:rFonts w:eastAsia="Times New Roman"/>
      <w:i/>
      <w:sz w:val="26"/>
    </w:rPr>
  </w:style>
  <w:style w:type="character" w:customStyle="1" w:styleId="39">
    <w:name w:val="Основной текст 3 Знак"/>
    <w:basedOn w:val="a3"/>
    <w:link w:val="38"/>
    <w:uiPriority w:val="99"/>
    <w:qFormat/>
    <w:rsid w:val="00052FD2"/>
    <w:rPr>
      <w:rFonts w:ascii="Times New Roman" w:eastAsia="Times New Roman" w:hAnsi="Times New Roman" w:cs="Times New Roman"/>
      <w:i/>
      <w:sz w:val="26"/>
      <w:szCs w:val="20"/>
      <w:lang w:eastAsia="ru-RU"/>
    </w:rPr>
  </w:style>
  <w:style w:type="paragraph" w:styleId="2b">
    <w:name w:val="Body Text Indent 2"/>
    <w:basedOn w:val="a2"/>
    <w:link w:val="220"/>
    <w:uiPriority w:val="99"/>
    <w:qFormat/>
    <w:rsid w:val="00052FD2"/>
    <w:pPr>
      <w:widowControl/>
      <w:overflowPunct w:val="0"/>
      <w:autoSpaceDE w:val="0"/>
      <w:snapToGrid/>
      <w:spacing w:before="0" w:after="0"/>
      <w:ind w:firstLine="567"/>
      <w:jc w:val="both"/>
    </w:pPr>
    <w:rPr>
      <w:sz w:val="20"/>
      <w:lang w:eastAsia="ar-SA"/>
    </w:rPr>
  </w:style>
  <w:style w:type="character" w:customStyle="1" w:styleId="2c">
    <w:name w:val="Основной текст с отступом 2 Знак"/>
    <w:basedOn w:val="a3"/>
    <w:uiPriority w:val="99"/>
    <w:qFormat/>
    <w:rsid w:val="00052FD2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fff3">
    <w:name w:val="Subtitle"/>
    <w:basedOn w:val="a2"/>
    <w:link w:val="afff4"/>
    <w:uiPriority w:val="99"/>
    <w:qFormat/>
    <w:rsid w:val="00052FD2"/>
    <w:pPr>
      <w:widowControl/>
      <w:snapToGrid/>
      <w:spacing w:before="0" w:after="0" w:line="312" w:lineRule="auto"/>
    </w:pPr>
    <w:rPr>
      <w:rFonts w:ascii="Arial" w:eastAsia="Times New Roman" w:hAnsi="Arial" w:cs="Arial"/>
      <w:b/>
      <w:bCs/>
      <w:color w:val="000000"/>
      <w:sz w:val="20"/>
    </w:rPr>
  </w:style>
  <w:style w:type="character" w:customStyle="1" w:styleId="afff4">
    <w:name w:val="Подзаголовок Знак"/>
    <w:basedOn w:val="a3"/>
    <w:link w:val="afff3"/>
    <w:uiPriority w:val="99"/>
    <w:qFormat/>
    <w:rsid w:val="00052FD2"/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styleId="2d">
    <w:name w:val="List Continue 2"/>
    <w:basedOn w:val="a2"/>
    <w:uiPriority w:val="99"/>
    <w:qFormat/>
    <w:rsid w:val="00052FD2"/>
    <w:pPr>
      <w:widowControl/>
      <w:snapToGrid/>
      <w:spacing w:before="0" w:after="120"/>
      <w:ind w:left="566"/>
    </w:pPr>
    <w:rPr>
      <w:rFonts w:eastAsia="Times New Roman"/>
      <w:sz w:val="20"/>
    </w:rPr>
  </w:style>
  <w:style w:type="paragraph" w:styleId="2e">
    <w:name w:val="List 2"/>
    <w:basedOn w:val="a2"/>
    <w:uiPriority w:val="99"/>
    <w:qFormat/>
    <w:rsid w:val="00052FD2"/>
    <w:pPr>
      <w:widowControl/>
      <w:snapToGrid/>
      <w:spacing w:before="0" w:after="0"/>
      <w:ind w:left="566" w:hanging="283"/>
    </w:pPr>
    <w:rPr>
      <w:rFonts w:eastAsia="Times New Roman"/>
      <w:sz w:val="20"/>
    </w:rPr>
  </w:style>
  <w:style w:type="paragraph" w:styleId="3a">
    <w:name w:val="List 3"/>
    <w:basedOn w:val="a2"/>
    <w:uiPriority w:val="99"/>
    <w:qFormat/>
    <w:rsid w:val="00052FD2"/>
    <w:pPr>
      <w:widowControl/>
      <w:snapToGrid/>
      <w:spacing w:before="0" w:after="0"/>
      <w:ind w:left="849" w:hanging="283"/>
    </w:pPr>
    <w:rPr>
      <w:rFonts w:eastAsia="Times New Roman"/>
      <w:szCs w:val="24"/>
    </w:rPr>
  </w:style>
  <w:style w:type="paragraph" w:styleId="43">
    <w:name w:val="List 4"/>
    <w:basedOn w:val="a2"/>
    <w:uiPriority w:val="99"/>
    <w:qFormat/>
    <w:rsid w:val="00052FD2"/>
    <w:pPr>
      <w:widowControl/>
      <w:snapToGrid/>
      <w:spacing w:before="0" w:after="0"/>
      <w:ind w:left="1132" w:hanging="283"/>
    </w:pPr>
    <w:rPr>
      <w:rFonts w:eastAsia="Times New Roman"/>
      <w:szCs w:val="24"/>
    </w:rPr>
  </w:style>
  <w:style w:type="paragraph" w:styleId="HTML8">
    <w:name w:val="HTML Preformatted"/>
    <w:basedOn w:val="a2"/>
    <w:link w:val="HTML30"/>
    <w:uiPriority w:val="99"/>
    <w:qFormat/>
    <w:rsid w:val="00052FD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/>
      <w:kern w:val="1"/>
      <w:sz w:val="20"/>
      <w:lang w:eastAsia="hi-IN" w:bidi="hi-IN"/>
    </w:rPr>
  </w:style>
  <w:style w:type="character" w:customStyle="1" w:styleId="HTML9">
    <w:name w:val="Стандартный HTML Знак"/>
    <w:basedOn w:val="a3"/>
    <w:uiPriority w:val="99"/>
    <w:qFormat/>
    <w:rsid w:val="00052FD2"/>
    <w:rPr>
      <w:rFonts w:ascii="Consolas" w:eastAsia="Calibri" w:hAnsi="Consolas" w:cs="Consolas"/>
      <w:sz w:val="20"/>
      <w:szCs w:val="20"/>
      <w:lang w:eastAsia="ru-RU"/>
    </w:rPr>
  </w:style>
  <w:style w:type="paragraph" w:styleId="afff5">
    <w:name w:val="Block Text"/>
    <w:basedOn w:val="a2"/>
    <w:uiPriority w:val="99"/>
    <w:qFormat/>
    <w:rsid w:val="00052FD2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table" w:styleId="17">
    <w:name w:val="Table Simple 1"/>
    <w:basedOn w:val="a4"/>
    <w:uiPriority w:val="99"/>
    <w:qFormat/>
    <w:rsid w:val="00052F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il"/>
          <w:tr2bl w:val="nil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il"/>
          <w:tr2bl w:val="nil"/>
        </w:tcBorders>
      </w:tcPr>
    </w:tblStylePr>
  </w:style>
  <w:style w:type="table" w:styleId="18">
    <w:name w:val="Table Grid 1"/>
    <w:basedOn w:val="a4"/>
    <w:uiPriority w:val="99"/>
    <w:qFormat/>
    <w:rsid w:val="00052FD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il"/>
          <w:tr2bl w:val="nil"/>
        </w:tcBorders>
      </w:tcPr>
    </w:tblStylePr>
  </w:style>
  <w:style w:type="table" w:styleId="afff6">
    <w:name w:val="Table Grid"/>
    <w:basedOn w:val="a4"/>
    <w:qFormat/>
    <w:rsid w:val="00052F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f7">
    <w:name w:val="Table Professional"/>
    <w:basedOn w:val="a4"/>
    <w:uiPriority w:val="99"/>
    <w:qFormat/>
    <w:rsid w:val="00052FD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character" w:customStyle="1" w:styleId="Heading1Char">
    <w:name w:val="Heading 1 Char"/>
    <w:basedOn w:val="a3"/>
    <w:uiPriority w:val="99"/>
    <w:qFormat/>
    <w:locked/>
    <w:rsid w:val="00052FD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a3"/>
    <w:uiPriority w:val="99"/>
    <w:qFormat/>
    <w:locked/>
    <w:rsid w:val="00052FD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a3"/>
    <w:uiPriority w:val="99"/>
    <w:qFormat/>
    <w:locked/>
    <w:rsid w:val="00052FD2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a3"/>
    <w:uiPriority w:val="99"/>
    <w:qFormat/>
    <w:locked/>
    <w:rsid w:val="00052FD2"/>
    <w:rPr>
      <w:rFonts w:ascii="Cambria" w:hAnsi="Cambria" w:cs="Times New Roman"/>
      <w:b/>
      <w:i/>
      <w:color w:val="4F81BD"/>
      <w:sz w:val="22"/>
      <w:lang w:val="ru-RU" w:eastAsia="ru-RU"/>
    </w:rPr>
  </w:style>
  <w:style w:type="character" w:customStyle="1" w:styleId="Heading5Char">
    <w:name w:val="Heading 5 Char"/>
    <w:basedOn w:val="a3"/>
    <w:uiPriority w:val="99"/>
    <w:qFormat/>
    <w:locked/>
    <w:rsid w:val="00052FD2"/>
    <w:rPr>
      <w:rFonts w:cs="Times New Roman"/>
      <w:sz w:val="22"/>
      <w:lang w:val="ru-RU" w:eastAsia="en-US"/>
    </w:rPr>
  </w:style>
  <w:style w:type="character" w:customStyle="1" w:styleId="Heading6Char">
    <w:name w:val="Heading 6 Char"/>
    <w:basedOn w:val="a3"/>
    <w:uiPriority w:val="99"/>
    <w:qFormat/>
    <w:locked/>
    <w:rsid w:val="00052FD2"/>
    <w:rPr>
      <w:rFonts w:cs="Times New Roman"/>
      <w:i/>
      <w:sz w:val="22"/>
      <w:lang w:val="ru-RU" w:eastAsia="en-US"/>
    </w:rPr>
  </w:style>
  <w:style w:type="character" w:customStyle="1" w:styleId="Heading7Char">
    <w:name w:val="Heading 7 Char"/>
    <w:basedOn w:val="a3"/>
    <w:uiPriority w:val="99"/>
    <w:qFormat/>
    <w:locked/>
    <w:rsid w:val="00052FD2"/>
    <w:rPr>
      <w:rFonts w:ascii="Times New Roman" w:hAnsi="Times New Roman" w:cs="Times New Roman"/>
      <w:sz w:val="24"/>
      <w:lang w:eastAsia="ru-RU"/>
    </w:rPr>
  </w:style>
  <w:style w:type="character" w:customStyle="1" w:styleId="Heading8Char">
    <w:name w:val="Heading 8 Char"/>
    <w:basedOn w:val="a3"/>
    <w:uiPriority w:val="99"/>
    <w:qFormat/>
    <w:locked/>
    <w:rsid w:val="00052FD2"/>
    <w:rPr>
      <w:rFonts w:cs="Times New Roman"/>
      <w:i/>
      <w:lang w:val="ru-RU" w:eastAsia="en-US"/>
    </w:rPr>
  </w:style>
  <w:style w:type="character" w:customStyle="1" w:styleId="Heading9Char">
    <w:name w:val="Heading 9 Char"/>
    <w:basedOn w:val="a3"/>
    <w:uiPriority w:val="99"/>
    <w:qFormat/>
    <w:locked/>
    <w:rsid w:val="00052FD2"/>
    <w:rPr>
      <w:rFonts w:ascii="Arial" w:hAnsi="Arial" w:cs="Times New Roman"/>
      <w:lang w:eastAsia="ru-RU"/>
    </w:rPr>
  </w:style>
  <w:style w:type="character" w:customStyle="1" w:styleId="Heading1Char7">
    <w:name w:val="Heading 1 Char7"/>
    <w:basedOn w:val="a3"/>
    <w:uiPriority w:val="99"/>
    <w:qFormat/>
    <w:locked/>
    <w:rsid w:val="00052FD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1Char6">
    <w:name w:val="Heading 1 Char6"/>
    <w:basedOn w:val="a3"/>
    <w:uiPriority w:val="99"/>
    <w:qFormat/>
    <w:locked/>
    <w:rsid w:val="00052FD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1Char4">
    <w:name w:val="Heading 1 Char4"/>
    <w:basedOn w:val="a3"/>
    <w:uiPriority w:val="99"/>
    <w:qFormat/>
    <w:locked/>
    <w:rsid w:val="00052FD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3Char2">
    <w:name w:val="Heading 3 Char2"/>
    <w:basedOn w:val="a3"/>
    <w:uiPriority w:val="99"/>
    <w:qFormat/>
    <w:locked/>
    <w:rsid w:val="00052FD2"/>
    <w:rPr>
      <w:rFonts w:ascii="Arial" w:hAnsi="Arial" w:cs="Times New Roman"/>
      <w:b/>
      <w:sz w:val="26"/>
      <w:lang w:val="ru-RU" w:eastAsia="ru-RU"/>
    </w:rPr>
  </w:style>
  <w:style w:type="character" w:customStyle="1" w:styleId="32">
    <w:name w:val="Заголовок 3 Знак2"/>
    <w:link w:val="30"/>
    <w:qFormat/>
    <w:locked/>
    <w:rsid w:val="00052FD2"/>
    <w:rPr>
      <w:rFonts w:ascii="PragmaticaCTT" w:eastAsia="Calibri" w:hAnsi="PragmaticaCTT" w:cs="Times New Roman"/>
      <w:sz w:val="20"/>
      <w:szCs w:val="20"/>
      <w:lang w:eastAsia="ru-RU"/>
    </w:rPr>
  </w:style>
  <w:style w:type="character" w:customStyle="1" w:styleId="240">
    <w:name w:val="Текст сноски Знак24"/>
    <w:basedOn w:val="a3"/>
    <w:uiPriority w:val="99"/>
    <w:qFormat/>
    <w:rsid w:val="00052FD2"/>
    <w:rPr>
      <w:rFonts w:cs="Times New Roman"/>
    </w:rPr>
  </w:style>
  <w:style w:type="character" w:customStyle="1" w:styleId="spelle">
    <w:name w:val="spelle"/>
    <w:uiPriority w:val="99"/>
    <w:qFormat/>
    <w:rsid w:val="00052FD2"/>
  </w:style>
  <w:style w:type="character" w:customStyle="1" w:styleId="FootnoteTextChar3">
    <w:name w:val="Footnote Text Char3"/>
    <w:uiPriority w:val="99"/>
    <w:qFormat/>
    <w:locked/>
    <w:rsid w:val="00052FD2"/>
    <w:rPr>
      <w:rFonts w:ascii="Courier New" w:hAnsi="Courier New"/>
      <w:color w:val="000000"/>
      <w:sz w:val="24"/>
    </w:rPr>
  </w:style>
  <w:style w:type="paragraph" w:customStyle="1" w:styleId="3b">
    <w:name w:val="Стиль3"/>
    <w:basedOn w:val="10"/>
    <w:next w:val="a2"/>
    <w:link w:val="3c"/>
    <w:uiPriority w:val="99"/>
    <w:qFormat/>
    <w:rsid w:val="00052FD2"/>
    <w:pPr>
      <w:pBdr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pBdr>
      <w:shd w:val="clear" w:color="auto" w:fill="F2DBDB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 w:line="269" w:lineRule="auto"/>
      <w:contextualSpacing/>
      <w:jc w:val="left"/>
    </w:pPr>
    <w:rPr>
      <w:rFonts w:ascii="Arial" w:hAnsi="Arial"/>
      <w:color w:val="622423"/>
      <w:sz w:val="32"/>
    </w:rPr>
  </w:style>
  <w:style w:type="character" w:customStyle="1" w:styleId="grame">
    <w:name w:val="grame"/>
    <w:uiPriority w:val="99"/>
    <w:qFormat/>
    <w:rsid w:val="00052FD2"/>
  </w:style>
  <w:style w:type="character" w:customStyle="1" w:styleId="FootnoteTextChar">
    <w:name w:val="Footnote Text Char"/>
    <w:basedOn w:val="a3"/>
    <w:uiPriority w:val="99"/>
    <w:qFormat/>
    <w:locked/>
    <w:rsid w:val="00052FD2"/>
    <w:rPr>
      <w:rFonts w:ascii="Times New Roman" w:hAnsi="Times New Roman" w:cs="Times New Roman"/>
      <w:sz w:val="20"/>
      <w:szCs w:val="20"/>
    </w:rPr>
  </w:style>
  <w:style w:type="character" w:customStyle="1" w:styleId="19">
    <w:name w:val="Текст сноски Знак1"/>
    <w:basedOn w:val="a3"/>
    <w:uiPriority w:val="99"/>
    <w:semiHidden/>
    <w:qFormat/>
    <w:rsid w:val="00052FD2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f">
    <w:name w:val="Текст сноски Знак2"/>
    <w:basedOn w:val="a3"/>
    <w:uiPriority w:val="99"/>
    <w:qFormat/>
    <w:rsid w:val="00052FD2"/>
    <w:rPr>
      <w:rFonts w:cs="Times New Roman"/>
    </w:rPr>
  </w:style>
  <w:style w:type="character" w:customStyle="1" w:styleId="BodyTextIndentChar2">
    <w:name w:val="Body Text Indent Char2"/>
    <w:uiPriority w:val="99"/>
    <w:qFormat/>
    <w:locked/>
    <w:rsid w:val="00052FD2"/>
    <w:rPr>
      <w:rFonts w:ascii="Arial" w:hAnsi="Arial"/>
      <w:b/>
      <w:kern w:val="32"/>
      <w:sz w:val="32"/>
      <w:lang w:eastAsia="ru-RU"/>
    </w:rPr>
  </w:style>
  <w:style w:type="character" w:customStyle="1" w:styleId="FontStyle25">
    <w:name w:val="Font Style25"/>
    <w:uiPriority w:val="99"/>
    <w:qFormat/>
    <w:rsid w:val="00052FD2"/>
    <w:rPr>
      <w:rFonts w:ascii="Times New Roman" w:hAnsi="Times New Roman"/>
      <w:i/>
      <w:sz w:val="16"/>
    </w:rPr>
  </w:style>
  <w:style w:type="character" w:customStyle="1" w:styleId="260">
    <w:name w:val="Текст сноски Знак26"/>
    <w:basedOn w:val="a3"/>
    <w:uiPriority w:val="99"/>
    <w:qFormat/>
    <w:rsid w:val="00052FD2"/>
    <w:rPr>
      <w:rFonts w:cs="Times New Roman"/>
    </w:rPr>
  </w:style>
  <w:style w:type="character" w:customStyle="1" w:styleId="250">
    <w:name w:val="Текст сноски Знак25"/>
    <w:basedOn w:val="a3"/>
    <w:uiPriority w:val="99"/>
    <w:semiHidden/>
    <w:qFormat/>
    <w:rsid w:val="00052FD2"/>
    <w:rPr>
      <w:rFonts w:cs="Times New Roman"/>
    </w:rPr>
  </w:style>
  <w:style w:type="paragraph" w:customStyle="1" w:styleId="2f0">
    <w:name w:val="Стиль2"/>
    <w:basedOn w:val="a2"/>
    <w:next w:val="afff"/>
    <w:uiPriority w:val="99"/>
    <w:qFormat/>
    <w:rsid w:val="00052FD2"/>
    <w:pPr>
      <w:widowControl/>
      <w:snapToGrid/>
      <w:spacing w:before="0" w:after="0"/>
    </w:pPr>
    <w:rPr>
      <w:rFonts w:eastAsia="Times New Roman"/>
      <w:b/>
      <w:sz w:val="20"/>
      <w:szCs w:val="24"/>
    </w:rPr>
  </w:style>
  <w:style w:type="character" w:customStyle="1" w:styleId="23">
    <w:name w:val="Заголовок 2 Знак3"/>
    <w:link w:val="20"/>
    <w:qFormat/>
    <w:locked/>
    <w:rsid w:val="00052FD2"/>
    <w:rPr>
      <w:rFonts w:ascii="PragmaticaCTT" w:eastAsia="Calibri" w:hAnsi="PragmaticaCTT" w:cs="Times New Roman"/>
      <w:sz w:val="20"/>
      <w:szCs w:val="20"/>
      <w:lang w:eastAsia="ru-RU"/>
    </w:rPr>
  </w:style>
  <w:style w:type="character" w:customStyle="1" w:styleId="BodyTextIndent2Char">
    <w:name w:val="Body Text Indent 2 Char"/>
    <w:basedOn w:val="a3"/>
    <w:uiPriority w:val="99"/>
    <w:qFormat/>
    <w:locked/>
    <w:rsid w:val="00052FD2"/>
    <w:rPr>
      <w:rFonts w:cs="Times New Roman"/>
      <w:sz w:val="24"/>
    </w:rPr>
  </w:style>
  <w:style w:type="character" w:customStyle="1" w:styleId="FontStyle47">
    <w:name w:val="Font Style47"/>
    <w:uiPriority w:val="99"/>
    <w:qFormat/>
    <w:rsid w:val="00052FD2"/>
    <w:rPr>
      <w:rFonts w:ascii="Times New Roman" w:hAnsi="Times New Roman"/>
      <w:sz w:val="24"/>
    </w:rPr>
  </w:style>
  <w:style w:type="character" w:customStyle="1" w:styleId="HeaderChar">
    <w:name w:val="Header Char"/>
    <w:basedOn w:val="a3"/>
    <w:uiPriority w:val="99"/>
    <w:qFormat/>
    <w:locked/>
    <w:rsid w:val="00052FD2"/>
    <w:rPr>
      <w:rFonts w:cs="Times New Roman"/>
      <w:sz w:val="24"/>
    </w:rPr>
  </w:style>
  <w:style w:type="character" w:customStyle="1" w:styleId="b-serp-urlitem1">
    <w:name w:val="b-serp-url__item1"/>
    <w:uiPriority w:val="99"/>
    <w:qFormat/>
    <w:rsid w:val="00052FD2"/>
  </w:style>
  <w:style w:type="character" w:customStyle="1" w:styleId="DocumentMapChar">
    <w:name w:val="Document Map Char"/>
    <w:basedOn w:val="a3"/>
    <w:uiPriority w:val="99"/>
    <w:qFormat/>
    <w:locked/>
    <w:rsid w:val="00052FD2"/>
    <w:rPr>
      <w:rFonts w:ascii="Tahoma" w:hAnsi="Tahoma" w:cs="Times New Roman"/>
    </w:rPr>
  </w:style>
  <w:style w:type="character" w:customStyle="1" w:styleId="140">
    <w:name w:val="Знак Знак14"/>
    <w:uiPriority w:val="99"/>
    <w:qFormat/>
    <w:locked/>
    <w:rsid w:val="00052FD2"/>
    <w:rPr>
      <w:b/>
      <w:sz w:val="27"/>
      <w:lang w:val="ru-RU" w:eastAsia="ru-RU"/>
    </w:rPr>
  </w:style>
  <w:style w:type="character" w:customStyle="1" w:styleId="310">
    <w:name w:val="Основной текст 3 Знак1"/>
    <w:basedOn w:val="a3"/>
    <w:uiPriority w:val="99"/>
    <w:qFormat/>
    <w:rsid w:val="00052FD2"/>
    <w:rPr>
      <w:rFonts w:cs="Times New Roman"/>
      <w:sz w:val="16"/>
      <w:szCs w:val="16"/>
    </w:rPr>
  </w:style>
  <w:style w:type="character" w:customStyle="1" w:styleId="BodyTextIndent3Char">
    <w:name w:val="Body Text Indent 3 Char"/>
    <w:basedOn w:val="a3"/>
    <w:uiPriority w:val="99"/>
    <w:qFormat/>
    <w:locked/>
    <w:rsid w:val="00052FD2"/>
    <w:rPr>
      <w:rFonts w:ascii="Times New Roman" w:hAnsi="Times New Roman" w:cs="Times New Roman"/>
      <w:sz w:val="16"/>
    </w:rPr>
  </w:style>
  <w:style w:type="character" w:customStyle="1" w:styleId="72">
    <w:name w:val="Знак Знак7"/>
    <w:uiPriority w:val="99"/>
    <w:qFormat/>
    <w:rsid w:val="00052FD2"/>
    <w:rPr>
      <w:sz w:val="16"/>
      <w:lang w:val="ru-RU" w:eastAsia="ru-RU"/>
    </w:rPr>
  </w:style>
  <w:style w:type="paragraph" w:customStyle="1" w:styleId="afff8">
    <w:name w:val="......."/>
    <w:basedOn w:val="a2"/>
    <w:next w:val="a2"/>
    <w:uiPriority w:val="99"/>
    <w:qFormat/>
    <w:rsid w:val="00052FD2"/>
    <w:pPr>
      <w:widowControl/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character" w:customStyle="1" w:styleId="BodyTextChar">
    <w:name w:val="Body Text Char"/>
    <w:basedOn w:val="a3"/>
    <w:uiPriority w:val="99"/>
    <w:qFormat/>
    <w:rsid w:val="00052FD2"/>
    <w:rPr>
      <w:rFonts w:ascii="Times New Roman" w:hAnsi="Times New Roman"/>
      <w:sz w:val="24"/>
      <w:szCs w:val="20"/>
    </w:rPr>
  </w:style>
  <w:style w:type="character" w:customStyle="1" w:styleId="BodyTextChar6">
    <w:name w:val="Body Text Char6"/>
    <w:basedOn w:val="a3"/>
    <w:uiPriority w:val="99"/>
    <w:qFormat/>
    <w:locked/>
    <w:rsid w:val="00052FD2"/>
    <w:rPr>
      <w:rFonts w:ascii="Times New Roman" w:hAnsi="Times New Roman" w:cs="Times New Roman"/>
      <w:sz w:val="24"/>
      <w:szCs w:val="24"/>
    </w:rPr>
  </w:style>
  <w:style w:type="character" w:customStyle="1" w:styleId="BodyTextChar2">
    <w:name w:val="Body Text Char2"/>
    <w:basedOn w:val="a3"/>
    <w:uiPriority w:val="99"/>
    <w:qFormat/>
    <w:locked/>
    <w:rsid w:val="00052FD2"/>
    <w:rPr>
      <w:rFonts w:ascii="Times New Roman" w:hAnsi="Times New Roman" w:cs="Times New Roman"/>
      <w:sz w:val="24"/>
      <w:szCs w:val="24"/>
    </w:rPr>
  </w:style>
  <w:style w:type="character" w:customStyle="1" w:styleId="14">
    <w:name w:val="Основной текст Знак1"/>
    <w:basedOn w:val="a3"/>
    <w:link w:val="aff1"/>
    <w:uiPriority w:val="99"/>
    <w:qFormat/>
    <w:locked/>
    <w:rsid w:val="00052FD2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10">
    <w:name w:val="Текст сноски Знак21"/>
    <w:basedOn w:val="a3"/>
    <w:uiPriority w:val="99"/>
    <w:qFormat/>
    <w:rsid w:val="00052FD2"/>
    <w:rPr>
      <w:rFonts w:cs="Times New Roman"/>
    </w:rPr>
  </w:style>
  <w:style w:type="character" w:customStyle="1" w:styleId="221">
    <w:name w:val="Текст сноски Знак22"/>
    <w:basedOn w:val="a3"/>
    <w:uiPriority w:val="99"/>
    <w:semiHidden/>
    <w:qFormat/>
    <w:rsid w:val="00052FD2"/>
    <w:rPr>
      <w:rFonts w:cs="Times New Roman"/>
    </w:rPr>
  </w:style>
  <w:style w:type="character" w:customStyle="1" w:styleId="230">
    <w:name w:val="Текст сноски Знак23"/>
    <w:basedOn w:val="a3"/>
    <w:uiPriority w:val="99"/>
    <w:semiHidden/>
    <w:qFormat/>
    <w:rsid w:val="00052FD2"/>
    <w:rPr>
      <w:rFonts w:cs="Times New Roman"/>
    </w:rPr>
  </w:style>
  <w:style w:type="character" w:customStyle="1" w:styleId="BodyText3Char">
    <w:name w:val="Body Text 3 Char"/>
    <w:basedOn w:val="a3"/>
    <w:uiPriority w:val="99"/>
    <w:qFormat/>
    <w:locked/>
    <w:rsid w:val="00052FD2"/>
    <w:rPr>
      <w:rFonts w:ascii="Times New Roman" w:hAnsi="Times New Roman" w:cs="Times New Roman"/>
      <w:sz w:val="16"/>
      <w:szCs w:val="16"/>
    </w:rPr>
  </w:style>
  <w:style w:type="paragraph" w:customStyle="1" w:styleId="afff9">
    <w:name w:val="Для таблиц"/>
    <w:basedOn w:val="a2"/>
    <w:uiPriority w:val="99"/>
    <w:qFormat/>
    <w:rsid w:val="00052FD2"/>
    <w:pPr>
      <w:widowControl/>
      <w:snapToGrid/>
      <w:spacing w:before="0" w:after="0"/>
    </w:pPr>
    <w:rPr>
      <w:rFonts w:eastAsia="Times New Roman"/>
      <w:szCs w:val="24"/>
    </w:rPr>
  </w:style>
  <w:style w:type="character" w:customStyle="1" w:styleId="120">
    <w:name w:val="Основной текст с отступом Знак12"/>
    <w:basedOn w:val="a3"/>
    <w:uiPriority w:val="99"/>
    <w:qFormat/>
    <w:rsid w:val="00052FD2"/>
    <w:rPr>
      <w:rFonts w:cs="Times New Roman"/>
      <w:sz w:val="24"/>
      <w:szCs w:val="24"/>
    </w:rPr>
  </w:style>
  <w:style w:type="character" w:customStyle="1" w:styleId="130">
    <w:name w:val="Основной текст с отступом Знак13"/>
    <w:basedOn w:val="a3"/>
    <w:uiPriority w:val="99"/>
    <w:semiHidden/>
    <w:qFormat/>
    <w:rsid w:val="00052FD2"/>
    <w:rPr>
      <w:rFonts w:cs="Times New Roman"/>
      <w:sz w:val="24"/>
      <w:szCs w:val="24"/>
    </w:rPr>
  </w:style>
  <w:style w:type="character" w:customStyle="1" w:styleId="FontStyle11">
    <w:name w:val="Font Style11"/>
    <w:uiPriority w:val="99"/>
    <w:qFormat/>
    <w:rsid w:val="00052FD2"/>
    <w:rPr>
      <w:rFonts w:ascii="Times New Roman" w:hAnsi="Times New Roman"/>
      <w:b/>
      <w:sz w:val="24"/>
    </w:rPr>
  </w:style>
  <w:style w:type="character" w:customStyle="1" w:styleId="1a">
    <w:name w:val="Основной текст с отступом Знак1"/>
    <w:basedOn w:val="a3"/>
    <w:uiPriority w:val="99"/>
    <w:qFormat/>
    <w:rsid w:val="00052FD2"/>
    <w:rPr>
      <w:rFonts w:cs="Times New Roman"/>
      <w:sz w:val="24"/>
      <w:szCs w:val="24"/>
    </w:rPr>
  </w:style>
  <w:style w:type="character" w:customStyle="1" w:styleId="FontStyle12">
    <w:name w:val="Font Style12"/>
    <w:uiPriority w:val="99"/>
    <w:qFormat/>
    <w:rsid w:val="00052FD2"/>
    <w:rPr>
      <w:rFonts w:ascii="Times New Roman" w:hAnsi="Times New Roman"/>
      <w:sz w:val="24"/>
    </w:rPr>
  </w:style>
  <w:style w:type="character" w:customStyle="1" w:styleId="BodyTextIndentChar">
    <w:name w:val="Body Text Indent Char"/>
    <w:basedOn w:val="a3"/>
    <w:uiPriority w:val="99"/>
    <w:qFormat/>
    <w:locked/>
    <w:rsid w:val="00052FD2"/>
    <w:rPr>
      <w:rFonts w:ascii="Times New Roman" w:hAnsi="Times New Roman" w:cs="Times New Roman"/>
      <w:sz w:val="20"/>
      <w:szCs w:val="20"/>
    </w:rPr>
  </w:style>
  <w:style w:type="character" w:customStyle="1" w:styleId="BodyTextIndentChar11">
    <w:name w:val="Body Text Indent Char11"/>
    <w:basedOn w:val="a3"/>
    <w:uiPriority w:val="99"/>
    <w:semiHidden/>
    <w:locked/>
    <w:rsid w:val="00052FD2"/>
    <w:rPr>
      <w:rFonts w:ascii="Times New Roman" w:hAnsi="Times New Roman" w:cs="Times New Roman"/>
      <w:sz w:val="20"/>
      <w:szCs w:val="20"/>
    </w:rPr>
  </w:style>
  <w:style w:type="character" w:customStyle="1" w:styleId="BodyTextIndentChar10">
    <w:name w:val="Body Text Indent Char10"/>
    <w:basedOn w:val="a3"/>
    <w:uiPriority w:val="99"/>
    <w:semiHidden/>
    <w:qFormat/>
    <w:locked/>
    <w:rsid w:val="00052FD2"/>
    <w:rPr>
      <w:rFonts w:ascii="Times New Roman" w:hAnsi="Times New Roman" w:cs="Times New Roman"/>
      <w:sz w:val="20"/>
      <w:szCs w:val="20"/>
    </w:rPr>
  </w:style>
  <w:style w:type="character" w:customStyle="1" w:styleId="BodyTextIndentChar9">
    <w:name w:val="Body Text Indent Char9"/>
    <w:basedOn w:val="a3"/>
    <w:uiPriority w:val="99"/>
    <w:semiHidden/>
    <w:qFormat/>
    <w:locked/>
    <w:rsid w:val="00052FD2"/>
    <w:rPr>
      <w:rFonts w:ascii="Times New Roman" w:hAnsi="Times New Roman" w:cs="Times New Roman"/>
      <w:sz w:val="20"/>
      <w:szCs w:val="20"/>
    </w:rPr>
  </w:style>
  <w:style w:type="character" w:customStyle="1" w:styleId="BodyTextIndentChar8">
    <w:name w:val="Body Text Indent Char8"/>
    <w:basedOn w:val="a3"/>
    <w:uiPriority w:val="99"/>
    <w:semiHidden/>
    <w:qFormat/>
    <w:locked/>
    <w:rsid w:val="00052FD2"/>
    <w:rPr>
      <w:rFonts w:ascii="Times New Roman" w:hAnsi="Times New Roman" w:cs="Times New Roman"/>
      <w:sz w:val="20"/>
      <w:szCs w:val="20"/>
    </w:rPr>
  </w:style>
  <w:style w:type="character" w:customStyle="1" w:styleId="BodyTextIndentChar7">
    <w:name w:val="Body Text Indent Char7"/>
    <w:basedOn w:val="a3"/>
    <w:uiPriority w:val="99"/>
    <w:semiHidden/>
    <w:qFormat/>
    <w:locked/>
    <w:rsid w:val="00052FD2"/>
    <w:rPr>
      <w:rFonts w:ascii="Times New Roman" w:hAnsi="Times New Roman" w:cs="Times New Roman"/>
      <w:sz w:val="24"/>
      <w:szCs w:val="24"/>
    </w:rPr>
  </w:style>
  <w:style w:type="character" w:customStyle="1" w:styleId="BodyTextIndentChar6">
    <w:name w:val="Body Text Indent Char6"/>
    <w:basedOn w:val="a3"/>
    <w:uiPriority w:val="99"/>
    <w:semiHidden/>
    <w:qFormat/>
    <w:locked/>
    <w:rsid w:val="00052FD2"/>
    <w:rPr>
      <w:rFonts w:ascii="Times New Roman" w:hAnsi="Times New Roman" w:cs="Times New Roman"/>
      <w:sz w:val="24"/>
      <w:szCs w:val="24"/>
    </w:rPr>
  </w:style>
  <w:style w:type="character" w:customStyle="1" w:styleId="BodyTextIndentChar5">
    <w:name w:val="Body Text Indent Char5"/>
    <w:basedOn w:val="a3"/>
    <w:uiPriority w:val="99"/>
    <w:qFormat/>
    <w:locked/>
    <w:rsid w:val="00052FD2"/>
    <w:rPr>
      <w:rFonts w:ascii="Times New Roman" w:hAnsi="Times New Roman" w:cs="Times New Roman"/>
      <w:sz w:val="24"/>
      <w:szCs w:val="24"/>
    </w:rPr>
  </w:style>
  <w:style w:type="character" w:customStyle="1" w:styleId="2f1">
    <w:name w:val="Основной текст с отступом Знак2"/>
    <w:basedOn w:val="a3"/>
    <w:uiPriority w:val="99"/>
    <w:qFormat/>
    <w:rsid w:val="00052FD2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qFormat/>
    <w:rsid w:val="00052FD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ffa">
    <w:name w:val="список с точками"/>
    <w:basedOn w:val="a2"/>
    <w:uiPriority w:val="99"/>
    <w:qFormat/>
    <w:rsid w:val="00052FD2"/>
    <w:pPr>
      <w:widowControl/>
      <w:tabs>
        <w:tab w:val="left" w:pos="3330"/>
      </w:tabs>
      <w:snapToGrid/>
      <w:spacing w:before="0" w:after="0" w:line="312" w:lineRule="auto"/>
      <w:ind w:left="3330" w:hanging="720"/>
      <w:jc w:val="both"/>
    </w:pPr>
    <w:rPr>
      <w:rFonts w:eastAsia="Times New Roman"/>
      <w:szCs w:val="24"/>
    </w:rPr>
  </w:style>
  <w:style w:type="character" w:customStyle="1" w:styleId="312">
    <w:name w:val="Основной текст 3 Знак12"/>
    <w:basedOn w:val="a3"/>
    <w:uiPriority w:val="99"/>
    <w:qFormat/>
    <w:rsid w:val="00052FD2"/>
    <w:rPr>
      <w:rFonts w:cs="Times New Roman"/>
      <w:sz w:val="16"/>
      <w:szCs w:val="16"/>
    </w:rPr>
  </w:style>
  <w:style w:type="character" w:customStyle="1" w:styleId="313">
    <w:name w:val="Основной текст 3 Знак13"/>
    <w:basedOn w:val="a3"/>
    <w:uiPriority w:val="99"/>
    <w:qFormat/>
    <w:rsid w:val="00052FD2"/>
    <w:rPr>
      <w:rFonts w:cs="Times New Roman"/>
      <w:sz w:val="16"/>
      <w:szCs w:val="16"/>
    </w:rPr>
  </w:style>
  <w:style w:type="character" w:customStyle="1" w:styleId="314">
    <w:name w:val="Основной текст 3 Знак14"/>
    <w:basedOn w:val="a3"/>
    <w:uiPriority w:val="99"/>
    <w:semiHidden/>
    <w:qFormat/>
    <w:rsid w:val="00052FD2"/>
    <w:rPr>
      <w:rFonts w:cs="Times New Roman"/>
      <w:sz w:val="16"/>
      <w:szCs w:val="16"/>
    </w:rPr>
  </w:style>
  <w:style w:type="character" w:customStyle="1" w:styleId="12">
    <w:name w:val="Заголовок 1 Знак2"/>
    <w:link w:val="10"/>
    <w:qFormat/>
    <w:locked/>
    <w:rsid w:val="00052FD2"/>
    <w:rPr>
      <w:rFonts w:ascii="PragmaticaCTT" w:eastAsia="Calibri" w:hAnsi="PragmaticaCTT" w:cs="Times New Roman"/>
      <w:sz w:val="20"/>
      <w:szCs w:val="20"/>
      <w:lang w:eastAsia="ru-RU"/>
    </w:rPr>
  </w:style>
  <w:style w:type="character" w:customStyle="1" w:styleId="FooterChar">
    <w:name w:val="Footer Char"/>
    <w:basedOn w:val="a3"/>
    <w:uiPriority w:val="99"/>
    <w:qFormat/>
    <w:locked/>
    <w:rsid w:val="00052FD2"/>
    <w:rPr>
      <w:rFonts w:cs="Times New Roman"/>
      <w:sz w:val="24"/>
    </w:rPr>
  </w:style>
  <w:style w:type="character" w:customStyle="1" w:styleId="BodyText2Char">
    <w:name w:val="Body Text 2 Char"/>
    <w:basedOn w:val="a3"/>
    <w:uiPriority w:val="99"/>
    <w:qFormat/>
    <w:locked/>
    <w:rsid w:val="00052FD2"/>
    <w:rPr>
      <w:rFonts w:cs="Times New Roman"/>
    </w:rPr>
  </w:style>
  <w:style w:type="paragraph" w:customStyle="1" w:styleId="ConsPlusNonformat">
    <w:name w:val="ConsPlusNonformat"/>
    <w:uiPriority w:val="99"/>
    <w:qFormat/>
    <w:rsid w:val="00052FD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PlainTextChar">
    <w:name w:val="Plain Text Char"/>
    <w:basedOn w:val="a3"/>
    <w:uiPriority w:val="99"/>
    <w:qFormat/>
    <w:locked/>
    <w:rsid w:val="00052FD2"/>
    <w:rPr>
      <w:rFonts w:ascii="Courier New" w:hAnsi="Courier New" w:cs="Courier New"/>
      <w:sz w:val="20"/>
      <w:szCs w:val="20"/>
    </w:rPr>
  </w:style>
  <w:style w:type="character" w:customStyle="1" w:styleId="PlainTextChar4">
    <w:name w:val="Plain Text Char4"/>
    <w:basedOn w:val="a3"/>
    <w:uiPriority w:val="99"/>
    <w:qFormat/>
    <w:locked/>
    <w:rsid w:val="00052FD2"/>
    <w:rPr>
      <w:rFonts w:ascii="Courier New" w:hAnsi="Courier New" w:cs="Times New Roman"/>
      <w:lang w:val="ru-RU" w:eastAsia="ru-RU"/>
    </w:rPr>
  </w:style>
  <w:style w:type="character" w:customStyle="1" w:styleId="330">
    <w:name w:val="Основной текст с отступом 3 Знак3"/>
    <w:link w:val="33"/>
    <w:uiPriority w:val="99"/>
    <w:qFormat/>
    <w:locked/>
    <w:rsid w:val="00052FD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FontStyle42">
    <w:name w:val="Font Style42"/>
    <w:uiPriority w:val="99"/>
    <w:qFormat/>
    <w:rsid w:val="00052FD2"/>
    <w:rPr>
      <w:rFonts w:ascii="Times New Roman" w:hAnsi="Times New Roman"/>
      <w:sz w:val="26"/>
    </w:rPr>
  </w:style>
  <w:style w:type="paragraph" w:customStyle="1" w:styleId="Style1">
    <w:name w:val="Style1"/>
    <w:basedOn w:val="a2"/>
    <w:uiPriority w:val="99"/>
    <w:qFormat/>
    <w:rsid w:val="00052FD2"/>
    <w:pPr>
      <w:autoSpaceDE w:val="0"/>
      <w:autoSpaceDN w:val="0"/>
      <w:adjustRightInd w:val="0"/>
      <w:snapToGrid/>
      <w:spacing w:before="0" w:after="0" w:line="309" w:lineRule="exact"/>
      <w:ind w:firstLine="686"/>
      <w:jc w:val="both"/>
    </w:pPr>
    <w:rPr>
      <w:rFonts w:eastAsia="Times New Roman"/>
      <w:szCs w:val="24"/>
    </w:rPr>
  </w:style>
  <w:style w:type="paragraph" w:customStyle="1" w:styleId="Style2">
    <w:name w:val="Style2"/>
    <w:basedOn w:val="a2"/>
    <w:uiPriority w:val="99"/>
    <w:qFormat/>
    <w:rsid w:val="00052FD2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afffb">
    <w:name w:val="Знак Знак Знак Знак Знак Знак"/>
    <w:basedOn w:val="a2"/>
    <w:uiPriority w:val="99"/>
    <w:qFormat/>
    <w:rsid w:val="00052FD2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220">
    <w:name w:val="Основной текст с отступом 2 Знак2"/>
    <w:link w:val="2b"/>
    <w:uiPriority w:val="99"/>
    <w:qFormat/>
    <w:locked/>
    <w:rsid w:val="00052FD2"/>
    <w:rPr>
      <w:rFonts w:ascii="Times New Roman" w:eastAsia="Calibri" w:hAnsi="Times New Roman" w:cs="Times New Roman"/>
      <w:sz w:val="20"/>
      <w:szCs w:val="20"/>
      <w:lang w:eastAsia="ar-SA"/>
    </w:rPr>
  </w:style>
  <w:style w:type="character" w:customStyle="1" w:styleId="ft250">
    <w:name w:val="ft250"/>
    <w:uiPriority w:val="99"/>
    <w:qFormat/>
    <w:rsid w:val="00052FD2"/>
  </w:style>
  <w:style w:type="character" w:customStyle="1" w:styleId="110">
    <w:name w:val="Заголовок 1 Знак1"/>
    <w:uiPriority w:val="99"/>
    <w:qFormat/>
    <w:locked/>
    <w:rsid w:val="00052FD2"/>
    <w:rPr>
      <w:b/>
      <w:caps/>
      <w:sz w:val="24"/>
    </w:rPr>
  </w:style>
  <w:style w:type="character" w:customStyle="1" w:styleId="100">
    <w:name w:val="Знак Знак10"/>
    <w:uiPriority w:val="99"/>
    <w:qFormat/>
    <w:locked/>
    <w:rsid w:val="00052FD2"/>
    <w:rPr>
      <w:sz w:val="16"/>
      <w:lang w:val="ru-RU" w:eastAsia="ru-RU"/>
    </w:rPr>
  </w:style>
  <w:style w:type="character" w:customStyle="1" w:styleId="121">
    <w:name w:val="Заголовок 1 Знак Знак21"/>
    <w:uiPriority w:val="99"/>
    <w:locked/>
    <w:rsid w:val="00052FD2"/>
    <w:rPr>
      <w:b/>
      <w:caps/>
      <w:sz w:val="24"/>
      <w:lang w:val="ru-RU" w:eastAsia="ru-RU"/>
    </w:rPr>
  </w:style>
  <w:style w:type="paragraph" w:customStyle="1" w:styleId="Style23">
    <w:name w:val="Style23"/>
    <w:basedOn w:val="a2"/>
    <w:uiPriority w:val="99"/>
    <w:qFormat/>
    <w:rsid w:val="00052FD2"/>
    <w:pPr>
      <w:autoSpaceDE w:val="0"/>
      <w:autoSpaceDN w:val="0"/>
      <w:adjustRightInd w:val="0"/>
      <w:snapToGrid/>
      <w:spacing w:before="0" w:after="0" w:line="482" w:lineRule="exact"/>
      <w:ind w:firstLine="720"/>
      <w:jc w:val="both"/>
    </w:pPr>
    <w:rPr>
      <w:rFonts w:eastAsia="Times New Roman"/>
      <w:szCs w:val="24"/>
    </w:rPr>
  </w:style>
  <w:style w:type="character" w:customStyle="1" w:styleId="FontStyle34">
    <w:name w:val="Font Style34"/>
    <w:uiPriority w:val="99"/>
    <w:qFormat/>
    <w:rsid w:val="00052FD2"/>
    <w:rPr>
      <w:rFonts w:ascii="Times New Roman" w:hAnsi="Times New Roman"/>
      <w:sz w:val="26"/>
    </w:rPr>
  </w:style>
  <w:style w:type="character" w:customStyle="1" w:styleId="FontStyle38">
    <w:name w:val="Font Style38"/>
    <w:uiPriority w:val="99"/>
    <w:qFormat/>
    <w:rsid w:val="00052FD2"/>
    <w:rPr>
      <w:rFonts w:ascii="Times New Roman" w:hAnsi="Times New Roman"/>
      <w:sz w:val="26"/>
    </w:rPr>
  </w:style>
  <w:style w:type="character" w:customStyle="1" w:styleId="62">
    <w:name w:val="Знак Знак6"/>
    <w:uiPriority w:val="99"/>
    <w:qFormat/>
    <w:rsid w:val="00052FD2"/>
    <w:rPr>
      <w:rFonts w:ascii="Arial" w:hAnsi="Arial"/>
      <w:b/>
      <w:i/>
      <w:sz w:val="28"/>
      <w:lang w:val="ru-RU" w:eastAsia="en-US"/>
    </w:rPr>
  </w:style>
  <w:style w:type="paragraph" w:customStyle="1" w:styleId="Style5">
    <w:name w:val="Style5"/>
    <w:basedOn w:val="a2"/>
    <w:uiPriority w:val="99"/>
    <w:qFormat/>
    <w:rsid w:val="00052FD2"/>
    <w:pPr>
      <w:autoSpaceDE w:val="0"/>
      <w:autoSpaceDN w:val="0"/>
      <w:adjustRightInd w:val="0"/>
      <w:snapToGrid/>
      <w:spacing w:before="0" w:after="0" w:line="490" w:lineRule="exact"/>
      <w:jc w:val="center"/>
    </w:pPr>
    <w:rPr>
      <w:rFonts w:eastAsia="Times New Roman"/>
      <w:szCs w:val="24"/>
    </w:rPr>
  </w:style>
  <w:style w:type="character" w:customStyle="1" w:styleId="FontStyle50">
    <w:name w:val="Font Style50"/>
    <w:uiPriority w:val="99"/>
    <w:qFormat/>
    <w:rsid w:val="00052FD2"/>
    <w:rPr>
      <w:rFonts w:ascii="Times New Roman" w:hAnsi="Times New Roman"/>
      <w:b/>
      <w:sz w:val="26"/>
    </w:rPr>
  </w:style>
  <w:style w:type="paragraph" w:customStyle="1" w:styleId="FR3">
    <w:name w:val="FR3"/>
    <w:uiPriority w:val="99"/>
    <w:qFormat/>
    <w:rsid w:val="00052FD2"/>
    <w:pPr>
      <w:widowControl w:val="0"/>
      <w:spacing w:after="0" w:line="28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b">
    <w:name w:val="Обычный (веб)1"/>
    <w:basedOn w:val="a2"/>
    <w:uiPriority w:val="99"/>
    <w:qFormat/>
    <w:rsid w:val="00052FD2"/>
    <w:pPr>
      <w:widowControl/>
      <w:snapToGrid/>
      <w:spacing w:before="75" w:afterAutospacing="1"/>
      <w:jc w:val="both"/>
    </w:pPr>
    <w:rPr>
      <w:rFonts w:ascii="Arial" w:eastAsia="Times New Roman" w:hAnsi="Arial" w:cs="Arial"/>
      <w:color w:val="000000"/>
      <w:sz w:val="20"/>
    </w:rPr>
  </w:style>
  <w:style w:type="character" w:customStyle="1" w:styleId="blk">
    <w:name w:val="blk"/>
    <w:uiPriority w:val="99"/>
    <w:qFormat/>
    <w:rsid w:val="00052FD2"/>
  </w:style>
  <w:style w:type="paragraph" w:customStyle="1" w:styleId="Style16">
    <w:name w:val="Style16"/>
    <w:basedOn w:val="a2"/>
    <w:uiPriority w:val="99"/>
    <w:qFormat/>
    <w:rsid w:val="00052FD2"/>
    <w:pPr>
      <w:autoSpaceDE w:val="0"/>
      <w:autoSpaceDN w:val="0"/>
      <w:adjustRightInd w:val="0"/>
      <w:snapToGrid/>
      <w:spacing w:before="0" w:after="0" w:line="478" w:lineRule="exact"/>
      <w:ind w:firstLine="706"/>
      <w:jc w:val="both"/>
    </w:pPr>
    <w:rPr>
      <w:rFonts w:eastAsia="Times New Roman"/>
      <w:szCs w:val="24"/>
    </w:rPr>
  </w:style>
  <w:style w:type="character" w:customStyle="1" w:styleId="FontStyle36">
    <w:name w:val="Font Style36"/>
    <w:uiPriority w:val="99"/>
    <w:qFormat/>
    <w:rsid w:val="00052FD2"/>
    <w:rPr>
      <w:rFonts w:ascii="Times New Roman" w:hAnsi="Times New Roman"/>
      <w:sz w:val="26"/>
    </w:rPr>
  </w:style>
  <w:style w:type="paragraph" w:styleId="afffc">
    <w:name w:val="List Paragraph"/>
    <w:basedOn w:val="a2"/>
    <w:link w:val="1c"/>
    <w:uiPriority w:val="34"/>
    <w:qFormat/>
    <w:rsid w:val="00052FD2"/>
    <w:pPr>
      <w:widowControl/>
      <w:snapToGrid/>
      <w:spacing w:before="0" w:after="200" w:line="276" w:lineRule="auto"/>
      <w:ind w:left="720"/>
    </w:pPr>
    <w:rPr>
      <w:rFonts w:ascii="Calibri" w:hAnsi="Calibri"/>
      <w:sz w:val="20"/>
    </w:rPr>
  </w:style>
  <w:style w:type="paragraph" w:customStyle="1" w:styleId="afffd">
    <w:name w:val="Îáû÷íûé"/>
    <w:uiPriority w:val="99"/>
    <w:qFormat/>
    <w:rsid w:val="00052F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afffe">
    <w:name w:val="Об"/>
    <w:uiPriority w:val="99"/>
    <w:qFormat/>
    <w:rsid w:val="00052FD2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ffff">
    <w:name w:val="Основной текст Знак Знак Знак"/>
    <w:uiPriority w:val="99"/>
    <w:locked/>
    <w:rsid w:val="00052FD2"/>
    <w:rPr>
      <w:sz w:val="24"/>
      <w:lang w:val="ru-RU" w:eastAsia="ru-RU"/>
    </w:rPr>
  </w:style>
  <w:style w:type="character" w:customStyle="1" w:styleId="TitleChar">
    <w:name w:val="Title Char"/>
    <w:basedOn w:val="a3"/>
    <w:uiPriority w:val="99"/>
    <w:qFormat/>
    <w:locked/>
    <w:rsid w:val="00052FD2"/>
    <w:rPr>
      <w:rFonts w:cs="Times New Roman"/>
      <w:sz w:val="24"/>
      <w:lang w:val="en-US"/>
    </w:rPr>
  </w:style>
  <w:style w:type="character" w:customStyle="1" w:styleId="37">
    <w:name w:val="Заголовок Знак3"/>
    <w:basedOn w:val="a3"/>
    <w:link w:val="affb"/>
    <w:uiPriority w:val="99"/>
    <w:locked/>
    <w:rsid w:val="00052FD2"/>
    <w:rPr>
      <w:rFonts w:ascii="Times New Roman" w:eastAsia="Times New Roman" w:hAnsi="Times New Roman" w:cs="Times New Roman"/>
      <w:sz w:val="28"/>
      <w:szCs w:val="24"/>
      <w:lang w:val="en-US" w:eastAsia="ru-RU"/>
    </w:rPr>
  </w:style>
  <w:style w:type="paragraph" w:customStyle="1" w:styleId="ConsPlusNormal">
    <w:name w:val="ConsPlusNormal"/>
    <w:link w:val="ConsPlusNormal0"/>
    <w:uiPriority w:val="99"/>
    <w:qFormat/>
    <w:rsid w:val="00052FD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Times New Roman"/>
      <w:lang w:eastAsia="ru-RU"/>
    </w:rPr>
  </w:style>
  <w:style w:type="paragraph" w:customStyle="1" w:styleId="1d">
    <w:name w:val="Абзац списка1"/>
    <w:basedOn w:val="a2"/>
    <w:link w:val="ListParagraphChar"/>
    <w:uiPriority w:val="99"/>
    <w:qFormat/>
    <w:rsid w:val="00052FD2"/>
    <w:pPr>
      <w:widowControl/>
      <w:snapToGrid/>
      <w:spacing w:before="0" w:after="0"/>
      <w:ind w:left="720"/>
      <w:contextualSpacing/>
    </w:pPr>
  </w:style>
  <w:style w:type="character" w:customStyle="1" w:styleId="ListParagraphChar">
    <w:name w:val="List Paragraph Char"/>
    <w:link w:val="1d"/>
    <w:uiPriority w:val="99"/>
    <w:qFormat/>
    <w:locked/>
    <w:rsid w:val="00052FD2"/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tbln121">
    <w:name w:val="tbln121"/>
    <w:uiPriority w:val="99"/>
    <w:qFormat/>
    <w:rsid w:val="00052FD2"/>
    <w:rPr>
      <w:rFonts w:ascii="Arial" w:hAnsi="Arial"/>
      <w:i/>
      <w:color w:val="000000"/>
      <w:sz w:val="18"/>
      <w:u w:val="none"/>
    </w:rPr>
  </w:style>
  <w:style w:type="character" w:customStyle="1" w:styleId="mistake">
    <w:name w:val="mistake"/>
    <w:uiPriority w:val="99"/>
    <w:qFormat/>
    <w:rsid w:val="00052FD2"/>
    <w:rPr>
      <w:sz w:val="24"/>
    </w:rPr>
  </w:style>
  <w:style w:type="character" w:customStyle="1" w:styleId="trb12">
    <w:name w:val="trb12"/>
    <w:basedOn w:val="a3"/>
    <w:uiPriority w:val="99"/>
    <w:qFormat/>
    <w:rsid w:val="00052FD2"/>
    <w:rPr>
      <w:rFonts w:cs="Times New Roman"/>
    </w:rPr>
  </w:style>
  <w:style w:type="character" w:customStyle="1" w:styleId="tbln12">
    <w:name w:val="tbln12"/>
    <w:basedOn w:val="a3"/>
    <w:uiPriority w:val="99"/>
    <w:qFormat/>
    <w:rsid w:val="00052FD2"/>
    <w:rPr>
      <w:rFonts w:cs="Times New Roman"/>
    </w:rPr>
  </w:style>
  <w:style w:type="character" w:customStyle="1" w:styleId="tbb12">
    <w:name w:val="tbb12"/>
    <w:basedOn w:val="a3"/>
    <w:uiPriority w:val="99"/>
    <w:qFormat/>
    <w:rsid w:val="00052FD2"/>
    <w:rPr>
      <w:rFonts w:cs="Times New Roman"/>
    </w:rPr>
  </w:style>
  <w:style w:type="paragraph" w:customStyle="1" w:styleId="Style9">
    <w:name w:val="Style9"/>
    <w:basedOn w:val="a2"/>
    <w:uiPriority w:val="99"/>
    <w:qFormat/>
    <w:rsid w:val="00052FD2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affff0">
    <w:name w:val="Темы"/>
    <w:basedOn w:val="a2"/>
    <w:link w:val="affff1"/>
    <w:uiPriority w:val="99"/>
    <w:qFormat/>
    <w:rsid w:val="00052FD2"/>
    <w:pPr>
      <w:keepNext/>
      <w:widowControl/>
      <w:snapToGrid/>
      <w:spacing w:before="0" w:after="0"/>
      <w:jc w:val="both"/>
    </w:pPr>
    <w:rPr>
      <w:b/>
    </w:rPr>
  </w:style>
  <w:style w:type="paragraph" w:customStyle="1" w:styleId="Style19">
    <w:name w:val="Style19"/>
    <w:basedOn w:val="a2"/>
    <w:uiPriority w:val="99"/>
    <w:qFormat/>
    <w:rsid w:val="00052FD2"/>
    <w:pPr>
      <w:autoSpaceDE w:val="0"/>
      <w:autoSpaceDN w:val="0"/>
      <w:adjustRightInd w:val="0"/>
      <w:snapToGrid/>
      <w:spacing w:before="0" w:after="0" w:line="516" w:lineRule="exact"/>
      <w:ind w:firstLine="701"/>
      <w:jc w:val="both"/>
    </w:pPr>
    <w:rPr>
      <w:rFonts w:eastAsia="Times New Roman"/>
      <w:szCs w:val="24"/>
    </w:rPr>
  </w:style>
  <w:style w:type="paragraph" w:customStyle="1" w:styleId="stepanov">
    <w:name w:val="stepanov"/>
    <w:basedOn w:val="af2"/>
    <w:uiPriority w:val="99"/>
    <w:qFormat/>
    <w:rsid w:val="00052FD2"/>
    <w:pPr>
      <w:spacing w:line="360" w:lineRule="auto"/>
      <w:jc w:val="both"/>
    </w:pPr>
    <w:rPr>
      <w:rFonts w:ascii="Times New Roman" w:hAnsi="Times New Roman"/>
      <w:sz w:val="24"/>
    </w:rPr>
  </w:style>
  <w:style w:type="paragraph" w:customStyle="1" w:styleId="1e">
    <w:name w:val="Стиль1"/>
    <w:basedOn w:val="stepanov"/>
    <w:link w:val="1f"/>
    <w:uiPriority w:val="99"/>
    <w:qFormat/>
    <w:rsid w:val="00052FD2"/>
    <w:pPr>
      <w:suppressAutoHyphens/>
      <w:spacing w:line="240" w:lineRule="auto"/>
    </w:pPr>
    <w:rPr>
      <w:rFonts w:eastAsia="Calibri"/>
      <w:sz w:val="20"/>
    </w:rPr>
  </w:style>
  <w:style w:type="paragraph" w:customStyle="1" w:styleId="075">
    <w:name w:val="Стиль Нумерованный список + сверху: (одинарная Авто  075 пт лини..."/>
    <w:basedOn w:val="afff"/>
    <w:uiPriority w:val="99"/>
    <w:qFormat/>
    <w:rsid w:val="00052FD2"/>
    <w:pPr>
      <w:tabs>
        <w:tab w:val="clear" w:pos="1440"/>
        <w:tab w:val="left" w:pos="360"/>
      </w:tabs>
      <w:ind w:left="360"/>
    </w:pPr>
    <w:rPr>
      <w:szCs w:val="20"/>
    </w:rPr>
  </w:style>
  <w:style w:type="paragraph" w:customStyle="1" w:styleId="0751">
    <w:name w:val="Стиль Нумерованный список + сверху: (одинарная Авто  075 пт лини...1"/>
    <w:basedOn w:val="afff"/>
    <w:uiPriority w:val="99"/>
    <w:qFormat/>
    <w:rsid w:val="00052FD2"/>
    <w:pPr>
      <w:tabs>
        <w:tab w:val="clear" w:pos="1440"/>
        <w:tab w:val="left" w:pos="360"/>
      </w:tabs>
      <w:ind w:left="360"/>
    </w:pPr>
    <w:rPr>
      <w:szCs w:val="20"/>
    </w:rPr>
  </w:style>
  <w:style w:type="paragraph" w:customStyle="1" w:styleId="0756">
    <w:name w:val="Стиль Нумерованный список + сверху: (одинарная Авто  075 пт лини...6"/>
    <w:basedOn w:val="afff"/>
    <w:uiPriority w:val="99"/>
    <w:qFormat/>
    <w:rsid w:val="00052FD2"/>
    <w:pPr>
      <w:tabs>
        <w:tab w:val="clear" w:pos="1440"/>
        <w:tab w:val="left" w:pos="360"/>
      </w:tabs>
      <w:ind w:left="360"/>
    </w:pPr>
    <w:rPr>
      <w:szCs w:val="20"/>
    </w:rPr>
  </w:style>
  <w:style w:type="paragraph" w:customStyle="1" w:styleId="0757">
    <w:name w:val="Стиль Нумерованный список + сверху: (одинарная Авто  075 пт лини...7"/>
    <w:basedOn w:val="afff"/>
    <w:uiPriority w:val="99"/>
    <w:qFormat/>
    <w:rsid w:val="00052FD2"/>
    <w:pPr>
      <w:tabs>
        <w:tab w:val="clear" w:pos="1440"/>
        <w:tab w:val="left" w:pos="360"/>
      </w:tabs>
      <w:ind w:left="360"/>
    </w:pPr>
    <w:rPr>
      <w:szCs w:val="20"/>
    </w:rPr>
  </w:style>
  <w:style w:type="paragraph" w:customStyle="1" w:styleId="2TimesNewRoman12">
    <w:name w:val="Стиль Заголовок 2 + Times New Roman 12 пт не курсив"/>
    <w:basedOn w:val="20"/>
    <w:uiPriority w:val="99"/>
    <w:qFormat/>
    <w:rsid w:val="00052FD2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bCs/>
      <w:sz w:val="24"/>
      <w:szCs w:val="28"/>
    </w:rPr>
  </w:style>
  <w:style w:type="paragraph" w:customStyle="1" w:styleId="2TimesNewRoman120">
    <w:name w:val="Стиль Стиль Заголовок 2 + Times New Roman 12 пт не курсив + курсив"/>
    <w:basedOn w:val="2TimesNewRoman12"/>
    <w:uiPriority w:val="99"/>
    <w:qFormat/>
    <w:rsid w:val="00052FD2"/>
    <w:rPr>
      <w:iCs/>
    </w:rPr>
  </w:style>
  <w:style w:type="paragraph" w:customStyle="1" w:styleId="2TimesNewRoman121">
    <w:name w:val="Стиль Заголовок 2 + Times New Roman 12 пт"/>
    <w:basedOn w:val="20"/>
    <w:uiPriority w:val="99"/>
    <w:qFormat/>
    <w:rsid w:val="00052FD2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bCs/>
      <w:iCs/>
      <w:sz w:val="24"/>
      <w:szCs w:val="28"/>
    </w:rPr>
  </w:style>
  <w:style w:type="paragraph" w:customStyle="1" w:styleId="style10">
    <w:name w:val="style1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FontStyle448">
    <w:name w:val="Font Style448"/>
    <w:uiPriority w:val="99"/>
    <w:qFormat/>
    <w:rsid w:val="00052FD2"/>
    <w:rPr>
      <w:rFonts w:ascii="Times New Roman" w:hAnsi="Times New Roman"/>
      <w:sz w:val="20"/>
    </w:rPr>
  </w:style>
  <w:style w:type="paragraph" w:customStyle="1" w:styleId="211">
    <w:name w:val="Основной текст 21"/>
    <w:basedOn w:val="a2"/>
    <w:uiPriority w:val="99"/>
    <w:qFormat/>
    <w:rsid w:val="00052FD2"/>
    <w:pPr>
      <w:widowControl/>
      <w:shd w:val="clear" w:color="auto" w:fill="FFFFFF"/>
      <w:snapToGrid/>
      <w:spacing w:before="233" w:after="0" w:line="360" w:lineRule="auto"/>
      <w:ind w:left="1701" w:hanging="567"/>
    </w:pPr>
    <w:rPr>
      <w:rFonts w:eastAsia="Times New Roman"/>
      <w:b/>
      <w:color w:val="000000"/>
      <w:spacing w:val="-5"/>
      <w:sz w:val="28"/>
    </w:rPr>
  </w:style>
  <w:style w:type="paragraph" w:customStyle="1" w:styleId="1f0">
    <w:name w:val="Обычный1"/>
    <w:qFormat/>
    <w:rsid w:val="00052FD2"/>
    <w:pPr>
      <w:widowControl w:val="0"/>
      <w:spacing w:after="0" w:line="260" w:lineRule="auto"/>
      <w:ind w:firstLine="46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CommentSubjectChar3">
    <w:name w:val="Comment Subject Char3"/>
    <w:uiPriority w:val="99"/>
    <w:locked/>
    <w:rsid w:val="00052FD2"/>
    <w:rPr>
      <w:sz w:val="16"/>
    </w:rPr>
  </w:style>
  <w:style w:type="character" w:customStyle="1" w:styleId="CommentTextChar">
    <w:name w:val="Comment Text Char"/>
    <w:basedOn w:val="a3"/>
    <w:uiPriority w:val="99"/>
    <w:qFormat/>
    <w:locked/>
    <w:rsid w:val="00052FD2"/>
    <w:rPr>
      <w:rFonts w:ascii="Times New Roman" w:hAnsi="Times New Roman" w:cs="Times New Roman"/>
      <w:sz w:val="20"/>
      <w:lang w:eastAsia="ru-RU"/>
    </w:rPr>
  </w:style>
  <w:style w:type="character" w:customStyle="1" w:styleId="CommentSubjectChar">
    <w:name w:val="Comment Subject Char"/>
    <w:basedOn w:val="af8"/>
    <w:uiPriority w:val="99"/>
    <w:qFormat/>
    <w:locked/>
    <w:rsid w:val="00052FD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1">
    <w:name w:val="Тема примечания Знак1"/>
    <w:basedOn w:val="af8"/>
    <w:uiPriority w:val="99"/>
    <w:qFormat/>
    <w:rsid w:val="00052FD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200">
    <w:name w:val="Тема примечания Знак120"/>
    <w:basedOn w:val="af8"/>
    <w:uiPriority w:val="99"/>
    <w:semiHidden/>
    <w:qFormat/>
    <w:rsid w:val="00052FD2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9">
    <w:name w:val="Тема примечания Знак119"/>
    <w:basedOn w:val="af8"/>
    <w:uiPriority w:val="99"/>
    <w:semiHidden/>
    <w:qFormat/>
    <w:rsid w:val="00052FD2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8">
    <w:name w:val="Тема примечания Знак118"/>
    <w:basedOn w:val="af8"/>
    <w:uiPriority w:val="99"/>
    <w:semiHidden/>
    <w:qFormat/>
    <w:rsid w:val="00052FD2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7">
    <w:name w:val="Тема примечания Знак117"/>
    <w:basedOn w:val="af8"/>
    <w:uiPriority w:val="99"/>
    <w:qFormat/>
    <w:rsid w:val="00052FD2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6">
    <w:name w:val="Тема примечания Знак116"/>
    <w:basedOn w:val="af8"/>
    <w:uiPriority w:val="99"/>
    <w:semiHidden/>
    <w:qFormat/>
    <w:rsid w:val="00052FD2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5">
    <w:name w:val="Тема примечания Знак115"/>
    <w:basedOn w:val="af8"/>
    <w:uiPriority w:val="99"/>
    <w:semiHidden/>
    <w:qFormat/>
    <w:rsid w:val="00052FD2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4">
    <w:name w:val="Тема примечания Знак114"/>
    <w:basedOn w:val="af8"/>
    <w:uiPriority w:val="99"/>
    <w:semiHidden/>
    <w:qFormat/>
    <w:rsid w:val="00052FD2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3">
    <w:name w:val="Тема примечания Знак113"/>
    <w:basedOn w:val="af8"/>
    <w:uiPriority w:val="99"/>
    <w:semiHidden/>
    <w:qFormat/>
    <w:rsid w:val="00052FD2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2">
    <w:name w:val="Тема примечания Знак112"/>
    <w:basedOn w:val="af8"/>
    <w:uiPriority w:val="99"/>
    <w:semiHidden/>
    <w:qFormat/>
    <w:rsid w:val="00052FD2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1">
    <w:name w:val="Тема примечания Знак111"/>
    <w:basedOn w:val="af8"/>
    <w:uiPriority w:val="99"/>
    <w:qFormat/>
    <w:rsid w:val="00052FD2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00">
    <w:name w:val="Тема примечания Знак110"/>
    <w:basedOn w:val="af8"/>
    <w:uiPriority w:val="99"/>
    <w:semiHidden/>
    <w:qFormat/>
    <w:rsid w:val="00052FD2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90">
    <w:name w:val="Тема примечания Знак19"/>
    <w:basedOn w:val="af8"/>
    <w:uiPriority w:val="99"/>
    <w:qFormat/>
    <w:rsid w:val="00052FD2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80">
    <w:name w:val="Тема примечания Знак18"/>
    <w:basedOn w:val="af8"/>
    <w:uiPriority w:val="99"/>
    <w:semiHidden/>
    <w:qFormat/>
    <w:rsid w:val="00052FD2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70">
    <w:name w:val="Тема примечания Знак17"/>
    <w:basedOn w:val="af8"/>
    <w:uiPriority w:val="99"/>
    <w:semiHidden/>
    <w:qFormat/>
    <w:rsid w:val="00052FD2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60">
    <w:name w:val="Тема примечания Знак16"/>
    <w:basedOn w:val="af8"/>
    <w:uiPriority w:val="99"/>
    <w:semiHidden/>
    <w:qFormat/>
    <w:rsid w:val="00052FD2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50">
    <w:name w:val="Тема примечания Знак15"/>
    <w:basedOn w:val="af8"/>
    <w:uiPriority w:val="99"/>
    <w:qFormat/>
    <w:rsid w:val="00052FD2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41">
    <w:name w:val="Тема примечания Знак14"/>
    <w:basedOn w:val="af8"/>
    <w:uiPriority w:val="99"/>
    <w:semiHidden/>
    <w:qFormat/>
    <w:rsid w:val="00052FD2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32">
    <w:name w:val="Тема примечания Знак13"/>
    <w:basedOn w:val="af8"/>
    <w:uiPriority w:val="99"/>
    <w:semiHidden/>
    <w:qFormat/>
    <w:rsid w:val="00052FD2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22">
    <w:name w:val="Тема примечания Знак12"/>
    <w:basedOn w:val="af8"/>
    <w:uiPriority w:val="99"/>
    <w:qFormat/>
    <w:rsid w:val="00052FD2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a">
    <w:name w:val="Тема примечания Знак11"/>
    <w:uiPriority w:val="99"/>
    <w:qFormat/>
    <w:rsid w:val="00052FD2"/>
    <w:rPr>
      <w:b/>
      <w:lang w:val="ru-RU" w:eastAsia="ru-RU"/>
    </w:rPr>
  </w:style>
  <w:style w:type="character" w:customStyle="1" w:styleId="highlighthighlightactive">
    <w:name w:val="highlight highlight_active"/>
    <w:basedOn w:val="a3"/>
    <w:uiPriority w:val="99"/>
    <w:qFormat/>
    <w:rsid w:val="00052FD2"/>
    <w:rPr>
      <w:rFonts w:cs="Times New Roman"/>
    </w:rPr>
  </w:style>
  <w:style w:type="character" w:customStyle="1" w:styleId="161">
    <w:name w:val="Знак Знак16"/>
    <w:uiPriority w:val="99"/>
    <w:qFormat/>
    <w:locked/>
    <w:rsid w:val="00052FD2"/>
    <w:rPr>
      <w:b/>
      <w:caps/>
      <w:sz w:val="24"/>
      <w:lang w:val="ru-RU" w:eastAsia="ru-RU"/>
    </w:rPr>
  </w:style>
  <w:style w:type="paragraph" w:customStyle="1" w:styleId="1f2">
    <w:name w:val="1"/>
    <w:basedOn w:val="a2"/>
    <w:uiPriority w:val="99"/>
    <w:qFormat/>
    <w:rsid w:val="00052FD2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1f3">
    <w:name w:val="Загол. 1 ур."/>
    <w:basedOn w:val="a2"/>
    <w:uiPriority w:val="99"/>
    <w:qFormat/>
    <w:rsid w:val="00052FD2"/>
    <w:pPr>
      <w:keepNext/>
      <w:keepLines/>
      <w:autoSpaceDE w:val="0"/>
      <w:autoSpaceDN w:val="0"/>
      <w:adjustRightInd w:val="0"/>
      <w:snapToGrid/>
      <w:spacing w:before="57" w:after="57" w:line="220" w:lineRule="atLeast"/>
      <w:jc w:val="center"/>
    </w:pPr>
    <w:rPr>
      <w:rFonts w:ascii="PragmaticaCTT" w:eastAsia="Times New Roman" w:hAnsi="PragmaticaCTT" w:cs="PragmaticaCTT"/>
      <w:b/>
      <w:bCs/>
      <w:caps/>
      <w:sz w:val="22"/>
      <w:szCs w:val="22"/>
    </w:rPr>
  </w:style>
  <w:style w:type="paragraph" w:customStyle="1" w:styleId="44">
    <w:name w:val="заголовок 4"/>
    <w:basedOn w:val="4"/>
    <w:uiPriority w:val="99"/>
    <w:qFormat/>
    <w:rsid w:val="00052FD2"/>
    <w:pPr>
      <w:tabs>
        <w:tab w:val="left" w:pos="720"/>
      </w:tabs>
      <w:spacing w:before="240" w:after="60"/>
      <w:ind w:left="720" w:hanging="360"/>
    </w:pPr>
    <w:rPr>
      <w:bCs/>
      <w:i/>
      <w:sz w:val="28"/>
      <w:szCs w:val="28"/>
    </w:rPr>
  </w:style>
  <w:style w:type="character" w:customStyle="1" w:styleId="small11">
    <w:name w:val="small11"/>
    <w:uiPriority w:val="99"/>
    <w:qFormat/>
    <w:rsid w:val="00052FD2"/>
    <w:rPr>
      <w:sz w:val="16"/>
    </w:rPr>
  </w:style>
  <w:style w:type="paragraph" w:customStyle="1" w:styleId="affff2">
    <w:name w:val="a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cxspmiddle">
    <w:name w:val="acxspmiddle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73">
    <w:name w:val="Знак Знак73"/>
    <w:uiPriority w:val="99"/>
    <w:qFormat/>
    <w:rsid w:val="00052FD2"/>
    <w:rPr>
      <w:sz w:val="16"/>
      <w:lang w:val="ru-RU" w:eastAsia="ru-RU"/>
    </w:rPr>
  </w:style>
  <w:style w:type="paragraph" w:customStyle="1" w:styleId="ConsPlusTitle">
    <w:name w:val="ConsPlusTitle"/>
    <w:uiPriority w:val="99"/>
    <w:qFormat/>
    <w:rsid w:val="00052FD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08">
    <w:name w:val="Стиль По ширине Первая строка:  08 см"/>
    <w:basedOn w:val="a2"/>
    <w:uiPriority w:val="99"/>
    <w:qFormat/>
    <w:rsid w:val="00052FD2"/>
    <w:pPr>
      <w:widowControl/>
      <w:snapToGrid/>
      <w:spacing w:before="0" w:after="0"/>
      <w:ind w:firstLine="454"/>
      <w:jc w:val="both"/>
    </w:pPr>
    <w:rPr>
      <w:rFonts w:eastAsia="Times New Roman"/>
      <w:szCs w:val="24"/>
    </w:rPr>
  </w:style>
  <w:style w:type="character" w:customStyle="1" w:styleId="apple-converted-space">
    <w:name w:val="apple-converted-space"/>
    <w:qFormat/>
    <w:rsid w:val="00052FD2"/>
  </w:style>
  <w:style w:type="character" w:customStyle="1" w:styleId="apple-style-span">
    <w:name w:val="apple-style-span"/>
    <w:uiPriority w:val="99"/>
    <w:qFormat/>
    <w:rsid w:val="00052FD2"/>
  </w:style>
  <w:style w:type="character" w:customStyle="1" w:styleId="orange">
    <w:name w:val="orange"/>
    <w:uiPriority w:val="99"/>
    <w:qFormat/>
    <w:rsid w:val="00052FD2"/>
  </w:style>
  <w:style w:type="character" w:customStyle="1" w:styleId="gray">
    <w:name w:val="gray"/>
    <w:uiPriority w:val="99"/>
    <w:qFormat/>
    <w:rsid w:val="00052FD2"/>
  </w:style>
  <w:style w:type="paragraph" w:customStyle="1" w:styleId="1KGK9">
    <w:name w:val="1KG=K9"/>
    <w:uiPriority w:val="99"/>
    <w:qFormat/>
    <w:rsid w:val="00052FD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eastAsia="Times New Roman" w:hAnsi="MS Sans Serif" w:cs="Times New Roman"/>
      <w:sz w:val="24"/>
      <w:szCs w:val="20"/>
      <w:lang w:eastAsia="ru-RU"/>
    </w:rPr>
  </w:style>
  <w:style w:type="character" w:customStyle="1" w:styleId="133">
    <w:name w:val="табл_заголовок_13 Знак"/>
    <w:link w:val="134"/>
    <w:uiPriority w:val="99"/>
    <w:qFormat/>
    <w:locked/>
    <w:rsid w:val="00052FD2"/>
    <w:rPr>
      <w:b/>
      <w:sz w:val="26"/>
    </w:rPr>
  </w:style>
  <w:style w:type="paragraph" w:customStyle="1" w:styleId="134">
    <w:name w:val="табл_заголовок_13"/>
    <w:basedOn w:val="a2"/>
    <w:link w:val="133"/>
    <w:uiPriority w:val="99"/>
    <w:qFormat/>
    <w:rsid w:val="00052FD2"/>
    <w:pPr>
      <w:widowControl/>
      <w:snapToGrid/>
      <w:spacing w:before="0" w:after="240" w:line="288" w:lineRule="auto"/>
      <w:jc w:val="center"/>
    </w:pPr>
    <w:rPr>
      <w:rFonts w:asciiTheme="minorHAnsi" w:eastAsiaTheme="minorHAnsi" w:hAnsiTheme="minorHAnsi" w:cstheme="minorBidi"/>
      <w:b/>
      <w:sz w:val="26"/>
      <w:szCs w:val="22"/>
      <w:lang w:eastAsia="en-US"/>
    </w:rPr>
  </w:style>
  <w:style w:type="paragraph" w:customStyle="1" w:styleId="135">
    <w:name w:val="табл_текст_центр_ 13"/>
    <w:basedOn w:val="a2"/>
    <w:uiPriority w:val="99"/>
    <w:qFormat/>
    <w:rsid w:val="00052FD2"/>
    <w:pPr>
      <w:widowControl/>
      <w:suppressAutoHyphens/>
      <w:snapToGrid/>
      <w:spacing w:before="0" w:after="0"/>
      <w:jc w:val="center"/>
    </w:pPr>
    <w:rPr>
      <w:rFonts w:eastAsia="Times New Roman"/>
      <w:sz w:val="26"/>
      <w:szCs w:val="24"/>
      <w:lang w:eastAsia="ar-SA"/>
    </w:rPr>
  </w:style>
  <w:style w:type="paragraph" w:customStyle="1" w:styleId="2f2">
    <w:name w:val="Заголовок_2"/>
    <w:basedOn w:val="a2"/>
    <w:uiPriority w:val="99"/>
    <w:qFormat/>
    <w:rsid w:val="00052FD2"/>
    <w:pPr>
      <w:widowControl/>
      <w:snapToGrid/>
      <w:spacing w:before="0" w:after="0" w:line="360" w:lineRule="auto"/>
      <w:jc w:val="both"/>
    </w:pPr>
    <w:rPr>
      <w:rFonts w:ascii="Arial" w:eastAsia="Times New Roman" w:hAnsi="Arial"/>
      <w:b/>
      <w:i/>
      <w:sz w:val="28"/>
    </w:rPr>
  </w:style>
  <w:style w:type="paragraph" w:customStyle="1" w:styleId="affff3">
    <w:name w:val="Абзац_СУБД"/>
    <w:basedOn w:val="a2"/>
    <w:uiPriority w:val="99"/>
    <w:qFormat/>
    <w:rsid w:val="00052FD2"/>
    <w:pPr>
      <w:widowControl/>
      <w:snapToGrid/>
      <w:spacing w:before="0" w:after="0" w:line="360" w:lineRule="auto"/>
      <w:ind w:firstLine="720"/>
      <w:jc w:val="both"/>
    </w:pPr>
    <w:rPr>
      <w:rFonts w:ascii="Arial" w:eastAsia="Times New Roman" w:hAnsi="Arial"/>
      <w:sz w:val="28"/>
    </w:rPr>
  </w:style>
  <w:style w:type="character" w:customStyle="1" w:styleId="FontStyle40">
    <w:name w:val="Font Style40"/>
    <w:uiPriority w:val="99"/>
    <w:qFormat/>
    <w:rsid w:val="00052FD2"/>
    <w:rPr>
      <w:rFonts w:ascii="Times New Roman" w:hAnsi="Times New Roman"/>
      <w:sz w:val="26"/>
    </w:rPr>
  </w:style>
  <w:style w:type="character" w:customStyle="1" w:styleId="FontStyle55">
    <w:name w:val="Font Style55"/>
    <w:uiPriority w:val="99"/>
    <w:qFormat/>
    <w:rsid w:val="00052FD2"/>
    <w:rPr>
      <w:rFonts w:ascii="Times New Roman" w:hAnsi="Times New Roman"/>
      <w:sz w:val="28"/>
    </w:rPr>
  </w:style>
  <w:style w:type="character" w:customStyle="1" w:styleId="FontStyle43">
    <w:name w:val="Font Style43"/>
    <w:uiPriority w:val="99"/>
    <w:qFormat/>
    <w:rsid w:val="00052FD2"/>
    <w:rPr>
      <w:rFonts w:ascii="Times New Roman" w:hAnsi="Times New Roman"/>
      <w:b/>
      <w:sz w:val="26"/>
    </w:rPr>
  </w:style>
  <w:style w:type="paragraph" w:customStyle="1" w:styleId="FR2">
    <w:name w:val="FR2"/>
    <w:link w:val="FR20"/>
    <w:uiPriority w:val="99"/>
    <w:qFormat/>
    <w:rsid w:val="00052FD2"/>
    <w:pPr>
      <w:widowControl w:val="0"/>
      <w:snapToGrid w:val="0"/>
      <w:spacing w:before="300" w:after="0" w:line="240" w:lineRule="auto"/>
      <w:jc w:val="both"/>
    </w:pPr>
    <w:rPr>
      <w:rFonts w:ascii="Arial" w:eastAsia="Calibri" w:hAnsi="Arial" w:cs="Times New Roman"/>
      <w:lang w:eastAsia="ru-RU"/>
    </w:rPr>
  </w:style>
  <w:style w:type="paragraph" w:customStyle="1" w:styleId="FR1">
    <w:name w:val="FR1"/>
    <w:uiPriority w:val="99"/>
    <w:qFormat/>
    <w:rsid w:val="00052FD2"/>
    <w:pPr>
      <w:widowControl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ff4">
    <w:name w:val="Основной тект"/>
    <w:basedOn w:val="a2"/>
    <w:link w:val="affff5"/>
    <w:uiPriority w:val="99"/>
    <w:qFormat/>
    <w:rsid w:val="00052FD2"/>
    <w:pPr>
      <w:widowControl/>
      <w:snapToGrid/>
      <w:spacing w:before="0" w:after="0"/>
      <w:ind w:firstLine="454"/>
      <w:jc w:val="both"/>
    </w:pPr>
  </w:style>
  <w:style w:type="character" w:customStyle="1" w:styleId="affff5">
    <w:name w:val="Основной тект Знак"/>
    <w:link w:val="affff4"/>
    <w:uiPriority w:val="99"/>
    <w:qFormat/>
    <w:locked/>
    <w:rsid w:val="00052FD2"/>
    <w:rPr>
      <w:rFonts w:ascii="Times New Roman" w:eastAsia="Calibri" w:hAnsi="Times New Roman" w:cs="Times New Roman"/>
      <w:sz w:val="24"/>
      <w:szCs w:val="20"/>
      <w:lang w:eastAsia="ru-RU"/>
    </w:rPr>
  </w:style>
  <w:style w:type="paragraph" w:customStyle="1" w:styleId="a1">
    <w:name w:val="Модуль"/>
    <w:basedOn w:val="a2"/>
    <w:uiPriority w:val="99"/>
    <w:qFormat/>
    <w:rsid w:val="00052FD2"/>
    <w:pPr>
      <w:keepNext/>
      <w:widowControl/>
      <w:numPr>
        <w:numId w:val="2"/>
      </w:numPr>
      <w:snapToGrid/>
      <w:spacing w:before="0" w:after="0"/>
      <w:jc w:val="both"/>
    </w:pPr>
    <w:rPr>
      <w:rFonts w:eastAsia="Times New Roman"/>
      <w:sz w:val="20"/>
    </w:rPr>
  </w:style>
  <w:style w:type="paragraph" w:customStyle="1" w:styleId="Style11">
    <w:name w:val="Style11"/>
    <w:basedOn w:val="a2"/>
    <w:uiPriority w:val="99"/>
    <w:qFormat/>
    <w:rsid w:val="00052FD2"/>
    <w:pPr>
      <w:autoSpaceDE w:val="0"/>
      <w:autoSpaceDN w:val="0"/>
      <w:adjustRightInd w:val="0"/>
      <w:snapToGrid/>
      <w:spacing w:before="0" w:after="0" w:line="494" w:lineRule="exact"/>
      <w:ind w:firstLine="902"/>
    </w:pPr>
    <w:rPr>
      <w:rFonts w:eastAsia="Times New Roman"/>
      <w:szCs w:val="24"/>
    </w:rPr>
  </w:style>
  <w:style w:type="paragraph" w:customStyle="1" w:styleId="affff6">
    <w:name w:val="Нормальный"/>
    <w:uiPriority w:val="99"/>
    <w:qFormat/>
    <w:rsid w:val="00052FD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f4">
    <w:name w:val="Текст1"/>
    <w:basedOn w:val="a2"/>
    <w:uiPriority w:val="99"/>
    <w:qFormat/>
    <w:rsid w:val="00052FD2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affff7">
    <w:name w:val="Примечание"/>
    <w:basedOn w:val="a2"/>
    <w:uiPriority w:val="99"/>
    <w:qFormat/>
    <w:rsid w:val="00052FD2"/>
    <w:pPr>
      <w:widowControl/>
      <w:snapToGrid/>
      <w:spacing w:before="0" w:after="0"/>
      <w:ind w:firstLine="454"/>
      <w:jc w:val="both"/>
    </w:pPr>
    <w:rPr>
      <w:rFonts w:eastAsia="Times New Roman"/>
      <w:i/>
      <w:szCs w:val="24"/>
    </w:rPr>
  </w:style>
  <w:style w:type="paragraph" w:customStyle="1" w:styleId="Style6">
    <w:name w:val="Style6"/>
    <w:basedOn w:val="a2"/>
    <w:uiPriority w:val="99"/>
    <w:qFormat/>
    <w:rsid w:val="00052FD2"/>
    <w:pPr>
      <w:autoSpaceDE w:val="0"/>
      <w:autoSpaceDN w:val="0"/>
      <w:adjustRightInd w:val="0"/>
      <w:snapToGrid/>
      <w:spacing w:before="0" w:after="0"/>
      <w:jc w:val="both"/>
    </w:pPr>
    <w:rPr>
      <w:rFonts w:eastAsia="Times New Roman"/>
      <w:szCs w:val="24"/>
    </w:rPr>
  </w:style>
  <w:style w:type="paragraph" w:customStyle="1" w:styleId="Style33">
    <w:name w:val="Style33"/>
    <w:basedOn w:val="a2"/>
    <w:uiPriority w:val="99"/>
    <w:qFormat/>
    <w:rsid w:val="00052FD2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affff8">
    <w:name w:val="Таблицы (моноширинный)"/>
    <w:basedOn w:val="a2"/>
    <w:next w:val="a2"/>
    <w:uiPriority w:val="99"/>
    <w:qFormat/>
    <w:rsid w:val="00052FD2"/>
    <w:pPr>
      <w:autoSpaceDE w:val="0"/>
      <w:autoSpaceDN w:val="0"/>
      <w:adjustRightInd w:val="0"/>
      <w:snapToGrid/>
      <w:spacing w:before="0" w:after="0"/>
      <w:jc w:val="both"/>
    </w:pPr>
    <w:rPr>
      <w:rFonts w:ascii="Courier New" w:eastAsia="Times New Roman" w:hAnsi="Courier New" w:cs="Courier New"/>
      <w:sz w:val="20"/>
    </w:rPr>
  </w:style>
  <w:style w:type="paragraph" w:customStyle="1" w:styleId="f">
    <w:name w:val="f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nameautor3">
    <w:name w:val="name_autor3"/>
    <w:basedOn w:val="a3"/>
    <w:uiPriority w:val="99"/>
    <w:qFormat/>
    <w:rsid w:val="00052FD2"/>
    <w:rPr>
      <w:rFonts w:cs="Times New Roman"/>
    </w:rPr>
  </w:style>
  <w:style w:type="paragraph" w:customStyle="1" w:styleId="affff9">
    <w:name w:val="Прижатый влево"/>
    <w:basedOn w:val="a2"/>
    <w:next w:val="a2"/>
    <w:uiPriority w:val="99"/>
    <w:qFormat/>
    <w:rsid w:val="00052FD2"/>
    <w:pPr>
      <w:widowControl/>
      <w:autoSpaceDE w:val="0"/>
      <w:autoSpaceDN w:val="0"/>
      <w:adjustRightInd w:val="0"/>
      <w:snapToGrid/>
      <w:spacing w:before="0" w:after="0"/>
    </w:pPr>
    <w:rPr>
      <w:rFonts w:ascii="Arial" w:eastAsia="Times New Roman" w:hAnsi="Arial"/>
      <w:sz w:val="20"/>
    </w:rPr>
  </w:style>
  <w:style w:type="paragraph" w:customStyle="1" w:styleId="11b">
    <w:name w:val="Обычный11"/>
    <w:uiPriority w:val="99"/>
    <w:qFormat/>
    <w:rsid w:val="00052FD2"/>
    <w:pPr>
      <w:widowControl w:val="0"/>
      <w:spacing w:after="0" w:line="260" w:lineRule="auto"/>
      <w:ind w:firstLine="46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1f5">
    <w:name w:val="Цитата1"/>
    <w:basedOn w:val="a2"/>
    <w:uiPriority w:val="99"/>
    <w:qFormat/>
    <w:rsid w:val="00052FD2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350">
    <w:name w:val="35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ffffa">
    <w:name w:val="Нормальный (таблица)"/>
    <w:basedOn w:val="a2"/>
    <w:next w:val="a2"/>
    <w:uiPriority w:val="99"/>
    <w:qFormat/>
    <w:rsid w:val="00052FD2"/>
    <w:pPr>
      <w:autoSpaceDE w:val="0"/>
      <w:autoSpaceDN w:val="0"/>
      <w:adjustRightInd w:val="0"/>
      <w:snapToGrid/>
      <w:spacing w:before="0" w:after="0"/>
      <w:jc w:val="both"/>
    </w:pPr>
    <w:rPr>
      <w:rFonts w:ascii="Arial" w:eastAsia="Times New Roman" w:hAnsi="Arial" w:cs="Arial"/>
      <w:szCs w:val="24"/>
    </w:rPr>
  </w:style>
  <w:style w:type="paragraph" w:customStyle="1" w:styleId="311">
    <w:name w:val="Основной текст с отступом 31"/>
    <w:basedOn w:val="a2"/>
    <w:uiPriority w:val="99"/>
    <w:qFormat/>
    <w:rsid w:val="00052FD2"/>
    <w:pPr>
      <w:widowControl/>
      <w:suppressAutoHyphens/>
      <w:snapToGrid/>
      <w:spacing w:before="0" w:after="120"/>
      <w:ind w:left="283"/>
    </w:pPr>
    <w:rPr>
      <w:rFonts w:eastAsia="Times New Roman"/>
      <w:sz w:val="16"/>
      <w:szCs w:val="16"/>
      <w:lang w:eastAsia="ar-SA"/>
    </w:rPr>
  </w:style>
  <w:style w:type="character" w:customStyle="1" w:styleId="ft318">
    <w:name w:val="ft318"/>
    <w:basedOn w:val="a3"/>
    <w:uiPriority w:val="99"/>
    <w:qFormat/>
    <w:rsid w:val="00052FD2"/>
    <w:rPr>
      <w:rFonts w:cs="Times New Roman"/>
    </w:rPr>
  </w:style>
  <w:style w:type="character" w:customStyle="1" w:styleId="ft523">
    <w:name w:val="ft523"/>
    <w:basedOn w:val="a3"/>
    <w:uiPriority w:val="99"/>
    <w:qFormat/>
    <w:rsid w:val="00052FD2"/>
    <w:rPr>
      <w:rFonts w:cs="Times New Roman"/>
    </w:rPr>
  </w:style>
  <w:style w:type="character" w:customStyle="1" w:styleId="ft459">
    <w:name w:val="ft459"/>
    <w:basedOn w:val="a3"/>
    <w:uiPriority w:val="99"/>
    <w:qFormat/>
    <w:rsid w:val="00052FD2"/>
    <w:rPr>
      <w:rFonts w:cs="Times New Roman"/>
    </w:rPr>
  </w:style>
  <w:style w:type="character" w:customStyle="1" w:styleId="ft553">
    <w:name w:val="ft553"/>
    <w:basedOn w:val="a3"/>
    <w:uiPriority w:val="99"/>
    <w:qFormat/>
    <w:rsid w:val="00052FD2"/>
    <w:rPr>
      <w:rFonts w:cs="Times New Roman"/>
    </w:rPr>
  </w:style>
  <w:style w:type="character" w:customStyle="1" w:styleId="ft672">
    <w:name w:val="ft672"/>
    <w:basedOn w:val="a3"/>
    <w:uiPriority w:val="99"/>
    <w:qFormat/>
    <w:rsid w:val="00052FD2"/>
    <w:rPr>
      <w:rFonts w:cs="Times New Roman"/>
    </w:rPr>
  </w:style>
  <w:style w:type="character" w:customStyle="1" w:styleId="fieldname">
    <w:name w:val="fieldname"/>
    <w:basedOn w:val="a3"/>
    <w:uiPriority w:val="99"/>
    <w:qFormat/>
    <w:rsid w:val="00052FD2"/>
    <w:rPr>
      <w:rFonts w:cs="Times New Roman"/>
    </w:rPr>
  </w:style>
  <w:style w:type="character" w:customStyle="1" w:styleId="ft224">
    <w:name w:val="ft224"/>
    <w:basedOn w:val="a3"/>
    <w:uiPriority w:val="99"/>
    <w:qFormat/>
    <w:rsid w:val="00052FD2"/>
    <w:rPr>
      <w:rFonts w:cs="Times New Roman"/>
    </w:rPr>
  </w:style>
  <w:style w:type="character" w:customStyle="1" w:styleId="Heading1Char3">
    <w:name w:val="Heading 1 Char3"/>
    <w:uiPriority w:val="99"/>
    <w:qFormat/>
    <w:locked/>
    <w:rsid w:val="00052FD2"/>
    <w:rPr>
      <w:rFonts w:ascii="Cambria" w:hAnsi="Cambria"/>
      <w:b/>
      <w:kern w:val="32"/>
      <w:sz w:val="32"/>
    </w:rPr>
  </w:style>
  <w:style w:type="character" w:customStyle="1" w:styleId="BodyText3Char3">
    <w:name w:val="Body Text 3 Char3"/>
    <w:uiPriority w:val="99"/>
    <w:qFormat/>
    <w:locked/>
    <w:rsid w:val="00052FD2"/>
    <w:rPr>
      <w:sz w:val="16"/>
    </w:rPr>
  </w:style>
  <w:style w:type="paragraph" w:customStyle="1" w:styleId="affffb">
    <w:name w:val="Стиль"/>
    <w:uiPriority w:val="99"/>
    <w:qFormat/>
    <w:rsid w:val="00052FD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rmlabels1">
    <w:name w:val="form_labels1"/>
    <w:uiPriority w:val="99"/>
    <w:qFormat/>
    <w:rsid w:val="00052FD2"/>
    <w:rPr>
      <w:rFonts w:ascii="Verdana" w:hAnsi="Verdana"/>
      <w:sz w:val="16"/>
    </w:rPr>
  </w:style>
  <w:style w:type="character" w:customStyle="1" w:styleId="BodyTextFirstIndentChar">
    <w:name w:val="Body Text First Indent Char"/>
    <w:basedOn w:val="14"/>
    <w:uiPriority w:val="99"/>
    <w:qFormat/>
    <w:locked/>
    <w:rsid w:val="00052FD2"/>
    <w:rPr>
      <w:rFonts w:ascii="PragmaticaCTT" w:eastAsia="Times New Roman" w:hAnsi="PragmaticaCTT" w:cs="Times New Roman"/>
      <w:sz w:val="24"/>
      <w:szCs w:val="20"/>
      <w:lang w:eastAsia="ru-RU"/>
    </w:rPr>
  </w:style>
  <w:style w:type="character" w:customStyle="1" w:styleId="BodyTextChar3">
    <w:name w:val="Body Text Char3"/>
    <w:uiPriority w:val="99"/>
    <w:locked/>
    <w:rsid w:val="00052FD2"/>
    <w:rPr>
      <w:rFonts w:ascii="Times New Roman" w:hAnsi="Times New Roman"/>
      <w:sz w:val="24"/>
    </w:rPr>
  </w:style>
  <w:style w:type="paragraph" w:customStyle="1" w:styleId="caaieiaie3">
    <w:name w:val="caaieiaie 3"/>
    <w:uiPriority w:val="99"/>
    <w:qFormat/>
    <w:rsid w:val="00052FD2"/>
    <w:pPr>
      <w:keepNext/>
      <w:spacing w:after="0" w:line="190" w:lineRule="atLeast"/>
      <w:jc w:val="center"/>
    </w:pPr>
    <w:rPr>
      <w:rFonts w:ascii="PragmaticaCTT" w:eastAsia="Times New Roman" w:hAnsi="PragmaticaCTT" w:cs="Times New Roman"/>
      <w:sz w:val="24"/>
      <w:szCs w:val="20"/>
      <w:lang w:eastAsia="ru-RU"/>
    </w:rPr>
  </w:style>
  <w:style w:type="paragraph" w:customStyle="1" w:styleId="affffc">
    <w:name w:val="Литература"/>
    <w:basedOn w:val="a2"/>
    <w:uiPriority w:val="99"/>
    <w:qFormat/>
    <w:rsid w:val="00052FD2"/>
    <w:pPr>
      <w:keepNext/>
      <w:widowControl/>
      <w:snapToGrid/>
      <w:spacing w:before="0" w:after="0"/>
      <w:jc w:val="center"/>
    </w:pPr>
    <w:rPr>
      <w:rFonts w:eastAsia="Times New Roman"/>
      <w:b/>
      <w:szCs w:val="24"/>
    </w:rPr>
  </w:style>
  <w:style w:type="paragraph" w:customStyle="1" w:styleId="2f3">
    <w:name w:val="Знак Знак2 Знак Знак Знак Знак Знак Знак Знак Знак Знак Знак"/>
    <w:basedOn w:val="a2"/>
    <w:uiPriority w:val="99"/>
    <w:qFormat/>
    <w:rsid w:val="00052FD2"/>
    <w:pPr>
      <w:widowControl/>
      <w:snapToGrid/>
      <w:spacing w:beforeAutospacing="1" w:afterAutospacing="1"/>
    </w:pPr>
    <w:rPr>
      <w:rFonts w:ascii="Tahoma" w:eastAsia="Times New Roman" w:hAnsi="Tahoma" w:cs="Tahoma"/>
      <w:sz w:val="20"/>
      <w:lang w:val="en-US" w:eastAsia="en-US"/>
    </w:rPr>
  </w:style>
  <w:style w:type="character" w:customStyle="1" w:styleId="pagename1">
    <w:name w:val="pagename1"/>
    <w:uiPriority w:val="99"/>
    <w:qFormat/>
    <w:rsid w:val="00052FD2"/>
    <w:rPr>
      <w:rFonts w:ascii="Verdana" w:hAnsi="Verdana"/>
      <w:b/>
      <w:color w:val="7C9DC0"/>
      <w:sz w:val="22"/>
      <w:shd w:val="clear" w:color="auto" w:fill="FAF0E6"/>
    </w:rPr>
  </w:style>
  <w:style w:type="paragraph" w:customStyle="1" w:styleId="western">
    <w:name w:val="western"/>
    <w:basedOn w:val="a2"/>
    <w:uiPriority w:val="99"/>
    <w:qFormat/>
    <w:rsid w:val="00052FD2"/>
    <w:pPr>
      <w:widowControl/>
      <w:snapToGrid/>
      <w:spacing w:beforeAutospacing="1" w:after="115"/>
    </w:pPr>
    <w:rPr>
      <w:rFonts w:eastAsia="Times New Roman"/>
      <w:color w:val="000000"/>
      <w:sz w:val="20"/>
    </w:rPr>
  </w:style>
  <w:style w:type="paragraph" w:customStyle="1" w:styleId="cjk">
    <w:name w:val="cjk"/>
    <w:basedOn w:val="a2"/>
    <w:uiPriority w:val="99"/>
    <w:qFormat/>
    <w:rsid w:val="00052FD2"/>
    <w:pPr>
      <w:widowControl/>
      <w:snapToGrid/>
      <w:spacing w:beforeAutospacing="1" w:after="115"/>
    </w:pPr>
    <w:rPr>
      <w:rFonts w:eastAsia="Times New Roman"/>
      <w:color w:val="000000"/>
      <w:sz w:val="20"/>
    </w:rPr>
  </w:style>
  <w:style w:type="paragraph" w:customStyle="1" w:styleId="ctl">
    <w:name w:val="ctl"/>
    <w:basedOn w:val="a2"/>
    <w:uiPriority w:val="99"/>
    <w:qFormat/>
    <w:rsid w:val="00052FD2"/>
    <w:pPr>
      <w:widowControl/>
      <w:snapToGrid/>
      <w:spacing w:beforeAutospacing="1" w:after="115"/>
    </w:pPr>
    <w:rPr>
      <w:rFonts w:ascii="Calibri" w:eastAsia="Times New Roman" w:hAnsi="Calibri"/>
      <w:color w:val="000000"/>
      <w:sz w:val="20"/>
    </w:rPr>
  </w:style>
  <w:style w:type="character" w:customStyle="1" w:styleId="ft1100">
    <w:name w:val="ft1100"/>
    <w:basedOn w:val="a3"/>
    <w:uiPriority w:val="99"/>
    <w:qFormat/>
    <w:rsid w:val="00052FD2"/>
    <w:rPr>
      <w:rFonts w:cs="Times New Roman"/>
    </w:rPr>
  </w:style>
  <w:style w:type="character" w:customStyle="1" w:styleId="ft1168">
    <w:name w:val="ft1168"/>
    <w:basedOn w:val="a3"/>
    <w:uiPriority w:val="99"/>
    <w:qFormat/>
    <w:rsid w:val="00052FD2"/>
    <w:rPr>
      <w:rFonts w:cs="Times New Roman"/>
    </w:rPr>
  </w:style>
  <w:style w:type="character" w:customStyle="1" w:styleId="ft1237">
    <w:name w:val="ft1237"/>
    <w:basedOn w:val="a3"/>
    <w:uiPriority w:val="99"/>
    <w:qFormat/>
    <w:rsid w:val="00052FD2"/>
    <w:rPr>
      <w:rFonts w:cs="Times New Roman"/>
    </w:rPr>
  </w:style>
  <w:style w:type="character" w:customStyle="1" w:styleId="ft1245">
    <w:name w:val="ft1245"/>
    <w:basedOn w:val="a3"/>
    <w:uiPriority w:val="99"/>
    <w:qFormat/>
    <w:rsid w:val="00052FD2"/>
    <w:rPr>
      <w:rFonts w:cs="Times New Roman"/>
    </w:rPr>
  </w:style>
  <w:style w:type="character" w:customStyle="1" w:styleId="articletext">
    <w:name w:val="article_text"/>
    <w:basedOn w:val="a3"/>
    <w:uiPriority w:val="99"/>
    <w:qFormat/>
    <w:rsid w:val="00052FD2"/>
    <w:rPr>
      <w:rFonts w:cs="Times New Roman"/>
    </w:rPr>
  </w:style>
  <w:style w:type="paragraph" w:customStyle="1" w:styleId="2f4">
    <w:name w:val="[О] Загол. 2 ур."/>
    <w:uiPriority w:val="99"/>
    <w:qFormat/>
    <w:rsid w:val="00052FD2"/>
    <w:pPr>
      <w:tabs>
        <w:tab w:val="right" w:pos="561"/>
        <w:tab w:val="left" w:pos="624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Times New Roman"/>
      <w:sz w:val="18"/>
      <w:szCs w:val="18"/>
      <w:lang w:eastAsia="ru-RU"/>
    </w:rPr>
  </w:style>
  <w:style w:type="character" w:customStyle="1" w:styleId="mw-headline">
    <w:name w:val="mw-headline"/>
    <w:basedOn w:val="a3"/>
    <w:qFormat/>
    <w:rsid w:val="00052FD2"/>
    <w:rPr>
      <w:rFonts w:cs="Times New Roman"/>
    </w:rPr>
  </w:style>
  <w:style w:type="character" w:customStyle="1" w:styleId="610">
    <w:name w:val="Знак Знак610"/>
    <w:uiPriority w:val="99"/>
    <w:qFormat/>
    <w:locked/>
    <w:rsid w:val="00052FD2"/>
    <w:rPr>
      <w:b/>
      <w:caps/>
      <w:sz w:val="24"/>
      <w:lang w:val="ru-RU" w:eastAsia="ru-RU"/>
    </w:rPr>
  </w:style>
  <w:style w:type="paragraph" w:customStyle="1" w:styleId="affffd">
    <w:name w:val="Знак Знак Знак Знак Знак Знак Знак Знак Знак Знак Знак Знак Знак"/>
    <w:basedOn w:val="a2"/>
    <w:uiPriority w:val="99"/>
    <w:qFormat/>
    <w:rsid w:val="00052FD2"/>
    <w:pPr>
      <w:widowControl/>
      <w:tabs>
        <w:tab w:val="left" w:pos="720"/>
      </w:tabs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affffe">
    <w:name w:val="Абзац"/>
    <w:basedOn w:val="a2"/>
    <w:uiPriority w:val="99"/>
    <w:qFormat/>
    <w:rsid w:val="00052FD2"/>
    <w:pPr>
      <w:widowControl/>
      <w:snapToGrid/>
      <w:spacing w:before="0" w:after="0" w:line="312" w:lineRule="auto"/>
      <w:ind w:firstLine="567"/>
      <w:jc w:val="both"/>
    </w:pPr>
    <w:rPr>
      <w:rFonts w:eastAsia="Times New Roman"/>
      <w:spacing w:val="-4"/>
    </w:rPr>
  </w:style>
  <w:style w:type="paragraph" w:customStyle="1" w:styleId="315">
    <w:name w:val="Основной текст 31"/>
    <w:basedOn w:val="1f0"/>
    <w:uiPriority w:val="99"/>
    <w:qFormat/>
    <w:rsid w:val="00052FD2"/>
    <w:pPr>
      <w:widowControl/>
      <w:spacing w:line="240" w:lineRule="auto"/>
      <w:ind w:firstLine="0"/>
    </w:pPr>
    <w:rPr>
      <w:i/>
      <w:sz w:val="26"/>
    </w:rPr>
  </w:style>
  <w:style w:type="character" w:customStyle="1" w:styleId="162">
    <w:name w:val="Знак Знак162"/>
    <w:uiPriority w:val="99"/>
    <w:qFormat/>
    <w:rsid w:val="00052FD2"/>
    <w:rPr>
      <w:rFonts w:ascii="Cambria" w:hAnsi="Cambria"/>
      <w:b/>
      <w:kern w:val="32"/>
      <w:sz w:val="32"/>
    </w:rPr>
  </w:style>
  <w:style w:type="paragraph" w:customStyle="1" w:styleId="BodyText22">
    <w:name w:val="Body Text 22"/>
    <w:basedOn w:val="a2"/>
    <w:uiPriority w:val="99"/>
    <w:qFormat/>
    <w:rsid w:val="00052FD2"/>
    <w:pPr>
      <w:keepNext/>
      <w:tabs>
        <w:tab w:val="left" w:pos="142"/>
        <w:tab w:val="left" w:pos="6946"/>
      </w:tabs>
      <w:autoSpaceDE w:val="0"/>
      <w:autoSpaceDN w:val="0"/>
      <w:snapToGrid/>
      <w:spacing w:before="0" w:after="0"/>
      <w:ind w:left="284" w:firstLine="709"/>
      <w:jc w:val="both"/>
    </w:pPr>
    <w:rPr>
      <w:rFonts w:eastAsia="Times New Roman"/>
      <w:sz w:val="22"/>
      <w:szCs w:val="22"/>
      <w:lang w:val="en-US"/>
    </w:rPr>
  </w:style>
  <w:style w:type="paragraph" w:customStyle="1" w:styleId="2f5">
    <w:name w:val="_СПИСОК_2"/>
    <w:basedOn w:val="a2"/>
    <w:uiPriority w:val="99"/>
    <w:qFormat/>
    <w:rsid w:val="00052FD2"/>
    <w:pPr>
      <w:widowControl/>
      <w:snapToGrid/>
      <w:spacing w:before="0" w:after="0"/>
      <w:ind w:left="600" w:hanging="600"/>
      <w:jc w:val="both"/>
    </w:pPr>
    <w:rPr>
      <w:rFonts w:eastAsia="MS Mincho"/>
      <w:sz w:val="28"/>
      <w:szCs w:val="28"/>
      <w:lang w:eastAsia="ja-JP"/>
    </w:rPr>
  </w:style>
  <w:style w:type="paragraph" w:customStyle="1" w:styleId="afffff">
    <w:name w:val="Îñíîâíîé"/>
    <w:basedOn w:val="a2"/>
    <w:uiPriority w:val="99"/>
    <w:qFormat/>
    <w:rsid w:val="00052FD2"/>
    <w:pPr>
      <w:widowControl/>
      <w:overflowPunct w:val="0"/>
      <w:autoSpaceDE w:val="0"/>
      <w:autoSpaceDN w:val="0"/>
      <w:adjustRightInd w:val="0"/>
      <w:snapToGrid/>
      <w:spacing w:before="0" w:after="0"/>
      <w:ind w:firstLine="426"/>
      <w:jc w:val="both"/>
      <w:textAlignment w:val="baseline"/>
    </w:pPr>
    <w:rPr>
      <w:rFonts w:eastAsia="Times New Roman"/>
      <w:sz w:val="28"/>
    </w:rPr>
  </w:style>
  <w:style w:type="paragraph" w:customStyle="1" w:styleId="1f6">
    <w:name w:val="Çàãë1"/>
    <w:basedOn w:val="a2"/>
    <w:uiPriority w:val="99"/>
    <w:qFormat/>
    <w:rsid w:val="00052FD2"/>
    <w:pPr>
      <w:widowControl/>
      <w:overflowPunct w:val="0"/>
      <w:autoSpaceDE w:val="0"/>
      <w:autoSpaceDN w:val="0"/>
      <w:adjustRightInd w:val="0"/>
      <w:snapToGrid/>
      <w:spacing w:before="0" w:after="0"/>
      <w:jc w:val="center"/>
      <w:textAlignment w:val="baseline"/>
    </w:pPr>
    <w:rPr>
      <w:rFonts w:eastAsia="Times New Roman"/>
      <w:sz w:val="28"/>
    </w:rPr>
  </w:style>
  <w:style w:type="character" w:customStyle="1" w:styleId="name">
    <w:name w:val="name"/>
    <w:basedOn w:val="a3"/>
    <w:uiPriority w:val="99"/>
    <w:qFormat/>
    <w:rsid w:val="00052FD2"/>
    <w:rPr>
      <w:rFonts w:cs="Times New Roman"/>
    </w:rPr>
  </w:style>
  <w:style w:type="character" w:customStyle="1" w:styleId="FontStyle33">
    <w:name w:val="Font Style33"/>
    <w:uiPriority w:val="99"/>
    <w:qFormat/>
    <w:rsid w:val="00052FD2"/>
    <w:rPr>
      <w:rFonts w:ascii="Times New Roman" w:hAnsi="Times New Roman"/>
      <w:b/>
      <w:sz w:val="26"/>
    </w:rPr>
  </w:style>
  <w:style w:type="paragraph" w:customStyle="1" w:styleId="Style100">
    <w:name w:val="Style10"/>
    <w:basedOn w:val="a2"/>
    <w:uiPriority w:val="99"/>
    <w:qFormat/>
    <w:rsid w:val="00052FD2"/>
    <w:pPr>
      <w:autoSpaceDE w:val="0"/>
      <w:autoSpaceDN w:val="0"/>
      <w:adjustRightInd w:val="0"/>
      <w:snapToGrid/>
      <w:spacing w:before="0" w:after="0" w:line="480" w:lineRule="exact"/>
      <w:ind w:firstLine="720"/>
      <w:jc w:val="both"/>
    </w:pPr>
    <w:rPr>
      <w:rFonts w:eastAsia="Times New Roman"/>
      <w:szCs w:val="24"/>
    </w:rPr>
  </w:style>
  <w:style w:type="paragraph" w:customStyle="1" w:styleId="Style20">
    <w:name w:val="Style20"/>
    <w:basedOn w:val="a2"/>
    <w:uiPriority w:val="99"/>
    <w:qFormat/>
    <w:rsid w:val="00052FD2"/>
    <w:pPr>
      <w:autoSpaceDE w:val="0"/>
      <w:autoSpaceDN w:val="0"/>
      <w:adjustRightInd w:val="0"/>
      <w:snapToGrid/>
      <w:spacing w:before="0" w:after="0" w:line="478" w:lineRule="exact"/>
    </w:pPr>
    <w:rPr>
      <w:rFonts w:eastAsia="Times New Roman"/>
      <w:szCs w:val="24"/>
    </w:rPr>
  </w:style>
  <w:style w:type="character" w:customStyle="1" w:styleId="FontStyle35">
    <w:name w:val="Font Style35"/>
    <w:uiPriority w:val="99"/>
    <w:qFormat/>
    <w:rsid w:val="00052FD2"/>
    <w:rPr>
      <w:rFonts w:ascii="Times New Roman" w:hAnsi="Times New Roman"/>
      <w:i/>
      <w:sz w:val="24"/>
    </w:rPr>
  </w:style>
  <w:style w:type="paragraph" w:customStyle="1" w:styleId="Style8">
    <w:name w:val="Style8"/>
    <w:basedOn w:val="a2"/>
    <w:uiPriority w:val="99"/>
    <w:qFormat/>
    <w:rsid w:val="00052FD2"/>
    <w:pPr>
      <w:autoSpaceDE w:val="0"/>
      <w:autoSpaceDN w:val="0"/>
      <w:adjustRightInd w:val="0"/>
      <w:snapToGrid/>
      <w:spacing w:before="0" w:after="0"/>
      <w:jc w:val="both"/>
    </w:pPr>
    <w:rPr>
      <w:rFonts w:eastAsia="Times New Roman"/>
      <w:szCs w:val="24"/>
    </w:rPr>
  </w:style>
  <w:style w:type="paragraph" w:customStyle="1" w:styleId="Style18">
    <w:name w:val="Style18"/>
    <w:basedOn w:val="a2"/>
    <w:uiPriority w:val="99"/>
    <w:qFormat/>
    <w:rsid w:val="00052FD2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character" w:customStyle="1" w:styleId="FontStyle37">
    <w:name w:val="Font Style37"/>
    <w:uiPriority w:val="99"/>
    <w:qFormat/>
    <w:rsid w:val="00052FD2"/>
    <w:rPr>
      <w:rFonts w:ascii="Times New Roman" w:hAnsi="Times New Roman"/>
      <w:sz w:val="32"/>
    </w:rPr>
  </w:style>
  <w:style w:type="paragraph" w:customStyle="1" w:styleId="Style17">
    <w:name w:val="Style17"/>
    <w:basedOn w:val="a2"/>
    <w:uiPriority w:val="99"/>
    <w:qFormat/>
    <w:rsid w:val="00052FD2"/>
    <w:pPr>
      <w:autoSpaceDE w:val="0"/>
      <w:autoSpaceDN w:val="0"/>
      <w:adjustRightInd w:val="0"/>
      <w:snapToGrid/>
      <w:spacing w:before="0" w:after="0" w:line="516" w:lineRule="exact"/>
      <w:ind w:firstLine="691"/>
      <w:jc w:val="both"/>
    </w:pPr>
    <w:rPr>
      <w:rFonts w:eastAsia="Times New Roman"/>
      <w:szCs w:val="24"/>
    </w:rPr>
  </w:style>
  <w:style w:type="paragraph" w:customStyle="1" w:styleId="Style25">
    <w:name w:val="Style25"/>
    <w:basedOn w:val="a2"/>
    <w:uiPriority w:val="99"/>
    <w:qFormat/>
    <w:rsid w:val="00052FD2"/>
    <w:pPr>
      <w:autoSpaceDE w:val="0"/>
      <w:autoSpaceDN w:val="0"/>
      <w:adjustRightInd w:val="0"/>
      <w:snapToGrid/>
      <w:spacing w:before="0" w:after="0" w:line="274" w:lineRule="exact"/>
    </w:pPr>
    <w:rPr>
      <w:rFonts w:eastAsia="Times New Roman"/>
      <w:szCs w:val="24"/>
    </w:rPr>
  </w:style>
  <w:style w:type="paragraph" w:customStyle="1" w:styleId="Style30">
    <w:name w:val="Style30"/>
    <w:basedOn w:val="a2"/>
    <w:uiPriority w:val="99"/>
    <w:qFormat/>
    <w:rsid w:val="00052FD2"/>
    <w:pPr>
      <w:autoSpaceDE w:val="0"/>
      <w:autoSpaceDN w:val="0"/>
      <w:adjustRightInd w:val="0"/>
      <w:snapToGrid/>
      <w:spacing w:before="0" w:after="0" w:line="274" w:lineRule="exact"/>
    </w:pPr>
    <w:rPr>
      <w:rFonts w:eastAsia="Times New Roman"/>
      <w:szCs w:val="24"/>
    </w:rPr>
  </w:style>
  <w:style w:type="paragraph" w:customStyle="1" w:styleId="acaae">
    <w:name w:val="?acaae"/>
    <w:basedOn w:val="a2"/>
    <w:uiPriority w:val="99"/>
    <w:qFormat/>
    <w:rsid w:val="00052FD2"/>
    <w:pPr>
      <w:keepNext/>
      <w:widowControl/>
      <w:tabs>
        <w:tab w:val="left" w:pos="567"/>
        <w:tab w:val="left" w:pos="851"/>
        <w:tab w:val="left" w:pos="1134"/>
        <w:tab w:val="left" w:pos="1418"/>
        <w:tab w:val="left" w:pos="1701"/>
        <w:tab w:val="left" w:pos="1985"/>
      </w:tabs>
      <w:snapToGrid/>
      <w:spacing w:before="0" w:after="0" w:line="360" w:lineRule="auto"/>
      <w:jc w:val="center"/>
    </w:pPr>
    <w:rPr>
      <w:rFonts w:eastAsia="Times New Roman"/>
      <w:b/>
      <w:kern w:val="28"/>
    </w:rPr>
  </w:style>
  <w:style w:type="paragraph" w:customStyle="1" w:styleId="1f7">
    <w:name w:val="Знак Знак Знак Знак Знак Знак Знак Знак Знак Знак Знак Знак Знак1"/>
    <w:basedOn w:val="a2"/>
    <w:uiPriority w:val="99"/>
    <w:qFormat/>
    <w:rsid w:val="00052FD2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afffff0">
    <w:name w:val="Обычный текст"/>
    <w:basedOn w:val="a2"/>
    <w:link w:val="afffff1"/>
    <w:uiPriority w:val="99"/>
    <w:qFormat/>
    <w:rsid w:val="00052FD2"/>
    <w:pPr>
      <w:widowControl/>
      <w:snapToGrid/>
      <w:spacing w:before="0" w:after="0"/>
      <w:ind w:firstLine="454"/>
      <w:jc w:val="both"/>
    </w:pPr>
    <w:rPr>
      <w:sz w:val="20"/>
    </w:rPr>
  </w:style>
  <w:style w:type="paragraph" w:customStyle="1" w:styleId="11c">
    <w:name w:val="Абзац списка11"/>
    <w:basedOn w:val="a2"/>
    <w:uiPriority w:val="99"/>
    <w:qFormat/>
    <w:rsid w:val="00052FD2"/>
    <w:pPr>
      <w:snapToGrid/>
      <w:spacing w:before="0" w:after="0"/>
      <w:ind w:left="720" w:firstLine="400"/>
      <w:jc w:val="both"/>
    </w:pPr>
    <w:rPr>
      <w:rFonts w:eastAsia="Times New Roman"/>
      <w:szCs w:val="24"/>
    </w:rPr>
  </w:style>
  <w:style w:type="paragraph" w:customStyle="1" w:styleId="212">
    <w:name w:val="Основной текст с отступом 21"/>
    <w:basedOn w:val="a2"/>
    <w:uiPriority w:val="99"/>
    <w:qFormat/>
    <w:rsid w:val="00052FD2"/>
    <w:pPr>
      <w:snapToGrid/>
      <w:spacing w:before="0" w:after="0" w:line="360" w:lineRule="auto"/>
      <w:ind w:firstLine="720"/>
    </w:pPr>
    <w:rPr>
      <w:rFonts w:eastAsia="Times New Roman"/>
      <w:sz w:val="26"/>
      <w:szCs w:val="24"/>
    </w:rPr>
  </w:style>
  <w:style w:type="paragraph" w:customStyle="1" w:styleId="320">
    <w:name w:val="Основной текст с отступом 32"/>
    <w:basedOn w:val="a2"/>
    <w:uiPriority w:val="99"/>
    <w:qFormat/>
    <w:rsid w:val="00052FD2"/>
    <w:pPr>
      <w:widowControl/>
      <w:overflowPunct w:val="0"/>
      <w:autoSpaceDE w:val="0"/>
      <w:autoSpaceDN w:val="0"/>
      <w:adjustRightInd w:val="0"/>
      <w:snapToGrid/>
      <w:spacing w:before="0" w:after="120"/>
      <w:ind w:left="283"/>
      <w:textAlignment w:val="baseline"/>
    </w:pPr>
    <w:rPr>
      <w:rFonts w:eastAsia="Times New Roman"/>
      <w:sz w:val="16"/>
    </w:rPr>
  </w:style>
  <w:style w:type="character" w:customStyle="1" w:styleId="ft3087">
    <w:name w:val="ft3087"/>
    <w:basedOn w:val="a3"/>
    <w:uiPriority w:val="99"/>
    <w:qFormat/>
    <w:rsid w:val="00052FD2"/>
    <w:rPr>
      <w:rFonts w:cs="Times New Roman"/>
    </w:rPr>
  </w:style>
  <w:style w:type="character" w:customStyle="1" w:styleId="ft3162">
    <w:name w:val="ft3162"/>
    <w:basedOn w:val="a3"/>
    <w:uiPriority w:val="99"/>
    <w:qFormat/>
    <w:rsid w:val="00052FD2"/>
    <w:rPr>
      <w:rFonts w:cs="Times New Roman"/>
    </w:rPr>
  </w:style>
  <w:style w:type="character" w:customStyle="1" w:styleId="ft1373">
    <w:name w:val="ft1373"/>
    <w:basedOn w:val="a3"/>
    <w:uiPriority w:val="99"/>
    <w:qFormat/>
    <w:rsid w:val="00052FD2"/>
    <w:rPr>
      <w:rFonts w:cs="Times New Roman"/>
    </w:rPr>
  </w:style>
  <w:style w:type="character" w:customStyle="1" w:styleId="ft32">
    <w:name w:val="ft32"/>
    <w:basedOn w:val="a3"/>
    <w:uiPriority w:val="99"/>
    <w:qFormat/>
    <w:rsid w:val="00052FD2"/>
    <w:rPr>
      <w:rFonts w:cs="Times New Roman"/>
    </w:rPr>
  </w:style>
  <w:style w:type="character" w:customStyle="1" w:styleId="ft1433">
    <w:name w:val="ft1433"/>
    <w:basedOn w:val="a3"/>
    <w:uiPriority w:val="99"/>
    <w:qFormat/>
    <w:rsid w:val="00052FD2"/>
    <w:rPr>
      <w:rFonts w:cs="Times New Roman"/>
    </w:rPr>
  </w:style>
  <w:style w:type="character" w:customStyle="1" w:styleId="ft1481">
    <w:name w:val="ft1481"/>
    <w:basedOn w:val="a3"/>
    <w:uiPriority w:val="99"/>
    <w:qFormat/>
    <w:rsid w:val="00052FD2"/>
    <w:rPr>
      <w:rFonts w:cs="Times New Roman"/>
    </w:rPr>
  </w:style>
  <w:style w:type="character" w:customStyle="1" w:styleId="ft1536">
    <w:name w:val="ft1536"/>
    <w:basedOn w:val="a3"/>
    <w:uiPriority w:val="99"/>
    <w:qFormat/>
    <w:rsid w:val="00052FD2"/>
    <w:rPr>
      <w:rFonts w:cs="Times New Roman"/>
    </w:rPr>
  </w:style>
  <w:style w:type="character" w:customStyle="1" w:styleId="ft1543">
    <w:name w:val="ft1543"/>
    <w:basedOn w:val="a3"/>
    <w:uiPriority w:val="99"/>
    <w:qFormat/>
    <w:rsid w:val="00052FD2"/>
    <w:rPr>
      <w:rFonts w:cs="Times New Roman"/>
    </w:rPr>
  </w:style>
  <w:style w:type="character" w:customStyle="1" w:styleId="ft1">
    <w:name w:val="ft1"/>
    <w:basedOn w:val="a3"/>
    <w:uiPriority w:val="99"/>
    <w:qFormat/>
    <w:rsid w:val="00052FD2"/>
    <w:rPr>
      <w:rFonts w:cs="Times New Roman"/>
    </w:rPr>
  </w:style>
  <w:style w:type="character" w:customStyle="1" w:styleId="ft1546">
    <w:name w:val="ft1546"/>
    <w:basedOn w:val="a3"/>
    <w:uiPriority w:val="99"/>
    <w:qFormat/>
    <w:rsid w:val="00052FD2"/>
    <w:rPr>
      <w:rFonts w:cs="Times New Roman"/>
    </w:rPr>
  </w:style>
  <w:style w:type="character" w:customStyle="1" w:styleId="ft1550">
    <w:name w:val="ft1550"/>
    <w:basedOn w:val="a3"/>
    <w:uiPriority w:val="99"/>
    <w:qFormat/>
    <w:rsid w:val="00052FD2"/>
    <w:rPr>
      <w:rFonts w:cs="Times New Roman"/>
    </w:rPr>
  </w:style>
  <w:style w:type="character" w:customStyle="1" w:styleId="ft1571">
    <w:name w:val="ft1571"/>
    <w:basedOn w:val="a3"/>
    <w:uiPriority w:val="99"/>
    <w:qFormat/>
    <w:rsid w:val="00052FD2"/>
    <w:rPr>
      <w:rFonts w:cs="Times New Roman"/>
    </w:rPr>
  </w:style>
  <w:style w:type="character" w:customStyle="1" w:styleId="ft1577">
    <w:name w:val="ft1577"/>
    <w:basedOn w:val="a3"/>
    <w:uiPriority w:val="99"/>
    <w:qFormat/>
    <w:rsid w:val="00052FD2"/>
    <w:rPr>
      <w:rFonts w:cs="Times New Roman"/>
    </w:rPr>
  </w:style>
  <w:style w:type="character" w:customStyle="1" w:styleId="ft1583">
    <w:name w:val="ft1583"/>
    <w:basedOn w:val="a3"/>
    <w:uiPriority w:val="99"/>
    <w:qFormat/>
    <w:rsid w:val="00052FD2"/>
    <w:rPr>
      <w:rFonts w:cs="Times New Roman"/>
    </w:rPr>
  </w:style>
  <w:style w:type="character" w:customStyle="1" w:styleId="ft1593">
    <w:name w:val="ft1593"/>
    <w:basedOn w:val="a3"/>
    <w:uiPriority w:val="99"/>
    <w:qFormat/>
    <w:rsid w:val="00052FD2"/>
    <w:rPr>
      <w:rFonts w:cs="Times New Roman"/>
    </w:rPr>
  </w:style>
  <w:style w:type="character" w:customStyle="1" w:styleId="ft1641">
    <w:name w:val="ft1641"/>
    <w:basedOn w:val="a3"/>
    <w:uiPriority w:val="99"/>
    <w:qFormat/>
    <w:rsid w:val="00052FD2"/>
    <w:rPr>
      <w:rFonts w:cs="Times New Roman"/>
    </w:rPr>
  </w:style>
  <w:style w:type="character" w:customStyle="1" w:styleId="ft1671">
    <w:name w:val="ft1671"/>
    <w:basedOn w:val="a3"/>
    <w:uiPriority w:val="99"/>
    <w:qFormat/>
    <w:rsid w:val="00052FD2"/>
    <w:rPr>
      <w:rFonts w:cs="Times New Roman"/>
    </w:rPr>
  </w:style>
  <w:style w:type="character" w:customStyle="1" w:styleId="ft1723">
    <w:name w:val="ft1723"/>
    <w:basedOn w:val="a3"/>
    <w:uiPriority w:val="99"/>
    <w:qFormat/>
    <w:rsid w:val="00052FD2"/>
    <w:rPr>
      <w:rFonts w:cs="Times New Roman"/>
    </w:rPr>
  </w:style>
  <w:style w:type="character" w:customStyle="1" w:styleId="ft1786">
    <w:name w:val="ft1786"/>
    <w:basedOn w:val="a3"/>
    <w:uiPriority w:val="99"/>
    <w:qFormat/>
    <w:rsid w:val="00052FD2"/>
    <w:rPr>
      <w:rFonts w:cs="Times New Roman"/>
    </w:rPr>
  </w:style>
  <w:style w:type="character" w:customStyle="1" w:styleId="ft1809">
    <w:name w:val="ft1809"/>
    <w:basedOn w:val="a3"/>
    <w:uiPriority w:val="99"/>
    <w:qFormat/>
    <w:rsid w:val="00052FD2"/>
    <w:rPr>
      <w:rFonts w:cs="Times New Roman"/>
    </w:rPr>
  </w:style>
  <w:style w:type="character" w:customStyle="1" w:styleId="ft1814">
    <w:name w:val="ft1814"/>
    <w:basedOn w:val="a3"/>
    <w:uiPriority w:val="99"/>
    <w:qFormat/>
    <w:rsid w:val="00052FD2"/>
    <w:rPr>
      <w:rFonts w:cs="Times New Roman"/>
    </w:rPr>
  </w:style>
  <w:style w:type="character" w:customStyle="1" w:styleId="ft1827">
    <w:name w:val="ft1827"/>
    <w:basedOn w:val="a3"/>
    <w:uiPriority w:val="99"/>
    <w:qFormat/>
    <w:rsid w:val="00052FD2"/>
    <w:rPr>
      <w:rFonts w:cs="Times New Roman"/>
    </w:rPr>
  </w:style>
  <w:style w:type="character" w:customStyle="1" w:styleId="ft1831">
    <w:name w:val="ft1831"/>
    <w:basedOn w:val="a3"/>
    <w:uiPriority w:val="99"/>
    <w:qFormat/>
    <w:rsid w:val="00052FD2"/>
    <w:rPr>
      <w:rFonts w:cs="Times New Roman"/>
    </w:rPr>
  </w:style>
  <w:style w:type="character" w:customStyle="1" w:styleId="ft1837">
    <w:name w:val="ft1837"/>
    <w:basedOn w:val="a3"/>
    <w:uiPriority w:val="99"/>
    <w:qFormat/>
    <w:rsid w:val="00052FD2"/>
    <w:rPr>
      <w:rFonts w:cs="Times New Roman"/>
    </w:rPr>
  </w:style>
  <w:style w:type="character" w:customStyle="1" w:styleId="ft1857">
    <w:name w:val="ft1857"/>
    <w:basedOn w:val="a3"/>
    <w:uiPriority w:val="99"/>
    <w:qFormat/>
    <w:rsid w:val="00052FD2"/>
    <w:rPr>
      <w:rFonts w:cs="Times New Roman"/>
    </w:rPr>
  </w:style>
  <w:style w:type="character" w:customStyle="1" w:styleId="ft1873">
    <w:name w:val="ft1873"/>
    <w:basedOn w:val="a3"/>
    <w:uiPriority w:val="99"/>
    <w:qFormat/>
    <w:rsid w:val="00052FD2"/>
    <w:rPr>
      <w:rFonts w:cs="Times New Roman"/>
    </w:rPr>
  </w:style>
  <w:style w:type="character" w:customStyle="1" w:styleId="ft1932">
    <w:name w:val="ft1932"/>
    <w:basedOn w:val="a3"/>
    <w:uiPriority w:val="99"/>
    <w:qFormat/>
    <w:rsid w:val="00052FD2"/>
    <w:rPr>
      <w:rFonts w:cs="Times New Roman"/>
    </w:rPr>
  </w:style>
  <w:style w:type="character" w:customStyle="1" w:styleId="ft1995">
    <w:name w:val="ft1995"/>
    <w:basedOn w:val="a3"/>
    <w:uiPriority w:val="99"/>
    <w:qFormat/>
    <w:rsid w:val="00052FD2"/>
    <w:rPr>
      <w:rFonts w:cs="Times New Roman"/>
    </w:rPr>
  </w:style>
  <w:style w:type="character" w:customStyle="1" w:styleId="ft2033">
    <w:name w:val="ft2033"/>
    <w:basedOn w:val="a3"/>
    <w:uiPriority w:val="99"/>
    <w:qFormat/>
    <w:rsid w:val="00052FD2"/>
    <w:rPr>
      <w:rFonts w:cs="Times New Roman"/>
    </w:rPr>
  </w:style>
  <w:style w:type="character" w:customStyle="1" w:styleId="ft11943">
    <w:name w:val="ft11943"/>
    <w:basedOn w:val="a3"/>
    <w:uiPriority w:val="99"/>
    <w:qFormat/>
    <w:rsid w:val="00052FD2"/>
    <w:rPr>
      <w:rFonts w:cs="Times New Roman"/>
    </w:rPr>
  </w:style>
  <w:style w:type="character" w:customStyle="1" w:styleId="ft12010">
    <w:name w:val="ft12010"/>
    <w:basedOn w:val="a3"/>
    <w:uiPriority w:val="99"/>
    <w:qFormat/>
    <w:rsid w:val="00052FD2"/>
    <w:rPr>
      <w:rFonts w:cs="Times New Roman"/>
    </w:rPr>
  </w:style>
  <w:style w:type="character" w:customStyle="1" w:styleId="ft12050">
    <w:name w:val="ft12050"/>
    <w:basedOn w:val="a3"/>
    <w:uiPriority w:val="99"/>
    <w:qFormat/>
    <w:rsid w:val="00052FD2"/>
    <w:rPr>
      <w:rFonts w:cs="Times New Roman"/>
    </w:rPr>
  </w:style>
  <w:style w:type="character" w:customStyle="1" w:styleId="ft12104">
    <w:name w:val="ft12104"/>
    <w:basedOn w:val="a3"/>
    <w:uiPriority w:val="99"/>
    <w:qFormat/>
    <w:rsid w:val="00052FD2"/>
    <w:rPr>
      <w:rFonts w:cs="Times New Roman"/>
    </w:rPr>
  </w:style>
  <w:style w:type="character" w:customStyle="1" w:styleId="ft12139">
    <w:name w:val="ft12139"/>
    <w:basedOn w:val="a3"/>
    <w:uiPriority w:val="99"/>
    <w:qFormat/>
    <w:rsid w:val="00052FD2"/>
    <w:rPr>
      <w:rFonts w:cs="Times New Roman"/>
    </w:rPr>
  </w:style>
  <w:style w:type="character" w:customStyle="1" w:styleId="ft12166">
    <w:name w:val="ft12166"/>
    <w:basedOn w:val="a3"/>
    <w:uiPriority w:val="99"/>
    <w:qFormat/>
    <w:rsid w:val="00052FD2"/>
    <w:rPr>
      <w:rFonts w:cs="Times New Roman"/>
    </w:rPr>
  </w:style>
  <w:style w:type="character" w:customStyle="1" w:styleId="ft12184">
    <w:name w:val="ft12184"/>
    <w:basedOn w:val="a3"/>
    <w:uiPriority w:val="99"/>
    <w:qFormat/>
    <w:rsid w:val="00052FD2"/>
    <w:rPr>
      <w:rFonts w:cs="Times New Roman"/>
    </w:rPr>
  </w:style>
  <w:style w:type="character" w:customStyle="1" w:styleId="ft12250">
    <w:name w:val="ft12250"/>
    <w:basedOn w:val="a3"/>
    <w:uiPriority w:val="99"/>
    <w:qFormat/>
    <w:rsid w:val="00052FD2"/>
    <w:rPr>
      <w:rFonts w:cs="Times New Roman"/>
    </w:rPr>
  </w:style>
  <w:style w:type="character" w:customStyle="1" w:styleId="ft12278">
    <w:name w:val="ft12278"/>
    <w:basedOn w:val="a3"/>
    <w:uiPriority w:val="99"/>
    <w:qFormat/>
    <w:rsid w:val="00052FD2"/>
    <w:rPr>
      <w:rFonts w:cs="Times New Roman"/>
    </w:rPr>
  </w:style>
  <w:style w:type="character" w:customStyle="1" w:styleId="ft12329">
    <w:name w:val="ft12329"/>
    <w:basedOn w:val="a3"/>
    <w:uiPriority w:val="99"/>
    <w:qFormat/>
    <w:rsid w:val="00052FD2"/>
    <w:rPr>
      <w:rFonts w:cs="Times New Roman"/>
    </w:rPr>
  </w:style>
  <w:style w:type="character" w:customStyle="1" w:styleId="ft12373">
    <w:name w:val="ft12373"/>
    <w:basedOn w:val="a3"/>
    <w:uiPriority w:val="99"/>
    <w:qFormat/>
    <w:rsid w:val="00052FD2"/>
    <w:rPr>
      <w:rFonts w:cs="Times New Roman"/>
    </w:rPr>
  </w:style>
  <w:style w:type="character" w:customStyle="1" w:styleId="ft12374">
    <w:name w:val="ft12374"/>
    <w:basedOn w:val="a3"/>
    <w:uiPriority w:val="99"/>
    <w:qFormat/>
    <w:rsid w:val="00052FD2"/>
    <w:rPr>
      <w:rFonts w:cs="Times New Roman"/>
    </w:rPr>
  </w:style>
  <w:style w:type="character" w:customStyle="1" w:styleId="ft12429">
    <w:name w:val="ft12429"/>
    <w:basedOn w:val="a3"/>
    <w:uiPriority w:val="99"/>
    <w:qFormat/>
    <w:rsid w:val="00052FD2"/>
    <w:rPr>
      <w:rFonts w:cs="Times New Roman"/>
    </w:rPr>
  </w:style>
  <w:style w:type="character" w:customStyle="1" w:styleId="ft12471">
    <w:name w:val="ft12471"/>
    <w:basedOn w:val="a3"/>
    <w:uiPriority w:val="99"/>
    <w:qFormat/>
    <w:rsid w:val="00052FD2"/>
    <w:rPr>
      <w:rFonts w:cs="Times New Roman"/>
    </w:rPr>
  </w:style>
  <w:style w:type="character" w:customStyle="1" w:styleId="ft12500">
    <w:name w:val="ft12500"/>
    <w:basedOn w:val="a3"/>
    <w:uiPriority w:val="99"/>
    <w:qFormat/>
    <w:rsid w:val="00052FD2"/>
    <w:rPr>
      <w:rFonts w:cs="Times New Roman"/>
    </w:rPr>
  </w:style>
  <w:style w:type="character" w:customStyle="1" w:styleId="ft12501">
    <w:name w:val="ft12501"/>
    <w:basedOn w:val="a3"/>
    <w:uiPriority w:val="99"/>
    <w:qFormat/>
    <w:rsid w:val="00052FD2"/>
    <w:rPr>
      <w:rFonts w:cs="Times New Roman"/>
    </w:rPr>
  </w:style>
  <w:style w:type="character" w:customStyle="1" w:styleId="ft12561">
    <w:name w:val="ft12561"/>
    <w:basedOn w:val="a3"/>
    <w:uiPriority w:val="99"/>
    <w:qFormat/>
    <w:rsid w:val="00052FD2"/>
    <w:rPr>
      <w:rFonts w:cs="Times New Roman"/>
    </w:rPr>
  </w:style>
  <w:style w:type="character" w:customStyle="1" w:styleId="ft12562">
    <w:name w:val="ft12562"/>
    <w:basedOn w:val="a3"/>
    <w:uiPriority w:val="99"/>
    <w:qFormat/>
    <w:rsid w:val="00052FD2"/>
    <w:rPr>
      <w:rFonts w:cs="Times New Roman"/>
    </w:rPr>
  </w:style>
  <w:style w:type="character" w:customStyle="1" w:styleId="ft12589">
    <w:name w:val="ft12589"/>
    <w:basedOn w:val="a3"/>
    <w:uiPriority w:val="99"/>
    <w:qFormat/>
    <w:rsid w:val="00052FD2"/>
    <w:rPr>
      <w:rFonts w:cs="Times New Roman"/>
    </w:rPr>
  </w:style>
  <w:style w:type="character" w:customStyle="1" w:styleId="ft12609">
    <w:name w:val="ft12609"/>
    <w:basedOn w:val="a3"/>
    <w:uiPriority w:val="99"/>
    <w:qFormat/>
    <w:rsid w:val="00052FD2"/>
    <w:rPr>
      <w:rFonts w:cs="Times New Roman"/>
    </w:rPr>
  </w:style>
  <w:style w:type="character" w:customStyle="1" w:styleId="ft12670">
    <w:name w:val="ft12670"/>
    <w:basedOn w:val="a3"/>
    <w:uiPriority w:val="99"/>
    <w:qFormat/>
    <w:rsid w:val="00052FD2"/>
    <w:rPr>
      <w:rFonts w:cs="Times New Roman"/>
    </w:rPr>
  </w:style>
  <w:style w:type="character" w:customStyle="1" w:styleId="ft12676">
    <w:name w:val="ft12676"/>
    <w:basedOn w:val="a3"/>
    <w:uiPriority w:val="99"/>
    <w:qFormat/>
    <w:rsid w:val="00052FD2"/>
    <w:rPr>
      <w:rFonts w:cs="Times New Roman"/>
    </w:rPr>
  </w:style>
  <w:style w:type="character" w:customStyle="1" w:styleId="ft12686">
    <w:name w:val="ft12686"/>
    <w:basedOn w:val="a3"/>
    <w:uiPriority w:val="99"/>
    <w:qFormat/>
    <w:rsid w:val="00052FD2"/>
    <w:rPr>
      <w:rFonts w:cs="Times New Roman"/>
    </w:rPr>
  </w:style>
  <w:style w:type="character" w:customStyle="1" w:styleId="ft12696">
    <w:name w:val="ft12696"/>
    <w:basedOn w:val="a3"/>
    <w:uiPriority w:val="99"/>
    <w:qFormat/>
    <w:rsid w:val="00052FD2"/>
    <w:rPr>
      <w:rFonts w:cs="Times New Roman"/>
    </w:rPr>
  </w:style>
  <w:style w:type="character" w:customStyle="1" w:styleId="ft12701">
    <w:name w:val="ft12701"/>
    <w:basedOn w:val="a3"/>
    <w:uiPriority w:val="99"/>
    <w:qFormat/>
    <w:rsid w:val="00052FD2"/>
    <w:rPr>
      <w:rFonts w:cs="Times New Roman"/>
    </w:rPr>
  </w:style>
  <w:style w:type="character" w:customStyle="1" w:styleId="ft12708">
    <w:name w:val="ft12708"/>
    <w:basedOn w:val="a3"/>
    <w:uiPriority w:val="99"/>
    <w:qFormat/>
    <w:rsid w:val="00052FD2"/>
    <w:rPr>
      <w:rFonts w:cs="Times New Roman"/>
    </w:rPr>
  </w:style>
  <w:style w:type="character" w:customStyle="1" w:styleId="ft12715">
    <w:name w:val="ft12715"/>
    <w:basedOn w:val="a3"/>
    <w:uiPriority w:val="99"/>
    <w:qFormat/>
    <w:rsid w:val="00052FD2"/>
    <w:rPr>
      <w:rFonts w:cs="Times New Roman"/>
    </w:rPr>
  </w:style>
  <w:style w:type="character" w:customStyle="1" w:styleId="ft12722">
    <w:name w:val="ft12722"/>
    <w:basedOn w:val="a3"/>
    <w:uiPriority w:val="99"/>
    <w:qFormat/>
    <w:rsid w:val="00052FD2"/>
    <w:rPr>
      <w:rFonts w:cs="Times New Roman"/>
    </w:rPr>
  </w:style>
  <w:style w:type="character" w:customStyle="1" w:styleId="ft12787">
    <w:name w:val="ft12787"/>
    <w:basedOn w:val="a3"/>
    <w:uiPriority w:val="99"/>
    <w:qFormat/>
    <w:rsid w:val="00052FD2"/>
    <w:rPr>
      <w:rFonts w:cs="Times New Roman"/>
    </w:rPr>
  </w:style>
  <w:style w:type="character" w:customStyle="1" w:styleId="ft12790">
    <w:name w:val="ft12790"/>
    <w:basedOn w:val="a3"/>
    <w:uiPriority w:val="99"/>
    <w:qFormat/>
    <w:rsid w:val="00052FD2"/>
    <w:rPr>
      <w:rFonts w:cs="Times New Roman"/>
    </w:rPr>
  </w:style>
  <w:style w:type="character" w:customStyle="1" w:styleId="ft12850">
    <w:name w:val="ft12850"/>
    <w:basedOn w:val="a3"/>
    <w:uiPriority w:val="99"/>
    <w:qFormat/>
    <w:rsid w:val="00052FD2"/>
    <w:rPr>
      <w:rFonts w:cs="Times New Roman"/>
    </w:rPr>
  </w:style>
  <w:style w:type="character" w:customStyle="1" w:styleId="ft12896">
    <w:name w:val="ft12896"/>
    <w:basedOn w:val="a3"/>
    <w:uiPriority w:val="99"/>
    <w:qFormat/>
    <w:rsid w:val="00052FD2"/>
    <w:rPr>
      <w:rFonts w:cs="Times New Roman"/>
    </w:rPr>
  </w:style>
  <w:style w:type="character" w:customStyle="1" w:styleId="ft12942">
    <w:name w:val="ft12942"/>
    <w:basedOn w:val="a3"/>
    <w:uiPriority w:val="99"/>
    <w:qFormat/>
    <w:rsid w:val="00052FD2"/>
    <w:rPr>
      <w:rFonts w:cs="Times New Roman"/>
    </w:rPr>
  </w:style>
  <w:style w:type="character" w:customStyle="1" w:styleId="ft12991">
    <w:name w:val="ft12991"/>
    <w:basedOn w:val="a3"/>
    <w:uiPriority w:val="99"/>
    <w:qFormat/>
    <w:rsid w:val="00052FD2"/>
    <w:rPr>
      <w:rFonts w:cs="Times New Roman"/>
    </w:rPr>
  </w:style>
  <w:style w:type="character" w:customStyle="1" w:styleId="ft13046">
    <w:name w:val="ft13046"/>
    <w:basedOn w:val="a3"/>
    <w:uiPriority w:val="99"/>
    <w:qFormat/>
    <w:rsid w:val="00052FD2"/>
    <w:rPr>
      <w:rFonts w:cs="Times New Roman"/>
    </w:rPr>
  </w:style>
  <w:style w:type="character" w:customStyle="1" w:styleId="ft13079">
    <w:name w:val="ft13079"/>
    <w:basedOn w:val="a3"/>
    <w:uiPriority w:val="99"/>
    <w:qFormat/>
    <w:rsid w:val="00052FD2"/>
    <w:rPr>
      <w:rFonts w:cs="Times New Roman"/>
    </w:rPr>
  </w:style>
  <w:style w:type="character" w:customStyle="1" w:styleId="ft13129">
    <w:name w:val="ft13129"/>
    <w:basedOn w:val="a3"/>
    <w:uiPriority w:val="99"/>
    <w:qFormat/>
    <w:rsid w:val="00052FD2"/>
    <w:rPr>
      <w:rFonts w:cs="Times New Roman"/>
    </w:rPr>
  </w:style>
  <w:style w:type="character" w:customStyle="1" w:styleId="ft13186">
    <w:name w:val="ft13186"/>
    <w:basedOn w:val="a3"/>
    <w:uiPriority w:val="99"/>
    <w:qFormat/>
    <w:rsid w:val="00052FD2"/>
    <w:rPr>
      <w:rFonts w:cs="Times New Roman"/>
    </w:rPr>
  </w:style>
  <w:style w:type="character" w:customStyle="1" w:styleId="ft13226">
    <w:name w:val="ft13226"/>
    <w:basedOn w:val="a3"/>
    <w:uiPriority w:val="99"/>
    <w:qFormat/>
    <w:rsid w:val="00052FD2"/>
    <w:rPr>
      <w:rFonts w:cs="Times New Roman"/>
    </w:rPr>
  </w:style>
  <w:style w:type="character" w:customStyle="1" w:styleId="ft13271">
    <w:name w:val="ft13271"/>
    <w:basedOn w:val="a3"/>
    <w:uiPriority w:val="99"/>
    <w:qFormat/>
    <w:rsid w:val="00052FD2"/>
    <w:rPr>
      <w:rFonts w:cs="Times New Roman"/>
    </w:rPr>
  </w:style>
  <w:style w:type="character" w:customStyle="1" w:styleId="ft13309">
    <w:name w:val="ft13309"/>
    <w:basedOn w:val="a3"/>
    <w:uiPriority w:val="99"/>
    <w:qFormat/>
    <w:rsid w:val="00052FD2"/>
    <w:rPr>
      <w:rFonts w:cs="Times New Roman"/>
    </w:rPr>
  </w:style>
  <w:style w:type="character" w:customStyle="1" w:styleId="ft13366">
    <w:name w:val="ft13366"/>
    <w:basedOn w:val="a3"/>
    <w:uiPriority w:val="99"/>
    <w:qFormat/>
    <w:rsid w:val="00052FD2"/>
    <w:rPr>
      <w:rFonts w:cs="Times New Roman"/>
    </w:rPr>
  </w:style>
  <w:style w:type="character" w:customStyle="1" w:styleId="ft13418">
    <w:name w:val="ft13418"/>
    <w:basedOn w:val="a3"/>
    <w:uiPriority w:val="99"/>
    <w:qFormat/>
    <w:rsid w:val="00052FD2"/>
    <w:rPr>
      <w:rFonts w:cs="Times New Roman"/>
    </w:rPr>
  </w:style>
  <w:style w:type="character" w:customStyle="1" w:styleId="ft13441">
    <w:name w:val="ft13441"/>
    <w:basedOn w:val="a3"/>
    <w:uiPriority w:val="99"/>
    <w:qFormat/>
    <w:rsid w:val="00052FD2"/>
    <w:rPr>
      <w:rFonts w:cs="Times New Roman"/>
    </w:rPr>
  </w:style>
  <w:style w:type="character" w:customStyle="1" w:styleId="ft13487">
    <w:name w:val="ft13487"/>
    <w:basedOn w:val="a3"/>
    <w:uiPriority w:val="99"/>
    <w:qFormat/>
    <w:rsid w:val="00052FD2"/>
    <w:rPr>
      <w:rFonts w:cs="Times New Roman"/>
    </w:rPr>
  </w:style>
  <w:style w:type="character" w:customStyle="1" w:styleId="ft13488">
    <w:name w:val="ft13488"/>
    <w:basedOn w:val="a3"/>
    <w:uiPriority w:val="99"/>
    <w:qFormat/>
    <w:rsid w:val="00052FD2"/>
    <w:rPr>
      <w:rFonts w:cs="Times New Roman"/>
    </w:rPr>
  </w:style>
  <w:style w:type="character" w:customStyle="1" w:styleId="ft13494">
    <w:name w:val="ft13494"/>
    <w:basedOn w:val="a3"/>
    <w:uiPriority w:val="99"/>
    <w:qFormat/>
    <w:rsid w:val="00052FD2"/>
    <w:rPr>
      <w:rFonts w:cs="Times New Roman"/>
    </w:rPr>
  </w:style>
  <w:style w:type="character" w:customStyle="1" w:styleId="ft13500">
    <w:name w:val="ft13500"/>
    <w:basedOn w:val="a3"/>
    <w:uiPriority w:val="99"/>
    <w:qFormat/>
    <w:rsid w:val="00052FD2"/>
    <w:rPr>
      <w:rFonts w:cs="Times New Roman"/>
    </w:rPr>
  </w:style>
  <w:style w:type="character" w:customStyle="1" w:styleId="ft13505">
    <w:name w:val="ft13505"/>
    <w:basedOn w:val="a3"/>
    <w:uiPriority w:val="99"/>
    <w:qFormat/>
    <w:rsid w:val="00052FD2"/>
    <w:rPr>
      <w:rFonts w:cs="Times New Roman"/>
    </w:rPr>
  </w:style>
  <w:style w:type="character" w:customStyle="1" w:styleId="ft13518">
    <w:name w:val="ft13518"/>
    <w:basedOn w:val="a3"/>
    <w:uiPriority w:val="99"/>
    <w:qFormat/>
    <w:rsid w:val="00052FD2"/>
    <w:rPr>
      <w:rFonts w:cs="Times New Roman"/>
    </w:rPr>
  </w:style>
  <w:style w:type="character" w:customStyle="1" w:styleId="ft13525">
    <w:name w:val="ft13525"/>
    <w:basedOn w:val="a3"/>
    <w:uiPriority w:val="99"/>
    <w:qFormat/>
    <w:rsid w:val="00052FD2"/>
    <w:rPr>
      <w:rFonts w:cs="Times New Roman"/>
    </w:rPr>
  </w:style>
  <w:style w:type="character" w:customStyle="1" w:styleId="ft13537">
    <w:name w:val="ft13537"/>
    <w:basedOn w:val="a3"/>
    <w:uiPriority w:val="99"/>
    <w:qFormat/>
    <w:rsid w:val="00052FD2"/>
    <w:rPr>
      <w:rFonts w:cs="Times New Roman"/>
    </w:rPr>
  </w:style>
  <w:style w:type="character" w:customStyle="1" w:styleId="ft13542">
    <w:name w:val="ft13542"/>
    <w:basedOn w:val="a3"/>
    <w:uiPriority w:val="99"/>
    <w:qFormat/>
    <w:rsid w:val="00052FD2"/>
    <w:rPr>
      <w:rFonts w:cs="Times New Roman"/>
    </w:rPr>
  </w:style>
  <w:style w:type="character" w:customStyle="1" w:styleId="ft13555">
    <w:name w:val="ft13555"/>
    <w:basedOn w:val="a3"/>
    <w:uiPriority w:val="99"/>
    <w:qFormat/>
    <w:rsid w:val="00052FD2"/>
    <w:rPr>
      <w:rFonts w:cs="Times New Roman"/>
    </w:rPr>
  </w:style>
  <w:style w:type="character" w:customStyle="1" w:styleId="ft13563">
    <w:name w:val="ft13563"/>
    <w:basedOn w:val="a3"/>
    <w:uiPriority w:val="99"/>
    <w:qFormat/>
    <w:rsid w:val="00052FD2"/>
    <w:rPr>
      <w:rFonts w:cs="Times New Roman"/>
    </w:rPr>
  </w:style>
  <w:style w:type="character" w:customStyle="1" w:styleId="ft13566">
    <w:name w:val="ft13566"/>
    <w:basedOn w:val="a3"/>
    <w:uiPriority w:val="99"/>
    <w:qFormat/>
    <w:rsid w:val="00052FD2"/>
    <w:rPr>
      <w:rFonts w:cs="Times New Roman"/>
    </w:rPr>
  </w:style>
  <w:style w:type="character" w:customStyle="1" w:styleId="ft13578">
    <w:name w:val="ft13578"/>
    <w:basedOn w:val="a3"/>
    <w:uiPriority w:val="99"/>
    <w:qFormat/>
    <w:rsid w:val="00052FD2"/>
    <w:rPr>
      <w:rFonts w:cs="Times New Roman"/>
    </w:rPr>
  </w:style>
  <w:style w:type="character" w:customStyle="1" w:styleId="ft13580">
    <w:name w:val="ft13580"/>
    <w:basedOn w:val="a3"/>
    <w:uiPriority w:val="99"/>
    <w:qFormat/>
    <w:rsid w:val="00052FD2"/>
    <w:rPr>
      <w:rFonts w:cs="Times New Roman"/>
    </w:rPr>
  </w:style>
  <w:style w:type="character" w:customStyle="1" w:styleId="ft13588">
    <w:name w:val="ft13588"/>
    <w:basedOn w:val="a3"/>
    <w:uiPriority w:val="99"/>
    <w:qFormat/>
    <w:rsid w:val="00052FD2"/>
    <w:rPr>
      <w:rFonts w:cs="Times New Roman"/>
    </w:rPr>
  </w:style>
  <w:style w:type="character" w:customStyle="1" w:styleId="ft13644">
    <w:name w:val="ft13644"/>
    <w:basedOn w:val="a3"/>
    <w:uiPriority w:val="99"/>
    <w:qFormat/>
    <w:rsid w:val="00052FD2"/>
    <w:rPr>
      <w:rFonts w:cs="Times New Roman"/>
    </w:rPr>
  </w:style>
  <w:style w:type="character" w:customStyle="1" w:styleId="ft13668">
    <w:name w:val="ft13668"/>
    <w:basedOn w:val="a3"/>
    <w:uiPriority w:val="99"/>
    <w:qFormat/>
    <w:rsid w:val="00052FD2"/>
    <w:rPr>
      <w:rFonts w:cs="Times New Roman"/>
    </w:rPr>
  </w:style>
  <w:style w:type="character" w:customStyle="1" w:styleId="ft13712">
    <w:name w:val="ft13712"/>
    <w:basedOn w:val="a3"/>
    <w:uiPriority w:val="99"/>
    <w:qFormat/>
    <w:rsid w:val="00052FD2"/>
    <w:rPr>
      <w:rFonts w:cs="Times New Roman"/>
    </w:rPr>
  </w:style>
  <w:style w:type="character" w:customStyle="1" w:styleId="ft13768">
    <w:name w:val="ft13768"/>
    <w:basedOn w:val="a3"/>
    <w:uiPriority w:val="99"/>
    <w:qFormat/>
    <w:rsid w:val="00052FD2"/>
    <w:rPr>
      <w:rFonts w:cs="Times New Roman"/>
    </w:rPr>
  </w:style>
  <w:style w:type="character" w:customStyle="1" w:styleId="ft13810">
    <w:name w:val="ft13810"/>
    <w:basedOn w:val="a3"/>
    <w:uiPriority w:val="99"/>
    <w:qFormat/>
    <w:rsid w:val="00052FD2"/>
    <w:rPr>
      <w:rFonts w:cs="Times New Roman"/>
    </w:rPr>
  </w:style>
  <w:style w:type="character" w:customStyle="1" w:styleId="ft13834">
    <w:name w:val="ft13834"/>
    <w:basedOn w:val="a3"/>
    <w:uiPriority w:val="99"/>
    <w:qFormat/>
    <w:rsid w:val="00052FD2"/>
    <w:rPr>
      <w:rFonts w:cs="Times New Roman"/>
    </w:rPr>
  </w:style>
  <w:style w:type="character" w:customStyle="1" w:styleId="ft13885">
    <w:name w:val="ft13885"/>
    <w:basedOn w:val="a3"/>
    <w:uiPriority w:val="99"/>
    <w:qFormat/>
    <w:rsid w:val="00052FD2"/>
    <w:rPr>
      <w:rFonts w:cs="Times New Roman"/>
    </w:rPr>
  </w:style>
  <w:style w:type="paragraph" w:customStyle="1" w:styleId="TimesNewRoman">
    <w:name w:val="Стиль Основной текст + Times New Roman по ширине Первая строка:  ..."/>
    <w:basedOn w:val="aff1"/>
    <w:uiPriority w:val="99"/>
    <w:qFormat/>
    <w:rsid w:val="00052FD2"/>
    <w:pPr>
      <w:spacing w:line="240" w:lineRule="auto"/>
      <w:ind w:firstLine="720"/>
      <w:jc w:val="both"/>
    </w:pPr>
  </w:style>
  <w:style w:type="character" w:customStyle="1" w:styleId="afffff2">
    <w:name w:val="Оглавление"/>
    <w:uiPriority w:val="99"/>
    <w:qFormat/>
    <w:rsid w:val="00052FD2"/>
    <w:rPr>
      <w:rFonts w:ascii="Times New Roman" w:hAnsi="Times New Roman"/>
      <w:b/>
      <w:i/>
      <w:sz w:val="28"/>
    </w:rPr>
  </w:style>
  <w:style w:type="character" w:customStyle="1" w:styleId="postbody">
    <w:name w:val="postbody"/>
    <w:basedOn w:val="a3"/>
    <w:uiPriority w:val="99"/>
    <w:qFormat/>
    <w:rsid w:val="00052FD2"/>
    <w:rPr>
      <w:rFonts w:cs="Times New Roman"/>
    </w:rPr>
  </w:style>
  <w:style w:type="character" w:customStyle="1" w:styleId="FontStyle41">
    <w:name w:val="Font Style41"/>
    <w:uiPriority w:val="99"/>
    <w:qFormat/>
    <w:rsid w:val="00052FD2"/>
    <w:rPr>
      <w:rFonts w:ascii="Times New Roman" w:hAnsi="Times New Roman"/>
      <w:sz w:val="22"/>
    </w:rPr>
  </w:style>
  <w:style w:type="paragraph" w:customStyle="1" w:styleId="Style34">
    <w:name w:val="Style34"/>
    <w:basedOn w:val="a2"/>
    <w:uiPriority w:val="99"/>
    <w:qFormat/>
    <w:rsid w:val="00052FD2"/>
    <w:pPr>
      <w:autoSpaceDE w:val="0"/>
      <w:autoSpaceDN w:val="0"/>
      <w:adjustRightInd w:val="0"/>
      <w:snapToGrid/>
      <w:spacing w:before="0" w:after="0" w:line="274" w:lineRule="exact"/>
    </w:pPr>
    <w:rPr>
      <w:rFonts w:eastAsia="Times New Roman"/>
      <w:szCs w:val="24"/>
    </w:rPr>
  </w:style>
  <w:style w:type="character" w:customStyle="1" w:styleId="submenu-table">
    <w:name w:val="submenu-table"/>
    <w:uiPriority w:val="99"/>
    <w:qFormat/>
    <w:rsid w:val="00052FD2"/>
  </w:style>
  <w:style w:type="character" w:customStyle="1" w:styleId="Heading2Char1">
    <w:name w:val="Heading 2 Char1"/>
    <w:uiPriority w:val="99"/>
    <w:locked/>
    <w:rsid w:val="00052FD2"/>
    <w:rPr>
      <w:rFonts w:ascii="Times New Roman" w:hAnsi="Times New Roman"/>
      <w:sz w:val="24"/>
    </w:rPr>
  </w:style>
  <w:style w:type="character" w:customStyle="1" w:styleId="FontStyle48">
    <w:name w:val="Font Style48"/>
    <w:uiPriority w:val="99"/>
    <w:qFormat/>
    <w:rsid w:val="00052FD2"/>
    <w:rPr>
      <w:rFonts w:ascii="Times New Roman" w:hAnsi="Times New Roman"/>
      <w:i/>
      <w:sz w:val="18"/>
    </w:rPr>
  </w:style>
  <w:style w:type="paragraph" w:customStyle="1" w:styleId="1f8">
    <w:name w:val="Стиль Заголовок 1 + все прописные"/>
    <w:basedOn w:val="10"/>
    <w:uiPriority w:val="99"/>
    <w:qFormat/>
    <w:rsid w:val="00052FD2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ind w:left="360" w:hanging="360"/>
      <w:jc w:val="left"/>
    </w:pPr>
    <w:rPr>
      <w:rFonts w:ascii="Arial" w:hAnsi="Arial"/>
      <w:b/>
      <w:bCs/>
      <w:sz w:val="32"/>
      <w:szCs w:val="32"/>
    </w:rPr>
  </w:style>
  <w:style w:type="paragraph" w:customStyle="1" w:styleId="Style13">
    <w:name w:val="Style13"/>
    <w:basedOn w:val="a2"/>
    <w:uiPriority w:val="99"/>
    <w:qFormat/>
    <w:rsid w:val="00052FD2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character" w:customStyle="1" w:styleId="FontStyle51">
    <w:name w:val="Font Style51"/>
    <w:uiPriority w:val="99"/>
    <w:qFormat/>
    <w:rsid w:val="00052FD2"/>
    <w:rPr>
      <w:rFonts w:ascii="Times New Roman" w:hAnsi="Times New Roman"/>
      <w:b/>
      <w:sz w:val="18"/>
    </w:rPr>
  </w:style>
  <w:style w:type="character" w:customStyle="1" w:styleId="FontStyle75">
    <w:name w:val="Font Style75"/>
    <w:uiPriority w:val="99"/>
    <w:qFormat/>
    <w:rsid w:val="00052FD2"/>
    <w:rPr>
      <w:rFonts w:ascii="Times New Roman" w:hAnsi="Times New Roman"/>
      <w:b/>
      <w:sz w:val="16"/>
    </w:rPr>
  </w:style>
  <w:style w:type="character" w:customStyle="1" w:styleId="FontStyle56">
    <w:name w:val="Font Style56"/>
    <w:uiPriority w:val="99"/>
    <w:qFormat/>
    <w:rsid w:val="00052FD2"/>
    <w:rPr>
      <w:rFonts w:ascii="Times New Roman" w:hAnsi="Times New Roman"/>
      <w:b/>
      <w:spacing w:val="-10"/>
      <w:sz w:val="18"/>
    </w:rPr>
  </w:style>
  <w:style w:type="character" w:customStyle="1" w:styleId="FontStyle57">
    <w:name w:val="Font Style57"/>
    <w:uiPriority w:val="99"/>
    <w:qFormat/>
    <w:rsid w:val="00052FD2"/>
    <w:rPr>
      <w:rFonts w:ascii="Times New Roman" w:hAnsi="Times New Roman"/>
      <w:b/>
      <w:spacing w:val="-10"/>
      <w:sz w:val="22"/>
    </w:rPr>
  </w:style>
  <w:style w:type="character" w:customStyle="1" w:styleId="FontStyle59">
    <w:name w:val="Font Style59"/>
    <w:uiPriority w:val="99"/>
    <w:qFormat/>
    <w:rsid w:val="00052FD2"/>
    <w:rPr>
      <w:rFonts w:ascii="Candara" w:hAnsi="Candara"/>
      <w:b/>
      <w:i/>
      <w:sz w:val="16"/>
    </w:rPr>
  </w:style>
  <w:style w:type="character" w:customStyle="1" w:styleId="afffff3">
    <w:name w:val="Выделенный"/>
    <w:uiPriority w:val="99"/>
    <w:qFormat/>
    <w:rsid w:val="00052FD2"/>
    <w:rPr>
      <w:b/>
      <w:lang w:val="ru-RU" w:eastAsia="ru-RU"/>
    </w:rPr>
  </w:style>
  <w:style w:type="character" w:customStyle="1" w:styleId="1f9">
    <w:name w:val="Слабое выделение1"/>
    <w:basedOn w:val="a3"/>
    <w:uiPriority w:val="99"/>
    <w:qFormat/>
    <w:rsid w:val="00052FD2"/>
    <w:rPr>
      <w:rFonts w:cs="Times New Roman"/>
      <w:i/>
      <w:color w:val="808080"/>
    </w:rPr>
  </w:style>
  <w:style w:type="paragraph" w:customStyle="1" w:styleId="1fa">
    <w:name w:val="стиль1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textcopy">
    <w:name w:val="textcopy"/>
    <w:basedOn w:val="a3"/>
    <w:uiPriority w:val="99"/>
    <w:qFormat/>
    <w:rsid w:val="00052FD2"/>
    <w:rPr>
      <w:rFonts w:cs="Times New Roman"/>
    </w:rPr>
  </w:style>
  <w:style w:type="paragraph" w:customStyle="1" w:styleId="2Arial">
    <w:name w:val="Стиль Заголовок 2 + Arial"/>
    <w:basedOn w:val="20"/>
    <w:uiPriority w:val="99"/>
    <w:qFormat/>
    <w:rsid w:val="00052FD2"/>
    <w:pPr>
      <w:keepNext/>
      <w:tabs>
        <w:tab w:val="clear" w:pos="567"/>
        <w:tab w:val="clear" w:pos="680"/>
        <w:tab w:val="clear" w:pos="1106"/>
        <w:tab w:val="clear" w:pos="1729"/>
        <w:tab w:val="clear" w:pos="7002"/>
        <w:tab w:val="left" w:pos="792"/>
      </w:tabs>
      <w:autoSpaceDE/>
      <w:autoSpaceDN/>
      <w:adjustRightInd/>
      <w:spacing w:before="240" w:after="60"/>
      <w:ind w:left="792" w:hanging="432"/>
      <w:jc w:val="left"/>
    </w:pPr>
    <w:rPr>
      <w:rFonts w:ascii="Arial" w:hAnsi="Arial"/>
      <w:b/>
      <w:bCs/>
      <w:kern w:val="32"/>
      <w:sz w:val="24"/>
      <w:szCs w:val="28"/>
    </w:rPr>
  </w:style>
  <w:style w:type="paragraph" w:customStyle="1" w:styleId="11d">
    <w:name w:val="Заголовок 1.1"/>
    <w:basedOn w:val="a2"/>
    <w:uiPriority w:val="99"/>
    <w:qFormat/>
    <w:rsid w:val="00052FD2"/>
    <w:pPr>
      <w:widowControl/>
      <w:shd w:val="clear" w:color="auto" w:fill="FFFFFF"/>
      <w:snapToGrid/>
      <w:spacing w:before="240" w:after="60"/>
    </w:pPr>
    <w:rPr>
      <w:rFonts w:ascii="Arial" w:eastAsia="Times New Roman" w:hAnsi="Arial"/>
      <w:b/>
      <w:bCs/>
      <w:sz w:val="32"/>
    </w:rPr>
  </w:style>
  <w:style w:type="paragraph" w:customStyle="1" w:styleId="ConsNormal">
    <w:name w:val="ConsNormal"/>
    <w:link w:val="ConsNormal0"/>
    <w:uiPriority w:val="99"/>
    <w:qFormat/>
    <w:rsid w:val="00052FD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Times New Roman"/>
      <w:lang w:eastAsia="ru-RU"/>
    </w:rPr>
  </w:style>
  <w:style w:type="character" w:customStyle="1" w:styleId="style21">
    <w:name w:val="style21"/>
    <w:uiPriority w:val="99"/>
    <w:qFormat/>
    <w:rsid w:val="00052FD2"/>
  </w:style>
  <w:style w:type="paragraph" w:customStyle="1" w:styleId="justify2">
    <w:name w:val="justify2"/>
    <w:basedOn w:val="a2"/>
    <w:uiPriority w:val="99"/>
    <w:qFormat/>
    <w:rsid w:val="00052FD2"/>
    <w:pPr>
      <w:widowControl/>
      <w:snapToGrid/>
      <w:spacing w:beforeAutospacing="1" w:afterAutospacing="1"/>
      <w:ind w:firstLine="600"/>
      <w:jc w:val="both"/>
    </w:pPr>
    <w:rPr>
      <w:rFonts w:ascii="Arial Unicode MS" w:eastAsia="Times New Roman" w:cs="Arial Unicode MS"/>
      <w:szCs w:val="24"/>
    </w:rPr>
  </w:style>
  <w:style w:type="paragraph" w:customStyle="1" w:styleId="H5">
    <w:name w:val="H5"/>
    <w:basedOn w:val="a2"/>
    <w:next w:val="a2"/>
    <w:uiPriority w:val="99"/>
    <w:qFormat/>
    <w:rsid w:val="00052FD2"/>
    <w:pPr>
      <w:keepNext/>
      <w:widowControl/>
      <w:outlineLvl w:val="5"/>
    </w:pPr>
    <w:rPr>
      <w:rFonts w:eastAsia="Times New Roman"/>
      <w:b/>
      <w:sz w:val="20"/>
    </w:rPr>
  </w:style>
  <w:style w:type="character" w:customStyle="1" w:styleId="3d">
    <w:name w:val="Знак Знак Знак3"/>
    <w:uiPriority w:val="99"/>
    <w:qFormat/>
    <w:rsid w:val="00052FD2"/>
    <w:rPr>
      <w:rFonts w:ascii="Times New Roman" w:hAnsi="Times New Roman"/>
      <w:b/>
      <w:caps/>
      <w:sz w:val="28"/>
    </w:rPr>
  </w:style>
  <w:style w:type="character" w:customStyle="1" w:styleId="FontStyle185">
    <w:name w:val="Font Style185"/>
    <w:uiPriority w:val="99"/>
    <w:qFormat/>
    <w:rsid w:val="00052FD2"/>
    <w:rPr>
      <w:rFonts w:ascii="Times New Roman" w:hAnsi="Times New Roman"/>
      <w:sz w:val="18"/>
    </w:rPr>
  </w:style>
  <w:style w:type="character" w:customStyle="1" w:styleId="FontStyle179">
    <w:name w:val="Font Style179"/>
    <w:uiPriority w:val="99"/>
    <w:qFormat/>
    <w:rsid w:val="00052FD2"/>
    <w:rPr>
      <w:rFonts w:ascii="Times New Roman" w:hAnsi="Times New Roman"/>
      <w:i/>
      <w:sz w:val="18"/>
    </w:rPr>
  </w:style>
  <w:style w:type="paragraph" w:customStyle="1" w:styleId="Style66">
    <w:name w:val="Style66"/>
    <w:basedOn w:val="a2"/>
    <w:uiPriority w:val="99"/>
    <w:qFormat/>
    <w:rsid w:val="00052FD2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Style71">
    <w:name w:val="Style71"/>
    <w:basedOn w:val="a2"/>
    <w:uiPriority w:val="99"/>
    <w:qFormat/>
    <w:rsid w:val="00052FD2"/>
    <w:pPr>
      <w:autoSpaceDE w:val="0"/>
      <w:autoSpaceDN w:val="0"/>
      <w:adjustRightInd w:val="0"/>
      <w:snapToGrid/>
      <w:spacing w:before="0" w:after="0" w:line="250" w:lineRule="exact"/>
      <w:ind w:firstLine="302"/>
      <w:jc w:val="both"/>
    </w:pPr>
    <w:rPr>
      <w:rFonts w:eastAsia="Times New Roman"/>
      <w:szCs w:val="24"/>
    </w:rPr>
  </w:style>
  <w:style w:type="character" w:customStyle="1" w:styleId="FontStyle266">
    <w:name w:val="Font Style266"/>
    <w:uiPriority w:val="99"/>
    <w:qFormat/>
    <w:rsid w:val="00052FD2"/>
    <w:rPr>
      <w:rFonts w:ascii="Times New Roman" w:hAnsi="Times New Roman"/>
      <w:sz w:val="18"/>
    </w:rPr>
  </w:style>
  <w:style w:type="character" w:customStyle="1" w:styleId="FontStyle267">
    <w:name w:val="Font Style267"/>
    <w:uiPriority w:val="99"/>
    <w:qFormat/>
    <w:rsid w:val="00052FD2"/>
    <w:rPr>
      <w:rFonts w:ascii="Times New Roman" w:hAnsi="Times New Roman"/>
      <w:i/>
      <w:sz w:val="18"/>
    </w:rPr>
  </w:style>
  <w:style w:type="character" w:customStyle="1" w:styleId="FontStyle202">
    <w:name w:val="Font Style202"/>
    <w:uiPriority w:val="99"/>
    <w:qFormat/>
    <w:rsid w:val="00052FD2"/>
    <w:rPr>
      <w:rFonts w:ascii="Times New Roman" w:hAnsi="Times New Roman"/>
      <w:sz w:val="18"/>
    </w:rPr>
  </w:style>
  <w:style w:type="character" w:customStyle="1" w:styleId="FontStyle564">
    <w:name w:val="Font Style564"/>
    <w:uiPriority w:val="99"/>
    <w:qFormat/>
    <w:rsid w:val="00052FD2"/>
    <w:rPr>
      <w:rFonts w:ascii="Times New Roman" w:hAnsi="Times New Roman"/>
      <w:sz w:val="20"/>
    </w:rPr>
  </w:style>
  <w:style w:type="character" w:customStyle="1" w:styleId="FontStyle592">
    <w:name w:val="Font Style592"/>
    <w:uiPriority w:val="99"/>
    <w:qFormat/>
    <w:rsid w:val="00052FD2"/>
    <w:rPr>
      <w:rFonts w:ascii="Franklin Gothic Medium Cond" w:hAnsi="Franklin Gothic Medium Cond"/>
      <w:i/>
      <w:spacing w:val="30"/>
      <w:sz w:val="20"/>
    </w:rPr>
  </w:style>
  <w:style w:type="character" w:customStyle="1" w:styleId="FontStyle563">
    <w:name w:val="Font Style563"/>
    <w:uiPriority w:val="99"/>
    <w:qFormat/>
    <w:rsid w:val="00052FD2"/>
    <w:rPr>
      <w:rFonts w:ascii="Times New Roman" w:hAnsi="Times New Roman"/>
      <w:b/>
      <w:sz w:val="20"/>
    </w:rPr>
  </w:style>
  <w:style w:type="paragraph" w:customStyle="1" w:styleId="Style113">
    <w:name w:val="Style113"/>
    <w:basedOn w:val="a2"/>
    <w:uiPriority w:val="99"/>
    <w:qFormat/>
    <w:rsid w:val="00052FD2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character" w:customStyle="1" w:styleId="FontStyle134">
    <w:name w:val="Font Style134"/>
    <w:uiPriority w:val="99"/>
    <w:qFormat/>
    <w:rsid w:val="00052FD2"/>
    <w:rPr>
      <w:rFonts w:ascii="Times New Roman" w:hAnsi="Times New Roman"/>
      <w:b/>
      <w:sz w:val="18"/>
    </w:rPr>
  </w:style>
  <w:style w:type="character" w:customStyle="1" w:styleId="textcop1">
    <w:name w:val="textcop1"/>
    <w:uiPriority w:val="99"/>
    <w:qFormat/>
    <w:rsid w:val="00052FD2"/>
    <w:rPr>
      <w:rFonts w:ascii="Arial" w:hAnsi="Arial"/>
      <w:color w:val="000000"/>
      <w:sz w:val="20"/>
    </w:rPr>
  </w:style>
  <w:style w:type="character" w:customStyle="1" w:styleId="hl1">
    <w:name w:val="hl1"/>
    <w:uiPriority w:val="99"/>
    <w:qFormat/>
    <w:rsid w:val="00052FD2"/>
    <w:rPr>
      <w:color w:val="4682B4"/>
    </w:rPr>
  </w:style>
  <w:style w:type="character" w:customStyle="1" w:styleId="b1">
    <w:name w:val="b1"/>
    <w:uiPriority w:val="99"/>
    <w:qFormat/>
    <w:rsid w:val="00052FD2"/>
    <w:rPr>
      <w:b/>
    </w:rPr>
  </w:style>
  <w:style w:type="character" w:customStyle="1" w:styleId="FontStyle201">
    <w:name w:val="Font Style201"/>
    <w:uiPriority w:val="99"/>
    <w:qFormat/>
    <w:rsid w:val="00052FD2"/>
    <w:rPr>
      <w:rFonts w:ascii="Times New Roman" w:hAnsi="Times New Roman"/>
      <w:sz w:val="26"/>
    </w:rPr>
  </w:style>
  <w:style w:type="paragraph" w:customStyle="1" w:styleId="Style12">
    <w:name w:val="Style12"/>
    <w:basedOn w:val="a2"/>
    <w:uiPriority w:val="99"/>
    <w:qFormat/>
    <w:rsid w:val="00052FD2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Style4">
    <w:name w:val="Style4"/>
    <w:basedOn w:val="a2"/>
    <w:uiPriority w:val="99"/>
    <w:qFormat/>
    <w:rsid w:val="00052FD2"/>
    <w:pPr>
      <w:autoSpaceDE w:val="0"/>
      <w:autoSpaceDN w:val="0"/>
      <w:adjustRightInd w:val="0"/>
      <w:snapToGrid/>
      <w:spacing w:before="0" w:after="0" w:line="235" w:lineRule="exact"/>
      <w:jc w:val="center"/>
    </w:pPr>
    <w:rPr>
      <w:rFonts w:eastAsia="Times New Roman"/>
      <w:szCs w:val="24"/>
    </w:rPr>
  </w:style>
  <w:style w:type="character" w:customStyle="1" w:styleId="251">
    <w:name w:val="Знак Знак25"/>
    <w:uiPriority w:val="99"/>
    <w:qFormat/>
    <w:rsid w:val="00052FD2"/>
    <w:rPr>
      <w:rFonts w:ascii="Times New Roman" w:hAnsi="Times New Roman"/>
      <w:b/>
      <w:sz w:val="28"/>
    </w:rPr>
  </w:style>
  <w:style w:type="character" w:customStyle="1" w:styleId="222">
    <w:name w:val="Знак Знак22"/>
    <w:uiPriority w:val="99"/>
    <w:qFormat/>
    <w:rsid w:val="00052FD2"/>
    <w:rPr>
      <w:rFonts w:ascii="Times New Roman" w:hAnsi="Times New Roman"/>
      <w:sz w:val="24"/>
    </w:rPr>
  </w:style>
  <w:style w:type="character" w:customStyle="1" w:styleId="200">
    <w:name w:val="Знак Знак20"/>
    <w:uiPriority w:val="99"/>
    <w:qFormat/>
    <w:rsid w:val="00052FD2"/>
    <w:rPr>
      <w:rFonts w:ascii="Arial" w:hAnsi="Arial"/>
      <w:sz w:val="22"/>
    </w:rPr>
  </w:style>
  <w:style w:type="character" w:customStyle="1" w:styleId="191">
    <w:name w:val="Знак Знак19"/>
    <w:uiPriority w:val="99"/>
    <w:qFormat/>
    <w:rsid w:val="00052FD2"/>
    <w:rPr>
      <w:rFonts w:ascii="Times New Roman" w:hAnsi="Times New Roman"/>
      <w:sz w:val="16"/>
      <w:lang w:eastAsia="ru-RU"/>
    </w:rPr>
  </w:style>
  <w:style w:type="character" w:customStyle="1" w:styleId="181">
    <w:name w:val="Знак Знак18"/>
    <w:uiPriority w:val="99"/>
    <w:qFormat/>
    <w:rsid w:val="00052FD2"/>
    <w:rPr>
      <w:rFonts w:ascii="Courier New" w:hAnsi="Courier New"/>
    </w:rPr>
  </w:style>
  <w:style w:type="character" w:customStyle="1" w:styleId="171">
    <w:name w:val="Знак Знак17"/>
    <w:uiPriority w:val="99"/>
    <w:qFormat/>
    <w:rsid w:val="00052FD2"/>
    <w:rPr>
      <w:rFonts w:ascii="Times New Roman" w:hAnsi="Times New Roman"/>
      <w:sz w:val="24"/>
    </w:rPr>
  </w:style>
  <w:style w:type="character" w:customStyle="1" w:styleId="SubtitleChar">
    <w:name w:val="Subtitle Char"/>
    <w:basedOn w:val="a3"/>
    <w:uiPriority w:val="99"/>
    <w:qFormat/>
    <w:locked/>
    <w:rsid w:val="00052FD2"/>
    <w:rPr>
      <w:rFonts w:ascii="Cambria" w:hAnsi="Cambria" w:cs="Times New Roman"/>
      <w:i/>
      <w:color w:val="4F81BD"/>
      <w:spacing w:val="15"/>
      <w:sz w:val="24"/>
    </w:rPr>
  </w:style>
  <w:style w:type="paragraph" w:customStyle="1" w:styleId="mane">
    <w:name w:val="mane"/>
    <w:uiPriority w:val="99"/>
    <w:qFormat/>
    <w:rsid w:val="00052FD2"/>
    <w:pPr>
      <w:autoSpaceDE w:val="0"/>
      <w:autoSpaceDN w:val="0"/>
      <w:adjustRightInd w:val="0"/>
      <w:spacing w:after="0" w:line="240" w:lineRule="auto"/>
      <w:ind w:firstLine="567"/>
      <w:jc w:val="both"/>
    </w:pPr>
    <w:rPr>
      <w:rFonts w:ascii="PragmaticaCTT" w:eastAsia="Times New Roman" w:hAnsi="PragmaticaCTT" w:cs="PragmaticaCTT"/>
      <w:spacing w:val="-15"/>
      <w:sz w:val="18"/>
      <w:szCs w:val="18"/>
      <w:lang w:eastAsia="ru-RU"/>
    </w:rPr>
  </w:style>
  <w:style w:type="character" w:customStyle="1" w:styleId="BodyTextFirstIndent2Char">
    <w:name w:val="Body Text First Indent 2 Char"/>
    <w:basedOn w:val="BodyTextIndentChar2"/>
    <w:uiPriority w:val="99"/>
    <w:qFormat/>
    <w:locked/>
    <w:rsid w:val="00052FD2"/>
    <w:rPr>
      <w:rFonts w:ascii="PragmaticaCTT" w:hAnsi="PragmaticaCTT" w:cs="Arial"/>
      <w:b/>
      <w:bCs/>
      <w:kern w:val="32"/>
      <w:sz w:val="32"/>
      <w:szCs w:val="32"/>
      <w:lang w:eastAsia="ru-RU"/>
    </w:rPr>
  </w:style>
  <w:style w:type="paragraph" w:customStyle="1" w:styleId="Iniiaiieoaenonionooiii3">
    <w:name w:val="Iniiaiie oaeno n ionooiii 3"/>
    <w:basedOn w:val="a2"/>
    <w:uiPriority w:val="99"/>
    <w:qFormat/>
    <w:rsid w:val="00052FD2"/>
    <w:pPr>
      <w:overflowPunct w:val="0"/>
      <w:autoSpaceDE w:val="0"/>
      <w:autoSpaceDN w:val="0"/>
      <w:adjustRightInd w:val="0"/>
      <w:snapToGrid/>
      <w:spacing w:before="0" w:after="0" w:line="220" w:lineRule="atLeast"/>
      <w:ind w:firstLine="440"/>
    </w:pPr>
    <w:rPr>
      <w:rFonts w:eastAsia="Times New Roman"/>
      <w:sz w:val="32"/>
    </w:rPr>
  </w:style>
  <w:style w:type="paragraph" w:customStyle="1" w:styleId="aoeao">
    <w:name w:val="aoeao"/>
    <w:basedOn w:val="a2"/>
    <w:uiPriority w:val="99"/>
    <w:qFormat/>
    <w:rsid w:val="00052FD2"/>
    <w:pPr>
      <w:overflowPunct w:val="0"/>
      <w:autoSpaceDE w:val="0"/>
      <w:autoSpaceDN w:val="0"/>
      <w:adjustRightInd w:val="0"/>
      <w:snapToGrid/>
      <w:spacing w:before="0" w:after="0" w:line="240" w:lineRule="exact"/>
      <w:ind w:left="397" w:hanging="397"/>
      <w:jc w:val="both"/>
    </w:pPr>
    <w:rPr>
      <w:rFonts w:ascii="TimesET" w:eastAsia="Times New Roman" w:hAnsi="TimesET"/>
      <w:kern w:val="28"/>
      <w:sz w:val="20"/>
    </w:rPr>
  </w:style>
  <w:style w:type="paragraph" w:customStyle="1" w:styleId="auiue">
    <w:name w:val="au?iue"/>
    <w:uiPriority w:val="99"/>
    <w:qFormat/>
    <w:rsid w:val="00052FD2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pacing w:val="2"/>
      <w:kern w:val="28"/>
      <w:sz w:val="28"/>
      <w:szCs w:val="20"/>
      <w:lang w:eastAsia="ru-RU"/>
    </w:rPr>
  </w:style>
  <w:style w:type="paragraph" w:customStyle="1" w:styleId="Iauiue">
    <w:name w:val="Iau?iue"/>
    <w:uiPriority w:val="99"/>
    <w:qFormat/>
    <w:rsid w:val="00052FD2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pacing w:val="2"/>
      <w:kern w:val="28"/>
      <w:sz w:val="28"/>
      <w:szCs w:val="20"/>
      <w:lang w:eastAsia="ru-RU"/>
    </w:rPr>
  </w:style>
  <w:style w:type="paragraph" w:customStyle="1" w:styleId="en">
    <w:name w:val="?en"/>
    <w:basedOn w:val="a2"/>
    <w:uiPriority w:val="99"/>
    <w:qFormat/>
    <w:rsid w:val="00052FD2"/>
    <w:pPr>
      <w:overflowPunct w:val="0"/>
      <w:autoSpaceDE w:val="0"/>
      <w:autoSpaceDN w:val="0"/>
      <w:adjustRightInd w:val="0"/>
      <w:snapToGrid/>
      <w:spacing w:before="120" w:after="120"/>
      <w:jc w:val="center"/>
      <w:textAlignment w:val="baseline"/>
    </w:pPr>
    <w:rPr>
      <w:rFonts w:ascii="TimesET" w:eastAsia="Times New Roman" w:hAnsi="TimesET"/>
      <w:i/>
      <w:sz w:val="18"/>
    </w:rPr>
  </w:style>
  <w:style w:type="paragraph" w:customStyle="1" w:styleId="142">
    <w:name w:val="Стиль 14 пт По ширине"/>
    <w:basedOn w:val="a2"/>
    <w:qFormat/>
    <w:rsid w:val="00052FD2"/>
    <w:pPr>
      <w:widowControl/>
      <w:snapToGrid/>
      <w:spacing w:before="0" w:after="0"/>
      <w:jc w:val="both"/>
    </w:pPr>
    <w:rPr>
      <w:rFonts w:eastAsia="Times New Roman"/>
      <w:sz w:val="28"/>
    </w:rPr>
  </w:style>
  <w:style w:type="character" w:customStyle="1" w:styleId="BalloonTextChar">
    <w:name w:val="Balloon Text Char"/>
    <w:basedOn w:val="a3"/>
    <w:uiPriority w:val="99"/>
    <w:qFormat/>
    <w:locked/>
    <w:rsid w:val="00052FD2"/>
    <w:rPr>
      <w:rFonts w:ascii="Tahoma" w:hAnsi="Tahoma" w:cs="Times New Roman"/>
      <w:sz w:val="16"/>
    </w:rPr>
  </w:style>
  <w:style w:type="paragraph" w:customStyle="1" w:styleId="1fb">
    <w:name w:val="абзац1"/>
    <w:basedOn w:val="a2"/>
    <w:uiPriority w:val="99"/>
    <w:qFormat/>
    <w:rsid w:val="00052FD2"/>
    <w:pPr>
      <w:tabs>
        <w:tab w:val="left" w:pos="1152"/>
      </w:tabs>
      <w:snapToGrid/>
      <w:spacing w:before="0" w:after="0"/>
      <w:ind w:firstLine="431"/>
    </w:pPr>
    <w:rPr>
      <w:rFonts w:ascii="Courier New" w:eastAsia="Times New Roman" w:hAnsi="Courier New"/>
      <w:sz w:val="20"/>
    </w:rPr>
  </w:style>
  <w:style w:type="paragraph" w:customStyle="1" w:styleId="45">
    <w:name w:val="Стиль4"/>
    <w:basedOn w:val="2a"/>
    <w:uiPriority w:val="99"/>
    <w:qFormat/>
    <w:rsid w:val="00052FD2"/>
    <w:pPr>
      <w:tabs>
        <w:tab w:val="clear" w:pos="643"/>
        <w:tab w:val="left" w:pos="703"/>
      </w:tabs>
      <w:ind w:left="0" w:firstLine="0"/>
      <w:contextualSpacing w:val="0"/>
    </w:pPr>
    <w:rPr>
      <w:sz w:val="20"/>
      <w:szCs w:val="20"/>
    </w:rPr>
  </w:style>
  <w:style w:type="paragraph" w:customStyle="1" w:styleId="54">
    <w:name w:val="Стиль5"/>
    <w:basedOn w:val="a2"/>
    <w:uiPriority w:val="99"/>
    <w:qFormat/>
    <w:rsid w:val="00052FD2"/>
    <w:pPr>
      <w:widowControl/>
      <w:snapToGrid/>
      <w:spacing w:before="0" w:after="0"/>
    </w:pPr>
    <w:rPr>
      <w:rFonts w:eastAsia="Times New Roman"/>
      <w:sz w:val="20"/>
      <w:szCs w:val="24"/>
    </w:rPr>
  </w:style>
  <w:style w:type="paragraph" w:customStyle="1" w:styleId="63">
    <w:name w:val="Стиль6"/>
    <w:basedOn w:val="a2"/>
    <w:next w:val="afff"/>
    <w:uiPriority w:val="99"/>
    <w:qFormat/>
    <w:rsid w:val="00052FD2"/>
    <w:pPr>
      <w:widowControl/>
      <w:tabs>
        <w:tab w:val="left" w:pos="851"/>
      </w:tabs>
      <w:snapToGrid/>
      <w:spacing w:before="0" w:after="0"/>
      <w:ind w:left="851" w:hanging="511"/>
    </w:pPr>
    <w:rPr>
      <w:rFonts w:eastAsia="Times New Roman"/>
      <w:sz w:val="20"/>
      <w:szCs w:val="24"/>
    </w:rPr>
  </w:style>
  <w:style w:type="paragraph" w:customStyle="1" w:styleId="74">
    <w:name w:val="Стиль7"/>
    <w:basedOn w:val="10"/>
    <w:uiPriority w:val="99"/>
    <w:qFormat/>
    <w:rsid w:val="00052FD2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ind w:right="696"/>
      <w:jc w:val="left"/>
    </w:pPr>
    <w:rPr>
      <w:rFonts w:ascii="Arial" w:hAnsi="Arial"/>
      <w:b/>
      <w:caps/>
      <w:sz w:val="32"/>
      <w:szCs w:val="32"/>
    </w:rPr>
  </w:style>
  <w:style w:type="character" w:customStyle="1" w:styleId="2f6">
    <w:name w:val="Основной текст2"/>
    <w:uiPriority w:val="99"/>
    <w:rsid w:val="00052FD2"/>
    <w:rPr>
      <w:rFonts w:ascii="Times New Roman" w:hAnsi="Times New Roman"/>
      <w:spacing w:val="0"/>
      <w:sz w:val="21"/>
    </w:rPr>
  </w:style>
  <w:style w:type="paragraph" w:customStyle="1" w:styleId="afffff4">
    <w:name w:val="Диссер"/>
    <w:basedOn w:val="a2"/>
    <w:uiPriority w:val="99"/>
    <w:qFormat/>
    <w:rsid w:val="00052FD2"/>
    <w:pPr>
      <w:widowControl/>
      <w:autoSpaceDE w:val="0"/>
      <w:autoSpaceDN w:val="0"/>
      <w:adjustRightInd w:val="0"/>
      <w:snapToGrid/>
      <w:spacing w:before="0" w:after="0" w:line="360" w:lineRule="auto"/>
      <w:ind w:firstLine="709"/>
      <w:jc w:val="both"/>
    </w:pPr>
    <w:rPr>
      <w:rFonts w:eastAsia="Times New Roman" w:cs="Arial"/>
      <w:sz w:val="28"/>
      <w:szCs w:val="28"/>
    </w:rPr>
  </w:style>
  <w:style w:type="paragraph" w:customStyle="1" w:styleId="main">
    <w:name w:val="main"/>
    <w:basedOn w:val="a2"/>
    <w:uiPriority w:val="99"/>
    <w:qFormat/>
    <w:rsid w:val="00052FD2"/>
    <w:pPr>
      <w:widowControl/>
      <w:snapToGrid/>
      <w:spacing w:before="0" w:after="0"/>
      <w:ind w:firstLine="400"/>
      <w:jc w:val="both"/>
      <w:textAlignment w:val="center"/>
    </w:pPr>
    <w:rPr>
      <w:rFonts w:eastAsia="Times New Roman"/>
      <w:sz w:val="27"/>
      <w:szCs w:val="27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2"/>
    <w:uiPriority w:val="99"/>
    <w:qFormat/>
    <w:rsid w:val="00052FD2"/>
    <w:pPr>
      <w:widowControl/>
      <w:snapToGrid/>
      <w:spacing w:before="0" w:after="0"/>
    </w:pPr>
    <w:rPr>
      <w:rFonts w:ascii="Verdana" w:eastAsia="Times New Roman" w:hAnsi="Verdana" w:cs="Verdana"/>
      <w:sz w:val="20"/>
      <w:lang w:val="en-US" w:eastAsia="en-US"/>
    </w:rPr>
  </w:style>
  <w:style w:type="paragraph" w:customStyle="1" w:styleId="Style38">
    <w:name w:val="Style38"/>
    <w:basedOn w:val="a2"/>
    <w:uiPriority w:val="99"/>
    <w:qFormat/>
    <w:rsid w:val="00052FD2"/>
    <w:pPr>
      <w:autoSpaceDE w:val="0"/>
      <w:autoSpaceDN w:val="0"/>
      <w:adjustRightInd w:val="0"/>
      <w:snapToGrid/>
      <w:spacing w:before="0" w:after="0" w:line="235" w:lineRule="exact"/>
      <w:ind w:firstLine="307"/>
      <w:jc w:val="both"/>
    </w:pPr>
    <w:rPr>
      <w:rFonts w:ascii="Franklin Gothic Medium Cond" w:eastAsia="Times New Roman" w:hAnsi="Franklin Gothic Medium Cond"/>
      <w:szCs w:val="24"/>
    </w:rPr>
  </w:style>
  <w:style w:type="paragraph" w:customStyle="1" w:styleId="afffff5">
    <w:name w:val="ненормальный"/>
    <w:basedOn w:val="a2"/>
    <w:uiPriority w:val="99"/>
    <w:qFormat/>
    <w:rsid w:val="00052FD2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FR4">
    <w:name w:val="FR4"/>
    <w:uiPriority w:val="99"/>
    <w:qFormat/>
    <w:rsid w:val="00052FD2"/>
    <w:pPr>
      <w:spacing w:after="0" w:line="240" w:lineRule="auto"/>
      <w:jc w:val="center"/>
    </w:pPr>
    <w:rPr>
      <w:rFonts w:ascii="Arial" w:eastAsia="Times New Roman" w:hAnsi="Arial" w:cs="Times New Roman"/>
      <w:b/>
      <w:sz w:val="12"/>
      <w:szCs w:val="20"/>
      <w:lang w:eastAsia="ru-RU"/>
    </w:rPr>
  </w:style>
  <w:style w:type="paragraph" w:customStyle="1" w:styleId="BodyText21">
    <w:name w:val="Body Text 21"/>
    <w:basedOn w:val="a2"/>
    <w:uiPriority w:val="99"/>
    <w:qFormat/>
    <w:rsid w:val="00052FD2"/>
    <w:pPr>
      <w:widowControl/>
      <w:snapToGrid/>
      <w:spacing w:before="0" w:after="0" w:line="360" w:lineRule="auto"/>
      <w:jc w:val="both"/>
    </w:pPr>
    <w:rPr>
      <w:rFonts w:eastAsia="Times New Roman"/>
    </w:rPr>
  </w:style>
  <w:style w:type="character" w:customStyle="1" w:styleId="FontStyle573">
    <w:name w:val="Font Style573"/>
    <w:uiPriority w:val="99"/>
    <w:qFormat/>
    <w:rsid w:val="00052FD2"/>
    <w:rPr>
      <w:rFonts w:ascii="Times New Roman" w:hAnsi="Times New Roman"/>
      <w:i/>
      <w:sz w:val="20"/>
    </w:rPr>
  </w:style>
  <w:style w:type="character" w:customStyle="1" w:styleId="FontStyle115">
    <w:name w:val="Font Style115"/>
    <w:uiPriority w:val="99"/>
    <w:qFormat/>
    <w:rsid w:val="00052FD2"/>
    <w:rPr>
      <w:rFonts w:ascii="Times New Roman" w:hAnsi="Times New Roman"/>
      <w:sz w:val="28"/>
    </w:rPr>
  </w:style>
  <w:style w:type="character" w:customStyle="1" w:styleId="FontStyle293">
    <w:name w:val="Font Style293"/>
    <w:uiPriority w:val="99"/>
    <w:qFormat/>
    <w:rsid w:val="00052FD2"/>
    <w:rPr>
      <w:rFonts w:ascii="Times New Roman" w:hAnsi="Times New Roman"/>
      <w:sz w:val="20"/>
    </w:rPr>
  </w:style>
  <w:style w:type="character" w:customStyle="1" w:styleId="FontStyle325">
    <w:name w:val="Font Style325"/>
    <w:uiPriority w:val="99"/>
    <w:qFormat/>
    <w:rsid w:val="00052FD2"/>
    <w:rPr>
      <w:rFonts w:ascii="Times New Roman" w:hAnsi="Times New Roman"/>
      <w:sz w:val="26"/>
    </w:rPr>
  </w:style>
  <w:style w:type="character" w:customStyle="1" w:styleId="FontStyle219">
    <w:name w:val="Font Style219"/>
    <w:uiPriority w:val="99"/>
    <w:qFormat/>
    <w:rsid w:val="00052FD2"/>
    <w:rPr>
      <w:rFonts w:ascii="Times New Roman" w:hAnsi="Times New Roman"/>
      <w:b/>
      <w:sz w:val="18"/>
    </w:rPr>
  </w:style>
  <w:style w:type="character" w:customStyle="1" w:styleId="FontStyle207">
    <w:name w:val="Font Style207"/>
    <w:uiPriority w:val="99"/>
    <w:qFormat/>
    <w:rsid w:val="00052FD2"/>
    <w:rPr>
      <w:rFonts w:ascii="Times New Roman" w:hAnsi="Times New Roman"/>
      <w:i/>
      <w:sz w:val="18"/>
    </w:rPr>
  </w:style>
  <w:style w:type="character" w:customStyle="1" w:styleId="FontStyle574">
    <w:name w:val="Font Style574"/>
    <w:uiPriority w:val="99"/>
    <w:qFormat/>
    <w:rsid w:val="00052FD2"/>
    <w:rPr>
      <w:rFonts w:ascii="Times New Roman" w:hAnsi="Times New Roman"/>
      <w:b/>
      <w:i/>
      <w:sz w:val="20"/>
    </w:rPr>
  </w:style>
  <w:style w:type="character" w:customStyle="1" w:styleId="FontStyle588">
    <w:name w:val="Font Style588"/>
    <w:uiPriority w:val="99"/>
    <w:qFormat/>
    <w:rsid w:val="00052FD2"/>
    <w:rPr>
      <w:rFonts w:ascii="Times New Roman" w:hAnsi="Times New Roman"/>
      <w:sz w:val="20"/>
    </w:rPr>
  </w:style>
  <w:style w:type="character" w:customStyle="1" w:styleId="FontStyle117">
    <w:name w:val="Font Style117"/>
    <w:uiPriority w:val="99"/>
    <w:qFormat/>
    <w:rsid w:val="00052FD2"/>
    <w:rPr>
      <w:rFonts w:ascii="Times New Roman" w:hAnsi="Times New Roman"/>
      <w:i/>
      <w:sz w:val="28"/>
    </w:rPr>
  </w:style>
  <w:style w:type="paragraph" w:customStyle="1" w:styleId="bodytxt">
    <w:name w:val="bodytxt"/>
    <w:basedOn w:val="a2"/>
    <w:uiPriority w:val="99"/>
    <w:qFormat/>
    <w:rsid w:val="00052FD2"/>
    <w:pPr>
      <w:widowControl/>
      <w:snapToGrid/>
      <w:spacing w:beforeAutospacing="1" w:afterAutospacing="1"/>
    </w:pPr>
    <w:rPr>
      <w:rFonts w:ascii="Tahoma" w:eastAsia="Times New Roman" w:hAnsi="Tahoma" w:cs="Tahoma"/>
      <w:color w:val="111111"/>
      <w:sz w:val="33"/>
      <w:szCs w:val="33"/>
    </w:rPr>
  </w:style>
  <w:style w:type="paragraph" w:customStyle="1" w:styleId="FR5">
    <w:name w:val="FR5"/>
    <w:uiPriority w:val="99"/>
    <w:qFormat/>
    <w:rsid w:val="00052FD2"/>
    <w:pPr>
      <w:spacing w:after="0" w:line="240" w:lineRule="auto"/>
      <w:jc w:val="center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customStyle="1" w:styleId="400">
    <w:name w:val="Основной текст (40)"/>
    <w:link w:val="401"/>
    <w:uiPriority w:val="99"/>
    <w:qFormat/>
    <w:locked/>
    <w:rsid w:val="00052FD2"/>
    <w:rPr>
      <w:b/>
      <w:sz w:val="14"/>
      <w:shd w:val="clear" w:color="auto" w:fill="FFFFFF"/>
    </w:rPr>
  </w:style>
  <w:style w:type="paragraph" w:customStyle="1" w:styleId="401">
    <w:name w:val="Основной текст (40)1"/>
    <w:basedOn w:val="a2"/>
    <w:link w:val="400"/>
    <w:uiPriority w:val="99"/>
    <w:qFormat/>
    <w:rsid w:val="00052FD2"/>
    <w:pPr>
      <w:widowControl/>
      <w:shd w:val="clear" w:color="auto" w:fill="FFFFFF"/>
      <w:snapToGrid/>
      <w:spacing w:before="0" w:after="0" w:line="163" w:lineRule="exact"/>
      <w:jc w:val="both"/>
    </w:pPr>
    <w:rPr>
      <w:rFonts w:asciiTheme="minorHAnsi" w:eastAsiaTheme="minorHAnsi" w:hAnsiTheme="minorHAnsi" w:cstheme="minorBidi"/>
      <w:b/>
      <w:sz w:val="14"/>
      <w:szCs w:val="22"/>
      <w:shd w:val="clear" w:color="auto" w:fill="FFFFFF"/>
      <w:lang w:eastAsia="en-US"/>
    </w:rPr>
  </w:style>
  <w:style w:type="character" w:customStyle="1" w:styleId="143">
    <w:name w:val="Основной текст (14)"/>
    <w:link w:val="1410"/>
    <w:uiPriority w:val="99"/>
    <w:qFormat/>
    <w:locked/>
    <w:rsid w:val="00052FD2"/>
    <w:rPr>
      <w:b/>
      <w:sz w:val="16"/>
      <w:shd w:val="clear" w:color="auto" w:fill="FFFFFF"/>
    </w:rPr>
  </w:style>
  <w:style w:type="paragraph" w:customStyle="1" w:styleId="1410">
    <w:name w:val="Основной текст (14)1"/>
    <w:basedOn w:val="a2"/>
    <w:link w:val="143"/>
    <w:uiPriority w:val="99"/>
    <w:qFormat/>
    <w:rsid w:val="00052FD2"/>
    <w:pPr>
      <w:widowControl/>
      <w:shd w:val="clear" w:color="auto" w:fill="FFFFFF"/>
      <w:snapToGrid/>
      <w:spacing w:before="0" w:after="0" w:line="240" w:lineRule="atLeast"/>
    </w:pPr>
    <w:rPr>
      <w:rFonts w:asciiTheme="minorHAnsi" w:eastAsiaTheme="minorHAnsi" w:hAnsiTheme="minorHAnsi" w:cstheme="minorBidi"/>
      <w:b/>
      <w:sz w:val="16"/>
      <w:szCs w:val="22"/>
      <w:shd w:val="clear" w:color="auto" w:fill="FFFFFF"/>
      <w:lang w:eastAsia="en-US"/>
    </w:rPr>
  </w:style>
  <w:style w:type="paragraph" w:customStyle="1" w:styleId="afffff6">
    <w:name w:val="Маркир"/>
    <w:basedOn w:val="a2"/>
    <w:uiPriority w:val="99"/>
    <w:qFormat/>
    <w:rsid w:val="00052FD2"/>
    <w:pPr>
      <w:widowControl/>
      <w:tabs>
        <w:tab w:val="left" w:pos="369"/>
        <w:tab w:val="left" w:pos="3330"/>
      </w:tabs>
      <w:snapToGrid/>
      <w:spacing w:before="0" w:after="40"/>
      <w:ind w:left="697" w:hanging="357"/>
      <w:jc w:val="both"/>
    </w:pPr>
    <w:rPr>
      <w:rFonts w:eastAsia="Times New Roman"/>
      <w:sz w:val="20"/>
    </w:rPr>
  </w:style>
  <w:style w:type="character" w:customStyle="1" w:styleId="HTMLPreformattedChar">
    <w:name w:val="HTML Preformatted Char"/>
    <w:basedOn w:val="a3"/>
    <w:uiPriority w:val="99"/>
    <w:qFormat/>
    <w:locked/>
    <w:rsid w:val="00052FD2"/>
    <w:rPr>
      <w:rFonts w:ascii="Courier New" w:hAnsi="Courier New" w:cs="Times New Roman"/>
      <w:lang w:eastAsia="ru-RU"/>
    </w:rPr>
  </w:style>
  <w:style w:type="paragraph" w:customStyle="1" w:styleId="2f7">
    <w:name w:val="обычный2"/>
    <w:basedOn w:val="a2"/>
    <w:uiPriority w:val="99"/>
    <w:qFormat/>
    <w:rsid w:val="00052FD2"/>
    <w:pPr>
      <w:widowControl/>
      <w:autoSpaceDE w:val="0"/>
      <w:autoSpaceDN w:val="0"/>
      <w:adjustRightInd w:val="0"/>
      <w:snapToGrid/>
      <w:spacing w:before="0" w:after="0" w:line="480" w:lineRule="atLeast"/>
      <w:ind w:firstLine="720"/>
      <w:jc w:val="both"/>
    </w:pPr>
    <w:rPr>
      <w:rFonts w:ascii="Verdana" w:eastAsia="Times New Roman" w:hAnsi="Verdana" w:cs="Verdana"/>
      <w:szCs w:val="24"/>
    </w:rPr>
  </w:style>
  <w:style w:type="paragraph" w:customStyle="1" w:styleId="271">
    <w:name w:val="Основной текст (27)1"/>
    <w:basedOn w:val="a2"/>
    <w:link w:val="270"/>
    <w:uiPriority w:val="99"/>
    <w:qFormat/>
    <w:rsid w:val="00052FD2"/>
    <w:pPr>
      <w:widowControl/>
      <w:shd w:val="clear" w:color="auto" w:fill="FFFFFF"/>
      <w:snapToGrid/>
      <w:spacing w:before="0" w:after="0" w:line="240" w:lineRule="atLeast"/>
    </w:pPr>
    <w:rPr>
      <w:rFonts w:ascii="Garamond" w:hAnsi="Garamond"/>
      <w:sz w:val="10"/>
      <w:shd w:val="clear" w:color="auto" w:fill="FFFFFF"/>
    </w:rPr>
  </w:style>
  <w:style w:type="character" w:customStyle="1" w:styleId="270">
    <w:name w:val="Основной текст (27)"/>
    <w:link w:val="271"/>
    <w:uiPriority w:val="99"/>
    <w:qFormat/>
    <w:locked/>
    <w:rsid w:val="00052FD2"/>
    <w:rPr>
      <w:rFonts w:ascii="Garamond" w:eastAsia="Calibri" w:hAnsi="Garamond" w:cs="Times New Roman"/>
      <w:sz w:val="10"/>
      <w:szCs w:val="20"/>
      <w:shd w:val="clear" w:color="auto" w:fill="FFFFFF"/>
      <w:lang w:eastAsia="ru-RU"/>
    </w:rPr>
  </w:style>
  <w:style w:type="paragraph" w:customStyle="1" w:styleId="741">
    <w:name w:val="Основной текст (74)1"/>
    <w:basedOn w:val="a2"/>
    <w:link w:val="740"/>
    <w:uiPriority w:val="99"/>
    <w:qFormat/>
    <w:rsid w:val="00052FD2"/>
    <w:pPr>
      <w:widowControl/>
      <w:shd w:val="clear" w:color="auto" w:fill="FFFFFF"/>
      <w:snapToGrid/>
      <w:spacing w:before="0" w:after="0" w:line="240" w:lineRule="atLeast"/>
    </w:pPr>
    <w:rPr>
      <w:sz w:val="10"/>
      <w:shd w:val="clear" w:color="auto" w:fill="FFFFFF"/>
    </w:rPr>
  </w:style>
  <w:style w:type="character" w:customStyle="1" w:styleId="740">
    <w:name w:val="Основной текст (74)"/>
    <w:link w:val="741"/>
    <w:uiPriority w:val="99"/>
    <w:qFormat/>
    <w:locked/>
    <w:rsid w:val="00052FD2"/>
    <w:rPr>
      <w:rFonts w:ascii="Times New Roman" w:eastAsia="Calibri" w:hAnsi="Times New Roman" w:cs="Times New Roman"/>
      <w:sz w:val="10"/>
      <w:szCs w:val="20"/>
      <w:shd w:val="clear" w:color="auto" w:fill="FFFFFF"/>
      <w:lang w:eastAsia="ru-RU"/>
    </w:rPr>
  </w:style>
  <w:style w:type="paragraph" w:customStyle="1" w:styleId="811">
    <w:name w:val="Основной текст (81)1"/>
    <w:basedOn w:val="a2"/>
    <w:link w:val="810"/>
    <w:uiPriority w:val="99"/>
    <w:qFormat/>
    <w:rsid w:val="00052FD2"/>
    <w:pPr>
      <w:widowControl/>
      <w:shd w:val="clear" w:color="auto" w:fill="FFFFFF"/>
      <w:snapToGrid/>
      <w:spacing w:before="0" w:after="0" w:line="192" w:lineRule="exact"/>
      <w:ind w:firstLine="280"/>
    </w:pPr>
    <w:rPr>
      <w:rFonts w:ascii="Trebuchet MS" w:hAnsi="Trebuchet MS"/>
      <w:b/>
      <w:sz w:val="14"/>
      <w:shd w:val="clear" w:color="auto" w:fill="FFFFFF"/>
    </w:rPr>
  </w:style>
  <w:style w:type="character" w:customStyle="1" w:styleId="810">
    <w:name w:val="Основной текст (81)"/>
    <w:link w:val="811"/>
    <w:uiPriority w:val="99"/>
    <w:qFormat/>
    <w:locked/>
    <w:rsid w:val="00052FD2"/>
    <w:rPr>
      <w:rFonts w:ascii="Trebuchet MS" w:eastAsia="Calibri" w:hAnsi="Trebuchet MS" w:cs="Times New Roman"/>
      <w:b/>
      <w:sz w:val="14"/>
      <w:szCs w:val="20"/>
      <w:shd w:val="clear" w:color="auto" w:fill="FFFFFF"/>
      <w:lang w:eastAsia="ru-RU"/>
    </w:rPr>
  </w:style>
  <w:style w:type="paragraph" w:customStyle="1" w:styleId="710">
    <w:name w:val="Основной текст (7)1"/>
    <w:basedOn w:val="a2"/>
    <w:link w:val="75"/>
    <w:uiPriority w:val="99"/>
    <w:qFormat/>
    <w:rsid w:val="00052FD2"/>
    <w:pPr>
      <w:widowControl/>
      <w:shd w:val="clear" w:color="auto" w:fill="FFFFFF"/>
      <w:snapToGrid/>
      <w:spacing w:before="0" w:after="180" w:line="240" w:lineRule="atLeast"/>
    </w:pPr>
    <w:rPr>
      <w:rFonts w:ascii="Century Schoolbook" w:hAnsi="Century Schoolbook"/>
      <w:sz w:val="26"/>
      <w:shd w:val="clear" w:color="auto" w:fill="FFFFFF"/>
    </w:rPr>
  </w:style>
  <w:style w:type="character" w:customStyle="1" w:styleId="75">
    <w:name w:val="Основной текст (7)"/>
    <w:link w:val="710"/>
    <w:uiPriority w:val="99"/>
    <w:qFormat/>
    <w:locked/>
    <w:rsid w:val="00052FD2"/>
    <w:rPr>
      <w:rFonts w:ascii="Century Schoolbook" w:eastAsia="Calibri" w:hAnsi="Century Schoolbook" w:cs="Times New Roman"/>
      <w:sz w:val="26"/>
      <w:szCs w:val="20"/>
      <w:shd w:val="clear" w:color="auto" w:fill="FFFFFF"/>
      <w:lang w:eastAsia="ru-RU"/>
    </w:rPr>
  </w:style>
  <w:style w:type="paragraph" w:customStyle="1" w:styleId="531">
    <w:name w:val="Основной текст (53)1"/>
    <w:basedOn w:val="a2"/>
    <w:link w:val="530"/>
    <w:uiPriority w:val="99"/>
    <w:qFormat/>
    <w:rsid w:val="00052FD2"/>
    <w:pPr>
      <w:widowControl/>
      <w:shd w:val="clear" w:color="auto" w:fill="FFFFFF"/>
      <w:snapToGrid/>
      <w:spacing w:before="0" w:after="0" w:line="235" w:lineRule="exact"/>
      <w:jc w:val="both"/>
    </w:pPr>
    <w:rPr>
      <w:rFonts w:ascii="Century Schoolbook" w:hAnsi="Century Schoolbook"/>
      <w:sz w:val="20"/>
      <w:shd w:val="clear" w:color="auto" w:fill="FFFFFF"/>
    </w:rPr>
  </w:style>
  <w:style w:type="character" w:customStyle="1" w:styleId="530">
    <w:name w:val="Основной текст (53)"/>
    <w:link w:val="531"/>
    <w:uiPriority w:val="99"/>
    <w:qFormat/>
    <w:locked/>
    <w:rsid w:val="00052FD2"/>
    <w:rPr>
      <w:rFonts w:ascii="Century Schoolbook" w:eastAsia="Calibri" w:hAnsi="Century Schoolbook" w:cs="Times New Roman"/>
      <w:sz w:val="20"/>
      <w:szCs w:val="20"/>
      <w:shd w:val="clear" w:color="auto" w:fill="FFFFFF"/>
      <w:lang w:eastAsia="ru-RU"/>
    </w:rPr>
  </w:style>
  <w:style w:type="paragraph" w:customStyle="1" w:styleId="261">
    <w:name w:val="Основной текст (26)1"/>
    <w:basedOn w:val="a2"/>
    <w:link w:val="262"/>
    <w:uiPriority w:val="99"/>
    <w:qFormat/>
    <w:rsid w:val="00052FD2"/>
    <w:pPr>
      <w:widowControl/>
      <w:shd w:val="clear" w:color="auto" w:fill="FFFFFF"/>
      <w:snapToGrid/>
      <w:spacing w:before="0" w:after="0" w:line="240" w:lineRule="atLeast"/>
    </w:pPr>
    <w:rPr>
      <w:rFonts w:ascii="Garamond" w:hAnsi="Garamond"/>
      <w:b/>
      <w:sz w:val="18"/>
      <w:shd w:val="clear" w:color="auto" w:fill="FFFFFF"/>
    </w:rPr>
  </w:style>
  <w:style w:type="character" w:customStyle="1" w:styleId="262">
    <w:name w:val="Основной текст (26)"/>
    <w:link w:val="261"/>
    <w:uiPriority w:val="99"/>
    <w:qFormat/>
    <w:locked/>
    <w:rsid w:val="00052FD2"/>
    <w:rPr>
      <w:rFonts w:ascii="Garamond" w:eastAsia="Calibri" w:hAnsi="Garamond" w:cs="Times New Roman"/>
      <w:b/>
      <w:sz w:val="18"/>
      <w:szCs w:val="20"/>
      <w:shd w:val="clear" w:color="auto" w:fill="FFFFFF"/>
      <w:lang w:eastAsia="ru-RU"/>
    </w:rPr>
  </w:style>
  <w:style w:type="paragraph" w:customStyle="1" w:styleId="213">
    <w:name w:val="Подпись к картинке (2)1"/>
    <w:basedOn w:val="a2"/>
    <w:link w:val="2f8"/>
    <w:uiPriority w:val="99"/>
    <w:qFormat/>
    <w:rsid w:val="00052FD2"/>
    <w:pPr>
      <w:widowControl/>
      <w:shd w:val="clear" w:color="auto" w:fill="FFFFFF"/>
      <w:snapToGrid/>
      <w:spacing w:before="0" w:after="0" w:line="226" w:lineRule="exact"/>
      <w:ind w:hanging="560"/>
    </w:pPr>
    <w:rPr>
      <w:rFonts w:ascii="Garamond" w:hAnsi="Garamond"/>
      <w:shd w:val="clear" w:color="auto" w:fill="FFFFFF"/>
    </w:rPr>
  </w:style>
  <w:style w:type="character" w:customStyle="1" w:styleId="2f8">
    <w:name w:val="Подпись к картинке (2)"/>
    <w:link w:val="213"/>
    <w:uiPriority w:val="99"/>
    <w:qFormat/>
    <w:locked/>
    <w:rsid w:val="00052FD2"/>
    <w:rPr>
      <w:rFonts w:ascii="Garamond" w:eastAsia="Calibri" w:hAnsi="Garamond" w:cs="Times New Roman"/>
      <w:sz w:val="24"/>
      <w:szCs w:val="20"/>
      <w:shd w:val="clear" w:color="auto" w:fill="FFFFFF"/>
      <w:lang w:eastAsia="ru-RU"/>
    </w:rPr>
  </w:style>
  <w:style w:type="paragraph" w:customStyle="1" w:styleId="410">
    <w:name w:val="Основной текст (4)1"/>
    <w:basedOn w:val="a2"/>
    <w:link w:val="46"/>
    <w:uiPriority w:val="99"/>
    <w:qFormat/>
    <w:rsid w:val="00052FD2"/>
    <w:pPr>
      <w:widowControl/>
      <w:shd w:val="clear" w:color="auto" w:fill="FFFFFF"/>
      <w:snapToGrid/>
      <w:spacing w:before="180" w:after="60" w:line="242" w:lineRule="exact"/>
      <w:ind w:hanging="320"/>
    </w:pPr>
    <w:rPr>
      <w:rFonts w:ascii="Garamond" w:hAnsi="Garamond"/>
      <w:shd w:val="clear" w:color="auto" w:fill="FFFFFF"/>
    </w:rPr>
  </w:style>
  <w:style w:type="character" w:customStyle="1" w:styleId="46">
    <w:name w:val="Основной текст (4)"/>
    <w:link w:val="410"/>
    <w:uiPriority w:val="99"/>
    <w:qFormat/>
    <w:locked/>
    <w:rsid w:val="00052FD2"/>
    <w:rPr>
      <w:rFonts w:ascii="Garamond" w:eastAsia="Calibri" w:hAnsi="Garamond" w:cs="Times New Roman"/>
      <w:sz w:val="24"/>
      <w:szCs w:val="20"/>
      <w:shd w:val="clear" w:color="auto" w:fill="FFFFFF"/>
      <w:lang w:eastAsia="ru-RU"/>
    </w:rPr>
  </w:style>
  <w:style w:type="paragraph" w:customStyle="1" w:styleId="316">
    <w:name w:val="Основной текст (3)1"/>
    <w:basedOn w:val="a2"/>
    <w:link w:val="3e"/>
    <w:uiPriority w:val="99"/>
    <w:qFormat/>
    <w:rsid w:val="00052FD2"/>
    <w:pPr>
      <w:widowControl/>
      <w:shd w:val="clear" w:color="auto" w:fill="FFFFFF"/>
      <w:snapToGrid/>
      <w:spacing w:before="300" w:after="180" w:line="240" w:lineRule="atLeast"/>
    </w:pPr>
    <w:rPr>
      <w:rFonts w:ascii="Garamond" w:hAnsi="Garamond"/>
      <w:shd w:val="clear" w:color="auto" w:fill="FFFFFF"/>
    </w:rPr>
  </w:style>
  <w:style w:type="character" w:customStyle="1" w:styleId="3e">
    <w:name w:val="Основной текст (3)"/>
    <w:link w:val="316"/>
    <w:uiPriority w:val="99"/>
    <w:locked/>
    <w:rsid w:val="00052FD2"/>
    <w:rPr>
      <w:rFonts w:ascii="Garamond" w:eastAsia="Calibri" w:hAnsi="Garamond" w:cs="Times New Roman"/>
      <w:sz w:val="24"/>
      <w:szCs w:val="20"/>
      <w:shd w:val="clear" w:color="auto" w:fill="FFFFFF"/>
      <w:lang w:eastAsia="ru-RU"/>
    </w:rPr>
  </w:style>
  <w:style w:type="character" w:customStyle="1" w:styleId="HTML30">
    <w:name w:val="Стандартный HTML Знак3"/>
    <w:link w:val="HTML8"/>
    <w:uiPriority w:val="99"/>
    <w:qFormat/>
    <w:locked/>
    <w:rsid w:val="00052FD2"/>
    <w:rPr>
      <w:rFonts w:ascii="Courier New" w:eastAsia="Calibri" w:hAnsi="Courier New" w:cs="Times New Roman"/>
      <w:kern w:val="1"/>
      <w:sz w:val="20"/>
      <w:szCs w:val="20"/>
      <w:lang w:eastAsia="hi-IN" w:bidi="hi-IN"/>
    </w:rPr>
  </w:style>
  <w:style w:type="paragraph" w:customStyle="1" w:styleId="1fc">
    <w:name w:val="обычный1"/>
    <w:basedOn w:val="a2"/>
    <w:uiPriority w:val="99"/>
    <w:qFormat/>
    <w:rsid w:val="00052FD2"/>
    <w:pPr>
      <w:widowControl/>
      <w:snapToGrid/>
      <w:spacing w:before="0" w:after="0"/>
      <w:ind w:firstLine="720"/>
      <w:jc w:val="both"/>
    </w:pPr>
    <w:rPr>
      <w:rFonts w:eastAsia="Times New Roman"/>
    </w:rPr>
  </w:style>
  <w:style w:type="paragraph" w:customStyle="1" w:styleId="ConsNonformat">
    <w:name w:val="ConsNonformat"/>
    <w:uiPriority w:val="99"/>
    <w:qFormat/>
    <w:rsid w:val="00052FD2"/>
    <w:pPr>
      <w:snapToGri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f9">
    <w:name w:val="заголовок 2"/>
    <w:basedOn w:val="a2"/>
    <w:uiPriority w:val="99"/>
    <w:qFormat/>
    <w:rsid w:val="00052FD2"/>
    <w:pPr>
      <w:keepNext/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overflowPunct w:val="0"/>
      <w:autoSpaceDE w:val="0"/>
      <w:autoSpaceDN w:val="0"/>
      <w:adjustRightInd w:val="0"/>
      <w:snapToGrid/>
      <w:spacing w:before="0" w:after="0"/>
      <w:ind w:firstLine="851"/>
      <w:textAlignment w:val="baseline"/>
    </w:pPr>
    <w:rPr>
      <w:rFonts w:eastAsia="Times New Roman"/>
      <w:sz w:val="20"/>
    </w:rPr>
  </w:style>
  <w:style w:type="paragraph" w:customStyle="1" w:styleId="300">
    <w:name w:val="Стиль Заголовок 3 + Перед:  0 пт После:  0 пт"/>
    <w:basedOn w:val="30"/>
    <w:uiPriority w:val="99"/>
    <w:qFormat/>
    <w:rsid w:val="00052FD2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240" w:line="360" w:lineRule="auto"/>
      <w:jc w:val="center"/>
    </w:pPr>
    <w:rPr>
      <w:rFonts w:ascii="Times New Roman" w:hAnsi="Times New Roman"/>
      <w:b/>
      <w:bCs/>
      <w:sz w:val="24"/>
      <w:lang w:val="en-US" w:eastAsia="en-US"/>
    </w:rPr>
  </w:style>
  <w:style w:type="paragraph" w:customStyle="1" w:styleId="2fa">
    <w:name w:val="Стиль Заголовок 2 + полужирный"/>
    <w:basedOn w:val="20"/>
    <w:uiPriority w:val="99"/>
    <w:qFormat/>
    <w:rsid w:val="00052FD2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bCs/>
      <w:sz w:val="24"/>
    </w:rPr>
  </w:style>
  <w:style w:type="paragraph" w:customStyle="1" w:styleId="1fd">
    <w:name w:val="1 уровень"/>
    <w:basedOn w:val="a2"/>
    <w:uiPriority w:val="99"/>
    <w:qFormat/>
    <w:rsid w:val="00052FD2"/>
    <w:pPr>
      <w:keepNext/>
      <w:widowControl/>
      <w:snapToGrid/>
      <w:spacing w:before="520" w:after="260"/>
      <w:jc w:val="center"/>
      <w:outlineLvl w:val="0"/>
    </w:pPr>
    <w:rPr>
      <w:rFonts w:eastAsia="Times New Roman"/>
      <w:b/>
      <w:szCs w:val="24"/>
    </w:rPr>
  </w:style>
  <w:style w:type="paragraph" w:customStyle="1" w:styleId="Heading">
    <w:name w:val="Heading"/>
    <w:uiPriority w:val="99"/>
    <w:qFormat/>
    <w:rsid w:val="00052F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1fe">
    <w:name w:val="Указатель1"/>
    <w:basedOn w:val="a2"/>
    <w:uiPriority w:val="99"/>
    <w:qFormat/>
    <w:rsid w:val="00052FD2"/>
    <w:pPr>
      <w:widowControl/>
      <w:suppressLineNumbers/>
      <w:suppressAutoHyphens/>
      <w:snapToGrid/>
      <w:spacing w:before="0" w:after="0"/>
    </w:pPr>
    <w:rPr>
      <w:rFonts w:eastAsia="Times New Roman" w:cs="Mangal"/>
      <w:szCs w:val="24"/>
      <w:lang w:eastAsia="zh-CN"/>
    </w:rPr>
  </w:style>
  <w:style w:type="paragraph" w:customStyle="1" w:styleId="afffff7">
    <w:name w:val="Содержимое таблицы"/>
    <w:basedOn w:val="a2"/>
    <w:uiPriority w:val="99"/>
    <w:qFormat/>
    <w:rsid w:val="00052FD2"/>
    <w:pPr>
      <w:widowControl/>
      <w:suppressLineNumbers/>
      <w:suppressAutoHyphens/>
      <w:snapToGrid/>
      <w:spacing w:before="0" w:after="0"/>
    </w:pPr>
    <w:rPr>
      <w:rFonts w:eastAsia="Times New Roman"/>
      <w:szCs w:val="24"/>
      <w:lang w:eastAsia="zh-CN"/>
    </w:rPr>
  </w:style>
  <w:style w:type="paragraph" w:customStyle="1" w:styleId="afffff8">
    <w:name w:val="Заголовок таблицы"/>
    <w:basedOn w:val="afffff7"/>
    <w:uiPriority w:val="99"/>
    <w:qFormat/>
    <w:rsid w:val="00052FD2"/>
    <w:pPr>
      <w:jc w:val="center"/>
    </w:pPr>
    <w:rPr>
      <w:b/>
      <w:bCs/>
    </w:rPr>
  </w:style>
  <w:style w:type="paragraph" w:customStyle="1" w:styleId="1ff">
    <w:name w:val="Стиль Заголовок 1 + не полужирный По левому краю Междустр.интерва..."/>
    <w:basedOn w:val="10"/>
    <w:uiPriority w:val="99"/>
    <w:qFormat/>
    <w:rsid w:val="00052FD2"/>
    <w:pPr>
      <w:keepNext/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Times New Roman" w:hAnsi="Times New Roman"/>
      <w:b/>
      <w:kern w:val="32"/>
      <w:sz w:val="24"/>
      <w:lang w:eastAsia="en-US"/>
    </w:rPr>
  </w:style>
  <w:style w:type="paragraph" w:customStyle="1" w:styleId="2fb">
    <w:name w:val="Стиль Заголовок 2 + не полужирный По левому краю"/>
    <w:basedOn w:val="20"/>
    <w:uiPriority w:val="99"/>
    <w:qFormat/>
    <w:rsid w:val="00052FD2"/>
    <w:pPr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kern w:val="32"/>
      <w:sz w:val="24"/>
      <w:lang w:eastAsia="en-US"/>
    </w:rPr>
  </w:style>
  <w:style w:type="paragraph" w:customStyle="1" w:styleId="214">
    <w:name w:val="Стиль Заголовок 2 + не полужирный По левому краю1"/>
    <w:basedOn w:val="20"/>
    <w:uiPriority w:val="99"/>
    <w:qFormat/>
    <w:rsid w:val="00052FD2"/>
    <w:pPr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kern w:val="32"/>
      <w:sz w:val="24"/>
      <w:lang w:eastAsia="en-US"/>
    </w:rPr>
  </w:style>
  <w:style w:type="paragraph" w:customStyle="1" w:styleId="1ff0">
    <w:name w:val="маркирован_1"/>
    <w:basedOn w:val="a2"/>
    <w:uiPriority w:val="99"/>
    <w:qFormat/>
    <w:rsid w:val="00052FD2"/>
    <w:pPr>
      <w:adjustRightInd w:val="0"/>
      <w:snapToGrid/>
      <w:spacing w:before="0" w:after="0" w:line="360" w:lineRule="auto"/>
      <w:jc w:val="both"/>
      <w:textAlignment w:val="baseline"/>
    </w:pPr>
    <w:rPr>
      <w:rFonts w:eastAsia="Times New Roman"/>
      <w:sz w:val="28"/>
      <w:szCs w:val="28"/>
    </w:rPr>
  </w:style>
  <w:style w:type="paragraph" w:customStyle="1" w:styleId="1ff1">
    <w:name w:val="Нумерован_1"/>
    <w:basedOn w:val="a2"/>
    <w:uiPriority w:val="99"/>
    <w:qFormat/>
    <w:rsid w:val="00052FD2"/>
    <w:pPr>
      <w:tabs>
        <w:tab w:val="left" w:pos="360"/>
      </w:tabs>
      <w:adjustRightInd w:val="0"/>
      <w:snapToGrid/>
      <w:spacing w:before="0" w:after="0" w:line="360" w:lineRule="auto"/>
      <w:ind w:left="360" w:hanging="360"/>
      <w:jc w:val="both"/>
      <w:textAlignment w:val="baseline"/>
    </w:pPr>
    <w:rPr>
      <w:rFonts w:eastAsia="Times New Roman"/>
      <w:sz w:val="28"/>
      <w:szCs w:val="28"/>
    </w:rPr>
  </w:style>
  <w:style w:type="paragraph" w:customStyle="1" w:styleId="1ff2">
    <w:name w:val="марк_1"/>
    <w:basedOn w:val="a2"/>
    <w:uiPriority w:val="99"/>
    <w:qFormat/>
    <w:rsid w:val="00052FD2"/>
    <w:pPr>
      <w:tabs>
        <w:tab w:val="left" w:pos="1440"/>
      </w:tabs>
      <w:adjustRightInd w:val="0"/>
      <w:snapToGrid/>
      <w:spacing w:before="0" w:after="0" w:line="360" w:lineRule="auto"/>
      <w:ind w:left="1440" w:hanging="360"/>
      <w:jc w:val="both"/>
      <w:textAlignment w:val="baseline"/>
    </w:pPr>
    <w:rPr>
      <w:rFonts w:eastAsia="Times New Roman"/>
      <w:sz w:val="28"/>
      <w:szCs w:val="28"/>
    </w:rPr>
  </w:style>
  <w:style w:type="paragraph" w:customStyle="1" w:styleId="afffff9">
    <w:name w:val="Заг_глав"/>
    <w:basedOn w:val="30"/>
    <w:uiPriority w:val="99"/>
    <w:qFormat/>
    <w:rsid w:val="00052FD2"/>
    <w:pPr>
      <w:keepNext/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spacing w:before="120" w:after="360" w:line="360" w:lineRule="atLeast"/>
      <w:ind w:firstLine="397"/>
      <w:contextualSpacing/>
      <w:jc w:val="center"/>
      <w:textAlignment w:val="baseline"/>
      <w:outlineLvl w:val="9"/>
    </w:pPr>
    <w:rPr>
      <w:rFonts w:ascii="Times New Roman" w:hAnsi="Times New Roman"/>
      <w:b/>
      <w:caps/>
      <w:sz w:val="32"/>
      <w:szCs w:val="28"/>
      <w:lang w:eastAsia="en-US"/>
    </w:rPr>
  </w:style>
  <w:style w:type="paragraph" w:customStyle="1" w:styleId="a">
    <w:name w:val="заг_пар"/>
    <w:basedOn w:val="30"/>
    <w:uiPriority w:val="99"/>
    <w:qFormat/>
    <w:rsid w:val="00052FD2"/>
    <w:pPr>
      <w:keepNext/>
      <w:widowControl w:val="0"/>
      <w:numPr>
        <w:numId w:val="3"/>
      </w:numPr>
      <w:tabs>
        <w:tab w:val="clear" w:pos="1440"/>
        <w:tab w:val="clear" w:pos="1729"/>
        <w:tab w:val="clear" w:pos="7002"/>
        <w:tab w:val="left" w:pos="360"/>
      </w:tabs>
      <w:autoSpaceDE/>
      <w:autoSpaceDN/>
      <w:spacing w:before="240" w:after="240" w:line="360" w:lineRule="auto"/>
      <w:ind w:left="0" w:firstLine="720"/>
      <w:jc w:val="center"/>
      <w:textAlignment w:val="baseline"/>
    </w:pPr>
    <w:rPr>
      <w:rFonts w:ascii="Times New Roman" w:hAnsi="Times New Roman"/>
      <w:bCs/>
      <w:caps/>
      <w:sz w:val="32"/>
      <w:szCs w:val="32"/>
    </w:rPr>
  </w:style>
  <w:style w:type="paragraph" w:customStyle="1" w:styleId="1">
    <w:name w:val="заголовок 1"/>
    <w:basedOn w:val="a"/>
    <w:uiPriority w:val="99"/>
    <w:qFormat/>
    <w:rsid w:val="00052FD2"/>
    <w:pPr>
      <w:numPr>
        <w:numId w:val="4"/>
      </w:numPr>
      <w:tabs>
        <w:tab w:val="clear" w:pos="1440"/>
      </w:tabs>
      <w:ind w:left="0" w:firstLine="720"/>
    </w:pPr>
    <w:rPr>
      <w:sz w:val="28"/>
      <w:szCs w:val="28"/>
    </w:rPr>
  </w:style>
  <w:style w:type="paragraph" w:customStyle="1" w:styleId="afffffa">
    <w:name w:val="огл_гл"/>
    <w:basedOn w:val="a2"/>
    <w:uiPriority w:val="99"/>
    <w:qFormat/>
    <w:rsid w:val="00052FD2"/>
    <w:pPr>
      <w:adjustRightInd w:val="0"/>
      <w:snapToGrid/>
      <w:spacing w:before="0" w:after="0" w:line="360" w:lineRule="auto"/>
      <w:ind w:left="794" w:hanging="794"/>
      <w:jc w:val="both"/>
      <w:textAlignment w:val="baseline"/>
    </w:pPr>
    <w:rPr>
      <w:rFonts w:eastAsia="Times New Roman"/>
      <w:bCs/>
      <w:sz w:val="28"/>
      <w:szCs w:val="28"/>
    </w:rPr>
  </w:style>
  <w:style w:type="paragraph" w:customStyle="1" w:styleId="afffffb">
    <w:name w:val="параг_огл"/>
    <w:basedOn w:val="a2"/>
    <w:uiPriority w:val="99"/>
    <w:qFormat/>
    <w:rsid w:val="00052FD2"/>
    <w:pPr>
      <w:adjustRightInd w:val="0"/>
      <w:snapToGrid/>
      <w:spacing w:before="0" w:after="0" w:line="360" w:lineRule="auto"/>
      <w:ind w:left="567"/>
      <w:textAlignment w:val="baseline"/>
    </w:pPr>
    <w:rPr>
      <w:rFonts w:eastAsia="Times New Roman"/>
      <w:sz w:val="28"/>
      <w:szCs w:val="28"/>
    </w:rPr>
  </w:style>
  <w:style w:type="paragraph" w:customStyle="1" w:styleId="afffffc">
    <w:name w:val="Стиль параг_огл + По левому краю"/>
    <w:basedOn w:val="afffffb"/>
    <w:uiPriority w:val="99"/>
    <w:qFormat/>
    <w:rsid w:val="00052FD2"/>
    <w:pPr>
      <w:ind w:left="794"/>
    </w:pPr>
    <w:rPr>
      <w:szCs w:val="20"/>
    </w:rPr>
  </w:style>
  <w:style w:type="paragraph" w:customStyle="1" w:styleId="afffffd">
    <w:name w:val="Наш стиль"/>
    <w:basedOn w:val="a2"/>
    <w:uiPriority w:val="99"/>
    <w:qFormat/>
    <w:rsid w:val="00052FD2"/>
    <w:pPr>
      <w:widowControl/>
      <w:snapToGrid/>
      <w:spacing w:before="0" w:after="0" w:line="360" w:lineRule="auto"/>
      <w:ind w:firstLine="720"/>
    </w:pPr>
    <w:rPr>
      <w:rFonts w:eastAsia="Times New Roman"/>
    </w:rPr>
  </w:style>
  <w:style w:type="character" w:customStyle="1" w:styleId="1ff3">
    <w:name w:val="Основной текст + Полужирный1"/>
    <w:uiPriority w:val="99"/>
    <w:qFormat/>
    <w:rsid w:val="00052FD2"/>
    <w:rPr>
      <w:rFonts w:ascii="Times New Roman" w:hAnsi="Times New Roman"/>
      <w:b/>
      <w:sz w:val="20"/>
    </w:rPr>
  </w:style>
  <w:style w:type="character" w:customStyle="1" w:styleId="151">
    <w:name w:val="Знак Знак15"/>
    <w:uiPriority w:val="99"/>
    <w:qFormat/>
    <w:rsid w:val="00052FD2"/>
    <w:rPr>
      <w:b/>
      <w:sz w:val="28"/>
    </w:rPr>
  </w:style>
  <w:style w:type="character" w:customStyle="1" w:styleId="720">
    <w:name w:val="Знак Знак72"/>
    <w:uiPriority w:val="99"/>
    <w:qFormat/>
    <w:rsid w:val="00052FD2"/>
    <w:rPr>
      <w:rFonts w:ascii="Times New Roman" w:hAnsi="Times New Roman"/>
      <w:lang w:eastAsia="en-US"/>
    </w:rPr>
  </w:style>
  <w:style w:type="character" w:customStyle="1" w:styleId="r">
    <w:name w:val="r"/>
    <w:uiPriority w:val="99"/>
    <w:qFormat/>
    <w:rsid w:val="00052FD2"/>
  </w:style>
  <w:style w:type="character" w:customStyle="1" w:styleId="Garamond">
    <w:name w:val="Основной текст + Garamond"/>
    <w:uiPriority w:val="99"/>
    <w:qFormat/>
    <w:rsid w:val="00052FD2"/>
    <w:rPr>
      <w:rFonts w:ascii="Garamond" w:hAnsi="Garamond"/>
      <w:sz w:val="24"/>
    </w:rPr>
  </w:style>
  <w:style w:type="character" w:customStyle="1" w:styleId="FontStyle278">
    <w:name w:val="Font Style278"/>
    <w:uiPriority w:val="99"/>
    <w:qFormat/>
    <w:rsid w:val="00052FD2"/>
    <w:rPr>
      <w:rFonts w:ascii="Times New Roman" w:hAnsi="Times New Roman"/>
      <w:color w:val="000000"/>
      <w:sz w:val="22"/>
    </w:rPr>
  </w:style>
  <w:style w:type="character" w:customStyle="1" w:styleId="FontStyle271">
    <w:name w:val="Font Style271"/>
    <w:uiPriority w:val="99"/>
    <w:qFormat/>
    <w:rsid w:val="00052FD2"/>
    <w:rPr>
      <w:rFonts w:ascii="Times New Roman" w:hAnsi="Times New Roman"/>
      <w:i/>
      <w:color w:val="000000"/>
      <w:sz w:val="22"/>
    </w:rPr>
  </w:style>
  <w:style w:type="paragraph" w:customStyle="1" w:styleId="afffffe">
    <w:name w:val="Êðàòêèé îáðàòíûé àäðåñ"/>
    <w:basedOn w:val="a2"/>
    <w:uiPriority w:val="99"/>
    <w:qFormat/>
    <w:rsid w:val="00052FD2"/>
    <w:pPr>
      <w:widowControl/>
      <w:snapToGrid/>
      <w:spacing w:before="0" w:after="0"/>
    </w:pPr>
    <w:rPr>
      <w:rFonts w:ascii="MS Sans Serif" w:eastAsia="Times New Roman" w:hAnsi="MS Sans Serif"/>
      <w:sz w:val="20"/>
      <w:lang w:val="en-US"/>
    </w:rPr>
  </w:style>
  <w:style w:type="character" w:customStyle="1" w:styleId="215">
    <w:name w:val="Знак Знак21"/>
    <w:uiPriority w:val="99"/>
    <w:qFormat/>
    <w:locked/>
    <w:rsid w:val="00052FD2"/>
    <w:rPr>
      <w:b/>
      <w:sz w:val="28"/>
      <w:lang w:val="ru-RU" w:eastAsia="ru-RU"/>
    </w:rPr>
  </w:style>
  <w:style w:type="character" w:customStyle="1" w:styleId="411">
    <w:name w:val="Знак Знак41"/>
    <w:uiPriority w:val="99"/>
    <w:qFormat/>
    <w:locked/>
    <w:rsid w:val="00052FD2"/>
    <w:rPr>
      <w:rFonts w:ascii="Arial" w:hAnsi="Arial"/>
      <w:b/>
      <w:i/>
      <w:sz w:val="28"/>
      <w:lang w:val="ru-RU" w:eastAsia="en-US"/>
    </w:rPr>
  </w:style>
  <w:style w:type="character" w:customStyle="1" w:styleId="390">
    <w:name w:val="Знак Знак39"/>
    <w:uiPriority w:val="99"/>
    <w:qFormat/>
    <w:locked/>
    <w:rsid w:val="00052FD2"/>
    <w:rPr>
      <w:b/>
      <w:sz w:val="28"/>
      <w:lang w:val="ru-RU" w:eastAsia="ru-RU"/>
    </w:rPr>
  </w:style>
  <w:style w:type="character" w:customStyle="1" w:styleId="380">
    <w:name w:val="Знак Знак38"/>
    <w:uiPriority w:val="99"/>
    <w:qFormat/>
    <w:locked/>
    <w:rsid w:val="00052FD2"/>
    <w:rPr>
      <w:b/>
      <w:i/>
      <w:sz w:val="26"/>
      <w:lang w:val="ru-RU" w:eastAsia="ru-RU"/>
    </w:rPr>
  </w:style>
  <w:style w:type="character" w:customStyle="1" w:styleId="370">
    <w:name w:val="Знак Знак37"/>
    <w:uiPriority w:val="99"/>
    <w:qFormat/>
    <w:locked/>
    <w:rsid w:val="00052FD2"/>
    <w:rPr>
      <w:sz w:val="24"/>
      <w:lang w:val="ru-RU" w:eastAsia="ru-RU"/>
    </w:rPr>
  </w:style>
  <w:style w:type="character" w:customStyle="1" w:styleId="360">
    <w:name w:val="Знак Знак36"/>
    <w:uiPriority w:val="99"/>
    <w:qFormat/>
    <w:locked/>
    <w:rsid w:val="00052FD2"/>
    <w:rPr>
      <w:sz w:val="24"/>
      <w:lang w:val="ru-RU" w:eastAsia="ru-RU"/>
    </w:rPr>
  </w:style>
  <w:style w:type="character" w:customStyle="1" w:styleId="351">
    <w:name w:val="Знак Знак35"/>
    <w:uiPriority w:val="99"/>
    <w:qFormat/>
    <w:locked/>
    <w:rsid w:val="00052FD2"/>
    <w:rPr>
      <w:i/>
      <w:sz w:val="24"/>
      <w:lang w:val="ru-RU" w:eastAsia="ru-RU"/>
    </w:rPr>
  </w:style>
  <w:style w:type="character" w:customStyle="1" w:styleId="340">
    <w:name w:val="Знак Знак34"/>
    <w:uiPriority w:val="99"/>
    <w:qFormat/>
    <w:locked/>
    <w:rsid w:val="00052FD2"/>
    <w:rPr>
      <w:rFonts w:ascii="Arial" w:hAnsi="Arial"/>
      <w:sz w:val="22"/>
      <w:lang w:val="ru-RU" w:eastAsia="ru-RU"/>
    </w:rPr>
  </w:style>
  <w:style w:type="character" w:customStyle="1" w:styleId="HTMLAddressChar2">
    <w:name w:val="HTML Address Char2"/>
    <w:uiPriority w:val="99"/>
    <w:locked/>
    <w:rsid w:val="00052FD2"/>
    <w:rPr>
      <w:i/>
      <w:sz w:val="24"/>
      <w:lang w:eastAsia="ru-RU"/>
    </w:rPr>
  </w:style>
  <w:style w:type="character" w:customStyle="1" w:styleId="HTMLAddressChar">
    <w:name w:val="HTML Address Char"/>
    <w:basedOn w:val="a3"/>
    <w:uiPriority w:val="99"/>
    <w:qFormat/>
    <w:locked/>
    <w:rsid w:val="00052FD2"/>
    <w:rPr>
      <w:rFonts w:cs="Times New Roman"/>
      <w:i/>
      <w:sz w:val="24"/>
      <w:lang w:val="ru-RU" w:eastAsia="ru-RU"/>
    </w:rPr>
  </w:style>
  <w:style w:type="character" w:customStyle="1" w:styleId="HTML10">
    <w:name w:val="Адрес HTML Знак1"/>
    <w:basedOn w:val="a3"/>
    <w:uiPriority w:val="99"/>
    <w:qFormat/>
    <w:rsid w:val="00052FD2"/>
    <w:rPr>
      <w:rFonts w:ascii="Times New Roman" w:hAnsi="Times New Roman" w:cs="Times New Roman"/>
      <w:i/>
      <w:iCs/>
      <w:sz w:val="24"/>
      <w:szCs w:val="24"/>
      <w:lang w:eastAsia="ru-RU"/>
    </w:rPr>
  </w:style>
  <w:style w:type="character" w:customStyle="1" w:styleId="HTML120">
    <w:name w:val="Адрес HTML Знак120"/>
    <w:basedOn w:val="a3"/>
    <w:uiPriority w:val="99"/>
    <w:semiHidden/>
    <w:qFormat/>
    <w:rsid w:val="00052FD2"/>
    <w:rPr>
      <w:rFonts w:cs="Times New Roman"/>
      <w:i/>
      <w:iCs/>
      <w:sz w:val="24"/>
      <w:szCs w:val="24"/>
    </w:rPr>
  </w:style>
  <w:style w:type="character" w:customStyle="1" w:styleId="HTML119">
    <w:name w:val="Адрес HTML Знак119"/>
    <w:basedOn w:val="a3"/>
    <w:uiPriority w:val="99"/>
    <w:semiHidden/>
    <w:qFormat/>
    <w:rsid w:val="00052FD2"/>
    <w:rPr>
      <w:rFonts w:cs="Times New Roman"/>
      <w:i/>
      <w:iCs/>
      <w:sz w:val="24"/>
      <w:szCs w:val="24"/>
    </w:rPr>
  </w:style>
  <w:style w:type="character" w:customStyle="1" w:styleId="HTML118">
    <w:name w:val="Адрес HTML Знак118"/>
    <w:basedOn w:val="a3"/>
    <w:uiPriority w:val="99"/>
    <w:semiHidden/>
    <w:qFormat/>
    <w:rsid w:val="00052FD2"/>
    <w:rPr>
      <w:rFonts w:cs="Times New Roman"/>
      <w:i/>
      <w:iCs/>
      <w:sz w:val="24"/>
      <w:szCs w:val="24"/>
    </w:rPr>
  </w:style>
  <w:style w:type="character" w:customStyle="1" w:styleId="HTML117">
    <w:name w:val="Адрес HTML Знак117"/>
    <w:basedOn w:val="a3"/>
    <w:uiPriority w:val="99"/>
    <w:qFormat/>
    <w:rsid w:val="00052FD2"/>
    <w:rPr>
      <w:rFonts w:cs="Times New Roman"/>
      <w:i/>
      <w:iCs/>
      <w:sz w:val="24"/>
      <w:szCs w:val="24"/>
    </w:rPr>
  </w:style>
  <w:style w:type="character" w:customStyle="1" w:styleId="HTML116">
    <w:name w:val="Адрес HTML Знак116"/>
    <w:basedOn w:val="a3"/>
    <w:uiPriority w:val="99"/>
    <w:semiHidden/>
    <w:qFormat/>
    <w:rsid w:val="00052FD2"/>
    <w:rPr>
      <w:rFonts w:cs="Times New Roman"/>
      <w:i/>
      <w:iCs/>
      <w:sz w:val="24"/>
      <w:szCs w:val="24"/>
    </w:rPr>
  </w:style>
  <w:style w:type="character" w:customStyle="1" w:styleId="HTML115">
    <w:name w:val="Адрес HTML Знак115"/>
    <w:basedOn w:val="a3"/>
    <w:uiPriority w:val="99"/>
    <w:semiHidden/>
    <w:qFormat/>
    <w:rsid w:val="00052FD2"/>
    <w:rPr>
      <w:rFonts w:cs="Times New Roman"/>
      <w:i/>
      <w:iCs/>
      <w:sz w:val="24"/>
      <w:szCs w:val="24"/>
    </w:rPr>
  </w:style>
  <w:style w:type="character" w:customStyle="1" w:styleId="HTML114">
    <w:name w:val="Адрес HTML Знак114"/>
    <w:basedOn w:val="a3"/>
    <w:uiPriority w:val="99"/>
    <w:semiHidden/>
    <w:qFormat/>
    <w:rsid w:val="00052FD2"/>
    <w:rPr>
      <w:rFonts w:cs="Times New Roman"/>
      <w:i/>
      <w:iCs/>
      <w:sz w:val="24"/>
      <w:szCs w:val="24"/>
    </w:rPr>
  </w:style>
  <w:style w:type="character" w:customStyle="1" w:styleId="HTML113">
    <w:name w:val="Адрес HTML Знак113"/>
    <w:basedOn w:val="a3"/>
    <w:uiPriority w:val="99"/>
    <w:semiHidden/>
    <w:qFormat/>
    <w:rsid w:val="00052FD2"/>
    <w:rPr>
      <w:rFonts w:cs="Times New Roman"/>
      <w:i/>
      <w:iCs/>
      <w:sz w:val="24"/>
      <w:szCs w:val="24"/>
    </w:rPr>
  </w:style>
  <w:style w:type="character" w:customStyle="1" w:styleId="HTML112">
    <w:name w:val="Адрес HTML Знак112"/>
    <w:basedOn w:val="a3"/>
    <w:uiPriority w:val="99"/>
    <w:semiHidden/>
    <w:qFormat/>
    <w:rsid w:val="00052FD2"/>
    <w:rPr>
      <w:rFonts w:cs="Times New Roman"/>
      <w:i/>
      <w:iCs/>
      <w:sz w:val="24"/>
      <w:szCs w:val="24"/>
    </w:rPr>
  </w:style>
  <w:style w:type="character" w:customStyle="1" w:styleId="HTML111">
    <w:name w:val="Адрес HTML Знак111"/>
    <w:basedOn w:val="a3"/>
    <w:uiPriority w:val="99"/>
    <w:qFormat/>
    <w:rsid w:val="00052FD2"/>
    <w:rPr>
      <w:rFonts w:cs="Times New Roman"/>
      <w:i/>
      <w:iCs/>
      <w:sz w:val="24"/>
      <w:szCs w:val="24"/>
    </w:rPr>
  </w:style>
  <w:style w:type="character" w:customStyle="1" w:styleId="HTML110">
    <w:name w:val="Адрес HTML Знак110"/>
    <w:basedOn w:val="a3"/>
    <w:uiPriority w:val="99"/>
    <w:semiHidden/>
    <w:qFormat/>
    <w:rsid w:val="00052FD2"/>
    <w:rPr>
      <w:rFonts w:cs="Times New Roman"/>
      <w:i/>
      <w:iCs/>
      <w:sz w:val="24"/>
      <w:szCs w:val="24"/>
    </w:rPr>
  </w:style>
  <w:style w:type="character" w:customStyle="1" w:styleId="HTML19">
    <w:name w:val="Адрес HTML Знак19"/>
    <w:basedOn w:val="a3"/>
    <w:uiPriority w:val="99"/>
    <w:qFormat/>
    <w:rsid w:val="00052FD2"/>
    <w:rPr>
      <w:rFonts w:cs="Times New Roman"/>
      <w:i/>
      <w:iCs/>
      <w:sz w:val="24"/>
      <w:szCs w:val="24"/>
    </w:rPr>
  </w:style>
  <w:style w:type="character" w:customStyle="1" w:styleId="HTML18">
    <w:name w:val="Адрес HTML Знак18"/>
    <w:basedOn w:val="a3"/>
    <w:uiPriority w:val="99"/>
    <w:semiHidden/>
    <w:qFormat/>
    <w:rsid w:val="00052FD2"/>
    <w:rPr>
      <w:rFonts w:cs="Times New Roman"/>
      <w:i/>
      <w:iCs/>
      <w:sz w:val="24"/>
      <w:szCs w:val="24"/>
    </w:rPr>
  </w:style>
  <w:style w:type="character" w:customStyle="1" w:styleId="HTML17">
    <w:name w:val="Адрес HTML Знак17"/>
    <w:basedOn w:val="a3"/>
    <w:uiPriority w:val="99"/>
    <w:semiHidden/>
    <w:qFormat/>
    <w:rsid w:val="00052FD2"/>
    <w:rPr>
      <w:rFonts w:cs="Times New Roman"/>
      <w:i/>
      <w:iCs/>
      <w:sz w:val="24"/>
      <w:szCs w:val="24"/>
    </w:rPr>
  </w:style>
  <w:style w:type="character" w:customStyle="1" w:styleId="HTML16">
    <w:name w:val="Адрес HTML Знак16"/>
    <w:basedOn w:val="a3"/>
    <w:uiPriority w:val="99"/>
    <w:semiHidden/>
    <w:qFormat/>
    <w:rsid w:val="00052FD2"/>
    <w:rPr>
      <w:rFonts w:cs="Times New Roman"/>
      <w:i/>
      <w:iCs/>
      <w:sz w:val="24"/>
      <w:szCs w:val="24"/>
    </w:rPr>
  </w:style>
  <w:style w:type="character" w:customStyle="1" w:styleId="HTML15">
    <w:name w:val="Адрес HTML Знак15"/>
    <w:basedOn w:val="a3"/>
    <w:uiPriority w:val="99"/>
    <w:qFormat/>
    <w:rsid w:val="00052FD2"/>
    <w:rPr>
      <w:rFonts w:cs="Times New Roman"/>
      <w:i/>
      <w:iCs/>
      <w:sz w:val="24"/>
      <w:szCs w:val="24"/>
    </w:rPr>
  </w:style>
  <w:style w:type="character" w:customStyle="1" w:styleId="HTML14">
    <w:name w:val="Адрес HTML Знак14"/>
    <w:basedOn w:val="a3"/>
    <w:uiPriority w:val="99"/>
    <w:qFormat/>
    <w:rsid w:val="00052FD2"/>
    <w:rPr>
      <w:rFonts w:cs="Times New Roman"/>
      <w:i/>
      <w:iCs/>
      <w:sz w:val="24"/>
      <w:szCs w:val="24"/>
    </w:rPr>
  </w:style>
  <w:style w:type="character" w:customStyle="1" w:styleId="HTML13">
    <w:name w:val="Адрес HTML Знак13"/>
    <w:basedOn w:val="a3"/>
    <w:uiPriority w:val="99"/>
    <w:semiHidden/>
    <w:qFormat/>
    <w:rsid w:val="00052FD2"/>
    <w:rPr>
      <w:rFonts w:cs="Times New Roman"/>
      <w:i/>
      <w:iCs/>
      <w:sz w:val="24"/>
      <w:szCs w:val="24"/>
    </w:rPr>
  </w:style>
  <w:style w:type="character" w:customStyle="1" w:styleId="HTML12">
    <w:name w:val="Адрес HTML Знак12"/>
    <w:basedOn w:val="a3"/>
    <w:uiPriority w:val="99"/>
    <w:qFormat/>
    <w:rsid w:val="00052FD2"/>
    <w:rPr>
      <w:rFonts w:cs="Times New Roman"/>
      <w:i/>
      <w:iCs/>
      <w:sz w:val="22"/>
    </w:rPr>
  </w:style>
  <w:style w:type="character" w:customStyle="1" w:styleId="Web">
    <w:name w:val="Обычный (Web) Знак"/>
    <w:uiPriority w:val="99"/>
    <w:qFormat/>
    <w:locked/>
    <w:rsid w:val="00052FD2"/>
    <w:rPr>
      <w:rFonts w:ascii="Tahoma" w:hAnsi="Tahoma"/>
      <w:sz w:val="16"/>
    </w:rPr>
  </w:style>
  <w:style w:type="character" w:customStyle="1" w:styleId="321">
    <w:name w:val="Знак Знак32"/>
    <w:uiPriority w:val="99"/>
    <w:qFormat/>
    <w:locked/>
    <w:rsid w:val="00052FD2"/>
    <w:rPr>
      <w:lang w:val="ru-RU" w:eastAsia="ru-RU"/>
    </w:rPr>
  </w:style>
  <w:style w:type="character" w:customStyle="1" w:styleId="317">
    <w:name w:val="Знак Знак31"/>
    <w:uiPriority w:val="99"/>
    <w:qFormat/>
    <w:locked/>
    <w:rsid w:val="00052FD2"/>
    <w:rPr>
      <w:sz w:val="24"/>
      <w:lang w:val="ru-RU" w:eastAsia="ru-RU"/>
    </w:rPr>
  </w:style>
  <w:style w:type="character" w:customStyle="1" w:styleId="301">
    <w:name w:val="Знак Знак30"/>
    <w:uiPriority w:val="99"/>
    <w:qFormat/>
    <w:locked/>
    <w:rsid w:val="00052FD2"/>
    <w:rPr>
      <w:sz w:val="24"/>
      <w:lang w:val="ru-RU" w:eastAsia="ru-RU"/>
    </w:rPr>
  </w:style>
  <w:style w:type="character" w:customStyle="1" w:styleId="1ff4">
    <w:name w:val="Знак1 Знак Знак"/>
    <w:uiPriority w:val="99"/>
    <w:qFormat/>
    <w:locked/>
    <w:rsid w:val="00052FD2"/>
    <w:rPr>
      <w:sz w:val="24"/>
      <w:lang w:val="ru-RU" w:eastAsia="ru-RU"/>
    </w:rPr>
  </w:style>
  <w:style w:type="character" w:customStyle="1" w:styleId="1910">
    <w:name w:val="Знак Знак191"/>
    <w:uiPriority w:val="99"/>
    <w:qFormat/>
    <w:locked/>
    <w:rsid w:val="00052FD2"/>
    <w:rPr>
      <w:sz w:val="24"/>
      <w:lang w:val="en-US" w:eastAsia="ru-RU"/>
    </w:rPr>
  </w:style>
  <w:style w:type="character" w:customStyle="1" w:styleId="1411">
    <w:name w:val="Знак Знак141"/>
    <w:uiPriority w:val="99"/>
    <w:qFormat/>
    <w:locked/>
    <w:rsid w:val="00052FD2"/>
    <w:rPr>
      <w:rFonts w:ascii="Cambria" w:hAnsi="Cambria"/>
      <w:i/>
      <w:color w:val="4F81BD"/>
      <w:spacing w:val="15"/>
      <w:sz w:val="24"/>
      <w:lang w:val="ru-RU" w:eastAsia="ru-RU"/>
    </w:rPr>
  </w:style>
  <w:style w:type="character" w:customStyle="1" w:styleId="123">
    <w:name w:val="Знак Знак12"/>
    <w:uiPriority w:val="99"/>
    <w:qFormat/>
    <w:locked/>
    <w:rsid w:val="00052FD2"/>
    <w:rPr>
      <w:rFonts w:ascii="PragmaticaCTT" w:hAnsi="PragmaticaCTT"/>
      <w:sz w:val="24"/>
      <w:lang w:val="ru-RU" w:eastAsia="ru-RU"/>
    </w:rPr>
  </w:style>
  <w:style w:type="character" w:customStyle="1" w:styleId="2210">
    <w:name w:val="Знак Знак221"/>
    <w:uiPriority w:val="99"/>
    <w:qFormat/>
    <w:locked/>
    <w:rsid w:val="00052FD2"/>
    <w:rPr>
      <w:color w:val="000000"/>
      <w:sz w:val="24"/>
      <w:lang w:val="ru-RU" w:eastAsia="ru-RU"/>
    </w:rPr>
  </w:style>
  <w:style w:type="character" w:customStyle="1" w:styleId="290">
    <w:name w:val="Знак Знак29"/>
    <w:uiPriority w:val="99"/>
    <w:qFormat/>
    <w:locked/>
    <w:rsid w:val="00052FD2"/>
    <w:rPr>
      <w:sz w:val="16"/>
      <w:lang w:val="ru-RU" w:eastAsia="ru-RU"/>
    </w:rPr>
  </w:style>
  <w:style w:type="character" w:customStyle="1" w:styleId="2510">
    <w:name w:val="Знак Знак251"/>
    <w:uiPriority w:val="99"/>
    <w:qFormat/>
    <w:locked/>
    <w:rsid w:val="00052FD2"/>
    <w:rPr>
      <w:sz w:val="24"/>
      <w:lang w:val="ru-RU" w:eastAsia="ru-RU"/>
    </w:rPr>
  </w:style>
  <w:style w:type="character" w:customStyle="1" w:styleId="280">
    <w:name w:val="Знак Знак28"/>
    <w:uiPriority w:val="99"/>
    <w:qFormat/>
    <w:locked/>
    <w:rsid w:val="00052FD2"/>
    <w:rPr>
      <w:sz w:val="16"/>
      <w:lang w:val="ru-RU" w:eastAsia="ru-RU"/>
    </w:rPr>
  </w:style>
  <w:style w:type="character" w:customStyle="1" w:styleId="272">
    <w:name w:val="Знак Знак27"/>
    <w:uiPriority w:val="99"/>
    <w:qFormat/>
    <w:locked/>
    <w:rsid w:val="00052FD2"/>
    <w:rPr>
      <w:rFonts w:ascii="Courier New" w:hAnsi="Courier New"/>
      <w:lang w:val="ru-RU" w:eastAsia="ru-RU"/>
    </w:rPr>
  </w:style>
  <w:style w:type="character" w:customStyle="1" w:styleId="1810">
    <w:name w:val="Знак Знак181"/>
    <w:uiPriority w:val="99"/>
    <w:qFormat/>
    <w:locked/>
    <w:rsid w:val="00052FD2"/>
    <w:rPr>
      <w:b/>
      <w:lang w:val="ru-RU" w:eastAsia="ru-RU"/>
    </w:rPr>
  </w:style>
  <w:style w:type="character" w:customStyle="1" w:styleId="201">
    <w:name w:val="Знак Знак201"/>
    <w:uiPriority w:val="99"/>
    <w:qFormat/>
    <w:locked/>
    <w:rsid w:val="00052FD2"/>
    <w:rPr>
      <w:rFonts w:ascii="Tahoma" w:hAnsi="Tahoma"/>
      <w:sz w:val="16"/>
      <w:lang w:val="ru-RU" w:eastAsia="ru-RU"/>
    </w:rPr>
  </w:style>
  <w:style w:type="paragraph" w:customStyle="1" w:styleId="2fc">
    <w:name w:val="Знак Знак Знак Знак Знак Знак2"/>
    <w:basedOn w:val="a2"/>
    <w:uiPriority w:val="99"/>
    <w:qFormat/>
    <w:rsid w:val="00052FD2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affff1">
    <w:name w:val="Темы Знак"/>
    <w:link w:val="affff0"/>
    <w:uiPriority w:val="99"/>
    <w:qFormat/>
    <w:locked/>
    <w:rsid w:val="00052FD2"/>
    <w:rPr>
      <w:rFonts w:ascii="Times New Roman" w:eastAsia="Calibri" w:hAnsi="Times New Roman" w:cs="Times New Roman"/>
      <w:b/>
      <w:sz w:val="24"/>
      <w:szCs w:val="20"/>
      <w:lang w:eastAsia="ru-RU"/>
    </w:rPr>
  </w:style>
  <w:style w:type="character" w:customStyle="1" w:styleId="affffff">
    <w:name w:val="Основной текст_"/>
    <w:link w:val="1ff5"/>
    <w:qFormat/>
    <w:locked/>
    <w:rsid w:val="00052FD2"/>
    <w:rPr>
      <w:rFonts w:ascii="Arial" w:hAnsi="Arial"/>
      <w:sz w:val="19"/>
      <w:shd w:val="clear" w:color="auto" w:fill="FFFFFF"/>
    </w:rPr>
  </w:style>
  <w:style w:type="paragraph" w:customStyle="1" w:styleId="1ff5">
    <w:name w:val="Основной текст1"/>
    <w:basedOn w:val="a2"/>
    <w:link w:val="affffff"/>
    <w:qFormat/>
    <w:rsid w:val="00052FD2"/>
    <w:pPr>
      <w:widowControl/>
      <w:shd w:val="clear" w:color="auto" w:fill="FFFFFF"/>
      <w:snapToGrid/>
      <w:spacing w:before="180" w:after="0" w:line="235" w:lineRule="exact"/>
      <w:jc w:val="both"/>
    </w:pPr>
    <w:rPr>
      <w:rFonts w:ascii="Arial" w:eastAsiaTheme="minorHAnsi" w:hAnsi="Arial" w:cstheme="minorBidi"/>
      <w:sz w:val="19"/>
      <w:szCs w:val="22"/>
      <w:shd w:val="clear" w:color="auto" w:fill="FFFFFF"/>
      <w:lang w:eastAsia="en-US"/>
    </w:rPr>
  </w:style>
  <w:style w:type="paragraph" w:customStyle="1" w:styleId="2TimesNewRoman1200">
    <w:name w:val="Стиль Заголовок 2 + (латиница) Times New Roman 12 пт Перед:  0 пт..."/>
    <w:basedOn w:val="20"/>
    <w:uiPriority w:val="99"/>
    <w:qFormat/>
    <w:rsid w:val="00052FD2"/>
    <w:pPr>
      <w:keepNext/>
      <w:tabs>
        <w:tab w:val="clear" w:pos="567"/>
        <w:tab w:val="clear" w:pos="680"/>
        <w:tab w:val="clear" w:pos="1106"/>
        <w:tab w:val="clear" w:pos="1729"/>
        <w:tab w:val="clear" w:pos="7002"/>
        <w:tab w:val="left" w:pos="792"/>
      </w:tabs>
      <w:autoSpaceDE/>
      <w:autoSpaceDN/>
      <w:adjustRightInd/>
      <w:spacing w:before="240" w:after="60"/>
      <w:jc w:val="left"/>
    </w:pPr>
    <w:rPr>
      <w:rFonts w:ascii="Times New Roman" w:hAnsi="Times New Roman"/>
      <w:b/>
      <w:bCs/>
      <w:kern w:val="32"/>
      <w:sz w:val="24"/>
    </w:rPr>
  </w:style>
  <w:style w:type="paragraph" w:customStyle="1" w:styleId="Style24">
    <w:name w:val="Style24"/>
    <w:basedOn w:val="a2"/>
    <w:uiPriority w:val="99"/>
    <w:qFormat/>
    <w:rsid w:val="00052FD2"/>
    <w:pPr>
      <w:autoSpaceDE w:val="0"/>
      <w:autoSpaceDN w:val="0"/>
      <w:adjustRightInd w:val="0"/>
      <w:snapToGrid/>
      <w:spacing w:before="0" w:after="0" w:line="482" w:lineRule="exact"/>
      <w:ind w:firstLine="720"/>
      <w:jc w:val="both"/>
    </w:pPr>
    <w:rPr>
      <w:rFonts w:eastAsia="Times New Roman"/>
      <w:szCs w:val="24"/>
    </w:rPr>
  </w:style>
  <w:style w:type="paragraph" w:customStyle="1" w:styleId="2TimesNewRoman0">
    <w:name w:val="Стиль заголовок 2 + Times New Roman полужирный Первая строка:  0..."/>
    <w:basedOn w:val="2f9"/>
    <w:uiPriority w:val="99"/>
    <w:qFormat/>
    <w:rsid w:val="00052FD2"/>
    <w:pPr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overflowPunct/>
      <w:spacing w:before="24" w:after="16" w:line="190" w:lineRule="atLeast"/>
      <w:ind w:firstLine="454"/>
      <w:jc w:val="center"/>
      <w:textAlignment w:val="auto"/>
    </w:pPr>
    <w:rPr>
      <w:b/>
      <w:bCs/>
      <w:sz w:val="24"/>
      <w:szCs w:val="24"/>
    </w:rPr>
  </w:style>
  <w:style w:type="character" w:customStyle="1" w:styleId="1f">
    <w:name w:val="Стиль1 Знак"/>
    <w:link w:val="1e"/>
    <w:uiPriority w:val="99"/>
    <w:qFormat/>
    <w:locked/>
    <w:rsid w:val="00052FD2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affffff0">
    <w:name w:val="Стиль По ширине"/>
    <w:basedOn w:val="a2"/>
    <w:uiPriority w:val="99"/>
    <w:qFormat/>
    <w:rsid w:val="00052FD2"/>
    <w:pPr>
      <w:widowControl/>
      <w:snapToGrid/>
      <w:spacing w:before="0" w:after="0" w:line="312" w:lineRule="auto"/>
      <w:ind w:firstLine="454"/>
      <w:jc w:val="both"/>
    </w:pPr>
    <w:rPr>
      <w:rFonts w:eastAsia="Times New Roman"/>
      <w:szCs w:val="24"/>
    </w:rPr>
  </w:style>
  <w:style w:type="paragraph" w:customStyle="1" w:styleId="Style53">
    <w:name w:val="Style53"/>
    <w:basedOn w:val="a2"/>
    <w:uiPriority w:val="99"/>
    <w:qFormat/>
    <w:rsid w:val="00052FD2"/>
    <w:pPr>
      <w:autoSpaceDE w:val="0"/>
      <w:autoSpaceDN w:val="0"/>
      <w:adjustRightInd w:val="0"/>
      <w:snapToGrid/>
      <w:spacing w:before="0" w:after="0" w:line="197" w:lineRule="exact"/>
      <w:ind w:firstLine="456"/>
      <w:jc w:val="both"/>
    </w:pPr>
    <w:rPr>
      <w:rFonts w:ascii="Palatino Linotype" w:eastAsia="Times New Roman" w:hAnsi="Palatino Linotype"/>
      <w:szCs w:val="24"/>
    </w:rPr>
  </w:style>
  <w:style w:type="paragraph" w:customStyle="1" w:styleId="Style57">
    <w:name w:val="Style57"/>
    <w:basedOn w:val="a2"/>
    <w:uiPriority w:val="99"/>
    <w:qFormat/>
    <w:rsid w:val="00052FD2"/>
    <w:pPr>
      <w:autoSpaceDE w:val="0"/>
      <w:autoSpaceDN w:val="0"/>
      <w:adjustRightInd w:val="0"/>
      <w:snapToGrid/>
      <w:spacing w:before="0" w:after="0" w:line="216" w:lineRule="exact"/>
      <w:jc w:val="both"/>
    </w:pPr>
    <w:rPr>
      <w:rFonts w:ascii="Palatino Linotype" w:eastAsia="Times New Roman" w:hAnsi="Palatino Linotype"/>
      <w:szCs w:val="24"/>
    </w:rPr>
  </w:style>
  <w:style w:type="paragraph" w:customStyle="1" w:styleId="Style35">
    <w:name w:val="Style35"/>
    <w:basedOn w:val="a2"/>
    <w:uiPriority w:val="99"/>
    <w:qFormat/>
    <w:rsid w:val="00052FD2"/>
    <w:pPr>
      <w:autoSpaceDE w:val="0"/>
      <w:autoSpaceDN w:val="0"/>
      <w:adjustRightInd w:val="0"/>
      <w:snapToGrid/>
      <w:spacing w:before="0" w:after="0" w:line="197" w:lineRule="exact"/>
      <w:ind w:firstLine="442"/>
      <w:jc w:val="both"/>
    </w:pPr>
    <w:rPr>
      <w:rFonts w:ascii="Palatino Linotype" w:eastAsia="Times New Roman" w:hAnsi="Palatino Linotype"/>
      <w:szCs w:val="24"/>
    </w:rPr>
  </w:style>
  <w:style w:type="paragraph" w:customStyle="1" w:styleId="Style37">
    <w:name w:val="Style37"/>
    <w:basedOn w:val="a2"/>
    <w:uiPriority w:val="99"/>
    <w:qFormat/>
    <w:rsid w:val="00052FD2"/>
    <w:pPr>
      <w:autoSpaceDE w:val="0"/>
      <w:autoSpaceDN w:val="0"/>
      <w:adjustRightInd w:val="0"/>
      <w:snapToGrid/>
      <w:spacing w:before="0" w:after="0" w:line="221" w:lineRule="exact"/>
      <w:ind w:firstLine="221"/>
      <w:jc w:val="both"/>
    </w:pPr>
    <w:rPr>
      <w:rFonts w:ascii="Palatino Linotype" w:eastAsia="Times New Roman" w:hAnsi="Palatino Linotype"/>
      <w:szCs w:val="24"/>
    </w:rPr>
  </w:style>
  <w:style w:type="paragraph" w:customStyle="1" w:styleId="Style31">
    <w:name w:val="Style31"/>
    <w:basedOn w:val="a2"/>
    <w:uiPriority w:val="99"/>
    <w:qFormat/>
    <w:rsid w:val="00052FD2"/>
    <w:pPr>
      <w:autoSpaceDE w:val="0"/>
      <w:autoSpaceDN w:val="0"/>
      <w:adjustRightInd w:val="0"/>
      <w:snapToGrid/>
      <w:spacing w:before="0" w:after="0"/>
    </w:pPr>
    <w:rPr>
      <w:rFonts w:ascii="Palatino Linotype" w:eastAsia="Times New Roman" w:hAnsi="Palatino Linotype"/>
      <w:szCs w:val="24"/>
    </w:rPr>
  </w:style>
  <w:style w:type="paragraph" w:customStyle="1" w:styleId="2Arial12">
    <w:name w:val="Стиль Заголовок 2 + Arial полужирный курсив Перед:  12 пт После..."/>
    <w:basedOn w:val="20"/>
    <w:uiPriority w:val="99"/>
    <w:qFormat/>
    <w:rsid w:val="00052FD2"/>
    <w:pPr>
      <w:keepNext/>
      <w:tabs>
        <w:tab w:val="clear" w:pos="567"/>
        <w:tab w:val="clear" w:pos="680"/>
        <w:tab w:val="clear" w:pos="1106"/>
        <w:tab w:val="clear" w:pos="1729"/>
        <w:tab w:val="clear" w:pos="7002"/>
        <w:tab w:val="left" w:pos="720"/>
      </w:tabs>
      <w:autoSpaceDE/>
      <w:autoSpaceDN/>
      <w:adjustRightInd/>
      <w:spacing w:before="240" w:after="60"/>
      <w:ind w:left="720" w:hanging="360"/>
    </w:pPr>
    <w:rPr>
      <w:rFonts w:ascii="Arial" w:hAnsi="Arial"/>
      <w:b/>
      <w:bCs/>
      <w:iCs/>
      <w:sz w:val="24"/>
    </w:rPr>
  </w:style>
  <w:style w:type="paragraph" w:customStyle="1" w:styleId="2Arial0">
    <w:name w:val="Стиль Заголовок 2 + Arial полужирный Слева:  0 см Первая строка:..."/>
    <w:basedOn w:val="20"/>
    <w:uiPriority w:val="99"/>
    <w:qFormat/>
    <w:rsid w:val="00052FD2"/>
    <w:pPr>
      <w:keepNext/>
      <w:tabs>
        <w:tab w:val="clear" w:pos="567"/>
        <w:tab w:val="clear" w:pos="680"/>
        <w:tab w:val="clear" w:pos="1106"/>
        <w:tab w:val="clear" w:pos="1729"/>
        <w:tab w:val="clear" w:pos="7002"/>
        <w:tab w:val="left" w:pos="720"/>
      </w:tabs>
      <w:autoSpaceDE/>
      <w:autoSpaceDN/>
      <w:adjustRightInd/>
      <w:spacing w:before="240" w:after="60"/>
      <w:ind w:left="720" w:hanging="360"/>
    </w:pPr>
    <w:rPr>
      <w:rFonts w:ascii="Arial" w:hAnsi="Arial"/>
      <w:b/>
      <w:bCs/>
      <w:sz w:val="24"/>
    </w:rPr>
  </w:style>
  <w:style w:type="character" w:customStyle="1" w:styleId="ConsNormal0">
    <w:name w:val="ConsNormal Знак"/>
    <w:link w:val="ConsNormal"/>
    <w:uiPriority w:val="99"/>
    <w:qFormat/>
    <w:locked/>
    <w:rsid w:val="00052FD2"/>
    <w:rPr>
      <w:rFonts w:ascii="Arial" w:eastAsia="Calibri" w:hAnsi="Arial" w:cs="Times New Roman"/>
      <w:lang w:eastAsia="ru-RU"/>
    </w:rPr>
  </w:style>
  <w:style w:type="character" w:customStyle="1" w:styleId="223">
    <w:name w:val="Основной текст (22)_"/>
    <w:link w:val="224"/>
    <w:uiPriority w:val="99"/>
    <w:qFormat/>
    <w:locked/>
    <w:rsid w:val="00052FD2"/>
    <w:rPr>
      <w:rFonts w:ascii="Century Schoolbook" w:hAnsi="Century Schoolbook"/>
      <w:sz w:val="21"/>
      <w:shd w:val="clear" w:color="auto" w:fill="FFFFFF"/>
    </w:rPr>
  </w:style>
  <w:style w:type="paragraph" w:customStyle="1" w:styleId="224">
    <w:name w:val="Основной текст (22)"/>
    <w:basedOn w:val="a2"/>
    <w:link w:val="223"/>
    <w:uiPriority w:val="99"/>
    <w:qFormat/>
    <w:rsid w:val="00052FD2"/>
    <w:pPr>
      <w:widowControl/>
      <w:shd w:val="clear" w:color="auto" w:fill="FFFFFF"/>
      <w:snapToGrid/>
      <w:spacing w:before="540" w:after="120" w:line="238" w:lineRule="exact"/>
      <w:ind w:hanging="480"/>
      <w:jc w:val="both"/>
    </w:pPr>
    <w:rPr>
      <w:rFonts w:ascii="Century Schoolbook" w:eastAsiaTheme="minorHAnsi" w:hAnsi="Century Schoolbook" w:cstheme="minorBidi"/>
      <w:sz w:val="21"/>
      <w:szCs w:val="22"/>
      <w:shd w:val="clear" w:color="auto" w:fill="FFFFFF"/>
      <w:lang w:eastAsia="en-US"/>
    </w:rPr>
  </w:style>
  <w:style w:type="paragraph" w:customStyle="1" w:styleId="341">
    <w:name w:val="Основной текст34"/>
    <w:basedOn w:val="a2"/>
    <w:uiPriority w:val="99"/>
    <w:qFormat/>
    <w:rsid w:val="00052FD2"/>
    <w:pPr>
      <w:widowControl/>
      <w:shd w:val="clear" w:color="auto" w:fill="FFFFFF"/>
      <w:snapToGrid/>
      <w:spacing w:before="480" w:after="120" w:line="284" w:lineRule="exact"/>
      <w:ind w:hanging="1620"/>
      <w:jc w:val="both"/>
    </w:pPr>
    <w:rPr>
      <w:rFonts w:ascii="Arial" w:eastAsia="Times New Roman" w:hAnsi="Arial" w:cs="Arial"/>
      <w:color w:val="000000"/>
      <w:sz w:val="19"/>
      <w:szCs w:val="19"/>
    </w:rPr>
  </w:style>
  <w:style w:type="character" w:customStyle="1" w:styleId="136">
    <w:name w:val="Основной текст (13)_"/>
    <w:link w:val="137"/>
    <w:uiPriority w:val="99"/>
    <w:qFormat/>
    <w:locked/>
    <w:rsid w:val="00052FD2"/>
    <w:rPr>
      <w:rFonts w:ascii="Century Schoolbook" w:hAnsi="Century Schoolbook"/>
      <w:sz w:val="18"/>
      <w:shd w:val="clear" w:color="auto" w:fill="FFFFFF"/>
    </w:rPr>
  </w:style>
  <w:style w:type="paragraph" w:customStyle="1" w:styleId="137">
    <w:name w:val="Основной текст (13)"/>
    <w:basedOn w:val="a2"/>
    <w:link w:val="136"/>
    <w:uiPriority w:val="99"/>
    <w:qFormat/>
    <w:rsid w:val="00052FD2"/>
    <w:pPr>
      <w:widowControl/>
      <w:shd w:val="clear" w:color="auto" w:fill="FFFFFF"/>
      <w:snapToGrid/>
      <w:spacing w:before="480" w:after="300" w:line="240" w:lineRule="atLeast"/>
      <w:ind w:hanging="420"/>
    </w:pPr>
    <w:rPr>
      <w:rFonts w:ascii="Century Schoolbook" w:eastAsiaTheme="minorHAnsi" w:hAnsi="Century Schoolbook" w:cstheme="minorBidi"/>
      <w:sz w:val="18"/>
      <w:szCs w:val="22"/>
      <w:shd w:val="clear" w:color="auto" w:fill="FFFFFF"/>
      <w:lang w:eastAsia="en-US"/>
    </w:rPr>
  </w:style>
  <w:style w:type="character" w:customStyle="1" w:styleId="92">
    <w:name w:val="Основной текст (9)_"/>
    <w:link w:val="93"/>
    <w:uiPriority w:val="99"/>
    <w:qFormat/>
    <w:locked/>
    <w:rsid w:val="00052FD2"/>
    <w:rPr>
      <w:rFonts w:ascii="Century Schoolbook" w:hAnsi="Century Schoolbook"/>
      <w:sz w:val="18"/>
      <w:shd w:val="clear" w:color="auto" w:fill="FFFFFF"/>
    </w:rPr>
  </w:style>
  <w:style w:type="paragraph" w:customStyle="1" w:styleId="93">
    <w:name w:val="Основной текст (9)"/>
    <w:basedOn w:val="a2"/>
    <w:link w:val="92"/>
    <w:uiPriority w:val="99"/>
    <w:qFormat/>
    <w:rsid w:val="00052FD2"/>
    <w:pPr>
      <w:widowControl/>
      <w:shd w:val="clear" w:color="auto" w:fill="FFFFFF"/>
      <w:snapToGrid/>
      <w:spacing w:before="120" w:after="240" w:line="240" w:lineRule="atLeast"/>
    </w:pPr>
    <w:rPr>
      <w:rFonts w:ascii="Century Schoolbook" w:eastAsiaTheme="minorHAnsi" w:hAnsi="Century Schoolbook" w:cstheme="minorBidi"/>
      <w:sz w:val="18"/>
      <w:szCs w:val="22"/>
      <w:shd w:val="clear" w:color="auto" w:fill="FFFFFF"/>
      <w:lang w:eastAsia="en-US"/>
    </w:rPr>
  </w:style>
  <w:style w:type="character" w:customStyle="1" w:styleId="3f">
    <w:name w:val="Основной текст (3)_"/>
    <w:uiPriority w:val="99"/>
    <w:qFormat/>
    <w:locked/>
    <w:rsid w:val="00052FD2"/>
    <w:rPr>
      <w:rFonts w:ascii="Century Schoolbook" w:hAnsi="Century Schoolbook"/>
      <w:sz w:val="18"/>
      <w:shd w:val="clear" w:color="auto" w:fill="FFFFFF"/>
    </w:rPr>
  </w:style>
  <w:style w:type="paragraph" w:customStyle="1" w:styleId="2Arial1">
    <w:name w:val="Заголовок 2  Arial"/>
    <w:basedOn w:val="20"/>
    <w:uiPriority w:val="99"/>
    <w:qFormat/>
    <w:rsid w:val="00052FD2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120"/>
      <w:jc w:val="left"/>
    </w:pPr>
    <w:rPr>
      <w:rFonts w:ascii="Arial" w:hAnsi="Arial" w:cs="Arial"/>
      <w:b/>
      <w:bCs/>
      <w:sz w:val="24"/>
      <w:szCs w:val="24"/>
      <w:lang w:eastAsia="en-US"/>
    </w:rPr>
  </w:style>
  <w:style w:type="paragraph" w:customStyle="1" w:styleId="1ff6">
    <w:name w:val="Заголовок 1  Междустр.интервал:  одинарный"/>
    <w:basedOn w:val="10"/>
    <w:uiPriority w:val="99"/>
    <w:qFormat/>
    <w:rsid w:val="00052FD2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</w:pPr>
    <w:rPr>
      <w:rFonts w:ascii="Arial" w:hAnsi="Arial" w:cs="Arial"/>
      <w:b/>
      <w:bCs/>
      <w:caps/>
      <w:kern w:val="32"/>
      <w:sz w:val="32"/>
      <w:szCs w:val="32"/>
      <w:lang w:eastAsia="en-US"/>
    </w:rPr>
  </w:style>
  <w:style w:type="paragraph" w:customStyle="1" w:styleId="article">
    <w:name w:val="article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ffffff1">
    <w:name w:val="Без интервала Знак"/>
    <w:link w:val="94"/>
    <w:uiPriority w:val="99"/>
    <w:qFormat/>
    <w:locked/>
    <w:rsid w:val="00052FD2"/>
    <w:rPr>
      <w:lang w:val="en-US"/>
    </w:rPr>
  </w:style>
  <w:style w:type="paragraph" w:customStyle="1" w:styleId="94">
    <w:name w:val="Без интервала9"/>
    <w:link w:val="affffff1"/>
    <w:uiPriority w:val="99"/>
    <w:rsid w:val="00052FD2"/>
    <w:pPr>
      <w:spacing w:before="100" w:beforeAutospacing="1" w:after="100" w:afterAutospacing="1" w:line="240" w:lineRule="auto"/>
    </w:pPr>
    <w:rPr>
      <w:lang w:val="en-US"/>
    </w:rPr>
  </w:style>
  <w:style w:type="paragraph" w:styleId="affffff2">
    <w:name w:val="No Spacing"/>
    <w:link w:val="64"/>
    <w:uiPriority w:val="99"/>
    <w:qFormat/>
    <w:rsid w:val="00052FD2"/>
    <w:pPr>
      <w:spacing w:after="160" w:line="259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220">
    <w:name w:val="Знак1 Знак Знак22"/>
    <w:uiPriority w:val="99"/>
    <w:qFormat/>
    <w:locked/>
    <w:rsid w:val="00052FD2"/>
    <w:rPr>
      <w:sz w:val="24"/>
    </w:rPr>
  </w:style>
  <w:style w:type="paragraph" w:styleId="2fd">
    <w:name w:val="Quote"/>
    <w:basedOn w:val="a2"/>
    <w:next w:val="a2"/>
    <w:link w:val="241"/>
    <w:uiPriority w:val="99"/>
    <w:qFormat/>
    <w:rsid w:val="00052FD2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character" w:customStyle="1" w:styleId="2fe">
    <w:name w:val="Цитата 2 Знак"/>
    <w:basedOn w:val="a3"/>
    <w:link w:val="281"/>
    <w:uiPriority w:val="99"/>
    <w:qFormat/>
    <w:rsid w:val="00052FD2"/>
    <w:rPr>
      <w:rFonts w:ascii="Times New Roman" w:eastAsia="Calibri" w:hAnsi="Times New Roman" w:cs="Times New Roman"/>
      <w:i/>
      <w:iCs/>
      <w:color w:val="000000" w:themeColor="text1"/>
      <w:sz w:val="24"/>
      <w:szCs w:val="20"/>
      <w:lang w:eastAsia="ru-RU"/>
    </w:rPr>
  </w:style>
  <w:style w:type="character" w:customStyle="1" w:styleId="QuoteChar">
    <w:name w:val="Quote Char"/>
    <w:basedOn w:val="a3"/>
    <w:link w:val="2110"/>
    <w:uiPriority w:val="99"/>
    <w:qFormat/>
    <w:locked/>
    <w:rsid w:val="00052FD2"/>
    <w:rPr>
      <w:rFonts w:cs="Times New Roman"/>
      <w:i/>
      <w:color w:val="000000"/>
      <w:sz w:val="24"/>
    </w:rPr>
  </w:style>
  <w:style w:type="paragraph" w:customStyle="1" w:styleId="2110">
    <w:name w:val="Цитата 211"/>
    <w:basedOn w:val="a2"/>
    <w:next w:val="a2"/>
    <w:link w:val="QuoteChar"/>
    <w:uiPriority w:val="99"/>
    <w:rsid w:val="00052FD2"/>
    <w:pPr>
      <w:widowControl/>
      <w:snapToGrid/>
      <w:spacing w:before="0" w:after="0"/>
    </w:pPr>
    <w:rPr>
      <w:rFonts w:asciiTheme="minorHAnsi" w:eastAsiaTheme="minorHAnsi" w:hAnsiTheme="minorHAnsi"/>
      <w:i/>
      <w:color w:val="000000"/>
      <w:szCs w:val="22"/>
      <w:lang w:eastAsia="en-US"/>
    </w:rPr>
  </w:style>
  <w:style w:type="character" w:customStyle="1" w:styleId="241">
    <w:name w:val="Цитата 2 Знак4"/>
    <w:basedOn w:val="a3"/>
    <w:link w:val="2fd"/>
    <w:uiPriority w:val="99"/>
    <w:locked/>
    <w:rsid w:val="00052FD2"/>
    <w:rPr>
      <w:rFonts w:ascii="Calibri" w:eastAsia="Times New Roman" w:hAnsi="Calibri" w:cs="Times New Roman"/>
      <w:i/>
      <w:iCs/>
      <w:color w:val="000000"/>
      <w:sz w:val="24"/>
      <w:szCs w:val="24"/>
      <w:lang w:eastAsia="ru-RU"/>
    </w:rPr>
  </w:style>
  <w:style w:type="character" w:customStyle="1" w:styleId="IntenseQuoteChar7">
    <w:name w:val="Intense Quote Char7"/>
    <w:uiPriority w:val="99"/>
    <w:locked/>
    <w:rsid w:val="00052FD2"/>
    <w:rPr>
      <w:rFonts w:ascii="Calibri" w:hAnsi="Calibri"/>
      <w:b/>
      <w:i/>
      <w:color w:val="4F81BD"/>
      <w:sz w:val="24"/>
    </w:rPr>
  </w:style>
  <w:style w:type="character" w:customStyle="1" w:styleId="510">
    <w:name w:val="Знак5 Знак Знак1"/>
    <w:uiPriority w:val="99"/>
    <w:locked/>
    <w:rsid w:val="00052FD2"/>
    <w:rPr>
      <w:sz w:val="16"/>
      <w:lang w:val="ru-RU" w:eastAsia="ru-RU"/>
    </w:rPr>
  </w:style>
  <w:style w:type="character" w:customStyle="1" w:styleId="125">
    <w:name w:val="Знак1 Знак Знак25"/>
    <w:uiPriority w:val="99"/>
    <w:qFormat/>
    <w:locked/>
    <w:rsid w:val="00052FD2"/>
    <w:rPr>
      <w:sz w:val="24"/>
    </w:rPr>
  </w:style>
  <w:style w:type="character" w:customStyle="1" w:styleId="124">
    <w:name w:val="Знак1 Знак Знак24"/>
    <w:uiPriority w:val="99"/>
    <w:qFormat/>
    <w:locked/>
    <w:rsid w:val="00052FD2"/>
    <w:rPr>
      <w:sz w:val="24"/>
    </w:rPr>
  </w:style>
  <w:style w:type="character" w:customStyle="1" w:styleId="1230">
    <w:name w:val="Знак1 Знак Знак23"/>
    <w:uiPriority w:val="99"/>
    <w:qFormat/>
    <w:locked/>
    <w:rsid w:val="00052FD2"/>
    <w:rPr>
      <w:sz w:val="24"/>
    </w:rPr>
  </w:style>
  <w:style w:type="character" w:customStyle="1" w:styleId="216">
    <w:name w:val="Цитата 2 Знак1"/>
    <w:basedOn w:val="a3"/>
    <w:uiPriority w:val="99"/>
    <w:qFormat/>
    <w:rsid w:val="00052FD2"/>
    <w:rPr>
      <w:rFonts w:cs="Times New Roman"/>
      <w:i/>
      <w:iCs/>
      <w:color w:val="404040"/>
      <w:sz w:val="24"/>
      <w:szCs w:val="24"/>
    </w:rPr>
  </w:style>
  <w:style w:type="paragraph" w:customStyle="1" w:styleId="p12">
    <w:name w:val="p12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styleId="affffff3">
    <w:name w:val="Intense Quote"/>
    <w:basedOn w:val="a2"/>
    <w:next w:val="a2"/>
    <w:link w:val="47"/>
    <w:uiPriority w:val="99"/>
    <w:qFormat/>
    <w:rsid w:val="00052FD2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hAnsi="Calibri"/>
      <w:b/>
      <w:i/>
      <w:color w:val="4F81BD"/>
    </w:rPr>
  </w:style>
  <w:style w:type="character" w:customStyle="1" w:styleId="affffff4">
    <w:name w:val="Выделенная цитата Знак"/>
    <w:basedOn w:val="a3"/>
    <w:link w:val="82"/>
    <w:uiPriority w:val="99"/>
    <w:qFormat/>
    <w:rsid w:val="00052FD2"/>
    <w:rPr>
      <w:rFonts w:ascii="Times New Roman" w:eastAsia="Calibri" w:hAnsi="Times New Roman" w:cs="Times New Roman"/>
      <w:b/>
      <w:bCs/>
      <w:i/>
      <w:iCs/>
      <w:color w:val="4F81BD" w:themeColor="accent1"/>
      <w:sz w:val="24"/>
      <w:szCs w:val="20"/>
      <w:lang w:eastAsia="ru-RU"/>
    </w:rPr>
  </w:style>
  <w:style w:type="character" w:customStyle="1" w:styleId="IntenseQuoteChar">
    <w:name w:val="Intense Quote Char"/>
    <w:basedOn w:val="a3"/>
    <w:link w:val="11e"/>
    <w:uiPriority w:val="99"/>
    <w:qFormat/>
    <w:locked/>
    <w:rsid w:val="00052FD2"/>
    <w:rPr>
      <w:rFonts w:cs="Times New Roman"/>
      <w:b/>
      <w:i/>
      <w:color w:val="4F81BD"/>
      <w:sz w:val="24"/>
    </w:rPr>
  </w:style>
  <w:style w:type="paragraph" w:customStyle="1" w:styleId="11e">
    <w:name w:val="Выделенная цитата11"/>
    <w:basedOn w:val="a2"/>
    <w:next w:val="a2"/>
    <w:link w:val="IntenseQuoteChar"/>
    <w:uiPriority w:val="99"/>
    <w:rsid w:val="00052FD2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Theme="minorHAnsi" w:eastAsiaTheme="minorHAnsi" w:hAnsiTheme="minorHAnsi"/>
      <w:b/>
      <w:i/>
      <w:color w:val="4F81BD"/>
      <w:szCs w:val="22"/>
      <w:lang w:eastAsia="en-US"/>
    </w:rPr>
  </w:style>
  <w:style w:type="character" w:customStyle="1" w:styleId="47">
    <w:name w:val="Выделенная цитата Знак4"/>
    <w:basedOn w:val="a3"/>
    <w:link w:val="affffff3"/>
    <w:uiPriority w:val="99"/>
    <w:locked/>
    <w:rsid w:val="00052FD2"/>
    <w:rPr>
      <w:rFonts w:ascii="Calibri" w:eastAsia="Calibri" w:hAnsi="Calibri" w:cs="Times New Roman"/>
      <w:b/>
      <w:i/>
      <w:color w:val="4F81BD"/>
      <w:sz w:val="24"/>
      <w:szCs w:val="20"/>
      <w:lang w:eastAsia="ru-RU"/>
    </w:rPr>
  </w:style>
  <w:style w:type="character" w:customStyle="1" w:styleId="1ff7">
    <w:name w:val="Выделенная цитата Знак1"/>
    <w:basedOn w:val="a3"/>
    <w:uiPriority w:val="99"/>
    <w:qFormat/>
    <w:rsid w:val="00052FD2"/>
    <w:rPr>
      <w:rFonts w:ascii="Times New Roman" w:hAnsi="Times New Roman" w:cs="Times New Roman"/>
      <w:i/>
      <w:iCs/>
      <w:color w:val="5B9BD5"/>
      <w:sz w:val="24"/>
      <w:szCs w:val="24"/>
      <w:lang w:eastAsia="ru-RU"/>
    </w:rPr>
  </w:style>
  <w:style w:type="character" w:customStyle="1" w:styleId="1201">
    <w:name w:val="Выделенная цитата Знак120"/>
    <w:basedOn w:val="a3"/>
    <w:uiPriority w:val="99"/>
    <w:qFormat/>
    <w:rsid w:val="00052FD2"/>
    <w:rPr>
      <w:rFonts w:cs="Times New Roman"/>
      <w:i/>
      <w:iCs/>
      <w:color w:val="5B9BD5"/>
      <w:sz w:val="24"/>
      <w:szCs w:val="24"/>
    </w:rPr>
  </w:style>
  <w:style w:type="character" w:customStyle="1" w:styleId="1190">
    <w:name w:val="Выделенная цитата Знак119"/>
    <w:basedOn w:val="a3"/>
    <w:uiPriority w:val="99"/>
    <w:qFormat/>
    <w:rsid w:val="00052FD2"/>
    <w:rPr>
      <w:rFonts w:cs="Times New Roman"/>
      <w:i/>
      <w:iCs/>
      <w:color w:val="5B9BD5"/>
      <w:sz w:val="24"/>
      <w:szCs w:val="24"/>
    </w:rPr>
  </w:style>
  <w:style w:type="character" w:customStyle="1" w:styleId="1180">
    <w:name w:val="Выделенная цитата Знак118"/>
    <w:basedOn w:val="a3"/>
    <w:uiPriority w:val="99"/>
    <w:qFormat/>
    <w:rsid w:val="00052FD2"/>
    <w:rPr>
      <w:rFonts w:cs="Times New Roman"/>
      <w:i/>
      <w:iCs/>
      <w:color w:val="5B9BD5"/>
      <w:sz w:val="24"/>
      <w:szCs w:val="24"/>
    </w:rPr>
  </w:style>
  <w:style w:type="character" w:customStyle="1" w:styleId="1170">
    <w:name w:val="Выделенная цитата Знак117"/>
    <w:basedOn w:val="a3"/>
    <w:uiPriority w:val="99"/>
    <w:qFormat/>
    <w:rsid w:val="00052FD2"/>
    <w:rPr>
      <w:rFonts w:cs="Times New Roman"/>
      <w:i/>
      <w:iCs/>
      <w:color w:val="5B9BD5"/>
      <w:sz w:val="24"/>
      <w:szCs w:val="24"/>
    </w:rPr>
  </w:style>
  <w:style w:type="character" w:customStyle="1" w:styleId="1160">
    <w:name w:val="Выделенная цитата Знак116"/>
    <w:basedOn w:val="a3"/>
    <w:uiPriority w:val="99"/>
    <w:qFormat/>
    <w:rsid w:val="00052FD2"/>
    <w:rPr>
      <w:rFonts w:cs="Times New Roman"/>
      <w:i/>
      <w:iCs/>
      <w:color w:val="5B9BD5"/>
      <w:sz w:val="24"/>
      <w:szCs w:val="24"/>
    </w:rPr>
  </w:style>
  <w:style w:type="character" w:customStyle="1" w:styleId="1150">
    <w:name w:val="Выделенная цитата Знак115"/>
    <w:basedOn w:val="a3"/>
    <w:uiPriority w:val="99"/>
    <w:qFormat/>
    <w:rsid w:val="00052FD2"/>
    <w:rPr>
      <w:rFonts w:cs="Times New Roman"/>
      <w:i/>
      <w:iCs/>
      <w:color w:val="5B9BD5"/>
      <w:sz w:val="24"/>
      <w:szCs w:val="24"/>
    </w:rPr>
  </w:style>
  <w:style w:type="character" w:customStyle="1" w:styleId="1140">
    <w:name w:val="Выделенная цитата Знак114"/>
    <w:basedOn w:val="a3"/>
    <w:uiPriority w:val="99"/>
    <w:qFormat/>
    <w:rsid w:val="00052FD2"/>
    <w:rPr>
      <w:rFonts w:cs="Times New Roman"/>
      <w:i/>
      <w:iCs/>
      <w:color w:val="5B9BD5"/>
      <w:sz w:val="24"/>
      <w:szCs w:val="24"/>
    </w:rPr>
  </w:style>
  <w:style w:type="character" w:customStyle="1" w:styleId="1130">
    <w:name w:val="Выделенная цитата Знак113"/>
    <w:basedOn w:val="a3"/>
    <w:uiPriority w:val="99"/>
    <w:qFormat/>
    <w:rsid w:val="00052FD2"/>
    <w:rPr>
      <w:rFonts w:cs="Times New Roman"/>
      <w:i/>
      <w:iCs/>
      <w:color w:val="5B9BD5"/>
      <w:sz w:val="24"/>
      <w:szCs w:val="24"/>
    </w:rPr>
  </w:style>
  <w:style w:type="character" w:customStyle="1" w:styleId="1120">
    <w:name w:val="Выделенная цитата Знак112"/>
    <w:basedOn w:val="a3"/>
    <w:uiPriority w:val="99"/>
    <w:qFormat/>
    <w:rsid w:val="00052FD2"/>
    <w:rPr>
      <w:rFonts w:cs="Times New Roman"/>
      <w:i/>
      <w:iCs/>
      <w:color w:val="5B9BD5"/>
      <w:sz w:val="24"/>
      <w:szCs w:val="24"/>
    </w:rPr>
  </w:style>
  <w:style w:type="character" w:customStyle="1" w:styleId="1110">
    <w:name w:val="Выделенная цитата Знак111"/>
    <w:basedOn w:val="a3"/>
    <w:uiPriority w:val="99"/>
    <w:qFormat/>
    <w:rsid w:val="00052FD2"/>
    <w:rPr>
      <w:rFonts w:cs="Times New Roman"/>
      <w:i/>
      <w:iCs/>
      <w:color w:val="5B9BD5"/>
      <w:sz w:val="24"/>
      <w:szCs w:val="24"/>
    </w:rPr>
  </w:style>
  <w:style w:type="character" w:customStyle="1" w:styleId="1101">
    <w:name w:val="Выделенная цитата Знак110"/>
    <w:basedOn w:val="a3"/>
    <w:uiPriority w:val="99"/>
    <w:qFormat/>
    <w:rsid w:val="00052FD2"/>
    <w:rPr>
      <w:rFonts w:cs="Times New Roman"/>
      <w:i/>
      <w:iCs/>
      <w:color w:val="5B9BD5"/>
      <w:sz w:val="24"/>
      <w:szCs w:val="24"/>
    </w:rPr>
  </w:style>
  <w:style w:type="character" w:customStyle="1" w:styleId="192">
    <w:name w:val="Выделенная цитата Знак19"/>
    <w:basedOn w:val="a3"/>
    <w:uiPriority w:val="99"/>
    <w:qFormat/>
    <w:rsid w:val="00052FD2"/>
    <w:rPr>
      <w:rFonts w:cs="Times New Roman"/>
      <w:i/>
      <w:iCs/>
      <w:color w:val="5B9BD5"/>
      <w:sz w:val="24"/>
      <w:szCs w:val="24"/>
    </w:rPr>
  </w:style>
  <w:style w:type="character" w:customStyle="1" w:styleId="182">
    <w:name w:val="Выделенная цитата Знак18"/>
    <w:basedOn w:val="a3"/>
    <w:uiPriority w:val="99"/>
    <w:qFormat/>
    <w:rsid w:val="00052FD2"/>
    <w:rPr>
      <w:rFonts w:cs="Times New Roman"/>
      <w:i/>
      <w:iCs/>
      <w:color w:val="5B9BD5"/>
      <w:sz w:val="24"/>
      <w:szCs w:val="24"/>
    </w:rPr>
  </w:style>
  <w:style w:type="character" w:customStyle="1" w:styleId="172">
    <w:name w:val="Выделенная цитата Знак17"/>
    <w:basedOn w:val="a3"/>
    <w:uiPriority w:val="99"/>
    <w:qFormat/>
    <w:rsid w:val="00052FD2"/>
    <w:rPr>
      <w:rFonts w:cs="Times New Roman"/>
      <w:i/>
      <w:iCs/>
      <w:color w:val="5B9BD5"/>
      <w:sz w:val="24"/>
      <w:szCs w:val="24"/>
    </w:rPr>
  </w:style>
  <w:style w:type="character" w:customStyle="1" w:styleId="163">
    <w:name w:val="Выделенная цитата Знак16"/>
    <w:basedOn w:val="a3"/>
    <w:uiPriority w:val="99"/>
    <w:qFormat/>
    <w:rsid w:val="00052FD2"/>
    <w:rPr>
      <w:rFonts w:cs="Times New Roman"/>
      <w:i/>
      <w:iCs/>
      <w:color w:val="5B9BD5"/>
      <w:sz w:val="24"/>
      <w:szCs w:val="24"/>
    </w:rPr>
  </w:style>
  <w:style w:type="character" w:customStyle="1" w:styleId="152">
    <w:name w:val="Выделенная цитата Знак15"/>
    <w:basedOn w:val="a3"/>
    <w:uiPriority w:val="99"/>
    <w:qFormat/>
    <w:rsid w:val="00052FD2"/>
    <w:rPr>
      <w:rFonts w:cs="Times New Roman"/>
      <w:i/>
      <w:iCs/>
      <w:color w:val="5B9BD5"/>
      <w:sz w:val="24"/>
      <w:szCs w:val="24"/>
    </w:rPr>
  </w:style>
  <w:style w:type="character" w:customStyle="1" w:styleId="144">
    <w:name w:val="Выделенная цитата Знак14"/>
    <w:basedOn w:val="a3"/>
    <w:uiPriority w:val="99"/>
    <w:qFormat/>
    <w:rsid w:val="00052FD2"/>
    <w:rPr>
      <w:rFonts w:cs="Times New Roman"/>
      <w:i/>
      <w:iCs/>
      <w:color w:val="5B9BD5"/>
      <w:sz w:val="24"/>
      <w:szCs w:val="24"/>
    </w:rPr>
  </w:style>
  <w:style w:type="character" w:customStyle="1" w:styleId="138">
    <w:name w:val="Выделенная цитата Знак13"/>
    <w:basedOn w:val="a3"/>
    <w:uiPriority w:val="99"/>
    <w:qFormat/>
    <w:rsid w:val="00052FD2"/>
    <w:rPr>
      <w:rFonts w:cs="Times New Roman"/>
      <w:i/>
      <w:iCs/>
      <w:color w:val="5B9BD5"/>
      <w:sz w:val="24"/>
      <w:szCs w:val="24"/>
    </w:rPr>
  </w:style>
  <w:style w:type="character" w:customStyle="1" w:styleId="126">
    <w:name w:val="Выделенная цитата Знак12"/>
    <w:basedOn w:val="a3"/>
    <w:uiPriority w:val="99"/>
    <w:qFormat/>
    <w:rsid w:val="00052FD2"/>
    <w:rPr>
      <w:rFonts w:cs="Times New Roman"/>
      <w:i/>
      <w:iCs/>
      <w:color w:val="5B9BD5"/>
      <w:sz w:val="24"/>
      <w:szCs w:val="24"/>
    </w:rPr>
  </w:style>
  <w:style w:type="paragraph" w:customStyle="1" w:styleId="1ff8">
    <w:name w:val="Заголовок оглавления1"/>
    <w:basedOn w:val="10"/>
    <w:next w:val="a2"/>
    <w:uiPriority w:val="99"/>
    <w:qFormat/>
    <w:rsid w:val="00052FD2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hAnsi="Cambria" w:cs="Arial"/>
      <w:b/>
      <w:bCs/>
      <w:caps/>
      <w:color w:val="365F91"/>
      <w:kern w:val="32"/>
      <w:sz w:val="28"/>
      <w:szCs w:val="28"/>
    </w:rPr>
  </w:style>
  <w:style w:type="paragraph" w:customStyle="1" w:styleId="2123">
    <w:name w:val="Стиль Заголовок 2 + Перед:  12 пт После:  3 пт"/>
    <w:basedOn w:val="20"/>
    <w:uiPriority w:val="99"/>
    <w:qFormat/>
    <w:rsid w:val="00052FD2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bCs/>
      <w:iCs/>
      <w:sz w:val="24"/>
    </w:rPr>
  </w:style>
  <w:style w:type="paragraph" w:customStyle="1" w:styleId="2ff">
    <w:name w:val="Обычный 2"/>
    <w:basedOn w:val="a2"/>
    <w:uiPriority w:val="99"/>
    <w:qFormat/>
    <w:rsid w:val="00052FD2"/>
    <w:pPr>
      <w:widowControl/>
      <w:tabs>
        <w:tab w:val="left" w:pos="1440"/>
      </w:tabs>
      <w:snapToGrid/>
      <w:spacing w:before="0" w:after="0"/>
      <w:ind w:left="1440" w:hanging="360"/>
      <w:jc w:val="both"/>
    </w:pPr>
    <w:rPr>
      <w:rFonts w:eastAsia="Times New Roman"/>
      <w:sz w:val="20"/>
    </w:rPr>
  </w:style>
  <w:style w:type="paragraph" w:customStyle="1" w:styleId="MTDisplayEquation">
    <w:name w:val="MTDisplayEquation"/>
    <w:basedOn w:val="a2"/>
    <w:uiPriority w:val="99"/>
    <w:qFormat/>
    <w:rsid w:val="00052FD2"/>
    <w:pPr>
      <w:widowControl/>
      <w:tabs>
        <w:tab w:val="center" w:pos="4680"/>
        <w:tab w:val="right" w:pos="9360"/>
      </w:tabs>
      <w:snapToGrid/>
      <w:spacing w:before="0" w:after="0"/>
    </w:pPr>
    <w:rPr>
      <w:rFonts w:eastAsia="Times New Roman"/>
      <w:lang w:val="en-US"/>
    </w:rPr>
  </w:style>
  <w:style w:type="paragraph" w:customStyle="1" w:styleId="msolistparagraph0">
    <w:name w:val="msolistparagraph"/>
    <w:basedOn w:val="a2"/>
    <w:uiPriority w:val="99"/>
    <w:qFormat/>
    <w:rsid w:val="00052FD2"/>
    <w:pPr>
      <w:widowControl/>
      <w:snapToGrid/>
      <w:spacing w:before="0" w:after="0" w:line="312" w:lineRule="auto"/>
      <w:ind w:left="720" w:firstLine="454"/>
      <w:contextualSpacing/>
      <w:jc w:val="both"/>
    </w:pPr>
    <w:rPr>
      <w:rFonts w:eastAsia="Times New Roman"/>
      <w:szCs w:val="24"/>
    </w:rPr>
  </w:style>
  <w:style w:type="paragraph" w:customStyle="1" w:styleId="msonormalcxspmiddle">
    <w:name w:val="msonormalcxspmiddle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ffffff5">
    <w:name w:val="ВЭС отступ Знак"/>
    <w:link w:val="affffff6"/>
    <w:uiPriority w:val="99"/>
    <w:qFormat/>
    <w:locked/>
    <w:rsid w:val="00052FD2"/>
    <w:rPr>
      <w:color w:val="000000"/>
      <w:sz w:val="24"/>
    </w:rPr>
  </w:style>
  <w:style w:type="paragraph" w:customStyle="1" w:styleId="affffff6">
    <w:name w:val="ВЭС отступ"/>
    <w:basedOn w:val="a2"/>
    <w:link w:val="affffff5"/>
    <w:uiPriority w:val="99"/>
    <w:qFormat/>
    <w:rsid w:val="00052FD2"/>
    <w:pPr>
      <w:widowControl/>
      <w:snapToGrid/>
      <w:spacing w:before="0" w:after="0"/>
      <w:jc w:val="both"/>
    </w:pPr>
    <w:rPr>
      <w:rFonts w:asciiTheme="minorHAnsi" w:eastAsiaTheme="minorHAnsi" w:hAnsiTheme="minorHAnsi" w:cstheme="minorBidi"/>
      <w:color w:val="000000"/>
      <w:szCs w:val="22"/>
      <w:lang w:eastAsia="en-US"/>
    </w:rPr>
  </w:style>
  <w:style w:type="paragraph" w:customStyle="1" w:styleId="21200">
    <w:name w:val="Стиль Заголовок 2 + 12 пт Слева:  0 см Первая строка:  0 см Пере..."/>
    <w:basedOn w:val="20"/>
    <w:uiPriority w:val="99"/>
    <w:qFormat/>
    <w:rsid w:val="00052FD2"/>
    <w:pPr>
      <w:keepNext/>
      <w:tabs>
        <w:tab w:val="clear" w:pos="567"/>
        <w:tab w:val="clear" w:pos="680"/>
        <w:tab w:val="clear" w:pos="1106"/>
        <w:tab w:val="clear" w:pos="1729"/>
        <w:tab w:val="clear" w:pos="7002"/>
        <w:tab w:val="left" w:pos="360"/>
      </w:tabs>
      <w:autoSpaceDE/>
      <w:autoSpaceDN/>
      <w:adjustRightInd/>
      <w:spacing w:before="120" w:after="120"/>
      <w:jc w:val="left"/>
    </w:pPr>
    <w:rPr>
      <w:rFonts w:ascii="Arial" w:hAnsi="Arial"/>
      <w:b/>
      <w:bCs/>
      <w:kern w:val="32"/>
      <w:sz w:val="24"/>
    </w:rPr>
  </w:style>
  <w:style w:type="paragraph" w:customStyle="1" w:styleId="145">
    <w:name w:val="Основной 14"/>
    <w:basedOn w:val="a2"/>
    <w:uiPriority w:val="99"/>
    <w:qFormat/>
    <w:rsid w:val="00052FD2"/>
    <w:pPr>
      <w:widowControl/>
      <w:autoSpaceDE w:val="0"/>
      <w:autoSpaceDN w:val="0"/>
      <w:adjustRightInd w:val="0"/>
      <w:snapToGrid/>
      <w:spacing w:before="0" w:after="0" w:line="360" w:lineRule="auto"/>
      <w:ind w:left="-851" w:right="-1091" w:firstLine="567"/>
      <w:jc w:val="center"/>
    </w:pPr>
    <w:rPr>
      <w:rFonts w:eastAsia="Times New Roman"/>
      <w:b/>
      <w:sz w:val="28"/>
    </w:rPr>
  </w:style>
  <w:style w:type="paragraph" w:customStyle="1" w:styleId="c1">
    <w:name w:val="c1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ffffff7">
    <w:name w:val="Словарная статья"/>
    <w:basedOn w:val="a2"/>
    <w:next w:val="a2"/>
    <w:qFormat/>
    <w:rsid w:val="00052FD2"/>
    <w:pPr>
      <w:widowControl/>
      <w:autoSpaceDE w:val="0"/>
      <w:autoSpaceDN w:val="0"/>
      <w:adjustRightInd w:val="0"/>
      <w:snapToGrid/>
      <w:spacing w:before="0" w:after="0"/>
      <w:ind w:left="170" w:right="118"/>
      <w:jc w:val="both"/>
    </w:pPr>
    <w:rPr>
      <w:rFonts w:ascii="Arial" w:eastAsia="Times New Roman" w:hAnsi="Arial"/>
      <w:sz w:val="20"/>
    </w:rPr>
  </w:style>
  <w:style w:type="character" w:customStyle="1" w:styleId="FR20">
    <w:name w:val="FR2 Знак"/>
    <w:link w:val="FR2"/>
    <w:uiPriority w:val="99"/>
    <w:qFormat/>
    <w:locked/>
    <w:rsid w:val="00052FD2"/>
    <w:rPr>
      <w:rFonts w:ascii="Arial" w:eastAsia="Calibri" w:hAnsi="Arial" w:cs="Times New Roman"/>
      <w:lang w:eastAsia="ru-RU"/>
    </w:rPr>
  </w:style>
  <w:style w:type="paragraph" w:customStyle="1" w:styleId="2ff0">
    <w:name w:val="2"/>
    <w:basedOn w:val="a2"/>
    <w:uiPriority w:val="99"/>
    <w:qFormat/>
    <w:rsid w:val="00052FD2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Li">
    <w:name w:val="Li"/>
    <w:basedOn w:val="a2"/>
    <w:uiPriority w:val="99"/>
    <w:qFormat/>
    <w:rsid w:val="00052FD2"/>
    <w:pPr>
      <w:widowControl/>
      <w:shd w:val="clear" w:color="auto" w:fill="FFFFFF"/>
      <w:suppressAutoHyphens/>
      <w:snapToGrid/>
      <w:spacing w:before="0" w:after="0"/>
    </w:pPr>
    <w:rPr>
      <w:rFonts w:eastAsia="Times New Roman"/>
      <w:szCs w:val="24"/>
      <w:lang w:eastAsia="ar-SA"/>
    </w:rPr>
  </w:style>
  <w:style w:type="paragraph" w:customStyle="1" w:styleId="Style14">
    <w:name w:val="Style14"/>
    <w:basedOn w:val="a2"/>
    <w:uiPriority w:val="99"/>
    <w:qFormat/>
    <w:rsid w:val="00052FD2"/>
    <w:pPr>
      <w:autoSpaceDE w:val="0"/>
      <w:autoSpaceDN w:val="0"/>
      <w:adjustRightInd w:val="0"/>
      <w:snapToGrid/>
      <w:spacing w:before="0" w:after="0" w:line="444" w:lineRule="exact"/>
      <w:ind w:firstLine="1051"/>
    </w:pPr>
    <w:rPr>
      <w:rFonts w:ascii="Arial" w:eastAsia="Times New Roman" w:hAnsi="Arial" w:cs="Arial"/>
      <w:szCs w:val="24"/>
    </w:rPr>
  </w:style>
  <w:style w:type="paragraph" w:customStyle="1" w:styleId="Style22">
    <w:name w:val="Style22"/>
    <w:basedOn w:val="a2"/>
    <w:uiPriority w:val="99"/>
    <w:qFormat/>
    <w:rsid w:val="00052FD2"/>
    <w:pPr>
      <w:autoSpaceDE w:val="0"/>
      <w:autoSpaceDN w:val="0"/>
      <w:adjustRightInd w:val="0"/>
      <w:snapToGrid/>
      <w:spacing w:before="0" w:after="0" w:line="238" w:lineRule="exact"/>
      <w:jc w:val="both"/>
    </w:pPr>
    <w:rPr>
      <w:rFonts w:ascii="Arial" w:eastAsia="Times New Roman" w:hAnsi="Arial" w:cs="Arial"/>
      <w:szCs w:val="24"/>
    </w:rPr>
  </w:style>
  <w:style w:type="paragraph" w:customStyle="1" w:styleId="affffff8">
    <w:name w:val="Название оглавления"/>
    <w:uiPriority w:val="99"/>
    <w:qFormat/>
    <w:rsid w:val="00052FD2"/>
    <w:pPr>
      <w:autoSpaceDE w:val="0"/>
      <w:autoSpaceDN w:val="0"/>
      <w:adjustRightInd w:val="0"/>
      <w:spacing w:after="187" w:line="240" w:lineRule="auto"/>
      <w:jc w:val="center"/>
    </w:pPr>
    <w:rPr>
      <w:rFonts w:ascii="Arial" w:eastAsia="Times New Roman" w:hAnsi="Arial" w:cs="Arial"/>
      <w:b/>
      <w:bCs/>
      <w:caps/>
      <w:sz w:val="20"/>
      <w:szCs w:val="20"/>
      <w:lang w:eastAsia="ru-RU"/>
    </w:rPr>
  </w:style>
  <w:style w:type="paragraph" w:customStyle="1" w:styleId="affffff9">
    <w:name w:val="список с тире"/>
    <w:basedOn w:val="a2"/>
    <w:uiPriority w:val="99"/>
    <w:qFormat/>
    <w:rsid w:val="00052FD2"/>
    <w:pPr>
      <w:widowControl/>
      <w:tabs>
        <w:tab w:val="left" w:pos="1354"/>
      </w:tabs>
      <w:autoSpaceDE w:val="0"/>
      <w:autoSpaceDN w:val="0"/>
      <w:adjustRightInd w:val="0"/>
      <w:snapToGrid/>
      <w:spacing w:before="120" w:after="0"/>
      <w:ind w:left="1354" w:hanging="360"/>
      <w:jc w:val="both"/>
    </w:pPr>
    <w:rPr>
      <w:rFonts w:eastAsia="Times New Roman" w:cs="Arial"/>
      <w:color w:val="000000"/>
      <w:szCs w:val="28"/>
    </w:rPr>
  </w:style>
  <w:style w:type="paragraph" w:customStyle="1" w:styleId="2ff1">
    <w:name w:val="Обычный2"/>
    <w:uiPriority w:val="99"/>
    <w:qFormat/>
    <w:rsid w:val="00052FD2"/>
    <w:pPr>
      <w:widowControl w:val="0"/>
      <w:spacing w:after="0" w:line="316" w:lineRule="auto"/>
      <w:ind w:firstLine="28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Tst1">
    <w:name w:val="Tst1"/>
    <w:basedOn w:val="a2"/>
    <w:uiPriority w:val="99"/>
    <w:qFormat/>
    <w:rsid w:val="00052FD2"/>
    <w:pPr>
      <w:widowControl/>
      <w:tabs>
        <w:tab w:val="left" w:pos="851"/>
      </w:tabs>
      <w:snapToGrid/>
      <w:spacing w:before="0" w:after="0"/>
      <w:ind w:left="851" w:hanging="511"/>
      <w:jc w:val="both"/>
    </w:pPr>
    <w:rPr>
      <w:rFonts w:eastAsia="Times New Roman"/>
    </w:rPr>
  </w:style>
  <w:style w:type="paragraph" w:customStyle="1" w:styleId="notabstyle">
    <w:name w:val="no_tab style"/>
    <w:basedOn w:val="a2"/>
    <w:uiPriority w:val="99"/>
    <w:qFormat/>
    <w:rsid w:val="00052FD2"/>
    <w:pPr>
      <w:widowControl/>
      <w:snapToGrid/>
      <w:spacing w:before="0" w:after="0"/>
      <w:jc w:val="both"/>
    </w:pPr>
    <w:rPr>
      <w:rFonts w:eastAsia="Times New Roman"/>
      <w:kern w:val="28"/>
    </w:rPr>
  </w:style>
  <w:style w:type="paragraph" w:customStyle="1" w:styleId="Tst-question">
    <w:name w:val="Tst-question"/>
    <w:basedOn w:val="a2"/>
    <w:uiPriority w:val="99"/>
    <w:qFormat/>
    <w:rsid w:val="00052FD2"/>
    <w:pPr>
      <w:widowControl/>
      <w:numPr>
        <w:numId w:val="5"/>
      </w:numPr>
      <w:snapToGrid/>
      <w:spacing w:before="0" w:after="0"/>
      <w:jc w:val="both"/>
    </w:pPr>
    <w:rPr>
      <w:rFonts w:eastAsia="Times New Roman"/>
      <w:kern w:val="28"/>
    </w:rPr>
  </w:style>
  <w:style w:type="paragraph" w:customStyle="1" w:styleId="Tst10">
    <w:name w:val="Tst_1"/>
    <w:basedOn w:val="notabstyle"/>
    <w:uiPriority w:val="99"/>
    <w:qFormat/>
    <w:rsid w:val="00052FD2"/>
    <w:pPr>
      <w:tabs>
        <w:tab w:val="left" w:pos="703"/>
      </w:tabs>
      <w:ind w:left="703" w:hanging="346"/>
    </w:pPr>
  </w:style>
  <w:style w:type="paragraph" w:customStyle="1" w:styleId="p1">
    <w:name w:val="p1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MS Mincho"/>
      <w:szCs w:val="24"/>
    </w:rPr>
  </w:style>
  <w:style w:type="paragraph" w:customStyle="1" w:styleId="3f0">
    <w:name w:val="Знак3"/>
    <w:basedOn w:val="a2"/>
    <w:uiPriority w:val="99"/>
    <w:qFormat/>
    <w:rsid w:val="00052FD2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paragraph" w:customStyle="1" w:styleId="affffffa">
    <w:name w:val="УПЛОТНЕННЫЙ"/>
    <w:basedOn w:val="a2"/>
    <w:uiPriority w:val="99"/>
    <w:qFormat/>
    <w:rsid w:val="00052FD2"/>
    <w:pPr>
      <w:widowControl/>
      <w:snapToGrid/>
      <w:spacing w:before="0" w:after="0"/>
      <w:ind w:firstLine="720"/>
      <w:jc w:val="both"/>
    </w:pPr>
    <w:rPr>
      <w:rFonts w:eastAsia="Times New Roman"/>
      <w:spacing w:val="-4"/>
      <w:sz w:val="28"/>
    </w:rPr>
  </w:style>
  <w:style w:type="paragraph" w:customStyle="1" w:styleId="affffffb">
    <w:name w:val="ОСНОВНОЙ"/>
    <w:basedOn w:val="a2"/>
    <w:uiPriority w:val="99"/>
    <w:qFormat/>
    <w:rsid w:val="00052FD2"/>
    <w:pPr>
      <w:widowControl/>
      <w:autoSpaceDE w:val="0"/>
      <w:autoSpaceDN w:val="0"/>
      <w:adjustRightInd w:val="0"/>
      <w:snapToGrid/>
      <w:spacing w:before="0" w:after="0"/>
      <w:ind w:firstLine="720"/>
      <w:jc w:val="both"/>
    </w:pPr>
    <w:rPr>
      <w:rFonts w:eastAsia="Times New Roman"/>
      <w:sz w:val="28"/>
    </w:rPr>
  </w:style>
  <w:style w:type="paragraph" w:customStyle="1" w:styleId="simple">
    <w:name w:val="simple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">
    <w:name w:val="u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j">
    <w:name w:val="uj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tyle44">
    <w:name w:val="Style44"/>
    <w:basedOn w:val="a2"/>
    <w:uiPriority w:val="99"/>
    <w:qFormat/>
    <w:rsid w:val="00052FD2"/>
    <w:pPr>
      <w:autoSpaceDE w:val="0"/>
      <w:autoSpaceDN w:val="0"/>
      <w:adjustRightInd w:val="0"/>
      <w:snapToGrid/>
      <w:spacing w:before="0" w:after="0"/>
    </w:pPr>
    <w:rPr>
      <w:rFonts w:ascii="Franklin Gothic Medium Cond" w:eastAsia="Times New Roman" w:hAnsi="Franklin Gothic Medium Cond"/>
      <w:szCs w:val="24"/>
    </w:rPr>
  </w:style>
  <w:style w:type="paragraph" w:customStyle="1" w:styleId="s16">
    <w:name w:val="s_16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4cxspmiddle">
    <w:name w:val="a4cxspmiddle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Style56">
    <w:name w:val="Style56"/>
    <w:basedOn w:val="a2"/>
    <w:uiPriority w:val="99"/>
    <w:qFormat/>
    <w:rsid w:val="00052FD2"/>
    <w:pPr>
      <w:autoSpaceDE w:val="0"/>
      <w:autoSpaceDN w:val="0"/>
      <w:adjustRightInd w:val="0"/>
      <w:snapToGrid/>
      <w:spacing w:before="0" w:after="0" w:line="194" w:lineRule="exact"/>
    </w:pPr>
    <w:rPr>
      <w:rFonts w:eastAsia="Times New Roman"/>
      <w:szCs w:val="24"/>
    </w:rPr>
  </w:style>
  <w:style w:type="paragraph" w:customStyle="1" w:styleId="otstup">
    <w:name w:val="otstup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1ff9">
    <w:name w:val="Схема документа1"/>
    <w:basedOn w:val="a2"/>
    <w:uiPriority w:val="99"/>
    <w:qFormat/>
    <w:rsid w:val="00052FD2"/>
    <w:pPr>
      <w:widowControl/>
      <w:shd w:val="clear" w:color="auto" w:fill="000080"/>
      <w:snapToGrid/>
      <w:spacing w:before="0" w:after="0"/>
    </w:pPr>
    <w:rPr>
      <w:rFonts w:ascii="Tahoma" w:eastAsia="Times New Roman" w:hAnsi="Tahoma" w:cs="Tahoma"/>
      <w:sz w:val="20"/>
      <w:lang w:eastAsia="zh-CN"/>
    </w:rPr>
  </w:style>
  <w:style w:type="paragraph" w:customStyle="1" w:styleId="Normal1">
    <w:name w:val="Normal1"/>
    <w:uiPriority w:val="99"/>
    <w:qFormat/>
    <w:rsid w:val="00052FD2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Heading31">
    <w:name w:val="Heading 31"/>
    <w:basedOn w:val="Normal1"/>
    <w:next w:val="Normal1"/>
    <w:uiPriority w:val="99"/>
    <w:qFormat/>
    <w:rsid w:val="00052FD2"/>
    <w:pPr>
      <w:keepNext/>
      <w:snapToGrid/>
      <w:outlineLvl w:val="2"/>
    </w:pPr>
    <w:rPr>
      <w:sz w:val="24"/>
    </w:rPr>
  </w:style>
  <w:style w:type="paragraph" w:customStyle="1" w:styleId="BodyText1">
    <w:name w:val="Body Text1"/>
    <w:basedOn w:val="Normal1"/>
    <w:uiPriority w:val="99"/>
    <w:qFormat/>
    <w:rsid w:val="00052FD2"/>
    <w:pPr>
      <w:snapToGrid/>
      <w:spacing w:line="360" w:lineRule="auto"/>
    </w:pPr>
    <w:rPr>
      <w:sz w:val="24"/>
    </w:rPr>
  </w:style>
  <w:style w:type="paragraph" w:customStyle="1" w:styleId="BodyText211">
    <w:name w:val="Body Text 211"/>
    <w:basedOn w:val="a2"/>
    <w:uiPriority w:val="99"/>
    <w:qFormat/>
    <w:rsid w:val="00052FD2"/>
    <w:pPr>
      <w:widowControl/>
      <w:snapToGrid/>
      <w:spacing w:before="0" w:after="0" w:line="360" w:lineRule="auto"/>
      <w:jc w:val="both"/>
    </w:pPr>
    <w:rPr>
      <w:rFonts w:eastAsia="Times New Roman"/>
    </w:rPr>
  </w:style>
  <w:style w:type="paragraph" w:customStyle="1" w:styleId="ListParagraph1">
    <w:name w:val="List Paragraph1"/>
    <w:basedOn w:val="a2"/>
    <w:uiPriority w:val="99"/>
    <w:qFormat/>
    <w:rsid w:val="00052FD2"/>
    <w:pPr>
      <w:widowControl/>
      <w:snapToGrid/>
      <w:spacing w:before="0" w:after="200" w:line="276" w:lineRule="auto"/>
      <w:ind w:left="720"/>
      <w:contextualSpacing/>
    </w:pPr>
    <w:rPr>
      <w:rFonts w:ascii="Calibri" w:eastAsia="Times New Roman" w:hAnsi="Calibri"/>
      <w:sz w:val="22"/>
      <w:szCs w:val="22"/>
    </w:rPr>
  </w:style>
  <w:style w:type="paragraph" w:customStyle="1" w:styleId="PlainText1">
    <w:name w:val="Plain Text1"/>
    <w:basedOn w:val="a2"/>
    <w:uiPriority w:val="99"/>
    <w:qFormat/>
    <w:rsid w:val="00052FD2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BodyText31">
    <w:name w:val="Body Text 31"/>
    <w:basedOn w:val="Normal1"/>
    <w:uiPriority w:val="99"/>
    <w:qFormat/>
    <w:rsid w:val="00052FD2"/>
    <w:pPr>
      <w:snapToGrid/>
      <w:jc w:val="both"/>
    </w:pPr>
    <w:rPr>
      <w:i/>
      <w:sz w:val="26"/>
    </w:rPr>
  </w:style>
  <w:style w:type="character" w:customStyle="1" w:styleId="101">
    <w:name w:val="Знак Знак101"/>
    <w:uiPriority w:val="99"/>
    <w:qFormat/>
    <w:locked/>
    <w:rsid w:val="00052FD2"/>
    <w:rPr>
      <w:rFonts w:ascii="PragmaticaCTT" w:hAnsi="PragmaticaCTT"/>
      <w:sz w:val="24"/>
      <w:lang w:val="ru-RU" w:eastAsia="ru-RU"/>
    </w:rPr>
  </w:style>
  <w:style w:type="character" w:customStyle="1" w:styleId="4110">
    <w:name w:val="Знак Знак411"/>
    <w:uiPriority w:val="99"/>
    <w:qFormat/>
    <w:locked/>
    <w:rsid w:val="00052FD2"/>
    <w:rPr>
      <w:rFonts w:ascii="Arial" w:hAnsi="Arial"/>
      <w:b/>
      <w:i/>
      <w:sz w:val="28"/>
      <w:lang w:val="ru-RU" w:eastAsia="en-US"/>
    </w:rPr>
  </w:style>
  <w:style w:type="character" w:customStyle="1" w:styleId="139">
    <w:name w:val="Знак1 Знак Знак3"/>
    <w:uiPriority w:val="99"/>
    <w:locked/>
    <w:rsid w:val="00052FD2"/>
    <w:rPr>
      <w:sz w:val="24"/>
      <w:lang w:val="ru-RU" w:eastAsia="ru-RU"/>
    </w:rPr>
  </w:style>
  <w:style w:type="character" w:customStyle="1" w:styleId="hpsatn">
    <w:name w:val="hps atn"/>
    <w:basedOn w:val="a3"/>
    <w:uiPriority w:val="99"/>
    <w:qFormat/>
    <w:rsid w:val="00052FD2"/>
    <w:rPr>
      <w:rFonts w:cs="Times New Roman"/>
    </w:rPr>
  </w:style>
  <w:style w:type="character" w:customStyle="1" w:styleId="udar">
    <w:name w:val="udar"/>
    <w:basedOn w:val="a3"/>
    <w:uiPriority w:val="99"/>
    <w:qFormat/>
    <w:rsid w:val="00052FD2"/>
    <w:rPr>
      <w:rFonts w:cs="Times New Roman"/>
    </w:rPr>
  </w:style>
  <w:style w:type="character" w:customStyle="1" w:styleId="FontStyle139">
    <w:name w:val="Font Style139"/>
    <w:uiPriority w:val="99"/>
    <w:qFormat/>
    <w:rsid w:val="00052FD2"/>
    <w:rPr>
      <w:rFonts w:ascii="Palatino Linotype" w:hAnsi="Palatino Linotype"/>
      <w:sz w:val="18"/>
    </w:rPr>
  </w:style>
  <w:style w:type="character" w:customStyle="1" w:styleId="FontStyle156">
    <w:name w:val="Font Style156"/>
    <w:uiPriority w:val="99"/>
    <w:qFormat/>
    <w:rsid w:val="00052FD2"/>
    <w:rPr>
      <w:rFonts w:ascii="Palatino Linotype" w:hAnsi="Palatino Linotype"/>
      <w:sz w:val="18"/>
    </w:rPr>
  </w:style>
  <w:style w:type="character" w:customStyle="1" w:styleId="FontStyle157">
    <w:name w:val="Font Style157"/>
    <w:uiPriority w:val="99"/>
    <w:qFormat/>
    <w:rsid w:val="00052FD2"/>
    <w:rPr>
      <w:rFonts w:ascii="Palatino Linotype" w:hAnsi="Palatino Linotype"/>
      <w:sz w:val="18"/>
    </w:rPr>
  </w:style>
  <w:style w:type="character" w:customStyle="1" w:styleId="FontStyle138">
    <w:name w:val="Font Style138"/>
    <w:uiPriority w:val="99"/>
    <w:qFormat/>
    <w:rsid w:val="00052FD2"/>
    <w:rPr>
      <w:rFonts w:ascii="Palatino Linotype" w:hAnsi="Palatino Linotype"/>
      <w:b/>
      <w:sz w:val="18"/>
    </w:rPr>
  </w:style>
  <w:style w:type="character" w:customStyle="1" w:styleId="FontStyle146">
    <w:name w:val="Font Style146"/>
    <w:uiPriority w:val="99"/>
    <w:qFormat/>
    <w:rsid w:val="00052FD2"/>
    <w:rPr>
      <w:rFonts w:ascii="Palatino Linotype" w:hAnsi="Palatino Linotype"/>
      <w:b/>
      <w:sz w:val="18"/>
    </w:rPr>
  </w:style>
  <w:style w:type="character" w:customStyle="1" w:styleId="318">
    <w:name w:val="Основной текст с отступом 3 Знак1"/>
    <w:uiPriority w:val="99"/>
    <w:qFormat/>
    <w:rsid w:val="00052FD2"/>
    <w:rPr>
      <w:rFonts w:ascii="Times New Roman" w:hAnsi="Times New Roman"/>
      <w:sz w:val="16"/>
      <w:lang w:val="ru-RU" w:eastAsia="ru-RU"/>
    </w:rPr>
  </w:style>
  <w:style w:type="character" w:customStyle="1" w:styleId="85">
    <w:name w:val="Основной текст + 85"/>
    <w:uiPriority w:val="99"/>
    <w:qFormat/>
    <w:rsid w:val="00052FD2"/>
    <w:rPr>
      <w:rFonts w:ascii="Times New Roman" w:hAnsi="Times New Roman"/>
      <w:b/>
      <w:i/>
      <w:spacing w:val="30"/>
      <w:sz w:val="17"/>
      <w:shd w:val="clear" w:color="auto" w:fill="FFFFFF"/>
      <w:lang w:val="ru-RU" w:eastAsia="ru-RU"/>
    </w:rPr>
  </w:style>
  <w:style w:type="character" w:customStyle="1" w:styleId="22Arial">
    <w:name w:val="Основной текст (22) + Arial"/>
    <w:uiPriority w:val="99"/>
    <w:rsid w:val="00052FD2"/>
    <w:rPr>
      <w:rFonts w:ascii="Arial" w:hAnsi="Arial"/>
      <w:b/>
      <w:i/>
      <w:sz w:val="21"/>
      <w:shd w:val="clear" w:color="auto" w:fill="FFFFFF"/>
    </w:rPr>
  </w:style>
  <w:style w:type="character" w:customStyle="1" w:styleId="affffffc">
    <w:name w:val="Основной текст + Полужирный"/>
    <w:uiPriority w:val="99"/>
    <w:qFormat/>
    <w:rsid w:val="00052FD2"/>
    <w:rPr>
      <w:rFonts w:ascii="Century Schoolbook" w:hAnsi="Century Schoolbook"/>
      <w:b/>
      <w:sz w:val="18"/>
      <w:shd w:val="clear" w:color="auto" w:fill="FFFFFF"/>
    </w:rPr>
  </w:style>
  <w:style w:type="character" w:customStyle="1" w:styleId="3110">
    <w:name w:val="Основной текст 3 Знак11"/>
    <w:uiPriority w:val="99"/>
    <w:locked/>
    <w:rsid w:val="00052FD2"/>
    <w:rPr>
      <w:rFonts w:ascii="Times New Roman" w:hAnsi="Times New Roman"/>
      <w:sz w:val="16"/>
      <w:lang w:val="ru-RU" w:eastAsia="ru-RU"/>
    </w:rPr>
  </w:style>
  <w:style w:type="character" w:customStyle="1" w:styleId="217">
    <w:name w:val="Заголовок 2 Знак1"/>
    <w:uiPriority w:val="99"/>
    <w:qFormat/>
    <w:rsid w:val="00052FD2"/>
    <w:rPr>
      <w:rFonts w:ascii="Arial" w:hAnsi="Arial"/>
      <w:b/>
      <w:i/>
      <w:sz w:val="28"/>
    </w:rPr>
  </w:style>
  <w:style w:type="character" w:customStyle="1" w:styleId="412">
    <w:name w:val="Заголовок 4 Знак1"/>
    <w:uiPriority w:val="99"/>
    <w:qFormat/>
    <w:locked/>
    <w:rsid w:val="00052FD2"/>
    <w:rPr>
      <w:rFonts w:ascii="Times New Roman" w:hAnsi="Times New Roman"/>
      <w:b/>
      <w:sz w:val="28"/>
      <w:lang w:eastAsia="ru-RU"/>
    </w:rPr>
  </w:style>
  <w:style w:type="character" w:customStyle="1" w:styleId="319">
    <w:name w:val="Заголовок 3 Знак1"/>
    <w:uiPriority w:val="99"/>
    <w:qFormat/>
    <w:locked/>
    <w:rsid w:val="00052FD2"/>
    <w:rPr>
      <w:rFonts w:ascii="Times New Roman" w:hAnsi="Times New Roman"/>
      <w:b/>
      <w:sz w:val="27"/>
      <w:lang w:eastAsia="ru-RU"/>
    </w:rPr>
  </w:style>
  <w:style w:type="character" w:customStyle="1" w:styleId="1ffa">
    <w:name w:val="Сильное выделение1"/>
    <w:basedOn w:val="a3"/>
    <w:uiPriority w:val="99"/>
    <w:qFormat/>
    <w:rsid w:val="00052FD2"/>
    <w:rPr>
      <w:rFonts w:cs="Times New Roman"/>
      <w:b/>
    </w:rPr>
  </w:style>
  <w:style w:type="character" w:customStyle="1" w:styleId="1ffb">
    <w:name w:val="Слабая ссылка1"/>
    <w:basedOn w:val="a3"/>
    <w:uiPriority w:val="99"/>
    <w:qFormat/>
    <w:rsid w:val="00052FD2"/>
    <w:rPr>
      <w:rFonts w:cs="Times New Roman"/>
      <w:smallCaps/>
      <w:color w:val="C0504D"/>
      <w:u w:val="single"/>
    </w:rPr>
  </w:style>
  <w:style w:type="character" w:customStyle="1" w:styleId="1ffc">
    <w:name w:val="Сильная ссылка1"/>
    <w:basedOn w:val="a3"/>
    <w:uiPriority w:val="99"/>
    <w:qFormat/>
    <w:rsid w:val="00052FD2"/>
    <w:rPr>
      <w:rFonts w:cs="Times New Roman"/>
      <w:b/>
      <w:smallCaps/>
      <w:color w:val="C0504D"/>
      <w:spacing w:val="5"/>
      <w:u w:val="single"/>
    </w:rPr>
  </w:style>
  <w:style w:type="character" w:customStyle="1" w:styleId="1ffd">
    <w:name w:val="Название книги1"/>
    <w:basedOn w:val="a3"/>
    <w:uiPriority w:val="99"/>
    <w:qFormat/>
    <w:rsid w:val="00052FD2"/>
    <w:rPr>
      <w:rFonts w:cs="Times New Roman"/>
      <w:b/>
      <w:smallCaps/>
      <w:spacing w:val="5"/>
    </w:rPr>
  </w:style>
  <w:style w:type="character" w:customStyle="1" w:styleId="611">
    <w:name w:val="Заголовок 6 Знак1"/>
    <w:uiPriority w:val="99"/>
    <w:qFormat/>
    <w:rsid w:val="00052FD2"/>
    <w:rPr>
      <w:b/>
      <w:sz w:val="22"/>
      <w:lang w:val="ru-RU" w:eastAsia="ru-RU"/>
    </w:rPr>
  </w:style>
  <w:style w:type="character" w:customStyle="1" w:styleId="711">
    <w:name w:val="Заголовок 7 Знак1"/>
    <w:uiPriority w:val="99"/>
    <w:qFormat/>
    <w:rsid w:val="00052FD2"/>
    <w:rPr>
      <w:sz w:val="24"/>
      <w:lang w:val="ru-RU" w:eastAsia="ru-RU"/>
    </w:rPr>
  </w:style>
  <w:style w:type="character" w:customStyle="1" w:styleId="812">
    <w:name w:val="Заголовок 8 Знак1"/>
    <w:uiPriority w:val="99"/>
    <w:qFormat/>
    <w:rsid w:val="00052FD2"/>
    <w:rPr>
      <w:rFonts w:ascii="Calibri" w:hAnsi="Calibri"/>
      <w:i/>
      <w:sz w:val="24"/>
      <w:lang w:val="ru-RU" w:eastAsia="en-US"/>
    </w:rPr>
  </w:style>
  <w:style w:type="character" w:customStyle="1" w:styleId="910">
    <w:name w:val="Заголовок 9 Знак1"/>
    <w:uiPriority w:val="99"/>
    <w:qFormat/>
    <w:rsid w:val="00052FD2"/>
    <w:rPr>
      <w:rFonts w:ascii="Arial" w:hAnsi="Arial"/>
      <w:sz w:val="22"/>
      <w:lang w:val="ru-RU" w:eastAsia="ru-RU"/>
    </w:rPr>
  </w:style>
  <w:style w:type="character" w:customStyle="1" w:styleId="1ffe">
    <w:name w:val="Нижний колонтитул Знак1"/>
    <w:uiPriority w:val="99"/>
    <w:qFormat/>
    <w:locked/>
    <w:rsid w:val="00052FD2"/>
    <w:rPr>
      <w:rFonts w:ascii="Times New Roman" w:hAnsi="Times New Roman"/>
      <w:sz w:val="24"/>
      <w:lang w:val="ru-RU" w:eastAsia="ru-RU"/>
    </w:rPr>
  </w:style>
  <w:style w:type="character" w:customStyle="1" w:styleId="tbb121">
    <w:name w:val="tbb121"/>
    <w:uiPriority w:val="99"/>
    <w:qFormat/>
    <w:rsid w:val="00052FD2"/>
    <w:rPr>
      <w:rFonts w:ascii="Arial" w:hAnsi="Arial"/>
      <w:b/>
      <w:color w:val="000000"/>
      <w:sz w:val="18"/>
      <w:u w:val="none"/>
    </w:rPr>
  </w:style>
  <w:style w:type="character" w:customStyle="1" w:styleId="tbl121">
    <w:name w:val="tbl121"/>
    <w:uiPriority w:val="99"/>
    <w:qFormat/>
    <w:rsid w:val="00052FD2"/>
    <w:rPr>
      <w:rFonts w:ascii="Tahoma" w:hAnsi="Tahoma"/>
      <w:color w:val="000000"/>
      <w:sz w:val="18"/>
      <w:u w:val="none"/>
    </w:rPr>
  </w:style>
  <w:style w:type="character" w:customStyle="1" w:styleId="em11">
    <w:name w:val="em11"/>
    <w:uiPriority w:val="99"/>
    <w:qFormat/>
    <w:rsid w:val="00052FD2"/>
    <w:rPr>
      <w:b/>
      <w:sz w:val="24"/>
    </w:rPr>
  </w:style>
  <w:style w:type="character" w:customStyle="1" w:styleId="8pt">
    <w:name w:val="Основной текст + 8 pt"/>
    <w:uiPriority w:val="99"/>
    <w:qFormat/>
    <w:rsid w:val="00052FD2"/>
    <w:rPr>
      <w:rFonts w:ascii="Times New Roman" w:hAnsi="Times New Roman"/>
      <w:spacing w:val="0"/>
      <w:sz w:val="16"/>
    </w:rPr>
  </w:style>
  <w:style w:type="character" w:customStyle="1" w:styleId="7pt">
    <w:name w:val="Основной текст + 7 pt"/>
    <w:uiPriority w:val="99"/>
    <w:qFormat/>
    <w:rsid w:val="00052FD2"/>
    <w:rPr>
      <w:rFonts w:ascii="Times New Roman" w:hAnsi="Times New Roman"/>
      <w:spacing w:val="0"/>
      <w:sz w:val="14"/>
    </w:rPr>
  </w:style>
  <w:style w:type="character" w:customStyle="1" w:styleId="10pt">
    <w:name w:val="Основной текст + 10 pt"/>
    <w:uiPriority w:val="99"/>
    <w:qFormat/>
    <w:rsid w:val="00052FD2"/>
    <w:rPr>
      <w:rFonts w:ascii="Times New Roman" w:hAnsi="Times New Roman"/>
      <w:b/>
      <w:spacing w:val="0"/>
      <w:sz w:val="20"/>
    </w:rPr>
  </w:style>
  <w:style w:type="character" w:customStyle="1" w:styleId="affffffd">
    <w:name w:val="Основной текст + Курсив"/>
    <w:uiPriority w:val="99"/>
    <w:qFormat/>
    <w:rsid w:val="00052FD2"/>
    <w:rPr>
      <w:rFonts w:ascii="Times New Roman" w:hAnsi="Times New Roman"/>
      <w:i/>
      <w:spacing w:val="0"/>
      <w:sz w:val="21"/>
    </w:rPr>
  </w:style>
  <w:style w:type="character" w:customStyle="1" w:styleId="5pt">
    <w:name w:val="Основной текст + 5 pt"/>
    <w:uiPriority w:val="99"/>
    <w:qFormat/>
    <w:rsid w:val="00052FD2"/>
    <w:rPr>
      <w:rFonts w:ascii="Times New Roman" w:hAnsi="Times New Roman"/>
      <w:spacing w:val="10"/>
      <w:sz w:val="10"/>
    </w:rPr>
  </w:style>
  <w:style w:type="character" w:customStyle="1" w:styleId="9pt">
    <w:name w:val="Основной текст + 9 pt"/>
    <w:uiPriority w:val="99"/>
    <w:qFormat/>
    <w:rsid w:val="00052FD2"/>
    <w:rPr>
      <w:rFonts w:ascii="Times New Roman" w:hAnsi="Times New Roman"/>
      <w:spacing w:val="0"/>
      <w:sz w:val="18"/>
    </w:rPr>
  </w:style>
  <w:style w:type="character" w:customStyle="1" w:styleId="TimesNewRoman0">
    <w:name w:val="Основной текст + Times New Roman"/>
    <w:uiPriority w:val="99"/>
    <w:qFormat/>
    <w:rsid w:val="00052FD2"/>
    <w:rPr>
      <w:rFonts w:ascii="Times New Roman" w:hAnsi="Times New Roman"/>
      <w:spacing w:val="0"/>
      <w:sz w:val="21"/>
    </w:rPr>
  </w:style>
  <w:style w:type="character" w:customStyle="1" w:styleId="WW-9pt">
    <w:name w:val="WW-Основной текст + 9 pt"/>
    <w:uiPriority w:val="99"/>
    <w:qFormat/>
    <w:rsid w:val="00052FD2"/>
    <w:rPr>
      <w:rFonts w:ascii="Times New Roman" w:hAnsi="Times New Roman"/>
      <w:spacing w:val="0"/>
      <w:sz w:val="18"/>
    </w:rPr>
  </w:style>
  <w:style w:type="character" w:customStyle="1" w:styleId="gogofoundword">
    <w:name w:val="gogofoundword"/>
    <w:basedOn w:val="a3"/>
    <w:uiPriority w:val="99"/>
    <w:qFormat/>
    <w:rsid w:val="00052FD2"/>
    <w:rPr>
      <w:rFonts w:cs="Times New Roman"/>
    </w:rPr>
  </w:style>
  <w:style w:type="character" w:customStyle="1" w:styleId="FontStyle124">
    <w:name w:val="Font Style124"/>
    <w:uiPriority w:val="99"/>
    <w:qFormat/>
    <w:rsid w:val="00052FD2"/>
    <w:rPr>
      <w:rFonts w:ascii="Times New Roman" w:hAnsi="Times New Roman"/>
      <w:b/>
      <w:sz w:val="18"/>
    </w:rPr>
  </w:style>
  <w:style w:type="character" w:customStyle="1" w:styleId="red">
    <w:name w:val="red"/>
    <w:basedOn w:val="a3"/>
    <w:uiPriority w:val="99"/>
    <w:qFormat/>
    <w:rsid w:val="00052FD2"/>
    <w:rPr>
      <w:rFonts w:cs="Times New Roman"/>
    </w:rPr>
  </w:style>
  <w:style w:type="character" w:customStyle="1" w:styleId="msosubtleemphasis0">
    <w:name w:val="msosubtleemphasis"/>
    <w:uiPriority w:val="99"/>
    <w:qFormat/>
    <w:rsid w:val="00052FD2"/>
    <w:rPr>
      <w:i/>
      <w:color w:val="808080"/>
    </w:rPr>
  </w:style>
  <w:style w:type="character" w:customStyle="1" w:styleId="FontStyle120">
    <w:name w:val="Font Style120"/>
    <w:uiPriority w:val="99"/>
    <w:qFormat/>
    <w:rsid w:val="00052FD2"/>
    <w:rPr>
      <w:rFonts w:ascii="Times New Roman" w:hAnsi="Times New Roman"/>
      <w:b/>
      <w:sz w:val="26"/>
    </w:rPr>
  </w:style>
  <w:style w:type="character" w:customStyle="1" w:styleId="FontStyle121">
    <w:name w:val="Font Style121"/>
    <w:uiPriority w:val="99"/>
    <w:qFormat/>
    <w:rsid w:val="00052FD2"/>
    <w:rPr>
      <w:rFonts w:ascii="Times New Roman" w:hAnsi="Times New Roman"/>
      <w:sz w:val="26"/>
    </w:rPr>
  </w:style>
  <w:style w:type="character" w:customStyle="1" w:styleId="232">
    <w:name w:val="Знак Знак23 Знак2"/>
    <w:uiPriority w:val="99"/>
    <w:qFormat/>
    <w:locked/>
    <w:rsid w:val="00052FD2"/>
    <w:rPr>
      <w:rFonts w:ascii="Tahoma" w:hAnsi="Tahoma"/>
      <w:sz w:val="16"/>
    </w:rPr>
  </w:style>
  <w:style w:type="character" w:customStyle="1" w:styleId="t9">
    <w:name w:val="t9"/>
    <w:uiPriority w:val="99"/>
    <w:qFormat/>
    <w:rsid w:val="00052FD2"/>
  </w:style>
  <w:style w:type="character" w:customStyle="1" w:styleId="t10">
    <w:name w:val="t10"/>
    <w:uiPriority w:val="99"/>
    <w:qFormat/>
    <w:rsid w:val="00052FD2"/>
  </w:style>
  <w:style w:type="character" w:customStyle="1" w:styleId="c2">
    <w:name w:val="c2"/>
    <w:uiPriority w:val="99"/>
    <w:qFormat/>
    <w:rsid w:val="00052FD2"/>
  </w:style>
  <w:style w:type="character" w:customStyle="1" w:styleId="c0">
    <w:name w:val="c0"/>
    <w:uiPriority w:val="99"/>
    <w:qFormat/>
    <w:rsid w:val="00052FD2"/>
  </w:style>
  <w:style w:type="character" w:customStyle="1" w:styleId="ft776">
    <w:name w:val="ft776"/>
    <w:uiPriority w:val="99"/>
    <w:qFormat/>
    <w:rsid w:val="00052FD2"/>
  </w:style>
  <w:style w:type="character" w:customStyle="1" w:styleId="highlight">
    <w:name w:val="highlight"/>
    <w:uiPriority w:val="99"/>
    <w:qFormat/>
    <w:rsid w:val="00052FD2"/>
  </w:style>
  <w:style w:type="character" w:customStyle="1" w:styleId="ft431">
    <w:name w:val="ft431"/>
    <w:uiPriority w:val="99"/>
    <w:qFormat/>
    <w:rsid w:val="00052FD2"/>
  </w:style>
  <w:style w:type="character" w:customStyle="1" w:styleId="ft793">
    <w:name w:val="ft793"/>
    <w:uiPriority w:val="99"/>
    <w:qFormat/>
    <w:rsid w:val="00052FD2"/>
  </w:style>
  <w:style w:type="character" w:customStyle="1" w:styleId="ft802">
    <w:name w:val="ft802"/>
    <w:uiPriority w:val="99"/>
    <w:qFormat/>
    <w:rsid w:val="00052FD2"/>
  </w:style>
  <w:style w:type="character" w:customStyle="1" w:styleId="ft890">
    <w:name w:val="ft890"/>
    <w:uiPriority w:val="99"/>
    <w:qFormat/>
    <w:rsid w:val="00052FD2"/>
  </w:style>
  <w:style w:type="character" w:customStyle="1" w:styleId="ft904">
    <w:name w:val="ft904"/>
    <w:uiPriority w:val="99"/>
    <w:qFormat/>
    <w:rsid w:val="00052FD2"/>
  </w:style>
  <w:style w:type="character" w:customStyle="1" w:styleId="ft914">
    <w:name w:val="ft914"/>
    <w:uiPriority w:val="99"/>
    <w:qFormat/>
    <w:rsid w:val="00052FD2"/>
  </w:style>
  <w:style w:type="character" w:customStyle="1" w:styleId="1fff">
    <w:name w:val="Текст Знак1"/>
    <w:uiPriority w:val="99"/>
    <w:qFormat/>
    <w:locked/>
    <w:rsid w:val="00052FD2"/>
    <w:rPr>
      <w:rFonts w:ascii="Courier New" w:hAnsi="Courier New"/>
      <w:lang w:val="ru-RU" w:eastAsia="ru-RU"/>
    </w:rPr>
  </w:style>
  <w:style w:type="character" w:customStyle="1" w:styleId="accented">
    <w:name w:val="accented"/>
    <w:basedOn w:val="a3"/>
    <w:uiPriority w:val="99"/>
    <w:qFormat/>
    <w:rsid w:val="00052FD2"/>
    <w:rPr>
      <w:rFonts w:cs="Times New Roman"/>
    </w:rPr>
  </w:style>
  <w:style w:type="character" w:customStyle="1" w:styleId="FontStyle214">
    <w:name w:val="Font Style214"/>
    <w:uiPriority w:val="99"/>
    <w:qFormat/>
    <w:rsid w:val="00052FD2"/>
    <w:rPr>
      <w:rFonts w:ascii="Trebuchet MS" w:hAnsi="Trebuchet MS"/>
      <w:b/>
      <w:color w:val="000000"/>
      <w:sz w:val="22"/>
    </w:rPr>
  </w:style>
  <w:style w:type="character" w:customStyle="1" w:styleId="affffffe">
    <w:name w:val="Цветовое выделение"/>
    <w:uiPriority w:val="99"/>
    <w:qFormat/>
    <w:rsid w:val="00052FD2"/>
    <w:rPr>
      <w:b/>
      <w:color w:val="000080"/>
      <w:sz w:val="22"/>
    </w:rPr>
  </w:style>
  <w:style w:type="character" w:customStyle="1" w:styleId="afffffff">
    <w:name w:val="Гипертекстовая ссылка"/>
    <w:uiPriority w:val="99"/>
    <w:qFormat/>
    <w:rsid w:val="00052FD2"/>
    <w:rPr>
      <w:b/>
      <w:color w:val="008000"/>
      <w:sz w:val="22"/>
      <w:u w:val="single"/>
    </w:rPr>
  </w:style>
  <w:style w:type="character" w:customStyle="1" w:styleId="1fff0">
    <w:name w:val="Схема документа Знак1"/>
    <w:uiPriority w:val="99"/>
    <w:qFormat/>
    <w:rsid w:val="00052FD2"/>
    <w:rPr>
      <w:rFonts w:ascii="Tahoma" w:hAnsi="Tahoma"/>
      <w:sz w:val="16"/>
      <w:lang w:val="ru-RU" w:eastAsia="ru-RU"/>
    </w:rPr>
  </w:style>
  <w:style w:type="character" w:customStyle="1" w:styleId="HTML11">
    <w:name w:val="Стандартный HTML Знак1"/>
    <w:uiPriority w:val="99"/>
    <w:qFormat/>
    <w:rsid w:val="00052FD2"/>
    <w:rPr>
      <w:rFonts w:ascii="Consolas" w:hAnsi="Consolas"/>
      <w:sz w:val="20"/>
      <w:lang w:val="ru-RU" w:eastAsia="ru-RU"/>
    </w:rPr>
  </w:style>
  <w:style w:type="character" w:customStyle="1" w:styleId="1fff1">
    <w:name w:val="Верхний колонтитул Знак1"/>
    <w:uiPriority w:val="99"/>
    <w:qFormat/>
    <w:rsid w:val="00052FD2"/>
    <w:rPr>
      <w:rFonts w:ascii="Times New Roman" w:hAnsi="Times New Roman"/>
      <w:sz w:val="24"/>
      <w:lang w:val="ru-RU" w:eastAsia="ru-RU"/>
    </w:rPr>
  </w:style>
  <w:style w:type="character" w:customStyle="1" w:styleId="218">
    <w:name w:val="Основной текст 2 Знак1"/>
    <w:uiPriority w:val="99"/>
    <w:qFormat/>
    <w:rsid w:val="00052FD2"/>
    <w:rPr>
      <w:rFonts w:ascii="Times New Roman" w:hAnsi="Times New Roman"/>
      <w:sz w:val="24"/>
      <w:lang w:val="ru-RU" w:eastAsia="ru-RU"/>
    </w:rPr>
  </w:style>
  <w:style w:type="character" w:customStyle="1" w:styleId="1fff2">
    <w:name w:val="Текст выноски Знак1"/>
    <w:uiPriority w:val="99"/>
    <w:qFormat/>
    <w:rsid w:val="00052FD2"/>
    <w:rPr>
      <w:rFonts w:ascii="Tahoma" w:hAnsi="Tahoma"/>
      <w:sz w:val="16"/>
      <w:lang w:val="ru-RU" w:eastAsia="ru-RU"/>
    </w:rPr>
  </w:style>
  <w:style w:type="character" w:customStyle="1" w:styleId="FontStyle53">
    <w:name w:val="Font Style53"/>
    <w:uiPriority w:val="99"/>
    <w:qFormat/>
    <w:rsid w:val="00052FD2"/>
    <w:rPr>
      <w:rFonts w:ascii="Arial" w:hAnsi="Arial"/>
      <w:b/>
      <w:sz w:val="18"/>
    </w:rPr>
  </w:style>
  <w:style w:type="paragraph" w:customStyle="1" w:styleId="3f1">
    <w:name w:val="Знак Знак Знак Знак Знак Знак Знак Знак Знак Знак Знак Знак Знак3"/>
    <w:basedOn w:val="a2"/>
    <w:uiPriority w:val="99"/>
    <w:qFormat/>
    <w:rsid w:val="00052FD2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219">
    <w:name w:val="Красная строка 2 Знак1"/>
    <w:uiPriority w:val="99"/>
    <w:qFormat/>
    <w:rsid w:val="00052FD2"/>
    <w:rPr>
      <w:sz w:val="24"/>
      <w:lang w:val="ru-RU" w:eastAsia="ru-RU"/>
    </w:rPr>
  </w:style>
  <w:style w:type="character" w:customStyle="1" w:styleId="1fff3">
    <w:name w:val="Название Знак1"/>
    <w:uiPriority w:val="99"/>
    <w:qFormat/>
    <w:rsid w:val="00052FD2"/>
    <w:rPr>
      <w:rFonts w:ascii="Cambria" w:hAnsi="Cambria"/>
      <w:color w:val="17365D"/>
      <w:spacing w:val="5"/>
      <w:kern w:val="28"/>
      <w:sz w:val="52"/>
      <w:lang w:eastAsia="ru-RU"/>
    </w:rPr>
  </w:style>
  <w:style w:type="character" w:customStyle="1" w:styleId="1fff4">
    <w:name w:val="Подзаголовок Знак1"/>
    <w:uiPriority w:val="99"/>
    <w:qFormat/>
    <w:rsid w:val="00052FD2"/>
    <w:rPr>
      <w:rFonts w:ascii="Cambria" w:hAnsi="Cambria"/>
      <w:sz w:val="24"/>
    </w:rPr>
  </w:style>
  <w:style w:type="character" w:customStyle="1" w:styleId="font0">
    <w:name w:val="font0"/>
    <w:basedOn w:val="a3"/>
    <w:uiPriority w:val="99"/>
    <w:qFormat/>
    <w:rsid w:val="00052FD2"/>
    <w:rPr>
      <w:rFonts w:cs="Times New Roman"/>
    </w:rPr>
  </w:style>
  <w:style w:type="character" w:customStyle="1" w:styleId="s3">
    <w:name w:val="s3"/>
    <w:uiPriority w:val="99"/>
    <w:qFormat/>
    <w:rsid w:val="00052FD2"/>
  </w:style>
  <w:style w:type="character" w:customStyle="1" w:styleId="FontStyle46">
    <w:name w:val="Font Style46"/>
    <w:uiPriority w:val="99"/>
    <w:qFormat/>
    <w:rsid w:val="00052FD2"/>
    <w:rPr>
      <w:rFonts w:ascii="Times New Roman" w:hAnsi="Times New Roman"/>
      <w:b/>
      <w:sz w:val="30"/>
    </w:rPr>
  </w:style>
  <w:style w:type="character" w:customStyle="1" w:styleId="newstitle">
    <w:name w:val="news_title"/>
    <w:basedOn w:val="a3"/>
    <w:uiPriority w:val="99"/>
    <w:qFormat/>
    <w:rsid w:val="00052FD2"/>
    <w:rPr>
      <w:rFonts w:cs="Times New Roman"/>
    </w:rPr>
  </w:style>
  <w:style w:type="character" w:customStyle="1" w:styleId="s1">
    <w:name w:val="s1"/>
    <w:uiPriority w:val="99"/>
    <w:qFormat/>
    <w:rsid w:val="00052FD2"/>
  </w:style>
  <w:style w:type="character" w:customStyle="1" w:styleId="WW8Num8z0">
    <w:name w:val="WW8Num8z0"/>
    <w:uiPriority w:val="99"/>
    <w:qFormat/>
    <w:rsid w:val="00052FD2"/>
    <w:rPr>
      <w:rFonts w:ascii="Wingdings 2" w:hAnsi="Wingdings 2"/>
    </w:rPr>
  </w:style>
  <w:style w:type="paragraph" w:customStyle="1" w:styleId="31a">
    <w:name w:val="Знак31"/>
    <w:basedOn w:val="a2"/>
    <w:uiPriority w:val="99"/>
    <w:qFormat/>
    <w:rsid w:val="00052FD2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ep">
    <w:name w:val="ep"/>
    <w:basedOn w:val="a3"/>
    <w:uiPriority w:val="99"/>
    <w:qFormat/>
    <w:rsid w:val="00052FD2"/>
    <w:rPr>
      <w:rFonts w:cs="Times New Roman"/>
    </w:rPr>
  </w:style>
  <w:style w:type="character" w:customStyle="1" w:styleId="searchterm1">
    <w:name w:val="searchterm1"/>
    <w:uiPriority w:val="99"/>
    <w:qFormat/>
    <w:rsid w:val="00052FD2"/>
    <w:rPr>
      <w:b/>
      <w:sz w:val="2"/>
      <w:bdr w:val="single" w:sz="6" w:space="0" w:color="0000FF"/>
      <w:shd w:val="clear" w:color="auto" w:fill="CCCCFF"/>
    </w:rPr>
  </w:style>
  <w:style w:type="character" w:customStyle="1" w:styleId="review-h52">
    <w:name w:val="review-h52"/>
    <w:uiPriority w:val="99"/>
    <w:qFormat/>
    <w:rsid w:val="00052FD2"/>
    <w:rPr>
      <w:b/>
      <w:color w:val="004080"/>
      <w:sz w:val="18"/>
      <w:u w:val="none"/>
    </w:rPr>
  </w:style>
  <w:style w:type="character" w:customStyle="1" w:styleId="FontStyle571">
    <w:name w:val="Font Style571"/>
    <w:uiPriority w:val="99"/>
    <w:qFormat/>
    <w:rsid w:val="00052FD2"/>
    <w:rPr>
      <w:rFonts w:ascii="Candara" w:hAnsi="Candara"/>
      <w:b/>
      <w:sz w:val="24"/>
    </w:rPr>
  </w:style>
  <w:style w:type="character" w:customStyle="1" w:styleId="FontStyle596">
    <w:name w:val="Font Style596"/>
    <w:uiPriority w:val="99"/>
    <w:qFormat/>
    <w:rsid w:val="00052FD2"/>
    <w:rPr>
      <w:rFonts w:ascii="Times New Roman" w:hAnsi="Times New Roman"/>
      <w:b/>
      <w:i/>
      <w:sz w:val="16"/>
    </w:rPr>
  </w:style>
  <w:style w:type="character" w:customStyle="1" w:styleId="FontStyle264">
    <w:name w:val="Font Style264"/>
    <w:uiPriority w:val="99"/>
    <w:qFormat/>
    <w:rsid w:val="00052FD2"/>
    <w:rPr>
      <w:rFonts w:ascii="Franklin Gothic Demi" w:hAnsi="Franklin Gothic Demi"/>
      <w:b/>
      <w:sz w:val="22"/>
    </w:rPr>
  </w:style>
  <w:style w:type="character" w:customStyle="1" w:styleId="FontStyle260">
    <w:name w:val="Font Style260"/>
    <w:uiPriority w:val="99"/>
    <w:qFormat/>
    <w:rsid w:val="00052FD2"/>
    <w:rPr>
      <w:rFonts w:ascii="Franklin Gothic Demi" w:hAnsi="Franklin Gothic Demi"/>
      <w:b/>
      <w:sz w:val="26"/>
    </w:rPr>
  </w:style>
  <w:style w:type="character" w:customStyle="1" w:styleId="FontStyle426">
    <w:name w:val="Font Style426"/>
    <w:uiPriority w:val="99"/>
    <w:qFormat/>
    <w:rsid w:val="00052FD2"/>
    <w:rPr>
      <w:rFonts w:ascii="Times New Roman" w:hAnsi="Times New Roman"/>
      <w:color w:val="000000"/>
      <w:sz w:val="20"/>
    </w:rPr>
  </w:style>
  <w:style w:type="character" w:customStyle="1" w:styleId="FontStyle707">
    <w:name w:val="Font Style707"/>
    <w:uiPriority w:val="99"/>
    <w:qFormat/>
    <w:rsid w:val="00052FD2"/>
    <w:rPr>
      <w:rFonts w:ascii="Bookman Old Style" w:hAnsi="Bookman Old Style"/>
      <w:color w:val="000000"/>
      <w:sz w:val="16"/>
    </w:rPr>
  </w:style>
  <w:style w:type="character" w:customStyle="1" w:styleId="FontStyle679">
    <w:name w:val="Font Style679"/>
    <w:uiPriority w:val="99"/>
    <w:qFormat/>
    <w:rsid w:val="00052FD2"/>
    <w:rPr>
      <w:rFonts w:ascii="Times New Roman" w:hAnsi="Times New Roman"/>
      <w:i/>
      <w:color w:val="000000"/>
      <w:sz w:val="20"/>
    </w:rPr>
  </w:style>
  <w:style w:type="character" w:customStyle="1" w:styleId="FontStyle695">
    <w:name w:val="Font Style695"/>
    <w:uiPriority w:val="99"/>
    <w:qFormat/>
    <w:rsid w:val="00052FD2"/>
    <w:rPr>
      <w:rFonts w:ascii="Times New Roman" w:hAnsi="Times New Roman"/>
      <w:b/>
      <w:color w:val="000000"/>
      <w:sz w:val="16"/>
    </w:rPr>
  </w:style>
  <w:style w:type="character" w:customStyle="1" w:styleId="FontStyle668">
    <w:name w:val="Font Style668"/>
    <w:uiPriority w:val="99"/>
    <w:qFormat/>
    <w:rsid w:val="00052FD2"/>
    <w:rPr>
      <w:rFonts w:ascii="Times New Roman" w:hAnsi="Times New Roman"/>
      <w:color w:val="000000"/>
      <w:sz w:val="20"/>
    </w:rPr>
  </w:style>
  <w:style w:type="character" w:customStyle="1" w:styleId="FontStyle527">
    <w:name w:val="Font Style527"/>
    <w:uiPriority w:val="99"/>
    <w:qFormat/>
    <w:rsid w:val="00052FD2"/>
    <w:rPr>
      <w:rFonts w:ascii="Times New Roman" w:hAnsi="Times New Roman"/>
      <w:b/>
      <w:color w:val="000000"/>
      <w:sz w:val="16"/>
    </w:rPr>
  </w:style>
  <w:style w:type="character" w:customStyle="1" w:styleId="FontStyle236">
    <w:name w:val="Font Style236"/>
    <w:uiPriority w:val="99"/>
    <w:qFormat/>
    <w:rsid w:val="00052FD2"/>
    <w:rPr>
      <w:rFonts w:ascii="Times New Roman" w:hAnsi="Times New Roman"/>
      <w:color w:val="000000"/>
      <w:sz w:val="20"/>
    </w:rPr>
  </w:style>
  <w:style w:type="character" w:customStyle="1" w:styleId="FontStyle719">
    <w:name w:val="Font Style719"/>
    <w:uiPriority w:val="99"/>
    <w:qFormat/>
    <w:rsid w:val="00052FD2"/>
    <w:rPr>
      <w:rFonts w:ascii="Bookman Old Style" w:hAnsi="Bookman Old Style"/>
      <w:b/>
      <w:color w:val="000000"/>
      <w:sz w:val="16"/>
    </w:rPr>
  </w:style>
  <w:style w:type="character" w:customStyle="1" w:styleId="FontStyle720">
    <w:name w:val="Font Style720"/>
    <w:uiPriority w:val="99"/>
    <w:qFormat/>
    <w:rsid w:val="00052FD2"/>
    <w:rPr>
      <w:rFonts w:ascii="Tahoma" w:hAnsi="Tahoma"/>
      <w:color w:val="000000"/>
      <w:sz w:val="14"/>
    </w:rPr>
  </w:style>
  <w:style w:type="character" w:customStyle="1" w:styleId="FontStyle815">
    <w:name w:val="Font Style815"/>
    <w:uiPriority w:val="99"/>
    <w:qFormat/>
    <w:rsid w:val="00052FD2"/>
    <w:rPr>
      <w:rFonts w:ascii="Bookman Old Style" w:hAnsi="Bookman Old Style"/>
      <w:color w:val="000000"/>
      <w:sz w:val="16"/>
    </w:rPr>
  </w:style>
  <w:style w:type="character" w:customStyle="1" w:styleId="FontStyle106">
    <w:name w:val="Font Style106"/>
    <w:uiPriority w:val="99"/>
    <w:qFormat/>
    <w:rsid w:val="00052FD2"/>
    <w:rPr>
      <w:rFonts w:ascii="Times New Roman" w:hAnsi="Times New Roman"/>
      <w:color w:val="000000"/>
      <w:sz w:val="24"/>
    </w:rPr>
  </w:style>
  <w:style w:type="character" w:customStyle="1" w:styleId="FontStyle122">
    <w:name w:val="Font Style122"/>
    <w:uiPriority w:val="99"/>
    <w:qFormat/>
    <w:rsid w:val="00052FD2"/>
    <w:rPr>
      <w:rFonts w:ascii="Times New Roman" w:hAnsi="Times New Roman"/>
      <w:color w:val="000000"/>
      <w:sz w:val="22"/>
    </w:rPr>
  </w:style>
  <w:style w:type="character" w:customStyle="1" w:styleId="146pt">
    <w:name w:val="Основной текст (14) + 6 pt"/>
    <w:uiPriority w:val="99"/>
    <w:qFormat/>
    <w:rsid w:val="00052FD2"/>
    <w:rPr>
      <w:rFonts w:ascii="Times New Roman" w:hAnsi="Times New Roman"/>
      <w:sz w:val="12"/>
      <w:shd w:val="clear" w:color="auto" w:fill="FFFFFF"/>
    </w:rPr>
  </w:style>
  <w:style w:type="character" w:customStyle="1" w:styleId="listing-desc">
    <w:name w:val="listing-desc"/>
    <w:uiPriority w:val="99"/>
    <w:qFormat/>
    <w:rsid w:val="00052FD2"/>
  </w:style>
  <w:style w:type="character" w:customStyle="1" w:styleId="WW8Num1z0">
    <w:name w:val="WW8Num1z0"/>
    <w:uiPriority w:val="99"/>
    <w:qFormat/>
    <w:rsid w:val="00052FD2"/>
  </w:style>
  <w:style w:type="character" w:customStyle="1" w:styleId="WW8Num2z0">
    <w:name w:val="WW8Num2z0"/>
    <w:uiPriority w:val="99"/>
    <w:qFormat/>
    <w:rsid w:val="00052FD2"/>
  </w:style>
  <w:style w:type="character" w:customStyle="1" w:styleId="WW8Num3z0">
    <w:name w:val="WW8Num3z0"/>
    <w:uiPriority w:val="99"/>
    <w:qFormat/>
    <w:rsid w:val="00052FD2"/>
  </w:style>
  <w:style w:type="character" w:customStyle="1" w:styleId="WW8Num1z1">
    <w:name w:val="WW8Num1z1"/>
    <w:uiPriority w:val="99"/>
    <w:qFormat/>
    <w:rsid w:val="00052FD2"/>
  </w:style>
  <w:style w:type="character" w:customStyle="1" w:styleId="WW8Num1z2">
    <w:name w:val="WW8Num1z2"/>
    <w:uiPriority w:val="99"/>
    <w:qFormat/>
    <w:rsid w:val="00052FD2"/>
  </w:style>
  <w:style w:type="character" w:customStyle="1" w:styleId="WW8Num1z3">
    <w:name w:val="WW8Num1z3"/>
    <w:uiPriority w:val="99"/>
    <w:qFormat/>
    <w:rsid w:val="00052FD2"/>
  </w:style>
  <w:style w:type="character" w:customStyle="1" w:styleId="WW8Num1z4">
    <w:name w:val="WW8Num1z4"/>
    <w:uiPriority w:val="99"/>
    <w:qFormat/>
    <w:rsid w:val="00052FD2"/>
  </w:style>
  <w:style w:type="character" w:customStyle="1" w:styleId="WW8Num1z5">
    <w:name w:val="WW8Num1z5"/>
    <w:uiPriority w:val="99"/>
    <w:qFormat/>
    <w:rsid w:val="00052FD2"/>
  </w:style>
  <w:style w:type="character" w:customStyle="1" w:styleId="WW8Num1z6">
    <w:name w:val="WW8Num1z6"/>
    <w:uiPriority w:val="99"/>
    <w:qFormat/>
    <w:rsid w:val="00052FD2"/>
  </w:style>
  <w:style w:type="character" w:customStyle="1" w:styleId="WW8Num1z7">
    <w:name w:val="WW8Num1z7"/>
    <w:uiPriority w:val="99"/>
    <w:qFormat/>
    <w:rsid w:val="00052FD2"/>
  </w:style>
  <w:style w:type="character" w:customStyle="1" w:styleId="WW8Num1z8">
    <w:name w:val="WW8Num1z8"/>
    <w:uiPriority w:val="99"/>
    <w:qFormat/>
    <w:rsid w:val="00052FD2"/>
  </w:style>
  <w:style w:type="character" w:customStyle="1" w:styleId="1fff5">
    <w:name w:val="Основной шрифт абзаца1"/>
    <w:uiPriority w:val="99"/>
    <w:qFormat/>
    <w:rsid w:val="00052FD2"/>
  </w:style>
  <w:style w:type="character" w:styleId="afffffff0">
    <w:name w:val="Placeholder Text"/>
    <w:basedOn w:val="a3"/>
    <w:uiPriority w:val="99"/>
    <w:qFormat/>
    <w:rsid w:val="00052FD2"/>
    <w:rPr>
      <w:rFonts w:cs="Times New Roman"/>
      <w:color w:val="808080"/>
    </w:rPr>
  </w:style>
  <w:style w:type="character" w:customStyle="1" w:styleId="afffffff1">
    <w:name w:val="Символ сноски"/>
    <w:uiPriority w:val="99"/>
    <w:qFormat/>
    <w:rsid w:val="00052FD2"/>
    <w:rPr>
      <w:vertAlign w:val="superscript"/>
    </w:rPr>
  </w:style>
  <w:style w:type="character" w:customStyle="1" w:styleId="-">
    <w:name w:val="опред-е"/>
    <w:uiPriority w:val="99"/>
    <w:qFormat/>
    <w:rsid w:val="00052FD2"/>
    <w:rPr>
      <w:b/>
    </w:rPr>
  </w:style>
  <w:style w:type="character" w:customStyle="1" w:styleId="FontStyle436">
    <w:name w:val="Font Style436"/>
    <w:uiPriority w:val="99"/>
    <w:qFormat/>
    <w:rsid w:val="00052FD2"/>
    <w:rPr>
      <w:rFonts w:ascii="Times New Roman" w:hAnsi="Times New Roman"/>
      <w:b/>
      <w:sz w:val="18"/>
    </w:rPr>
  </w:style>
  <w:style w:type="character" w:customStyle="1" w:styleId="FontStyle434">
    <w:name w:val="Font Style434"/>
    <w:uiPriority w:val="99"/>
    <w:qFormat/>
    <w:rsid w:val="00052FD2"/>
    <w:rPr>
      <w:rFonts w:ascii="Times New Roman" w:hAnsi="Times New Roman"/>
      <w:sz w:val="18"/>
    </w:rPr>
  </w:style>
  <w:style w:type="character" w:customStyle="1" w:styleId="2ff2">
    <w:name w:val="Основной текст Знак2"/>
    <w:uiPriority w:val="99"/>
    <w:qFormat/>
    <w:locked/>
    <w:rsid w:val="00052FD2"/>
    <w:rPr>
      <w:sz w:val="24"/>
      <w:lang w:val="ru-RU" w:eastAsia="ru-RU"/>
    </w:rPr>
  </w:style>
  <w:style w:type="character" w:customStyle="1" w:styleId="95">
    <w:name w:val="Знак Знак9"/>
    <w:uiPriority w:val="99"/>
    <w:qFormat/>
    <w:locked/>
    <w:rsid w:val="00052FD2"/>
    <w:rPr>
      <w:rFonts w:ascii="Cambria" w:hAnsi="Cambria"/>
      <w:b/>
      <w:color w:val="4F81BD"/>
      <w:sz w:val="26"/>
      <w:lang w:val="ru-RU" w:eastAsia="en-US"/>
    </w:rPr>
  </w:style>
  <w:style w:type="character" w:customStyle="1" w:styleId="532">
    <w:name w:val="Знак Знак53"/>
    <w:uiPriority w:val="99"/>
    <w:qFormat/>
    <w:locked/>
    <w:rsid w:val="00052FD2"/>
    <w:rPr>
      <w:b/>
      <w:caps/>
      <w:sz w:val="24"/>
      <w:lang w:val="ru-RU" w:eastAsia="ru-RU"/>
    </w:rPr>
  </w:style>
  <w:style w:type="character" w:customStyle="1" w:styleId="HTML11a">
    <w:name w:val="Адрес HTML Знак11"/>
    <w:uiPriority w:val="99"/>
    <w:qFormat/>
    <w:rsid w:val="00052FD2"/>
    <w:rPr>
      <w:rFonts w:ascii="Times New Roman" w:hAnsi="Times New Roman"/>
      <w:i/>
      <w:sz w:val="24"/>
    </w:rPr>
  </w:style>
  <w:style w:type="character" w:customStyle="1" w:styleId="st1">
    <w:name w:val="st1"/>
    <w:basedOn w:val="a3"/>
    <w:uiPriority w:val="99"/>
    <w:qFormat/>
    <w:rsid w:val="00052FD2"/>
    <w:rPr>
      <w:rFonts w:cs="Times New Roman"/>
    </w:rPr>
  </w:style>
  <w:style w:type="character" w:customStyle="1" w:styleId="11f">
    <w:name w:val="Основной текст с отступом Знак11"/>
    <w:uiPriority w:val="99"/>
    <w:semiHidden/>
    <w:rsid w:val="00052FD2"/>
    <w:rPr>
      <w:rFonts w:ascii="Times New Roman" w:hAnsi="Times New Roman"/>
      <w:sz w:val="24"/>
      <w:lang w:eastAsia="ru-RU"/>
    </w:rPr>
  </w:style>
  <w:style w:type="character" w:customStyle="1" w:styleId="1fff6">
    <w:name w:val="Текст примечания Знак1"/>
    <w:uiPriority w:val="99"/>
    <w:qFormat/>
    <w:rsid w:val="00052FD2"/>
    <w:rPr>
      <w:rFonts w:ascii="Times New Roman" w:hAnsi="Times New Roman"/>
      <w:sz w:val="20"/>
      <w:lang w:eastAsia="ru-RU"/>
    </w:rPr>
  </w:style>
  <w:style w:type="character" w:customStyle="1" w:styleId="21a">
    <w:name w:val="Основной текст с отступом 2 Знак1"/>
    <w:uiPriority w:val="99"/>
    <w:qFormat/>
    <w:rsid w:val="00052FD2"/>
    <w:rPr>
      <w:rFonts w:ascii="Times New Roman" w:hAnsi="Times New Roman"/>
      <w:sz w:val="24"/>
      <w:lang w:eastAsia="ru-RU"/>
    </w:rPr>
  </w:style>
  <w:style w:type="character" w:customStyle="1" w:styleId="2ff3">
    <w:name w:val="Основной текст Знак Знак Знак2"/>
    <w:uiPriority w:val="99"/>
    <w:qFormat/>
    <w:locked/>
    <w:rsid w:val="00052FD2"/>
    <w:rPr>
      <w:sz w:val="24"/>
      <w:lang w:val="ru-RU" w:eastAsia="ru-RU"/>
    </w:rPr>
  </w:style>
  <w:style w:type="character" w:customStyle="1" w:styleId="FontStyle126">
    <w:name w:val="Font Style126"/>
    <w:uiPriority w:val="99"/>
    <w:qFormat/>
    <w:rsid w:val="00052FD2"/>
    <w:rPr>
      <w:rFonts w:ascii="Times New Roman" w:hAnsi="Times New Roman"/>
      <w:color w:val="000000"/>
      <w:sz w:val="20"/>
    </w:rPr>
  </w:style>
  <w:style w:type="character" w:customStyle="1" w:styleId="13a">
    <w:name w:val="Знак Знак13"/>
    <w:uiPriority w:val="99"/>
    <w:qFormat/>
    <w:locked/>
    <w:rsid w:val="00052FD2"/>
    <w:rPr>
      <w:color w:val="000000"/>
      <w:sz w:val="24"/>
    </w:rPr>
  </w:style>
  <w:style w:type="character" w:customStyle="1" w:styleId="11f0">
    <w:name w:val="Знак Знак11"/>
    <w:uiPriority w:val="99"/>
    <w:qFormat/>
    <w:locked/>
    <w:rsid w:val="00052FD2"/>
    <w:rPr>
      <w:sz w:val="24"/>
    </w:rPr>
  </w:style>
  <w:style w:type="character" w:customStyle="1" w:styleId="231">
    <w:name w:val="Знак Знак231"/>
    <w:uiPriority w:val="99"/>
    <w:qFormat/>
    <w:locked/>
    <w:rsid w:val="00052FD2"/>
    <w:rPr>
      <w:sz w:val="24"/>
      <w:lang w:val="ru-RU" w:eastAsia="ru-RU"/>
    </w:rPr>
  </w:style>
  <w:style w:type="character" w:customStyle="1" w:styleId="5310">
    <w:name w:val="Знак Знак531"/>
    <w:uiPriority w:val="99"/>
    <w:qFormat/>
    <w:locked/>
    <w:rsid w:val="00052FD2"/>
    <w:rPr>
      <w:b/>
      <w:caps/>
      <w:sz w:val="24"/>
      <w:lang w:val="ru-RU" w:eastAsia="ru-RU"/>
    </w:rPr>
  </w:style>
  <w:style w:type="character" w:customStyle="1" w:styleId="1510">
    <w:name w:val="Знак Знак151"/>
    <w:uiPriority w:val="99"/>
    <w:qFormat/>
    <w:rsid w:val="00052FD2"/>
    <w:rPr>
      <w:rFonts w:ascii="Times New Roman" w:hAnsi="Times New Roman"/>
      <w:sz w:val="24"/>
      <w:lang w:eastAsia="ru-RU"/>
    </w:rPr>
  </w:style>
  <w:style w:type="character" w:customStyle="1" w:styleId="460">
    <w:name w:val="Знак Знак46"/>
    <w:uiPriority w:val="99"/>
    <w:qFormat/>
    <w:locked/>
    <w:rsid w:val="00052FD2"/>
    <w:rPr>
      <w:rFonts w:ascii="Arial" w:hAnsi="Arial"/>
      <w:b/>
      <w:i/>
      <w:sz w:val="28"/>
      <w:lang w:val="ru-RU" w:eastAsia="en-US"/>
    </w:rPr>
  </w:style>
  <w:style w:type="paragraph" w:customStyle="1" w:styleId="opredelenie">
    <w:name w:val="opredelenie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1710">
    <w:name w:val="Знак Знак171"/>
    <w:uiPriority w:val="99"/>
    <w:qFormat/>
    <w:locked/>
    <w:rsid w:val="00052FD2"/>
    <w:rPr>
      <w:i/>
      <w:sz w:val="24"/>
      <w:lang w:val="ru-RU" w:eastAsia="ru-RU"/>
    </w:rPr>
  </w:style>
  <w:style w:type="character" w:customStyle="1" w:styleId="ConsPlusNormal0">
    <w:name w:val="ConsPlusNormal Знак"/>
    <w:link w:val="ConsPlusNormal"/>
    <w:uiPriority w:val="99"/>
    <w:qFormat/>
    <w:locked/>
    <w:rsid w:val="00052FD2"/>
    <w:rPr>
      <w:rFonts w:ascii="Arial" w:eastAsia="Calibri" w:hAnsi="Arial" w:cs="Times New Roman"/>
      <w:lang w:eastAsia="ru-RU"/>
    </w:rPr>
  </w:style>
  <w:style w:type="paragraph" w:customStyle="1" w:styleId="rvps4">
    <w:name w:val="rvps4"/>
    <w:basedOn w:val="a2"/>
    <w:uiPriority w:val="99"/>
    <w:qFormat/>
    <w:rsid w:val="00052FD2"/>
    <w:pPr>
      <w:widowControl/>
      <w:snapToGrid/>
      <w:spacing w:before="0" w:after="0"/>
      <w:jc w:val="both"/>
    </w:pPr>
    <w:rPr>
      <w:rFonts w:eastAsia="Times New Roman"/>
      <w:szCs w:val="24"/>
    </w:rPr>
  </w:style>
  <w:style w:type="character" w:customStyle="1" w:styleId="1fff7">
    <w:name w:val="Без интервала Знак1"/>
    <w:link w:val="48"/>
    <w:uiPriority w:val="99"/>
    <w:qFormat/>
    <w:locked/>
    <w:rsid w:val="00052FD2"/>
  </w:style>
  <w:style w:type="paragraph" w:customStyle="1" w:styleId="48">
    <w:name w:val="Без интервала4"/>
    <w:link w:val="1fff7"/>
    <w:uiPriority w:val="99"/>
    <w:qFormat/>
    <w:rsid w:val="00052FD2"/>
    <w:pPr>
      <w:spacing w:after="0" w:line="240" w:lineRule="auto"/>
    </w:pPr>
  </w:style>
  <w:style w:type="character" w:customStyle="1" w:styleId="3f2">
    <w:name w:val="3 ступень Знак"/>
    <w:link w:val="3f3"/>
    <w:uiPriority w:val="99"/>
    <w:qFormat/>
    <w:locked/>
    <w:rsid w:val="00052FD2"/>
    <w:rPr>
      <w:rFonts w:ascii="BodoniCTT" w:hAnsi="BodoniCTT"/>
      <w:b/>
    </w:rPr>
  </w:style>
  <w:style w:type="paragraph" w:customStyle="1" w:styleId="3f3">
    <w:name w:val="3 ступень"/>
    <w:basedOn w:val="a2"/>
    <w:link w:val="3f2"/>
    <w:uiPriority w:val="99"/>
    <w:qFormat/>
    <w:rsid w:val="00052FD2"/>
    <w:pPr>
      <w:keepNext/>
      <w:widowControl/>
      <w:overflowPunct w:val="0"/>
      <w:autoSpaceDE w:val="0"/>
      <w:autoSpaceDN w:val="0"/>
      <w:adjustRightInd w:val="0"/>
      <w:snapToGrid/>
      <w:spacing w:before="120" w:after="0"/>
    </w:pPr>
    <w:rPr>
      <w:rFonts w:ascii="BodoniCTT" w:eastAsiaTheme="minorHAnsi" w:hAnsi="BodoniCTT" w:cstheme="minorBidi"/>
      <w:b/>
      <w:sz w:val="22"/>
      <w:szCs w:val="22"/>
      <w:lang w:eastAsia="en-US"/>
    </w:rPr>
  </w:style>
  <w:style w:type="paragraph" w:customStyle="1" w:styleId="Style28">
    <w:name w:val="Style28"/>
    <w:basedOn w:val="a2"/>
    <w:uiPriority w:val="99"/>
    <w:qFormat/>
    <w:rsid w:val="00052FD2"/>
    <w:pPr>
      <w:autoSpaceDE w:val="0"/>
      <w:autoSpaceDN w:val="0"/>
      <w:adjustRightInd w:val="0"/>
      <w:snapToGrid/>
      <w:spacing w:before="0" w:after="0" w:line="494" w:lineRule="exact"/>
      <w:ind w:firstLine="902"/>
    </w:pPr>
    <w:rPr>
      <w:rFonts w:eastAsia="Times New Roman"/>
      <w:szCs w:val="24"/>
    </w:rPr>
  </w:style>
  <w:style w:type="paragraph" w:customStyle="1" w:styleId="Style7">
    <w:name w:val="Style7"/>
    <w:basedOn w:val="a2"/>
    <w:uiPriority w:val="99"/>
    <w:qFormat/>
    <w:rsid w:val="00052FD2"/>
    <w:pPr>
      <w:autoSpaceDE w:val="0"/>
      <w:autoSpaceDN w:val="0"/>
      <w:adjustRightInd w:val="0"/>
      <w:snapToGrid/>
      <w:spacing w:before="0" w:after="0"/>
      <w:jc w:val="both"/>
    </w:pPr>
    <w:rPr>
      <w:rFonts w:eastAsia="Times New Roman"/>
      <w:szCs w:val="24"/>
    </w:rPr>
  </w:style>
  <w:style w:type="paragraph" w:customStyle="1" w:styleId="Style36">
    <w:name w:val="Style36"/>
    <w:basedOn w:val="a2"/>
    <w:uiPriority w:val="99"/>
    <w:qFormat/>
    <w:rsid w:val="00052FD2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F9">
    <w:name w:val="ОбычныF9"/>
    <w:uiPriority w:val="99"/>
    <w:qFormat/>
    <w:rsid w:val="00052FD2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49">
    <w:name w:val="Квадрат4"/>
    <w:basedOn w:val="a2"/>
    <w:uiPriority w:val="99"/>
    <w:qFormat/>
    <w:rsid w:val="00052FD2"/>
    <w:pPr>
      <w:autoSpaceDE w:val="0"/>
      <w:autoSpaceDN w:val="0"/>
      <w:adjustRightInd w:val="0"/>
      <w:snapToGrid/>
      <w:spacing w:before="0" w:after="0"/>
      <w:jc w:val="both"/>
    </w:pPr>
    <w:rPr>
      <w:rFonts w:ascii="a_Timer" w:eastAsia="Times New Roman" w:hAnsi="a_Timer" w:cs="a_Timer"/>
      <w:szCs w:val="24"/>
      <w:lang w:val="en-US"/>
    </w:rPr>
  </w:style>
  <w:style w:type="paragraph" w:customStyle="1" w:styleId="p3">
    <w:name w:val="p3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4">
    <w:name w:val="p4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rvts6">
    <w:name w:val="rvts6"/>
    <w:uiPriority w:val="99"/>
    <w:qFormat/>
    <w:rsid w:val="00052FD2"/>
    <w:rPr>
      <w:rFonts w:ascii="Times New Roman" w:hAnsi="Times New Roman"/>
      <w:sz w:val="28"/>
    </w:rPr>
  </w:style>
  <w:style w:type="character" w:customStyle="1" w:styleId="3917">
    <w:name w:val="3917"/>
    <w:basedOn w:val="a3"/>
    <w:uiPriority w:val="99"/>
    <w:qFormat/>
    <w:rsid w:val="00052FD2"/>
    <w:rPr>
      <w:rFonts w:cs="Times New Roman"/>
    </w:rPr>
  </w:style>
  <w:style w:type="character" w:customStyle="1" w:styleId="epm">
    <w:name w:val="epm"/>
    <w:uiPriority w:val="99"/>
    <w:qFormat/>
    <w:rsid w:val="00052FD2"/>
  </w:style>
  <w:style w:type="character" w:customStyle="1" w:styleId="afffffff2">
    <w:name w:val="Стиль Зеленый"/>
    <w:uiPriority w:val="99"/>
    <w:qFormat/>
    <w:rsid w:val="00052FD2"/>
    <w:rPr>
      <w:color w:val="00B050"/>
      <w:spacing w:val="0"/>
    </w:rPr>
  </w:style>
  <w:style w:type="character" w:customStyle="1" w:styleId="FontStyle44">
    <w:name w:val="Font Style44"/>
    <w:uiPriority w:val="99"/>
    <w:qFormat/>
    <w:rsid w:val="00052FD2"/>
    <w:rPr>
      <w:rFonts w:ascii="Times New Roman" w:hAnsi="Times New Roman"/>
      <w:b/>
      <w:sz w:val="26"/>
    </w:rPr>
  </w:style>
  <w:style w:type="character" w:customStyle="1" w:styleId="FontStyle45">
    <w:name w:val="Font Style45"/>
    <w:uiPriority w:val="99"/>
    <w:qFormat/>
    <w:rsid w:val="00052FD2"/>
    <w:rPr>
      <w:rFonts w:ascii="Times New Roman" w:hAnsi="Times New Roman"/>
      <w:i/>
      <w:sz w:val="26"/>
    </w:rPr>
  </w:style>
  <w:style w:type="character" w:customStyle="1" w:styleId="s10">
    <w:name w:val="s_10"/>
    <w:basedOn w:val="a3"/>
    <w:uiPriority w:val="99"/>
    <w:qFormat/>
    <w:rsid w:val="00052FD2"/>
    <w:rPr>
      <w:rFonts w:cs="Times New Roman"/>
    </w:rPr>
  </w:style>
  <w:style w:type="character" w:customStyle="1" w:styleId="s5">
    <w:name w:val="s5"/>
    <w:basedOn w:val="a3"/>
    <w:uiPriority w:val="99"/>
    <w:qFormat/>
    <w:rsid w:val="00052FD2"/>
    <w:rPr>
      <w:rFonts w:cs="Times New Roman"/>
    </w:rPr>
  </w:style>
  <w:style w:type="character" w:customStyle="1" w:styleId="sz12">
    <w:name w:val="sz12"/>
    <w:basedOn w:val="a3"/>
    <w:uiPriority w:val="99"/>
    <w:qFormat/>
    <w:rsid w:val="00052FD2"/>
    <w:rPr>
      <w:rFonts w:cs="Times New Roman"/>
    </w:rPr>
  </w:style>
  <w:style w:type="character" w:customStyle="1" w:styleId="s6">
    <w:name w:val="s6"/>
    <w:basedOn w:val="a3"/>
    <w:uiPriority w:val="99"/>
    <w:qFormat/>
    <w:rsid w:val="00052FD2"/>
    <w:rPr>
      <w:rFonts w:cs="Times New Roman"/>
    </w:rPr>
  </w:style>
  <w:style w:type="character" w:customStyle="1" w:styleId="FontStyle133">
    <w:name w:val="Font Style133"/>
    <w:uiPriority w:val="99"/>
    <w:qFormat/>
    <w:rsid w:val="00052FD2"/>
    <w:rPr>
      <w:rFonts w:ascii="Times New Roman" w:hAnsi="Times New Roman"/>
      <w:i/>
      <w:sz w:val="18"/>
    </w:rPr>
  </w:style>
  <w:style w:type="character" w:customStyle="1" w:styleId="blk3">
    <w:name w:val="blk3"/>
    <w:uiPriority w:val="99"/>
    <w:qFormat/>
    <w:rsid w:val="00052FD2"/>
  </w:style>
  <w:style w:type="character" w:customStyle="1" w:styleId="11f1">
    <w:name w:val="Знак1 Знак Знак1"/>
    <w:uiPriority w:val="99"/>
    <w:qFormat/>
    <w:locked/>
    <w:rsid w:val="00052FD2"/>
    <w:rPr>
      <w:rFonts w:ascii="Times New Roman" w:hAnsi="Times New Roman"/>
      <w:sz w:val="24"/>
      <w:lang w:eastAsia="ru-RU"/>
    </w:rPr>
  </w:style>
  <w:style w:type="character" w:customStyle="1" w:styleId="461">
    <w:name w:val="Знак Знак461"/>
    <w:uiPriority w:val="99"/>
    <w:qFormat/>
    <w:locked/>
    <w:rsid w:val="00052FD2"/>
    <w:rPr>
      <w:b/>
      <w:sz w:val="27"/>
      <w:lang w:val="ru-RU" w:eastAsia="ru-RU"/>
    </w:rPr>
  </w:style>
  <w:style w:type="character" w:customStyle="1" w:styleId="3111">
    <w:name w:val="Знак3 Знак Знак11"/>
    <w:uiPriority w:val="99"/>
    <w:qFormat/>
    <w:locked/>
    <w:rsid w:val="00052FD2"/>
    <w:rPr>
      <w:rFonts w:ascii="Arial" w:hAnsi="Arial"/>
      <w:b/>
      <w:i/>
      <w:sz w:val="28"/>
      <w:lang w:val="ru-RU" w:eastAsia="en-US"/>
    </w:rPr>
  </w:style>
  <w:style w:type="character" w:customStyle="1" w:styleId="480">
    <w:name w:val="Знак Знак48"/>
    <w:uiPriority w:val="99"/>
    <w:qFormat/>
    <w:locked/>
    <w:rsid w:val="00052FD2"/>
    <w:rPr>
      <w:b/>
      <w:sz w:val="27"/>
      <w:lang w:val="ru-RU" w:eastAsia="ru-RU"/>
    </w:rPr>
  </w:style>
  <w:style w:type="character" w:customStyle="1" w:styleId="21b">
    <w:name w:val="Основной текст с отступом Знак21"/>
    <w:uiPriority w:val="99"/>
    <w:rsid w:val="00052FD2"/>
    <w:rPr>
      <w:rFonts w:ascii="Times New Roman" w:hAnsi="Times New Roman"/>
      <w:sz w:val="24"/>
    </w:rPr>
  </w:style>
  <w:style w:type="paragraph" w:customStyle="1" w:styleId="z-1">
    <w:name w:val="z-Начало формы1"/>
    <w:basedOn w:val="a2"/>
    <w:next w:val="a2"/>
    <w:link w:val="z-"/>
    <w:uiPriority w:val="99"/>
    <w:qFormat/>
    <w:rsid w:val="00052FD2"/>
    <w:pPr>
      <w:widowControl/>
      <w:pBdr>
        <w:bottom w:val="single" w:sz="6" w:space="1" w:color="auto"/>
      </w:pBdr>
      <w:snapToGrid/>
      <w:spacing w:before="0" w:after="0"/>
      <w:jc w:val="center"/>
    </w:pPr>
    <w:rPr>
      <w:rFonts w:ascii="Arial" w:eastAsia="Times New Roman" w:hAnsi="Arial"/>
      <w:b/>
      <w:sz w:val="36"/>
      <w:lang w:eastAsia="en-US"/>
    </w:rPr>
  </w:style>
  <w:style w:type="character" w:customStyle="1" w:styleId="z-TopofFormChar">
    <w:name w:val="z-Top of Form Char"/>
    <w:basedOn w:val="a3"/>
    <w:uiPriority w:val="99"/>
    <w:locked/>
    <w:rsid w:val="00052FD2"/>
    <w:rPr>
      <w:rFonts w:ascii="Arial" w:hAnsi="Arial" w:cs="Times New Roman"/>
      <w:b/>
      <w:sz w:val="20"/>
    </w:rPr>
  </w:style>
  <w:style w:type="character" w:customStyle="1" w:styleId="z-">
    <w:name w:val="z-Начало формы Знак"/>
    <w:basedOn w:val="a3"/>
    <w:link w:val="z-1"/>
    <w:uiPriority w:val="99"/>
    <w:qFormat/>
    <w:locked/>
    <w:rsid w:val="00052FD2"/>
    <w:rPr>
      <w:rFonts w:ascii="Arial" w:eastAsia="Times New Roman" w:hAnsi="Arial" w:cs="Times New Roman"/>
      <w:b/>
      <w:sz w:val="36"/>
      <w:szCs w:val="20"/>
    </w:rPr>
  </w:style>
  <w:style w:type="character" w:customStyle="1" w:styleId="440">
    <w:name w:val="Знак Знак44"/>
    <w:uiPriority w:val="99"/>
    <w:qFormat/>
    <w:locked/>
    <w:rsid w:val="00052FD2"/>
    <w:rPr>
      <w:sz w:val="24"/>
    </w:rPr>
  </w:style>
  <w:style w:type="character" w:customStyle="1" w:styleId="511">
    <w:name w:val="Знак Знак51"/>
    <w:uiPriority w:val="99"/>
    <w:qFormat/>
    <w:locked/>
    <w:rsid w:val="00052FD2"/>
    <w:rPr>
      <w:b/>
      <w:sz w:val="27"/>
      <w:lang w:val="ru-RU" w:eastAsia="ru-RU"/>
    </w:rPr>
  </w:style>
  <w:style w:type="character" w:customStyle="1" w:styleId="FontStyle16">
    <w:name w:val="Font Style16"/>
    <w:uiPriority w:val="99"/>
    <w:qFormat/>
    <w:rsid w:val="00052FD2"/>
    <w:rPr>
      <w:rFonts w:ascii="Century Gothic" w:hAnsi="Century Gothic"/>
      <w:sz w:val="18"/>
    </w:rPr>
  </w:style>
  <w:style w:type="character" w:customStyle="1" w:styleId="430">
    <w:name w:val="Знак Знак43"/>
    <w:uiPriority w:val="99"/>
    <w:qFormat/>
    <w:locked/>
    <w:rsid w:val="00052FD2"/>
    <w:rPr>
      <w:color w:val="000000"/>
      <w:sz w:val="24"/>
      <w:lang w:eastAsia="ru-RU"/>
    </w:rPr>
  </w:style>
  <w:style w:type="paragraph" w:customStyle="1" w:styleId="a3cxspmiddle">
    <w:name w:val="a3cxspmiddle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afffffff3">
    <w:name w:val="слайд"/>
    <w:basedOn w:val="a2"/>
    <w:uiPriority w:val="99"/>
    <w:qFormat/>
    <w:rsid w:val="00052FD2"/>
    <w:pPr>
      <w:widowControl/>
      <w:snapToGrid/>
      <w:spacing w:before="0" w:after="0"/>
      <w:jc w:val="both"/>
    </w:pPr>
    <w:rPr>
      <w:rFonts w:eastAsia="Times New Roman"/>
      <w:sz w:val="36"/>
      <w:szCs w:val="24"/>
      <w:lang w:eastAsia="en-US"/>
    </w:rPr>
  </w:style>
  <w:style w:type="character" w:customStyle="1" w:styleId="st">
    <w:name w:val="st"/>
    <w:basedOn w:val="a3"/>
    <w:uiPriority w:val="99"/>
    <w:qFormat/>
    <w:rsid w:val="00052FD2"/>
    <w:rPr>
      <w:rFonts w:cs="Times New Roman"/>
    </w:rPr>
  </w:style>
  <w:style w:type="paragraph" w:customStyle="1" w:styleId="z-10">
    <w:name w:val="z-Конец формы1"/>
    <w:basedOn w:val="a2"/>
    <w:next w:val="a2"/>
    <w:link w:val="z-0"/>
    <w:uiPriority w:val="99"/>
    <w:qFormat/>
    <w:rsid w:val="00052FD2"/>
    <w:pPr>
      <w:widowControl/>
      <w:pBdr>
        <w:top w:val="single" w:sz="6" w:space="1" w:color="auto"/>
      </w:pBdr>
      <w:snapToGrid/>
      <w:spacing w:before="0" w:after="0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a3"/>
    <w:uiPriority w:val="99"/>
    <w:locked/>
    <w:rsid w:val="00052FD2"/>
    <w:rPr>
      <w:rFonts w:ascii="Arial" w:hAnsi="Arial" w:cs="Times New Roman"/>
      <w:vanish/>
      <w:sz w:val="16"/>
      <w:lang w:eastAsia="ru-RU"/>
    </w:rPr>
  </w:style>
  <w:style w:type="character" w:customStyle="1" w:styleId="z-0">
    <w:name w:val="z-Конец формы Знак"/>
    <w:basedOn w:val="a3"/>
    <w:link w:val="z-10"/>
    <w:uiPriority w:val="99"/>
    <w:qFormat/>
    <w:locked/>
    <w:rsid w:val="00052FD2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keyworddef">
    <w:name w:val="keyword_def"/>
    <w:basedOn w:val="a3"/>
    <w:uiPriority w:val="99"/>
    <w:qFormat/>
    <w:rsid w:val="00052FD2"/>
    <w:rPr>
      <w:rFonts w:cs="Times New Roman"/>
    </w:rPr>
  </w:style>
  <w:style w:type="paragraph" w:customStyle="1" w:styleId="11f2">
    <w:name w:val="Обычный + 11 пт"/>
    <w:basedOn w:val="a2"/>
    <w:uiPriority w:val="99"/>
    <w:qFormat/>
    <w:rsid w:val="00052FD2"/>
    <w:pPr>
      <w:shd w:val="clear" w:color="auto" w:fill="FFFFFF"/>
      <w:autoSpaceDE w:val="0"/>
      <w:autoSpaceDN w:val="0"/>
      <w:adjustRightInd w:val="0"/>
      <w:snapToGrid/>
      <w:spacing w:before="25" w:after="0" w:line="241" w:lineRule="exact"/>
      <w:ind w:left="7"/>
    </w:pPr>
    <w:rPr>
      <w:rFonts w:eastAsia="Times New Roman"/>
      <w:sz w:val="22"/>
    </w:rPr>
  </w:style>
  <w:style w:type="character" w:customStyle="1" w:styleId="bold">
    <w:name w:val="bold"/>
    <w:uiPriority w:val="99"/>
    <w:qFormat/>
    <w:rsid w:val="00052FD2"/>
  </w:style>
  <w:style w:type="character" w:customStyle="1" w:styleId="lbldata1">
    <w:name w:val="lbldata1"/>
    <w:uiPriority w:val="99"/>
    <w:qFormat/>
    <w:rsid w:val="00052FD2"/>
    <w:rPr>
      <w:rFonts w:ascii="Arial" w:hAnsi="Arial"/>
      <w:sz w:val="24"/>
      <w:u w:val="single"/>
    </w:rPr>
  </w:style>
  <w:style w:type="character" w:customStyle="1" w:styleId="FontStyle17">
    <w:name w:val="Font Style17"/>
    <w:uiPriority w:val="99"/>
    <w:qFormat/>
    <w:rsid w:val="00052FD2"/>
    <w:rPr>
      <w:rFonts w:ascii="Times New Roman" w:hAnsi="Times New Roman"/>
      <w:sz w:val="20"/>
    </w:rPr>
  </w:style>
  <w:style w:type="character" w:customStyle="1" w:styleId="FontStyle18">
    <w:name w:val="Font Style18"/>
    <w:uiPriority w:val="99"/>
    <w:qFormat/>
    <w:rsid w:val="00052FD2"/>
    <w:rPr>
      <w:rFonts w:ascii="Times New Roman" w:hAnsi="Times New Roman"/>
      <w:i/>
      <w:sz w:val="20"/>
    </w:rPr>
  </w:style>
  <w:style w:type="character" w:customStyle="1" w:styleId="FontStyle19">
    <w:name w:val="Font Style19"/>
    <w:uiPriority w:val="99"/>
    <w:qFormat/>
    <w:rsid w:val="00052FD2"/>
    <w:rPr>
      <w:rFonts w:ascii="Times New Roman" w:hAnsi="Times New Roman"/>
      <w:sz w:val="20"/>
    </w:rPr>
  </w:style>
  <w:style w:type="paragraph" w:customStyle="1" w:styleId="Style3">
    <w:name w:val="Style3"/>
    <w:basedOn w:val="a2"/>
    <w:uiPriority w:val="99"/>
    <w:qFormat/>
    <w:rsid w:val="00052FD2"/>
    <w:pPr>
      <w:autoSpaceDE w:val="0"/>
      <w:autoSpaceDN w:val="0"/>
      <w:adjustRightInd w:val="0"/>
      <w:snapToGrid/>
      <w:spacing w:before="0" w:after="0" w:line="259" w:lineRule="exact"/>
      <w:ind w:firstLine="542"/>
      <w:jc w:val="both"/>
    </w:pPr>
    <w:rPr>
      <w:rFonts w:eastAsia="Times New Roman"/>
      <w:szCs w:val="24"/>
    </w:rPr>
  </w:style>
  <w:style w:type="character" w:customStyle="1" w:styleId="420">
    <w:name w:val="Знак Знак42"/>
    <w:uiPriority w:val="99"/>
    <w:qFormat/>
    <w:rsid w:val="00052FD2"/>
    <w:rPr>
      <w:rFonts w:ascii="Times New Roman" w:hAnsi="Times New Roman"/>
      <w:sz w:val="16"/>
    </w:rPr>
  </w:style>
  <w:style w:type="character" w:customStyle="1" w:styleId="490">
    <w:name w:val="Знак Знак49"/>
    <w:uiPriority w:val="99"/>
    <w:qFormat/>
    <w:rsid w:val="00052FD2"/>
    <w:rPr>
      <w:rFonts w:ascii="Times New Roman" w:hAnsi="Times New Roman"/>
      <w:b/>
      <w:caps/>
      <w:sz w:val="24"/>
      <w:lang w:eastAsia="ru-RU"/>
    </w:rPr>
  </w:style>
  <w:style w:type="character" w:customStyle="1" w:styleId="c4">
    <w:name w:val="c4"/>
    <w:basedOn w:val="a3"/>
    <w:uiPriority w:val="99"/>
    <w:qFormat/>
    <w:rsid w:val="00052FD2"/>
    <w:rPr>
      <w:rFonts w:cs="Times New Roman"/>
    </w:rPr>
  </w:style>
  <w:style w:type="paragraph" w:customStyle="1" w:styleId="c3">
    <w:name w:val="c3"/>
    <w:basedOn w:val="a2"/>
    <w:uiPriority w:val="99"/>
    <w:qFormat/>
    <w:rsid w:val="00052FD2"/>
    <w:pPr>
      <w:widowControl/>
      <w:snapToGrid/>
      <w:spacing w:before="0" w:after="150"/>
    </w:pPr>
    <w:rPr>
      <w:rFonts w:eastAsia="Times New Roman"/>
      <w:szCs w:val="24"/>
    </w:rPr>
  </w:style>
  <w:style w:type="character" w:customStyle="1" w:styleId="470">
    <w:name w:val="Знак Знак47"/>
    <w:uiPriority w:val="99"/>
    <w:qFormat/>
    <w:rsid w:val="00052FD2"/>
    <w:rPr>
      <w:rFonts w:ascii="Times New Roman" w:hAnsi="Times New Roman"/>
      <w:b/>
      <w:sz w:val="27"/>
      <w:lang w:eastAsia="ru-RU"/>
    </w:rPr>
  </w:style>
  <w:style w:type="character" w:customStyle="1" w:styleId="450">
    <w:name w:val="Знак Знак45"/>
    <w:uiPriority w:val="99"/>
    <w:qFormat/>
    <w:rsid w:val="00052FD2"/>
    <w:rPr>
      <w:rFonts w:ascii="Times New Roman" w:hAnsi="Times New Roman"/>
      <w:b/>
      <w:i/>
      <w:sz w:val="26"/>
      <w:lang w:eastAsia="ru-RU"/>
    </w:rPr>
  </w:style>
  <w:style w:type="character" w:customStyle="1" w:styleId="MacroTextChar">
    <w:name w:val="Macro Text Char"/>
    <w:basedOn w:val="a3"/>
    <w:uiPriority w:val="99"/>
    <w:qFormat/>
    <w:locked/>
    <w:rsid w:val="00052FD2"/>
    <w:rPr>
      <w:rFonts w:ascii="Courier New" w:hAnsi="Courier New" w:cs="Times New Roman"/>
      <w:sz w:val="22"/>
      <w:lang w:val="en-US" w:eastAsia="en-US"/>
    </w:rPr>
  </w:style>
  <w:style w:type="character" w:customStyle="1" w:styleId="toctext">
    <w:name w:val="toctext"/>
    <w:basedOn w:val="a3"/>
    <w:uiPriority w:val="99"/>
    <w:qFormat/>
    <w:rsid w:val="00052FD2"/>
    <w:rPr>
      <w:rFonts w:cs="Times New Roman"/>
    </w:rPr>
  </w:style>
  <w:style w:type="character" w:customStyle="1" w:styleId="searchmatch">
    <w:name w:val="searchmatch"/>
    <w:basedOn w:val="a3"/>
    <w:uiPriority w:val="99"/>
    <w:qFormat/>
    <w:rsid w:val="00052FD2"/>
    <w:rPr>
      <w:rFonts w:cs="Times New Roman"/>
    </w:rPr>
  </w:style>
  <w:style w:type="paragraph" w:customStyle="1" w:styleId="a3cxsplast">
    <w:name w:val="a3cxsplast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color w:val="000000"/>
      <w:szCs w:val="24"/>
    </w:rPr>
  </w:style>
  <w:style w:type="character" w:customStyle="1" w:styleId="1fff8">
    <w:name w:val="Заголовок №1_"/>
    <w:link w:val="1fff9"/>
    <w:uiPriority w:val="99"/>
    <w:qFormat/>
    <w:locked/>
    <w:rsid w:val="00052FD2"/>
    <w:rPr>
      <w:sz w:val="23"/>
      <w:shd w:val="clear" w:color="auto" w:fill="FFFFFF"/>
    </w:rPr>
  </w:style>
  <w:style w:type="paragraph" w:customStyle="1" w:styleId="1fff9">
    <w:name w:val="Заголовок №1"/>
    <w:basedOn w:val="a2"/>
    <w:link w:val="1fff8"/>
    <w:uiPriority w:val="99"/>
    <w:qFormat/>
    <w:rsid w:val="00052FD2"/>
    <w:pPr>
      <w:widowControl/>
      <w:shd w:val="clear" w:color="auto" w:fill="FFFFFF"/>
      <w:snapToGrid/>
      <w:spacing w:before="540" w:after="0" w:line="326" w:lineRule="exact"/>
      <w:outlineLvl w:val="0"/>
    </w:pPr>
    <w:rPr>
      <w:rFonts w:asciiTheme="minorHAnsi" w:eastAsiaTheme="minorHAnsi" w:hAnsiTheme="minorHAnsi" w:cstheme="minorBidi"/>
      <w:sz w:val="23"/>
      <w:szCs w:val="22"/>
      <w:lang w:eastAsia="en-US"/>
    </w:rPr>
  </w:style>
  <w:style w:type="character" w:customStyle="1" w:styleId="745">
    <w:name w:val="Основной текст (7)45"/>
    <w:uiPriority w:val="99"/>
    <w:qFormat/>
    <w:rsid w:val="00052FD2"/>
    <w:rPr>
      <w:rFonts w:ascii="Times New Roman" w:hAnsi="Times New Roman"/>
      <w:spacing w:val="0"/>
      <w:sz w:val="20"/>
    </w:rPr>
  </w:style>
  <w:style w:type="character" w:customStyle="1" w:styleId="c7">
    <w:name w:val="c7"/>
    <w:basedOn w:val="a3"/>
    <w:uiPriority w:val="99"/>
    <w:qFormat/>
    <w:rsid w:val="00052FD2"/>
    <w:rPr>
      <w:rFonts w:cs="Times New Roman"/>
    </w:rPr>
  </w:style>
  <w:style w:type="character" w:customStyle="1" w:styleId="afffffff4">
    <w:name w:val="полужирный"/>
    <w:uiPriority w:val="99"/>
    <w:qFormat/>
    <w:rsid w:val="00052FD2"/>
    <w:rPr>
      <w:rFonts w:ascii="Times New Roman" w:hAnsi="Times New Roman"/>
      <w:b/>
      <w:color w:val="auto"/>
      <w:sz w:val="24"/>
    </w:rPr>
  </w:style>
  <w:style w:type="paragraph" w:customStyle="1" w:styleId="1fffa">
    <w:name w:val="список1"/>
    <w:basedOn w:val="a2"/>
    <w:uiPriority w:val="99"/>
    <w:qFormat/>
    <w:rsid w:val="00052FD2"/>
    <w:pPr>
      <w:widowControl/>
      <w:tabs>
        <w:tab w:val="left" w:pos="0"/>
      </w:tabs>
      <w:autoSpaceDE w:val="0"/>
      <w:autoSpaceDN w:val="0"/>
      <w:adjustRightInd w:val="0"/>
      <w:snapToGrid/>
      <w:spacing w:before="0" w:after="0"/>
      <w:ind w:firstLine="66"/>
      <w:jc w:val="both"/>
    </w:pPr>
    <w:rPr>
      <w:rFonts w:ascii="PragmaticaCTT" w:eastAsia="Times New Roman" w:hAnsi="PragmaticaCTT"/>
      <w:sz w:val="20"/>
      <w:szCs w:val="24"/>
    </w:rPr>
  </w:style>
  <w:style w:type="paragraph" w:customStyle="1" w:styleId="afffffff5">
    <w:name w:val="Основной текст с отступо"/>
    <w:basedOn w:val="a2"/>
    <w:uiPriority w:val="99"/>
    <w:qFormat/>
    <w:rsid w:val="00052FD2"/>
    <w:pPr>
      <w:widowControl/>
      <w:snapToGrid/>
      <w:spacing w:before="0" w:after="0"/>
      <w:ind w:left="-340" w:firstLine="720"/>
    </w:pPr>
    <w:rPr>
      <w:rFonts w:eastAsia="Times New Roman"/>
      <w:sz w:val="36"/>
    </w:rPr>
  </w:style>
  <w:style w:type="paragraph" w:customStyle="1" w:styleId="Lang">
    <w:name w:val="Lang"/>
    <w:basedOn w:val="a2"/>
    <w:uiPriority w:val="99"/>
    <w:qFormat/>
    <w:rsid w:val="00052FD2"/>
    <w:pPr>
      <w:widowControl/>
      <w:overflowPunct w:val="0"/>
      <w:autoSpaceDE w:val="0"/>
      <w:autoSpaceDN w:val="0"/>
      <w:adjustRightInd w:val="0"/>
      <w:snapToGrid/>
      <w:spacing w:before="0" w:after="0" w:line="480" w:lineRule="exact"/>
      <w:ind w:right="-170" w:firstLine="567"/>
      <w:jc w:val="both"/>
      <w:textAlignment w:val="baseline"/>
    </w:pPr>
    <w:rPr>
      <w:rFonts w:ascii="Courier New" w:eastAsia="Times New Roman" w:hAnsi="Courier New"/>
    </w:rPr>
  </w:style>
  <w:style w:type="paragraph" w:customStyle="1" w:styleId="Standard">
    <w:name w:val="Standard"/>
    <w:uiPriority w:val="99"/>
    <w:qFormat/>
    <w:rsid w:val="00052FD2"/>
    <w:pPr>
      <w:widowControl w:val="0"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eastAsia="ru-RU"/>
    </w:rPr>
  </w:style>
  <w:style w:type="character" w:customStyle="1" w:styleId="authorabout1">
    <w:name w:val="authorabout1"/>
    <w:uiPriority w:val="99"/>
    <w:qFormat/>
    <w:rsid w:val="00052FD2"/>
    <w:rPr>
      <w:sz w:val="26"/>
    </w:rPr>
  </w:style>
  <w:style w:type="paragraph" w:customStyle="1" w:styleId="3f4">
    <w:name w:val="заголовок 3"/>
    <w:basedOn w:val="a2"/>
    <w:next w:val="a2"/>
    <w:uiPriority w:val="99"/>
    <w:qFormat/>
    <w:rsid w:val="00052FD2"/>
    <w:pPr>
      <w:keepNext/>
      <w:snapToGrid/>
      <w:spacing w:before="0" w:after="0" w:line="190" w:lineRule="atLeast"/>
      <w:jc w:val="both"/>
    </w:pPr>
    <w:rPr>
      <w:rFonts w:eastAsia="Times New Roman"/>
      <w:b/>
      <w:sz w:val="28"/>
    </w:rPr>
  </w:style>
  <w:style w:type="paragraph" w:customStyle="1" w:styleId="listnum">
    <w:name w:val="listnum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1fffb">
    <w:name w:val="Подзаголовок 1"/>
    <w:basedOn w:val="a2"/>
    <w:next w:val="a2"/>
    <w:uiPriority w:val="99"/>
    <w:qFormat/>
    <w:rsid w:val="00052FD2"/>
    <w:pPr>
      <w:widowControl/>
      <w:autoSpaceDE w:val="0"/>
      <w:autoSpaceDN w:val="0"/>
      <w:adjustRightInd w:val="0"/>
      <w:snapToGrid/>
      <w:spacing w:before="0" w:after="0"/>
      <w:jc w:val="center"/>
    </w:pPr>
    <w:rPr>
      <w:rFonts w:ascii="PragmaticaCTT" w:eastAsia="Times New Roman" w:hAnsi="PragmaticaCTT" w:cs="PragmaticaCTT"/>
      <w:b/>
      <w:bCs/>
      <w:sz w:val="22"/>
      <w:szCs w:val="22"/>
    </w:rPr>
  </w:style>
  <w:style w:type="paragraph" w:customStyle="1" w:styleId="4a">
    <w:name w:val="Обычный4"/>
    <w:uiPriority w:val="99"/>
    <w:qFormat/>
    <w:rsid w:val="00052FD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pt025">
    <w:name w:val="Стиль 12 pt полужирный Черный уплотненный на  025 пт"/>
    <w:basedOn w:val="10"/>
    <w:uiPriority w:val="99"/>
    <w:qFormat/>
    <w:rsid w:val="00052FD2"/>
    <w:pPr>
      <w:keepNext/>
      <w:widowControl w:val="0"/>
      <w:shd w:val="clear" w:color="auto" w:fill="FFFFFF"/>
      <w:tabs>
        <w:tab w:val="clear" w:pos="567"/>
        <w:tab w:val="clear" w:pos="680"/>
        <w:tab w:val="clear" w:pos="1106"/>
        <w:tab w:val="clear" w:pos="1729"/>
        <w:tab w:val="clear" w:pos="7002"/>
        <w:tab w:val="left" w:pos="360"/>
        <w:tab w:val="left" w:pos="1354"/>
      </w:tabs>
      <w:spacing w:before="340" w:after="240"/>
      <w:ind w:firstLine="454"/>
      <w:jc w:val="center"/>
    </w:pPr>
    <w:rPr>
      <w:rFonts w:ascii="Times New Roman" w:hAnsi="Times New Roman" w:cs="Arial"/>
      <w:b/>
      <w:color w:val="000000"/>
      <w:spacing w:val="-5"/>
      <w:kern w:val="32"/>
      <w:sz w:val="26"/>
      <w:szCs w:val="24"/>
    </w:rPr>
  </w:style>
  <w:style w:type="character" w:customStyle="1" w:styleId="Sylfaen1">
    <w:name w:val="Основной текст + Sylfaen1"/>
    <w:uiPriority w:val="99"/>
    <w:qFormat/>
    <w:rsid w:val="00052FD2"/>
    <w:rPr>
      <w:rFonts w:ascii="Sylfaen" w:hAnsi="Sylfaen"/>
      <w:sz w:val="20"/>
      <w:u w:val="none"/>
    </w:rPr>
  </w:style>
  <w:style w:type="character" w:customStyle="1" w:styleId="Sylfaen">
    <w:name w:val="Основной текст + Sylfaen"/>
    <w:uiPriority w:val="99"/>
    <w:qFormat/>
    <w:rsid w:val="00052FD2"/>
    <w:rPr>
      <w:rFonts w:ascii="Sylfaen" w:hAnsi="Sylfaen"/>
      <w:sz w:val="19"/>
      <w:u w:val="none"/>
      <w:lang w:val="ru-RU" w:eastAsia="ru-RU"/>
    </w:rPr>
  </w:style>
  <w:style w:type="paragraph" w:customStyle="1" w:styleId="ipara">
    <w:name w:val="ipara"/>
    <w:basedOn w:val="a2"/>
    <w:uiPriority w:val="99"/>
    <w:qFormat/>
    <w:rsid w:val="00052FD2"/>
    <w:pPr>
      <w:overflowPunct w:val="0"/>
      <w:autoSpaceDE w:val="0"/>
      <w:autoSpaceDN w:val="0"/>
      <w:adjustRightInd w:val="0"/>
      <w:snapToGrid/>
      <w:textAlignment w:val="baseline"/>
    </w:pPr>
    <w:rPr>
      <w:rFonts w:eastAsia="Times New Roman"/>
      <w:lang w:val="en-US" w:eastAsia="en-US"/>
    </w:rPr>
  </w:style>
  <w:style w:type="character" w:customStyle="1" w:styleId="127">
    <w:name w:val="Стиль Выделение + 12 пт не курсив"/>
    <w:uiPriority w:val="99"/>
    <w:qFormat/>
    <w:rsid w:val="00052FD2"/>
    <w:rPr>
      <w:rFonts w:ascii="Times New Roman" w:hAnsi="Times New Roman"/>
      <w:b/>
      <w:i/>
      <w:sz w:val="24"/>
    </w:rPr>
  </w:style>
  <w:style w:type="character" w:customStyle="1" w:styleId="743">
    <w:name w:val="Основной текст (7)43"/>
    <w:uiPriority w:val="99"/>
    <w:qFormat/>
    <w:rsid w:val="00052FD2"/>
    <w:rPr>
      <w:rFonts w:ascii="Times New Roman" w:hAnsi="Times New Roman"/>
      <w:spacing w:val="0"/>
      <w:sz w:val="20"/>
    </w:rPr>
  </w:style>
  <w:style w:type="paragraph" w:customStyle="1" w:styleId="afffffff6">
    <w:name w:val="Разработчик"/>
    <w:basedOn w:val="a2"/>
    <w:uiPriority w:val="99"/>
    <w:qFormat/>
    <w:rsid w:val="00052FD2"/>
    <w:pPr>
      <w:widowControl/>
      <w:snapToGrid/>
      <w:spacing w:before="0" w:after="0"/>
      <w:jc w:val="both"/>
    </w:pPr>
    <w:rPr>
      <w:rFonts w:eastAsia="Times New Roman"/>
      <w:b/>
      <w:sz w:val="20"/>
      <w:szCs w:val="24"/>
    </w:rPr>
  </w:style>
  <w:style w:type="character" w:customStyle="1" w:styleId="55">
    <w:name w:val="Знак5 Знак Знак"/>
    <w:uiPriority w:val="99"/>
    <w:qFormat/>
    <w:locked/>
    <w:rsid w:val="00052FD2"/>
    <w:rPr>
      <w:sz w:val="16"/>
    </w:rPr>
  </w:style>
  <w:style w:type="character" w:customStyle="1" w:styleId="500">
    <w:name w:val="Знак Знак50"/>
    <w:uiPriority w:val="99"/>
    <w:qFormat/>
    <w:locked/>
    <w:rsid w:val="00052FD2"/>
    <w:rPr>
      <w:b/>
      <w:sz w:val="28"/>
      <w:lang w:val="ru-RU" w:eastAsia="ru-RU"/>
    </w:rPr>
  </w:style>
  <w:style w:type="character" w:customStyle="1" w:styleId="sem">
    <w:name w:val="sem"/>
    <w:basedOn w:val="a3"/>
    <w:uiPriority w:val="99"/>
    <w:qFormat/>
    <w:rsid w:val="00052FD2"/>
    <w:rPr>
      <w:rFonts w:cs="Times New Roman"/>
    </w:rPr>
  </w:style>
  <w:style w:type="character" w:customStyle="1" w:styleId="520">
    <w:name w:val="Знак Знак52"/>
    <w:uiPriority w:val="99"/>
    <w:qFormat/>
    <w:rsid w:val="00052FD2"/>
    <w:rPr>
      <w:rFonts w:ascii="Arial" w:hAnsi="Arial"/>
      <w:b/>
      <w:i/>
      <w:sz w:val="28"/>
    </w:rPr>
  </w:style>
  <w:style w:type="paragraph" w:customStyle="1" w:styleId="p7">
    <w:name w:val="p7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9">
    <w:name w:val="p9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6">
    <w:name w:val="p6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8">
    <w:name w:val="p8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21c">
    <w:name w:val="Заголовок 21"/>
    <w:basedOn w:val="a2"/>
    <w:next w:val="a2"/>
    <w:uiPriority w:val="99"/>
    <w:qFormat/>
    <w:rsid w:val="00052FD2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2ff4">
    <w:name w:val="Текст2"/>
    <w:basedOn w:val="a2"/>
    <w:qFormat/>
    <w:rsid w:val="00052FD2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11f3">
    <w:name w:val="Цитата11"/>
    <w:basedOn w:val="a2"/>
    <w:uiPriority w:val="99"/>
    <w:qFormat/>
    <w:rsid w:val="00052FD2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2111">
    <w:name w:val="Основной текст 211"/>
    <w:basedOn w:val="a2"/>
    <w:uiPriority w:val="99"/>
    <w:qFormat/>
    <w:rsid w:val="00052FD2"/>
    <w:pPr>
      <w:widowControl/>
      <w:snapToGrid/>
      <w:spacing w:before="0" w:after="0"/>
    </w:pPr>
    <w:rPr>
      <w:rFonts w:eastAsia="Times New Roman"/>
      <w:sz w:val="28"/>
    </w:rPr>
  </w:style>
  <w:style w:type="paragraph" w:customStyle="1" w:styleId="1fffc">
    <w:name w:val="Верхний колонтитул1"/>
    <w:basedOn w:val="a2"/>
    <w:uiPriority w:val="99"/>
    <w:qFormat/>
    <w:rsid w:val="00052FD2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paragraph" w:customStyle="1" w:styleId="31b">
    <w:name w:val="Заголовок 31"/>
    <w:basedOn w:val="1f0"/>
    <w:next w:val="1f0"/>
    <w:uiPriority w:val="99"/>
    <w:qFormat/>
    <w:rsid w:val="00052FD2"/>
    <w:pPr>
      <w:keepNext/>
      <w:widowControl/>
      <w:tabs>
        <w:tab w:val="left" w:pos="3330"/>
      </w:tabs>
      <w:spacing w:line="240" w:lineRule="auto"/>
      <w:ind w:firstLine="0"/>
      <w:jc w:val="left"/>
      <w:outlineLvl w:val="2"/>
    </w:pPr>
    <w:rPr>
      <w:sz w:val="24"/>
    </w:rPr>
  </w:style>
  <w:style w:type="paragraph" w:customStyle="1" w:styleId="3112">
    <w:name w:val="Основной текст 311"/>
    <w:basedOn w:val="a2"/>
    <w:uiPriority w:val="99"/>
    <w:qFormat/>
    <w:rsid w:val="00052FD2"/>
    <w:pPr>
      <w:widowControl/>
      <w:snapToGrid/>
      <w:spacing w:before="0" w:after="120"/>
    </w:pPr>
    <w:rPr>
      <w:rFonts w:eastAsia="Times New Roman"/>
      <w:sz w:val="16"/>
      <w:szCs w:val="16"/>
      <w:lang w:eastAsia="zh-CN"/>
    </w:rPr>
  </w:style>
  <w:style w:type="character" w:customStyle="1" w:styleId="ipa">
    <w:name w:val="ipa"/>
    <w:uiPriority w:val="99"/>
    <w:qFormat/>
    <w:rsid w:val="00052FD2"/>
  </w:style>
  <w:style w:type="character" w:customStyle="1" w:styleId="fliesstext">
    <w:name w:val="fliesstext"/>
    <w:uiPriority w:val="99"/>
    <w:qFormat/>
    <w:rsid w:val="00052FD2"/>
  </w:style>
  <w:style w:type="character" w:customStyle="1" w:styleId="skypec2ctextspan">
    <w:name w:val="skype_c2c_text_span"/>
    <w:uiPriority w:val="99"/>
    <w:qFormat/>
    <w:rsid w:val="00052FD2"/>
  </w:style>
  <w:style w:type="paragraph" w:customStyle="1" w:styleId="1fffd">
    <w:name w:val="ЗАГОЛОВОК 1"/>
    <w:link w:val="1fffe"/>
    <w:uiPriority w:val="99"/>
    <w:qFormat/>
    <w:rsid w:val="00052FD2"/>
    <w:pPr>
      <w:suppressAutoHyphens/>
      <w:spacing w:after="0" w:line="312" w:lineRule="auto"/>
      <w:ind w:firstLine="454"/>
      <w:outlineLvl w:val="0"/>
    </w:pPr>
    <w:rPr>
      <w:rFonts w:ascii="Times New Roman" w:eastAsia="Calibri" w:hAnsi="Times New Roman" w:cs="Times New Roman"/>
      <w:b/>
      <w:caps/>
      <w:lang w:eastAsia="ru-RU"/>
    </w:rPr>
  </w:style>
  <w:style w:type="paragraph" w:customStyle="1" w:styleId="style140">
    <w:name w:val="style14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w">
    <w:name w:val="w"/>
    <w:basedOn w:val="a3"/>
    <w:uiPriority w:val="99"/>
    <w:qFormat/>
    <w:rsid w:val="00052FD2"/>
    <w:rPr>
      <w:rFonts w:cs="Times New Roman"/>
    </w:rPr>
  </w:style>
  <w:style w:type="character" w:customStyle="1" w:styleId="selectionindex">
    <w:name w:val="selection_index"/>
    <w:basedOn w:val="a3"/>
    <w:uiPriority w:val="99"/>
    <w:qFormat/>
    <w:rsid w:val="00052FD2"/>
    <w:rPr>
      <w:rFonts w:cs="Times New Roman"/>
    </w:rPr>
  </w:style>
  <w:style w:type="character" w:customStyle="1" w:styleId="citecrochet">
    <w:name w:val="cite_crochet"/>
    <w:basedOn w:val="a3"/>
    <w:uiPriority w:val="99"/>
    <w:qFormat/>
    <w:rsid w:val="00052FD2"/>
    <w:rPr>
      <w:rFonts w:cs="Times New Roman"/>
    </w:rPr>
  </w:style>
  <w:style w:type="character" w:customStyle="1" w:styleId="hoverable">
    <w:name w:val="hoverable"/>
    <w:basedOn w:val="a3"/>
    <w:uiPriority w:val="99"/>
    <w:qFormat/>
    <w:rsid w:val="00052FD2"/>
    <w:rPr>
      <w:rFonts w:cs="Times New Roman"/>
    </w:rPr>
  </w:style>
  <w:style w:type="character" w:customStyle="1" w:styleId="3f5">
    <w:name w:val="Основной текст Знак3"/>
    <w:uiPriority w:val="99"/>
    <w:qFormat/>
    <w:locked/>
    <w:rsid w:val="00052FD2"/>
    <w:rPr>
      <w:sz w:val="24"/>
    </w:rPr>
  </w:style>
  <w:style w:type="character" w:customStyle="1" w:styleId="s15122">
    <w:name w:val="s15122"/>
    <w:basedOn w:val="a3"/>
    <w:uiPriority w:val="99"/>
    <w:qFormat/>
    <w:rsid w:val="00052FD2"/>
    <w:rPr>
      <w:rFonts w:cs="Times New Roman"/>
    </w:rPr>
  </w:style>
  <w:style w:type="character" w:customStyle="1" w:styleId="shorttext">
    <w:name w:val="short_text"/>
    <w:basedOn w:val="a3"/>
    <w:uiPriority w:val="99"/>
    <w:qFormat/>
    <w:rsid w:val="00052FD2"/>
    <w:rPr>
      <w:rFonts w:cs="Times New Roman"/>
    </w:rPr>
  </w:style>
  <w:style w:type="character" w:customStyle="1" w:styleId="CommentTextChar1">
    <w:name w:val="Comment Text Char1"/>
    <w:uiPriority w:val="99"/>
    <w:qFormat/>
    <w:rsid w:val="00052FD2"/>
    <w:rPr>
      <w:rFonts w:ascii="Times New Roman" w:hAnsi="Times New Roman"/>
    </w:rPr>
  </w:style>
  <w:style w:type="paragraph" w:customStyle="1" w:styleId="afffffff7">
    <w:name w:val="ТЕМА"/>
    <w:basedOn w:val="a2"/>
    <w:uiPriority w:val="99"/>
    <w:qFormat/>
    <w:rsid w:val="00052FD2"/>
    <w:pPr>
      <w:widowControl/>
      <w:snapToGrid/>
      <w:spacing w:before="0" w:after="60" w:line="264" w:lineRule="auto"/>
      <w:jc w:val="both"/>
    </w:pPr>
    <w:rPr>
      <w:rFonts w:ascii="Arial" w:eastAsia="Times New Roman" w:hAnsi="Arial"/>
      <w:b/>
      <w:sz w:val="30"/>
      <w:szCs w:val="24"/>
    </w:rPr>
  </w:style>
  <w:style w:type="character" w:customStyle="1" w:styleId="533">
    <w:name w:val="Знак5 Знак3"/>
    <w:uiPriority w:val="99"/>
    <w:qFormat/>
    <w:locked/>
    <w:rsid w:val="00052FD2"/>
    <w:rPr>
      <w:sz w:val="16"/>
      <w:lang w:val="ru-RU" w:eastAsia="ru-RU"/>
    </w:rPr>
  </w:style>
  <w:style w:type="character" w:customStyle="1" w:styleId="128">
    <w:name w:val="Знак1 Знак Знак2"/>
    <w:uiPriority w:val="99"/>
    <w:qFormat/>
    <w:locked/>
    <w:rsid w:val="00052FD2"/>
    <w:rPr>
      <w:sz w:val="24"/>
    </w:rPr>
  </w:style>
  <w:style w:type="character" w:customStyle="1" w:styleId="1ffff">
    <w:name w:val="Основной текст Знак Знак Знак1"/>
    <w:uiPriority w:val="99"/>
    <w:rsid w:val="00052FD2"/>
    <w:rPr>
      <w:sz w:val="24"/>
    </w:rPr>
  </w:style>
  <w:style w:type="character" w:customStyle="1" w:styleId="56">
    <w:name w:val="Знак Знак5"/>
    <w:uiPriority w:val="99"/>
    <w:qFormat/>
    <w:locked/>
    <w:rsid w:val="00052FD2"/>
    <w:rPr>
      <w:i/>
      <w:sz w:val="24"/>
      <w:lang w:val="ru-RU" w:eastAsia="ru-RU"/>
    </w:rPr>
  </w:style>
  <w:style w:type="character" w:customStyle="1" w:styleId="5110">
    <w:name w:val="Знак5 Знак Знак11"/>
    <w:uiPriority w:val="99"/>
    <w:qFormat/>
    <w:locked/>
    <w:rsid w:val="00052FD2"/>
    <w:rPr>
      <w:sz w:val="16"/>
      <w:lang w:val="ru-RU" w:eastAsia="ru-RU"/>
    </w:rPr>
  </w:style>
  <w:style w:type="paragraph" w:customStyle="1" w:styleId="Style26">
    <w:name w:val="Style26"/>
    <w:basedOn w:val="a2"/>
    <w:uiPriority w:val="99"/>
    <w:qFormat/>
    <w:rsid w:val="00052FD2"/>
    <w:pPr>
      <w:autoSpaceDE w:val="0"/>
      <w:autoSpaceDN w:val="0"/>
      <w:adjustRightInd w:val="0"/>
      <w:snapToGrid/>
      <w:spacing w:before="0" w:after="0" w:line="480" w:lineRule="exact"/>
      <w:jc w:val="both"/>
    </w:pPr>
    <w:rPr>
      <w:rFonts w:eastAsia="Times New Roman"/>
      <w:szCs w:val="24"/>
    </w:rPr>
  </w:style>
  <w:style w:type="character" w:customStyle="1" w:styleId="FontStyle54">
    <w:name w:val="Font Style54"/>
    <w:uiPriority w:val="99"/>
    <w:qFormat/>
    <w:rsid w:val="00052FD2"/>
    <w:rPr>
      <w:rFonts w:ascii="Times New Roman" w:hAnsi="Times New Roman"/>
      <w:b/>
      <w:sz w:val="18"/>
    </w:rPr>
  </w:style>
  <w:style w:type="character" w:customStyle="1" w:styleId="FontStyle58">
    <w:name w:val="Font Style58"/>
    <w:uiPriority w:val="99"/>
    <w:qFormat/>
    <w:rsid w:val="00052FD2"/>
    <w:rPr>
      <w:rFonts w:ascii="Times New Roman" w:hAnsi="Times New Roman"/>
      <w:b/>
      <w:w w:val="40"/>
      <w:sz w:val="38"/>
    </w:rPr>
  </w:style>
  <w:style w:type="character" w:customStyle="1" w:styleId="FontStyle26">
    <w:name w:val="Font Style26"/>
    <w:uiPriority w:val="99"/>
    <w:qFormat/>
    <w:rsid w:val="00052FD2"/>
    <w:rPr>
      <w:rFonts w:ascii="Times New Roman" w:hAnsi="Times New Roman"/>
      <w:sz w:val="26"/>
    </w:rPr>
  </w:style>
  <w:style w:type="paragraph" w:customStyle="1" w:styleId="afffffff8">
    <w:name w:val="...... . ......."/>
    <w:basedOn w:val="Default"/>
    <w:next w:val="Default"/>
    <w:uiPriority w:val="99"/>
    <w:qFormat/>
    <w:rsid w:val="00052FD2"/>
    <w:rPr>
      <w:color w:val="auto"/>
    </w:rPr>
  </w:style>
  <w:style w:type="paragraph" w:customStyle="1" w:styleId="afffffff9">
    <w:name w:val="........ ..... . ........"/>
    <w:basedOn w:val="Default"/>
    <w:next w:val="Default"/>
    <w:uiPriority w:val="99"/>
    <w:qFormat/>
    <w:rsid w:val="00052FD2"/>
    <w:rPr>
      <w:color w:val="auto"/>
    </w:rPr>
  </w:style>
  <w:style w:type="paragraph" w:customStyle="1" w:styleId="afffffffa">
    <w:name w:val="... ......"/>
    <w:basedOn w:val="Default"/>
    <w:next w:val="Default"/>
    <w:uiPriority w:val="99"/>
    <w:qFormat/>
    <w:rsid w:val="00052FD2"/>
    <w:rPr>
      <w:color w:val="auto"/>
    </w:rPr>
  </w:style>
  <w:style w:type="paragraph" w:customStyle="1" w:styleId="1ffff0">
    <w:name w:val=".....1"/>
    <w:basedOn w:val="Default"/>
    <w:next w:val="Default"/>
    <w:uiPriority w:val="99"/>
    <w:qFormat/>
    <w:rsid w:val="00052FD2"/>
    <w:rPr>
      <w:color w:val="auto"/>
    </w:rPr>
  </w:style>
  <w:style w:type="paragraph" w:customStyle="1" w:styleId="bodytext2">
    <w:name w:val="bodytext2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b-serp-itemtextpassage">
    <w:name w:val="b-serp-item__text_passage"/>
    <w:basedOn w:val="a3"/>
    <w:uiPriority w:val="99"/>
    <w:qFormat/>
    <w:rsid w:val="00052FD2"/>
    <w:rPr>
      <w:rFonts w:cs="Times New Roman"/>
    </w:rPr>
  </w:style>
  <w:style w:type="paragraph" w:customStyle="1" w:styleId="afffffffb">
    <w:name w:val="Знак Знак Знак Знак"/>
    <w:basedOn w:val="a2"/>
    <w:uiPriority w:val="99"/>
    <w:qFormat/>
    <w:rsid w:val="00052FD2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table" w:customStyle="1" w:styleId="1ffff1">
    <w:name w:val="Сетка таблицы1"/>
    <w:uiPriority w:val="99"/>
    <w:rsid w:val="00052F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f6">
    <w:name w:val="Îñíîâíîé òåêñò 3"/>
    <w:basedOn w:val="a2"/>
    <w:uiPriority w:val="99"/>
    <w:qFormat/>
    <w:rsid w:val="00052FD2"/>
    <w:pPr>
      <w:widowControl/>
      <w:autoSpaceDE w:val="0"/>
      <w:autoSpaceDN w:val="0"/>
      <w:adjustRightInd w:val="0"/>
      <w:snapToGrid/>
      <w:spacing w:beforeAutospacing="1" w:afterAutospacing="1"/>
    </w:pPr>
    <w:rPr>
      <w:rFonts w:eastAsia="Times New Roman"/>
      <w:b/>
      <w:bCs/>
      <w:color w:val="000000"/>
      <w:sz w:val="20"/>
      <w:szCs w:val="24"/>
    </w:rPr>
  </w:style>
  <w:style w:type="character" w:customStyle="1" w:styleId="postheader">
    <w:name w:val="postheader"/>
    <w:basedOn w:val="a3"/>
    <w:uiPriority w:val="99"/>
    <w:qFormat/>
    <w:rsid w:val="00052FD2"/>
    <w:rPr>
      <w:rFonts w:cs="Times New Roman"/>
    </w:rPr>
  </w:style>
  <w:style w:type="paragraph" w:customStyle="1" w:styleId="text">
    <w:name w:val="text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fffffffc">
    <w:name w:val="ТЕКСТ"/>
    <w:basedOn w:val="afff1"/>
    <w:uiPriority w:val="99"/>
    <w:qFormat/>
    <w:rsid w:val="00052FD2"/>
    <w:pPr>
      <w:spacing w:line="264" w:lineRule="auto"/>
      <w:ind w:firstLine="357"/>
      <w:jc w:val="both"/>
    </w:pPr>
    <w:rPr>
      <w:rFonts w:cs="Arial"/>
      <w:sz w:val="30"/>
      <w:szCs w:val="16"/>
    </w:rPr>
  </w:style>
  <w:style w:type="paragraph" w:customStyle="1" w:styleId="afffffffd">
    <w:name w:val="НУМ"/>
    <w:basedOn w:val="afff1"/>
    <w:next w:val="afff1"/>
    <w:uiPriority w:val="99"/>
    <w:qFormat/>
    <w:rsid w:val="00052FD2"/>
    <w:pPr>
      <w:spacing w:line="264" w:lineRule="auto"/>
      <w:jc w:val="both"/>
    </w:pPr>
    <w:rPr>
      <w:rFonts w:cs="Arial"/>
      <w:sz w:val="30"/>
      <w:szCs w:val="16"/>
    </w:rPr>
  </w:style>
  <w:style w:type="paragraph" w:customStyle="1" w:styleId="afffffffe">
    <w:name w:val="Список М"/>
    <w:basedOn w:val="afff1"/>
    <w:uiPriority w:val="99"/>
    <w:qFormat/>
    <w:rsid w:val="00052FD2"/>
    <w:pPr>
      <w:spacing w:line="288" w:lineRule="auto"/>
      <w:jc w:val="both"/>
    </w:pPr>
    <w:rPr>
      <w:sz w:val="30"/>
      <w:szCs w:val="30"/>
    </w:rPr>
  </w:style>
  <w:style w:type="paragraph" w:customStyle="1" w:styleId="Style29">
    <w:name w:val="Style29"/>
    <w:basedOn w:val="a2"/>
    <w:uiPriority w:val="99"/>
    <w:qFormat/>
    <w:rsid w:val="00052FD2"/>
    <w:pPr>
      <w:autoSpaceDE w:val="0"/>
      <w:autoSpaceDN w:val="0"/>
      <w:adjustRightInd w:val="0"/>
      <w:snapToGrid/>
      <w:spacing w:before="0" w:after="0" w:line="485" w:lineRule="exact"/>
      <w:ind w:firstLine="696"/>
      <w:jc w:val="both"/>
    </w:pPr>
    <w:rPr>
      <w:rFonts w:eastAsia="Times New Roman"/>
      <w:szCs w:val="24"/>
    </w:rPr>
  </w:style>
  <w:style w:type="paragraph" w:customStyle="1" w:styleId="146">
    <w:name w:val="Знак Знак Знак Знак Знак Знак Знак14"/>
    <w:basedOn w:val="a2"/>
    <w:uiPriority w:val="99"/>
    <w:qFormat/>
    <w:rsid w:val="00052FD2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field-label-subj-value3font-optima-mb">
    <w:name w:val="field-label-subj-value3 font-optima-mb"/>
    <w:basedOn w:val="a3"/>
    <w:uiPriority w:val="99"/>
    <w:qFormat/>
    <w:rsid w:val="00052FD2"/>
    <w:rPr>
      <w:rFonts w:cs="Times New Roman"/>
    </w:rPr>
  </w:style>
  <w:style w:type="paragraph" w:customStyle="1" w:styleId="affffffff">
    <w:name w:val="Маркированный."/>
    <w:basedOn w:val="a2"/>
    <w:uiPriority w:val="99"/>
    <w:qFormat/>
    <w:rsid w:val="00052FD2"/>
    <w:pPr>
      <w:widowControl/>
      <w:snapToGrid/>
      <w:spacing w:before="0" w:after="0"/>
      <w:ind w:left="1429" w:hanging="360"/>
    </w:pPr>
    <w:rPr>
      <w:rFonts w:eastAsia="Times New Roman"/>
      <w:szCs w:val="22"/>
      <w:lang w:eastAsia="en-US"/>
    </w:rPr>
  </w:style>
  <w:style w:type="character" w:customStyle="1" w:styleId="65">
    <w:name w:val="Знак6 Знак Знак"/>
    <w:uiPriority w:val="99"/>
    <w:qFormat/>
    <w:rsid w:val="00052FD2"/>
    <w:rPr>
      <w:sz w:val="24"/>
      <w:lang w:val="ru-RU" w:eastAsia="ru-RU"/>
    </w:rPr>
  </w:style>
  <w:style w:type="character" w:customStyle="1" w:styleId="searchterm">
    <w:name w:val="searchterm"/>
    <w:basedOn w:val="a3"/>
    <w:uiPriority w:val="99"/>
    <w:qFormat/>
    <w:rsid w:val="00052FD2"/>
    <w:rPr>
      <w:rFonts w:cs="Times New Roman"/>
    </w:rPr>
  </w:style>
  <w:style w:type="paragraph" w:customStyle="1" w:styleId="p">
    <w:name w:val="p"/>
    <w:basedOn w:val="a2"/>
    <w:uiPriority w:val="99"/>
    <w:qFormat/>
    <w:rsid w:val="00052FD2"/>
    <w:pPr>
      <w:widowControl/>
      <w:snapToGrid/>
      <w:spacing w:before="75" w:after="75"/>
      <w:ind w:left="75" w:right="75"/>
      <w:jc w:val="both"/>
    </w:pPr>
    <w:rPr>
      <w:rFonts w:ascii="Verdana" w:eastAsia="Times New Roman" w:hAnsi="Verdana"/>
      <w:sz w:val="20"/>
    </w:rPr>
  </w:style>
  <w:style w:type="character" w:customStyle="1" w:styleId="3200">
    <w:name w:val="Основной текст (3) + Полужирный20"/>
    <w:uiPriority w:val="99"/>
    <w:qFormat/>
    <w:rsid w:val="00052FD2"/>
    <w:rPr>
      <w:rFonts w:ascii="Times New Roman" w:hAnsi="Times New Roman"/>
      <w:b/>
      <w:i/>
      <w:spacing w:val="0"/>
      <w:sz w:val="23"/>
    </w:rPr>
  </w:style>
  <w:style w:type="paragraph" w:customStyle="1" w:styleId="1ffff2">
    <w:name w:val="Обычный + полужирный+1"/>
    <w:basedOn w:val="a2"/>
    <w:uiPriority w:val="99"/>
    <w:qFormat/>
    <w:rsid w:val="00052FD2"/>
    <w:pPr>
      <w:widowControl/>
      <w:autoSpaceDE w:val="0"/>
      <w:autoSpaceDN w:val="0"/>
      <w:adjustRightInd w:val="0"/>
      <w:snapToGrid/>
      <w:spacing w:before="0" w:after="0"/>
      <w:ind w:firstLine="709"/>
      <w:jc w:val="both"/>
      <w:outlineLvl w:val="1"/>
    </w:pPr>
    <w:rPr>
      <w:rFonts w:eastAsia="Times New Roman"/>
      <w:b/>
      <w:bCs/>
      <w:szCs w:val="24"/>
    </w:rPr>
  </w:style>
  <w:style w:type="character" w:customStyle="1" w:styleId="349">
    <w:name w:val="Основной текст (3)49"/>
    <w:uiPriority w:val="99"/>
    <w:qFormat/>
    <w:rsid w:val="00052FD2"/>
    <w:rPr>
      <w:rFonts w:ascii="Times New Roman" w:hAnsi="Times New Roman"/>
      <w:spacing w:val="0"/>
      <w:sz w:val="20"/>
    </w:rPr>
  </w:style>
  <w:style w:type="character" w:customStyle="1" w:styleId="Heading1Char1">
    <w:name w:val="Heading 1 Char1"/>
    <w:uiPriority w:val="99"/>
    <w:qFormat/>
    <w:locked/>
    <w:rsid w:val="00052FD2"/>
    <w:rPr>
      <w:rFonts w:ascii="Times New Roman" w:hAnsi="Times New Roman"/>
      <w:b/>
      <w:kern w:val="32"/>
      <w:sz w:val="32"/>
      <w:lang w:eastAsia="ru-RU"/>
    </w:rPr>
  </w:style>
  <w:style w:type="character" w:customStyle="1" w:styleId="news">
    <w:name w:val="news"/>
    <w:uiPriority w:val="99"/>
    <w:qFormat/>
    <w:rsid w:val="00052FD2"/>
    <w:rPr>
      <w:rFonts w:ascii="Times New Roman" w:hAnsi="Times New Roman"/>
    </w:rPr>
  </w:style>
  <w:style w:type="character" w:customStyle="1" w:styleId="affffffff0">
    <w:name w:val="выделение"/>
    <w:uiPriority w:val="99"/>
    <w:qFormat/>
    <w:rsid w:val="00052FD2"/>
    <w:rPr>
      <w:rFonts w:ascii="Times New Roman" w:hAnsi="Times New Roman"/>
    </w:rPr>
  </w:style>
  <w:style w:type="character" w:customStyle="1" w:styleId="347">
    <w:name w:val="Основной текст (3)47"/>
    <w:uiPriority w:val="99"/>
    <w:qFormat/>
    <w:rsid w:val="00052FD2"/>
    <w:rPr>
      <w:rFonts w:ascii="Times New Roman" w:hAnsi="Times New Roman"/>
      <w:spacing w:val="0"/>
      <w:sz w:val="20"/>
    </w:rPr>
  </w:style>
  <w:style w:type="character" w:customStyle="1" w:styleId="345">
    <w:name w:val="Основной текст (3)45"/>
    <w:uiPriority w:val="99"/>
    <w:qFormat/>
    <w:rsid w:val="00052FD2"/>
    <w:rPr>
      <w:rFonts w:ascii="Times New Roman" w:hAnsi="Times New Roman"/>
      <w:spacing w:val="0"/>
      <w:sz w:val="20"/>
    </w:rPr>
  </w:style>
  <w:style w:type="character" w:customStyle="1" w:styleId="FootnoteTextChar2">
    <w:name w:val="Footnote Text Char2"/>
    <w:uiPriority w:val="99"/>
    <w:locked/>
    <w:rsid w:val="00052FD2"/>
    <w:rPr>
      <w:lang w:eastAsia="ru-RU"/>
    </w:rPr>
  </w:style>
  <w:style w:type="character" w:customStyle="1" w:styleId="612">
    <w:name w:val="Знак Знак61"/>
    <w:uiPriority w:val="99"/>
    <w:qFormat/>
    <w:rsid w:val="00052FD2"/>
    <w:rPr>
      <w:rFonts w:ascii="Arial" w:hAnsi="Arial"/>
      <w:b/>
      <w:kern w:val="32"/>
      <w:sz w:val="32"/>
    </w:rPr>
  </w:style>
  <w:style w:type="paragraph" w:customStyle="1" w:styleId="Style210">
    <w:name w:val="Style21"/>
    <w:basedOn w:val="a2"/>
    <w:qFormat/>
    <w:rsid w:val="00052FD2"/>
    <w:pPr>
      <w:autoSpaceDE w:val="0"/>
      <w:autoSpaceDN w:val="0"/>
      <w:adjustRightInd w:val="0"/>
      <w:snapToGrid/>
      <w:spacing w:before="0" w:after="0"/>
    </w:pPr>
    <w:rPr>
      <w:rFonts w:ascii="Trebuchet MS" w:eastAsia="Times New Roman" w:hAnsi="Trebuchet MS"/>
      <w:szCs w:val="24"/>
    </w:rPr>
  </w:style>
  <w:style w:type="character" w:customStyle="1" w:styleId="FontStyle205">
    <w:name w:val="Font Style205"/>
    <w:uiPriority w:val="99"/>
    <w:qFormat/>
    <w:rsid w:val="00052FD2"/>
    <w:rPr>
      <w:rFonts w:ascii="Times New Roman" w:hAnsi="Times New Roman"/>
      <w:color w:val="000000"/>
      <w:sz w:val="18"/>
    </w:rPr>
  </w:style>
  <w:style w:type="paragraph" w:customStyle="1" w:styleId="psection">
    <w:name w:val="psection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FootnoteTextChar1">
    <w:name w:val="Footnote Text Char1"/>
    <w:uiPriority w:val="99"/>
    <w:qFormat/>
    <w:rsid w:val="00052FD2"/>
    <w:rPr>
      <w:rFonts w:ascii="Times New Roman" w:hAnsi="Times New Roman"/>
    </w:rPr>
  </w:style>
  <w:style w:type="character" w:customStyle="1" w:styleId="BodyTextIndentChar3">
    <w:name w:val="Body Text Indent Char3"/>
    <w:uiPriority w:val="99"/>
    <w:locked/>
    <w:rsid w:val="00052FD2"/>
    <w:rPr>
      <w:sz w:val="24"/>
    </w:rPr>
  </w:style>
  <w:style w:type="character" w:customStyle="1" w:styleId="BodyTextIndentChar1">
    <w:name w:val="Body Text Indent Char1"/>
    <w:uiPriority w:val="99"/>
    <w:qFormat/>
    <w:rsid w:val="00052FD2"/>
    <w:rPr>
      <w:rFonts w:ascii="Times New Roman" w:hAnsi="Times New Roman"/>
      <w:sz w:val="24"/>
    </w:rPr>
  </w:style>
  <w:style w:type="character" w:customStyle="1" w:styleId="PlainTextChar1">
    <w:name w:val="Plain Text Char1"/>
    <w:uiPriority w:val="99"/>
    <w:qFormat/>
    <w:rsid w:val="00052FD2"/>
    <w:rPr>
      <w:rFonts w:ascii="Courier New" w:hAnsi="Courier New"/>
    </w:rPr>
  </w:style>
  <w:style w:type="character" w:customStyle="1" w:styleId="HeaderChar1">
    <w:name w:val="Header Char1"/>
    <w:uiPriority w:val="99"/>
    <w:qFormat/>
    <w:rsid w:val="00052FD2"/>
    <w:rPr>
      <w:rFonts w:ascii="Times New Roman" w:hAnsi="Times New Roman"/>
      <w:sz w:val="24"/>
    </w:rPr>
  </w:style>
  <w:style w:type="character" w:customStyle="1" w:styleId="FooterChar1">
    <w:name w:val="Footer Char1"/>
    <w:uiPriority w:val="99"/>
    <w:qFormat/>
    <w:rsid w:val="00052FD2"/>
    <w:rPr>
      <w:rFonts w:ascii="Times New Roman" w:hAnsi="Times New Roman"/>
      <w:sz w:val="24"/>
    </w:rPr>
  </w:style>
  <w:style w:type="character" w:customStyle="1" w:styleId="TitleChar1">
    <w:name w:val="Title Char1"/>
    <w:uiPriority w:val="99"/>
    <w:qFormat/>
    <w:rsid w:val="00052FD2"/>
    <w:rPr>
      <w:rFonts w:ascii="Cambria" w:hAnsi="Cambria"/>
      <w:b/>
      <w:kern w:val="28"/>
      <w:sz w:val="32"/>
    </w:rPr>
  </w:style>
  <w:style w:type="character" w:customStyle="1" w:styleId="BodyText2Char1">
    <w:name w:val="Body Text 2 Char1"/>
    <w:uiPriority w:val="99"/>
    <w:qFormat/>
    <w:rsid w:val="00052FD2"/>
    <w:rPr>
      <w:rFonts w:ascii="Times New Roman" w:hAnsi="Times New Roman"/>
      <w:sz w:val="24"/>
    </w:rPr>
  </w:style>
  <w:style w:type="character" w:customStyle="1" w:styleId="BodyText3Char1">
    <w:name w:val="Body Text 3 Char1"/>
    <w:uiPriority w:val="99"/>
    <w:qFormat/>
    <w:rsid w:val="00052FD2"/>
    <w:rPr>
      <w:rFonts w:ascii="Times New Roman" w:hAnsi="Times New Roman"/>
      <w:sz w:val="16"/>
    </w:rPr>
  </w:style>
  <w:style w:type="character" w:customStyle="1" w:styleId="BodyTextIndent2Char1">
    <w:name w:val="Body Text Indent 2 Char1"/>
    <w:uiPriority w:val="99"/>
    <w:qFormat/>
    <w:rsid w:val="00052FD2"/>
    <w:rPr>
      <w:rFonts w:ascii="Times New Roman" w:hAnsi="Times New Roman"/>
      <w:sz w:val="24"/>
    </w:rPr>
  </w:style>
  <w:style w:type="character" w:customStyle="1" w:styleId="BodyTextIndent3Char1">
    <w:name w:val="Body Text Indent 3 Char1"/>
    <w:uiPriority w:val="99"/>
    <w:qFormat/>
    <w:rsid w:val="00052FD2"/>
    <w:rPr>
      <w:rFonts w:ascii="Times New Roman" w:hAnsi="Times New Roman"/>
      <w:sz w:val="16"/>
    </w:rPr>
  </w:style>
  <w:style w:type="character" w:customStyle="1" w:styleId="DocumentMapChar1">
    <w:name w:val="Document Map Char1"/>
    <w:uiPriority w:val="99"/>
    <w:qFormat/>
    <w:rsid w:val="00052FD2"/>
    <w:rPr>
      <w:rFonts w:ascii="Times New Roman" w:hAnsi="Times New Roman"/>
      <w:sz w:val="2"/>
    </w:rPr>
  </w:style>
  <w:style w:type="character" w:customStyle="1" w:styleId="CommentSubjectChar1">
    <w:name w:val="Comment Subject Char1"/>
    <w:uiPriority w:val="99"/>
    <w:qFormat/>
    <w:rsid w:val="00052FD2"/>
    <w:rPr>
      <w:rFonts w:ascii="Times New Roman" w:hAnsi="Times New Roman"/>
      <w:b/>
      <w:i/>
      <w:color w:val="4F81BD"/>
      <w:spacing w:val="15"/>
      <w:sz w:val="20"/>
      <w:lang w:eastAsia="ru-RU"/>
    </w:rPr>
  </w:style>
  <w:style w:type="character" w:customStyle="1" w:styleId="BalloonTextChar1">
    <w:name w:val="Balloon Text Char1"/>
    <w:uiPriority w:val="99"/>
    <w:qFormat/>
    <w:rsid w:val="00052FD2"/>
    <w:rPr>
      <w:rFonts w:ascii="Times New Roman" w:hAnsi="Times New Roman"/>
      <w:sz w:val="2"/>
    </w:rPr>
  </w:style>
  <w:style w:type="character" w:customStyle="1" w:styleId="SubtitleChar1">
    <w:name w:val="Subtitle Char1"/>
    <w:uiPriority w:val="99"/>
    <w:qFormat/>
    <w:rsid w:val="00052FD2"/>
    <w:rPr>
      <w:rFonts w:ascii="Cambria" w:hAnsi="Cambria"/>
      <w:sz w:val="24"/>
    </w:rPr>
  </w:style>
  <w:style w:type="character" w:customStyle="1" w:styleId="QuoteChar1">
    <w:name w:val="Quote Char1"/>
    <w:uiPriority w:val="99"/>
    <w:qFormat/>
    <w:rsid w:val="00052FD2"/>
    <w:rPr>
      <w:rFonts w:ascii="Times New Roman" w:hAnsi="Times New Roman"/>
      <w:i/>
      <w:color w:val="000000"/>
      <w:sz w:val="24"/>
    </w:rPr>
  </w:style>
  <w:style w:type="character" w:customStyle="1" w:styleId="IntenseQuoteChar1">
    <w:name w:val="Intense Quote Char1"/>
    <w:uiPriority w:val="99"/>
    <w:qFormat/>
    <w:rsid w:val="00052FD2"/>
    <w:rPr>
      <w:rFonts w:ascii="Times New Roman" w:hAnsi="Times New Roman"/>
      <w:b/>
      <w:i/>
      <w:color w:val="4F81BD"/>
      <w:sz w:val="24"/>
    </w:rPr>
  </w:style>
  <w:style w:type="character" w:customStyle="1" w:styleId="BodyTextFirstIndentChar1">
    <w:name w:val="Body Text First Indent Char1"/>
    <w:uiPriority w:val="99"/>
    <w:qFormat/>
    <w:rsid w:val="00052FD2"/>
    <w:rPr>
      <w:rFonts w:ascii="Times New Roman" w:hAnsi="Times New Roman"/>
      <w:sz w:val="24"/>
      <w:lang w:eastAsia="ru-RU"/>
    </w:rPr>
  </w:style>
  <w:style w:type="character" w:customStyle="1" w:styleId="BodyTextFirstIndent2Char1">
    <w:name w:val="Body Text First Indent 2 Char1"/>
    <w:uiPriority w:val="99"/>
    <w:qFormat/>
    <w:rsid w:val="00052FD2"/>
    <w:rPr>
      <w:rFonts w:ascii="Times New Roman" w:hAnsi="Times New Roman"/>
      <w:sz w:val="24"/>
      <w:lang w:eastAsia="ru-RU"/>
    </w:rPr>
  </w:style>
  <w:style w:type="character" w:customStyle="1" w:styleId="1111">
    <w:name w:val="Слабое выделение111"/>
    <w:uiPriority w:val="99"/>
    <w:qFormat/>
    <w:rsid w:val="00052FD2"/>
    <w:rPr>
      <w:i/>
      <w:color w:val="808080"/>
    </w:rPr>
  </w:style>
  <w:style w:type="paragraph" w:customStyle="1" w:styleId="p35">
    <w:name w:val="p35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36">
    <w:name w:val="p36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fontstyle14">
    <w:name w:val="fontstyle14"/>
    <w:basedOn w:val="a3"/>
    <w:uiPriority w:val="99"/>
    <w:qFormat/>
    <w:rsid w:val="00052FD2"/>
    <w:rPr>
      <w:rFonts w:cs="Times New Roman"/>
    </w:rPr>
  </w:style>
  <w:style w:type="character" w:customStyle="1" w:styleId="FontStyle820">
    <w:name w:val="Font Style820"/>
    <w:uiPriority w:val="99"/>
    <w:qFormat/>
    <w:rsid w:val="00052FD2"/>
    <w:rPr>
      <w:rFonts w:ascii="Times New Roman" w:hAnsi="Times New Roman"/>
      <w:sz w:val="22"/>
    </w:rPr>
  </w:style>
  <w:style w:type="character" w:customStyle="1" w:styleId="FontStyle594">
    <w:name w:val="Font Style594"/>
    <w:uiPriority w:val="99"/>
    <w:qFormat/>
    <w:rsid w:val="00052FD2"/>
    <w:rPr>
      <w:rFonts w:ascii="Times New Roman" w:hAnsi="Times New Roman"/>
      <w:i/>
      <w:sz w:val="20"/>
    </w:rPr>
  </w:style>
  <w:style w:type="character" w:customStyle="1" w:styleId="FontStyle187">
    <w:name w:val="Font Style187"/>
    <w:uiPriority w:val="99"/>
    <w:qFormat/>
    <w:rsid w:val="00052FD2"/>
    <w:rPr>
      <w:rFonts w:ascii="Times New Roman" w:hAnsi="Times New Roman"/>
      <w:i/>
      <w:sz w:val="20"/>
    </w:rPr>
  </w:style>
  <w:style w:type="character" w:customStyle="1" w:styleId="FontStyle600">
    <w:name w:val="Font Style600"/>
    <w:uiPriority w:val="99"/>
    <w:qFormat/>
    <w:rsid w:val="00052FD2"/>
    <w:rPr>
      <w:rFonts w:ascii="Times New Roman" w:hAnsi="Times New Roman"/>
      <w:sz w:val="22"/>
    </w:rPr>
  </w:style>
  <w:style w:type="character" w:customStyle="1" w:styleId="FontStyle624">
    <w:name w:val="Font Style624"/>
    <w:uiPriority w:val="99"/>
    <w:qFormat/>
    <w:rsid w:val="00052FD2"/>
    <w:rPr>
      <w:rFonts w:ascii="Times New Roman" w:hAnsi="Times New Roman"/>
      <w:b/>
      <w:i/>
      <w:sz w:val="22"/>
    </w:rPr>
  </w:style>
  <w:style w:type="character" w:customStyle="1" w:styleId="FontStyle572">
    <w:name w:val="Font Style572"/>
    <w:uiPriority w:val="99"/>
    <w:qFormat/>
    <w:rsid w:val="00052FD2"/>
    <w:rPr>
      <w:rFonts w:ascii="Times New Roman" w:hAnsi="Times New Roman"/>
      <w:sz w:val="16"/>
    </w:rPr>
  </w:style>
  <w:style w:type="character" w:customStyle="1" w:styleId="FontStyle184">
    <w:name w:val="Font Style184"/>
    <w:uiPriority w:val="99"/>
    <w:qFormat/>
    <w:rsid w:val="00052FD2"/>
    <w:rPr>
      <w:rFonts w:ascii="Times New Roman" w:hAnsi="Times New Roman"/>
      <w:sz w:val="20"/>
    </w:rPr>
  </w:style>
  <w:style w:type="character" w:customStyle="1" w:styleId="550">
    <w:name w:val="Знак Знак55"/>
    <w:uiPriority w:val="99"/>
    <w:qFormat/>
    <w:locked/>
    <w:rsid w:val="00052FD2"/>
    <w:rPr>
      <w:sz w:val="24"/>
      <w:lang w:val="ru-RU" w:eastAsia="ru-RU"/>
    </w:rPr>
  </w:style>
  <w:style w:type="paragraph" w:customStyle="1" w:styleId="TextBody">
    <w:name w:val="Text Body"/>
    <w:basedOn w:val="a2"/>
    <w:uiPriority w:val="99"/>
    <w:qFormat/>
    <w:rsid w:val="00052FD2"/>
    <w:pPr>
      <w:widowControl/>
      <w:suppressAutoHyphens/>
      <w:snapToGrid/>
      <w:spacing w:before="0" w:after="120"/>
    </w:pPr>
    <w:rPr>
      <w:rFonts w:eastAsia="Times New Roman"/>
      <w:szCs w:val="24"/>
      <w:lang w:val="en-US" w:eastAsia="zh-CN"/>
    </w:rPr>
  </w:style>
  <w:style w:type="character" w:customStyle="1" w:styleId="650">
    <w:name w:val="Знак Знак65"/>
    <w:uiPriority w:val="99"/>
    <w:qFormat/>
    <w:locked/>
    <w:rsid w:val="00052FD2"/>
    <w:rPr>
      <w:b/>
      <w:sz w:val="27"/>
      <w:lang w:val="ru-RU" w:eastAsia="ru-RU"/>
    </w:rPr>
  </w:style>
  <w:style w:type="character" w:customStyle="1" w:styleId="640">
    <w:name w:val="Знак Знак64"/>
    <w:uiPriority w:val="99"/>
    <w:qFormat/>
    <w:locked/>
    <w:rsid w:val="00052FD2"/>
    <w:rPr>
      <w:b/>
      <w:sz w:val="28"/>
      <w:lang w:val="ru-RU" w:eastAsia="ru-RU"/>
    </w:rPr>
  </w:style>
  <w:style w:type="character" w:customStyle="1" w:styleId="630">
    <w:name w:val="Знак Знак63"/>
    <w:uiPriority w:val="99"/>
    <w:qFormat/>
    <w:locked/>
    <w:rsid w:val="00052FD2"/>
    <w:rPr>
      <w:b/>
      <w:i/>
      <w:sz w:val="26"/>
      <w:lang w:val="ru-RU" w:eastAsia="ru-RU"/>
    </w:rPr>
  </w:style>
  <w:style w:type="character" w:customStyle="1" w:styleId="620">
    <w:name w:val="Знак Знак62"/>
    <w:uiPriority w:val="99"/>
    <w:qFormat/>
    <w:locked/>
    <w:rsid w:val="00052FD2"/>
    <w:rPr>
      <w:sz w:val="24"/>
      <w:lang w:val="ru-RU" w:eastAsia="ru-RU"/>
    </w:rPr>
  </w:style>
  <w:style w:type="character" w:customStyle="1" w:styleId="6110">
    <w:name w:val="Знак Знак611"/>
    <w:uiPriority w:val="99"/>
    <w:qFormat/>
    <w:locked/>
    <w:rsid w:val="00052FD2"/>
    <w:rPr>
      <w:sz w:val="24"/>
      <w:lang w:val="ru-RU" w:eastAsia="ru-RU"/>
    </w:rPr>
  </w:style>
  <w:style w:type="character" w:customStyle="1" w:styleId="600">
    <w:name w:val="Знак Знак60"/>
    <w:uiPriority w:val="99"/>
    <w:qFormat/>
    <w:locked/>
    <w:rsid w:val="00052FD2"/>
    <w:rPr>
      <w:i/>
      <w:sz w:val="24"/>
      <w:lang w:val="ru-RU" w:eastAsia="ru-RU"/>
    </w:rPr>
  </w:style>
  <w:style w:type="character" w:customStyle="1" w:styleId="59">
    <w:name w:val="Знак Знак59"/>
    <w:uiPriority w:val="99"/>
    <w:qFormat/>
    <w:locked/>
    <w:rsid w:val="00052FD2"/>
    <w:rPr>
      <w:rFonts w:ascii="Arial" w:hAnsi="Arial"/>
      <w:sz w:val="22"/>
      <w:lang w:val="ru-RU" w:eastAsia="ru-RU"/>
    </w:rPr>
  </w:style>
  <w:style w:type="character" w:customStyle="1" w:styleId="58">
    <w:name w:val="Знак Знак58"/>
    <w:uiPriority w:val="99"/>
    <w:qFormat/>
    <w:locked/>
    <w:rsid w:val="00052FD2"/>
    <w:rPr>
      <w:rFonts w:ascii="Courier New" w:hAnsi="Courier New"/>
      <w:lang w:val="ru-RU" w:eastAsia="ru-RU"/>
    </w:rPr>
  </w:style>
  <w:style w:type="character" w:customStyle="1" w:styleId="57">
    <w:name w:val="Знак Знак57"/>
    <w:uiPriority w:val="99"/>
    <w:qFormat/>
    <w:locked/>
    <w:rsid w:val="00052FD2"/>
    <w:rPr>
      <w:lang w:val="ru-RU" w:eastAsia="ru-RU"/>
    </w:rPr>
  </w:style>
  <w:style w:type="character" w:customStyle="1" w:styleId="560">
    <w:name w:val="Знак Знак56"/>
    <w:uiPriority w:val="99"/>
    <w:qFormat/>
    <w:locked/>
    <w:rsid w:val="00052FD2"/>
    <w:rPr>
      <w:sz w:val="24"/>
      <w:lang w:val="ru-RU" w:eastAsia="ru-RU"/>
    </w:rPr>
  </w:style>
  <w:style w:type="character" w:customStyle="1" w:styleId="540">
    <w:name w:val="Знак Знак54"/>
    <w:uiPriority w:val="99"/>
    <w:qFormat/>
    <w:locked/>
    <w:rsid w:val="00052FD2"/>
    <w:rPr>
      <w:sz w:val="24"/>
      <w:lang w:val="en-US" w:eastAsia="ru-RU"/>
    </w:rPr>
  </w:style>
  <w:style w:type="paragraph" w:customStyle="1" w:styleId="p10">
    <w:name w:val="p10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eg3">
    <w:name w:val="eg3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b-material-headdate-day">
    <w:name w:val="b-material-head__date-day"/>
    <w:basedOn w:val="a3"/>
    <w:uiPriority w:val="99"/>
    <w:qFormat/>
    <w:rsid w:val="00052FD2"/>
    <w:rPr>
      <w:rFonts w:cs="Times New Roman"/>
    </w:rPr>
  </w:style>
  <w:style w:type="character" w:customStyle="1" w:styleId="s2">
    <w:name w:val="s2"/>
    <w:basedOn w:val="a3"/>
    <w:uiPriority w:val="99"/>
    <w:qFormat/>
    <w:rsid w:val="00052FD2"/>
    <w:rPr>
      <w:rFonts w:cs="Times New Roman"/>
    </w:rPr>
  </w:style>
  <w:style w:type="paragraph" w:customStyle="1" w:styleId="p2">
    <w:name w:val="p2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5">
    <w:name w:val="p5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WW8Num16z0">
    <w:name w:val="WW8Num16z0"/>
    <w:uiPriority w:val="99"/>
    <w:qFormat/>
    <w:rsid w:val="00052FD2"/>
    <w:rPr>
      <w:rFonts w:ascii="Wingdings" w:hAnsi="Wingdings"/>
    </w:rPr>
  </w:style>
  <w:style w:type="character" w:customStyle="1" w:styleId="WW8Num4z0">
    <w:name w:val="WW8Num4z0"/>
    <w:uiPriority w:val="99"/>
    <w:qFormat/>
    <w:rsid w:val="00052FD2"/>
    <w:rPr>
      <w:color w:val="auto"/>
    </w:rPr>
  </w:style>
  <w:style w:type="character" w:customStyle="1" w:styleId="WW8Num5z0">
    <w:name w:val="WW8Num5z0"/>
    <w:uiPriority w:val="99"/>
    <w:qFormat/>
    <w:rsid w:val="00052FD2"/>
    <w:rPr>
      <w:b/>
      <w:sz w:val="20"/>
    </w:rPr>
  </w:style>
  <w:style w:type="character" w:customStyle="1" w:styleId="WW8Num6z0">
    <w:name w:val="WW8Num6z0"/>
    <w:uiPriority w:val="99"/>
    <w:qFormat/>
    <w:rsid w:val="00052FD2"/>
    <w:rPr>
      <w:sz w:val="20"/>
    </w:rPr>
  </w:style>
  <w:style w:type="character" w:customStyle="1" w:styleId="WW8Num7z0">
    <w:name w:val="WW8Num7z0"/>
    <w:uiPriority w:val="99"/>
    <w:qFormat/>
    <w:rsid w:val="00052FD2"/>
    <w:rPr>
      <w:b/>
      <w:sz w:val="20"/>
    </w:rPr>
  </w:style>
  <w:style w:type="character" w:customStyle="1" w:styleId="WW8Num9z0">
    <w:name w:val="WW8Num9z0"/>
    <w:uiPriority w:val="99"/>
    <w:qFormat/>
    <w:rsid w:val="00052FD2"/>
    <w:rPr>
      <w:sz w:val="20"/>
    </w:rPr>
  </w:style>
  <w:style w:type="character" w:customStyle="1" w:styleId="WW8Num9z1">
    <w:name w:val="WW8Num9z1"/>
    <w:uiPriority w:val="99"/>
    <w:qFormat/>
    <w:rsid w:val="00052FD2"/>
    <w:rPr>
      <w:rFonts w:ascii="Symbol" w:hAnsi="Symbol"/>
      <w:sz w:val="20"/>
    </w:rPr>
  </w:style>
  <w:style w:type="character" w:customStyle="1" w:styleId="WW8Num9z2">
    <w:name w:val="WW8Num9z2"/>
    <w:uiPriority w:val="99"/>
    <w:qFormat/>
    <w:rsid w:val="00052FD2"/>
  </w:style>
  <w:style w:type="character" w:customStyle="1" w:styleId="WW8Num9z3">
    <w:name w:val="WW8Num9z3"/>
    <w:uiPriority w:val="99"/>
    <w:qFormat/>
    <w:rsid w:val="00052FD2"/>
  </w:style>
  <w:style w:type="character" w:customStyle="1" w:styleId="WW8Num9z4">
    <w:name w:val="WW8Num9z4"/>
    <w:uiPriority w:val="99"/>
    <w:qFormat/>
    <w:rsid w:val="00052FD2"/>
  </w:style>
  <w:style w:type="character" w:customStyle="1" w:styleId="WW8Num9z5">
    <w:name w:val="WW8Num9z5"/>
    <w:uiPriority w:val="99"/>
    <w:qFormat/>
    <w:rsid w:val="00052FD2"/>
  </w:style>
  <w:style w:type="character" w:customStyle="1" w:styleId="WW8Num9z6">
    <w:name w:val="WW8Num9z6"/>
    <w:uiPriority w:val="99"/>
    <w:qFormat/>
    <w:rsid w:val="00052FD2"/>
  </w:style>
  <w:style w:type="character" w:customStyle="1" w:styleId="WW8Num9z7">
    <w:name w:val="WW8Num9z7"/>
    <w:uiPriority w:val="99"/>
    <w:qFormat/>
    <w:rsid w:val="00052FD2"/>
  </w:style>
  <w:style w:type="character" w:customStyle="1" w:styleId="WW8Num9z8">
    <w:name w:val="WW8Num9z8"/>
    <w:uiPriority w:val="99"/>
    <w:qFormat/>
    <w:rsid w:val="00052FD2"/>
  </w:style>
  <w:style w:type="character" w:customStyle="1" w:styleId="WW8Num10z0">
    <w:name w:val="WW8Num10z0"/>
    <w:uiPriority w:val="99"/>
    <w:qFormat/>
    <w:rsid w:val="00052FD2"/>
    <w:rPr>
      <w:sz w:val="20"/>
    </w:rPr>
  </w:style>
  <w:style w:type="character" w:customStyle="1" w:styleId="WW8Num11z0">
    <w:name w:val="WW8Num11z0"/>
    <w:uiPriority w:val="99"/>
    <w:qFormat/>
    <w:rsid w:val="00052FD2"/>
    <w:rPr>
      <w:rFonts w:ascii="Symbol" w:hAnsi="Symbol"/>
      <w:b/>
    </w:rPr>
  </w:style>
  <w:style w:type="character" w:customStyle="1" w:styleId="WW8Num12z0">
    <w:name w:val="WW8Num12z0"/>
    <w:uiPriority w:val="99"/>
    <w:qFormat/>
    <w:rsid w:val="00052FD2"/>
    <w:rPr>
      <w:rFonts w:ascii="Symbol" w:hAnsi="Symbol"/>
      <w:sz w:val="24"/>
    </w:rPr>
  </w:style>
  <w:style w:type="character" w:customStyle="1" w:styleId="WW8Num13z0">
    <w:name w:val="WW8Num13z0"/>
    <w:uiPriority w:val="99"/>
    <w:qFormat/>
    <w:rsid w:val="00052FD2"/>
    <w:rPr>
      <w:rFonts w:ascii="Symbol" w:hAnsi="Symbol"/>
      <w:sz w:val="20"/>
    </w:rPr>
  </w:style>
  <w:style w:type="character" w:customStyle="1" w:styleId="WW8Num14z0">
    <w:name w:val="WW8Num14z0"/>
    <w:uiPriority w:val="99"/>
    <w:qFormat/>
    <w:rsid w:val="00052FD2"/>
    <w:rPr>
      <w:sz w:val="20"/>
    </w:rPr>
  </w:style>
  <w:style w:type="character" w:customStyle="1" w:styleId="WW8Num15z0">
    <w:name w:val="WW8Num15z0"/>
    <w:uiPriority w:val="99"/>
    <w:qFormat/>
    <w:rsid w:val="00052FD2"/>
    <w:rPr>
      <w:sz w:val="20"/>
    </w:rPr>
  </w:style>
  <w:style w:type="character" w:customStyle="1" w:styleId="WW8Num17z0">
    <w:name w:val="WW8Num17z0"/>
    <w:uiPriority w:val="99"/>
    <w:qFormat/>
    <w:rsid w:val="00052FD2"/>
    <w:rPr>
      <w:rFonts w:ascii="Wingdings" w:hAnsi="Wingdings"/>
    </w:rPr>
  </w:style>
  <w:style w:type="character" w:customStyle="1" w:styleId="WW8Num18z0">
    <w:name w:val="WW8Num18z0"/>
    <w:uiPriority w:val="99"/>
    <w:qFormat/>
    <w:rsid w:val="00052FD2"/>
  </w:style>
  <w:style w:type="character" w:customStyle="1" w:styleId="WW8Num18z1">
    <w:name w:val="WW8Num18z1"/>
    <w:uiPriority w:val="99"/>
    <w:qFormat/>
    <w:rsid w:val="00052FD2"/>
    <w:rPr>
      <w:rFonts w:ascii="Symbol" w:hAnsi="Symbol"/>
      <w:sz w:val="20"/>
    </w:rPr>
  </w:style>
  <w:style w:type="character" w:customStyle="1" w:styleId="WW8Num18z2">
    <w:name w:val="WW8Num18z2"/>
    <w:uiPriority w:val="99"/>
    <w:qFormat/>
    <w:rsid w:val="00052FD2"/>
  </w:style>
  <w:style w:type="character" w:customStyle="1" w:styleId="WW8Num18z3">
    <w:name w:val="WW8Num18z3"/>
    <w:uiPriority w:val="99"/>
    <w:qFormat/>
    <w:rsid w:val="00052FD2"/>
  </w:style>
  <w:style w:type="character" w:customStyle="1" w:styleId="WW8Num18z4">
    <w:name w:val="WW8Num18z4"/>
    <w:uiPriority w:val="99"/>
    <w:qFormat/>
    <w:rsid w:val="00052FD2"/>
  </w:style>
  <w:style w:type="character" w:customStyle="1" w:styleId="WW8Num18z5">
    <w:name w:val="WW8Num18z5"/>
    <w:uiPriority w:val="99"/>
    <w:qFormat/>
    <w:rsid w:val="00052FD2"/>
  </w:style>
  <w:style w:type="character" w:customStyle="1" w:styleId="WW8Num18z6">
    <w:name w:val="WW8Num18z6"/>
    <w:uiPriority w:val="99"/>
    <w:qFormat/>
    <w:rsid w:val="00052FD2"/>
  </w:style>
  <w:style w:type="character" w:customStyle="1" w:styleId="WW8Num18z7">
    <w:name w:val="WW8Num18z7"/>
    <w:uiPriority w:val="99"/>
    <w:qFormat/>
    <w:rsid w:val="00052FD2"/>
  </w:style>
  <w:style w:type="character" w:customStyle="1" w:styleId="WW8Num18z8">
    <w:name w:val="WW8Num18z8"/>
    <w:uiPriority w:val="99"/>
    <w:qFormat/>
    <w:rsid w:val="00052FD2"/>
  </w:style>
  <w:style w:type="character" w:customStyle="1" w:styleId="WW8Num19z0">
    <w:name w:val="WW8Num19z0"/>
    <w:uiPriority w:val="99"/>
    <w:qFormat/>
    <w:rsid w:val="00052FD2"/>
  </w:style>
  <w:style w:type="character" w:customStyle="1" w:styleId="WW8Num19z1">
    <w:name w:val="WW8Num19z1"/>
    <w:uiPriority w:val="99"/>
    <w:qFormat/>
    <w:rsid w:val="00052FD2"/>
  </w:style>
  <w:style w:type="character" w:customStyle="1" w:styleId="WW8Num19z2">
    <w:name w:val="WW8Num19z2"/>
    <w:uiPriority w:val="99"/>
    <w:qFormat/>
    <w:rsid w:val="00052FD2"/>
  </w:style>
  <w:style w:type="character" w:customStyle="1" w:styleId="WW8Num19z3">
    <w:name w:val="WW8Num19z3"/>
    <w:uiPriority w:val="99"/>
    <w:qFormat/>
    <w:rsid w:val="00052FD2"/>
  </w:style>
  <w:style w:type="character" w:customStyle="1" w:styleId="WW8Num19z4">
    <w:name w:val="WW8Num19z4"/>
    <w:uiPriority w:val="99"/>
    <w:qFormat/>
    <w:rsid w:val="00052FD2"/>
  </w:style>
  <w:style w:type="character" w:customStyle="1" w:styleId="WW8Num19z5">
    <w:name w:val="WW8Num19z5"/>
    <w:uiPriority w:val="99"/>
    <w:qFormat/>
    <w:rsid w:val="00052FD2"/>
  </w:style>
  <w:style w:type="character" w:customStyle="1" w:styleId="WW8Num19z6">
    <w:name w:val="WW8Num19z6"/>
    <w:uiPriority w:val="99"/>
    <w:qFormat/>
    <w:rsid w:val="00052FD2"/>
  </w:style>
  <w:style w:type="character" w:customStyle="1" w:styleId="WW8Num19z7">
    <w:name w:val="WW8Num19z7"/>
    <w:uiPriority w:val="99"/>
    <w:qFormat/>
    <w:rsid w:val="00052FD2"/>
  </w:style>
  <w:style w:type="character" w:customStyle="1" w:styleId="WW8Num19z8">
    <w:name w:val="WW8Num19z8"/>
    <w:uiPriority w:val="99"/>
    <w:qFormat/>
    <w:rsid w:val="00052FD2"/>
  </w:style>
  <w:style w:type="character" w:customStyle="1" w:styleId="WW8Num4z1">
    <w:name w:val="WW8Num4z1"/>
    <w:uiPriority w:val="99"/>
    <w:qFormat/>
    <w:rsid w:val="00052FD2"/>
  </w:style>
  <w:style w:type="character" w:customStyle="1" w:styleId="WW8Num4z2">
    <w:name w:val="WW8Num4z2"/>
    <w:uiPriority w:val="99"/>
    <w:qFormat/>
    <w:rsid w:val="00052FD2"/>
  </w:style>
  <w:style w:type="character" w:customStyle="1" w:styleId="WW8Num4z3">
    <w:name w:val="WW8Num4z3"/>
    <w:uiPriority w:val="99"/>
    <w:qFormat/>
    <w:rsid w:val="00052FD2"/>
  </w:style>
  <w:style w:type="character" w:customStyle="1" w:styleId="WW8Num4z4">
    <w:name w:val="WW8Num4z4"/>
    <w:uiPriority w:val="99"/>
    <w:qFormat/>
    <w:rsid w:val="00052FD2"/>
  </w:style>
  <w:style w:type="character" w:customStyle="1" w:styleId="WW8Num4z5">
    <w:name w:val="WW8Num4z5"/>
    <w:uiPriority w:val="99"/>
    <w:qFormat/>
    <w:rsid w:val="00052FD2"/>
  </w:style>
  <w:style w:type="character" w:customStyle="1" w:styleId="WW8Num4z6">
    <w:name w:val="WW8Num4z6"/>
    <w:uiPriority w:val="99"/>
    <w:qFormat/>
    <w:rsid w:val="00052FD2"/>
  </w:style>
  <w:style w:type="character" w:customStyle="1" w:styleId="WW8Num4z7">
    <w:name w:val="WW8Num4z7"/>
    <w:uiPriority w:val="99"/>
    <w:qFormat/>
    <w:rsid w:val="00052FD2"/>
  </w:style>
  <w:style w:type="character" w:customStyle="1" w:styleId="WW8Num4z8">
    <w:name w:val="WW8Num4z8"/>
    <w:uiPriority w:val="99"/>
    <w:qFormat/>
    <w:rsid w:val="00052FD2"/>
  </w:style>
  <w:style w:type="character" w:customStyle="1" w:styleId="WW8Num5z1">
    <w:name w:val="WW8Num5z1"/>
    <w:uiPriority w:val="99"/>
    <w:qFormat/>
    <w:rsid w:val="00052FD2"/>
  </w:style>
  <w:style w:type="character" w:customStyle="1" w:styleId="WW8Num5z2">
    <w:name w:val="WW8Num5z2"/>
    <w:uiPriority w:val="99"/>
    <w:qFormat/>
    <w:rsid w:val="00052FD2"/>
  </w:style>
  <w:style w:type="character" w:customStyle="1" w:styleId="WW8Num5z3">
    <w:name w:val="WW8Num5z3"/>
    <w:uiPriority w:val="99"/>
    <w:qFormat/>
    <w:rsid w:val="00052FD2"/>
  </w:style>
  <w:style w:type="character" w:customStyle="1" w:styleId="WW8Num5z4">
    <w:name w:val="WW8Num5z4"/>
    <w:uiPriority w:val="99"/>
    <w:qFormat/>
    <w:rsid w:val="00052FD2"/>
  </w:style>
  <w:style w:type="character" w:customStyle="1" w:styleId="WW8Num5z5">
    <w:name w:val="WW8Num5z5"/>
    <w:uiPriority w:val="99"/>
    <w:qFormat/>
    <w:rsid w:val="00052FD2"/>
  </w:style>
  <w:style w:type="character" w:customStyle="1" w:styleId="WW8Num5z6">
    <w:name w:val="WW8Num5z6"/>
    <w:uiPriority w:val="99"/>
    <w:qFormat/>
    <w:rsid w:val="00052FD2"/>
  </w:style>
  <w:style w:type="character" w:customStyle="1" w:styleId="WW8Num5z7">
    <w:name w:val="WW8Num5z7"/>
    <w:uiPriority w:val="99"/>
    <w:qFormat/>
    <w:rsid w:val="00052FD2"/>
  </w:style>
  <w:style w:type="character" w:customStyle="1" w:styleId="WW8Num5z8">
    <w:name w:val="WW8Num5z8"/>
    <w:uiPriority w:val="99"/>
    <w:qFormat/>
    <w:rsid w:val="00052FD2"/>
  </w:style>
  <w:style w:type="character" w:customStyle="1" w:styleId="WW8Num6z1">
    <w:name w:val="WW8Num6z1"/>
    <w:uiPriority w:val="99"/>
    <w:qFormat/>
    <w:rsid w:val="00052FD2"/>
  </w:style>
  <w:style w:type="character" w:customStyle="1" w:styleId="WW8Num6z2">
    <w:name w:val="WW8Num6z2"/>
    <w:uiPriority w:val="99"/>
    <w:qFormat/>
    <w:rsid w:val="00052FD2"/>
  </w:style>
  <w:style w:type="character" w:customStyle="1" w:styleId="WW8Num6z3">
    <w:name w:val="WW8Num6z3"/>
    <w:uiPriority w:val="99"/>
    <w:qFormat/>
    <w:rsid w:val="00052FD2"/>
  </w:style>
  <w:style w:type="character" w:customStyle="1" w:styleId="WW8Num6z4">
    <w:name w:val="WW8Num6z4"/>
    <w:uiPriority w:val="99"/>
    <w:qFormat/>
    <w:rsid w:val="00052FD2"/>
  </w:style>
  <w:style w:type="character" w:customStyle="1" w:styleId="WW8Num6z5">
    <w:name w:val="WW8Num6z5"/>
    <w:uiPriority w:val="99"/>
    <w:qFormat/>
    <w:rsid w:val="00052FD2"/>
  </w:style>
  <w:style w:type="character" w:customStyle="1" w:styleId="WW8Num6z6">
    <w:name w:val="WW8Num6z6"/>
    <w:uiPriority w:val="99"/>
    <w:qFormat/>
    <w:rsid w:val="00052FD2"/>
  </w:style>
  <w:style w:type="character" w:customStyle="1" w:styleId="WW8Num6z7">
    <w:name w:val="WW8Num6z7"/>
    <w:uiPriority w:val="99"/>
    <w:qFormat/>
    <w:rsid w:val="00052FD2"/>
  </w:style>
  <w:style w:type="character" w:customStyle="1" w:styleId="WW8Num6z8">
    <w:name w:val="WW8Num6z8"/>
    <w:uiPriority w:val="99"/>
    <w:qFormat/>
    <w:rsid w:val="00052FD2"/>
  </w:style>
  <w:style w:type="character" w:customStyle="1" w:styleId="WW8Num7z1">
    <w:name w:val="WW8Num7z1"/>
    <w:uiPriority w:val="99"/>
    <w:qFormat/>
    <w:rsid w:val="00052FD2"/>
  </w:style>
  <w:style w:type="character" w:customStyle="1" w:styleId="WW8Num7z2">
    <w:name w:val="WW8Num7z2"/>
    <w:uiPriority w:val="99"/>
    <w:qFormat/>
    <w:rsid w:val="00052FD2"/>
  </w:style>
  <w:style w:type="character" w:customStyle="1" w:styleId="WW8Num7z3">
    <w:name w:val="WW8Num7z3"/>
    <w:uiPriority w:val="99"/>
    <w:qFormat/>
    <w:rsid w:val="00052FD2"/>
  </w:style>
  <w:style w:type="character" w:customStyle="1" w:styleId="WW8Num7z4">
    <w:name w:val="WW8Num7z4"/>
    <w:uiPriority w:val="99"/>
    <w:qFormat/>
    <w:rsid w:val="00052FD2"/>
  </w:style>
  <w:style w:type="character" w:customStyle="1" w:styleId="WW8Num7z5">
    <w:name w:val="WW8Num7z5"/>
    <w:uiPriority w:val="99"/>
    <w:qFormat/>
    <w:rsid w:val="00052FD2"/>
  </w:style>
  <w:style w:type="character" w:customStyle="1" w:styleId="WW8Num7z6">
    <w:name w:val="WW8Num7z6"/>
    <w:uiPriority w:val="99"/>
    <w:qFormat/>
    <w:rsid w:val="00052FD2"/>
  </w:style>
  <w:style w:type="character" w:customStyle="1" w:styleId="WW8Num7z7">
    <w:name w:val="WW8Num7z7"/>
    <w:uiPriority w:val="99"/>
    <w:qFormat/>
    <w:rsid w:val="00052FD2"/>
  </w:style>
  <w:style w:type="character" w:customStyle="1" w:styleId="WW8Num7z8">
    <w:name w:val="WW8Num7z8"/>
    <w:uiPriority w:val="99"/>
    <w:qFormat/>
    <w:rsid w:val="00052FD2"/>
  </w:style>
  <w:style w:type="character" w:customStyle="1" w:styleId="WW8Num8z1">
    <w:name w:val="WW8Num8z1"/>
    <w:uiPriority w:val="99"/>
    <w:qFormat/>
    <w:rsid w:val="00052FD2"/>
    <w:rPr>
      <w:rFonts w:ascii="Symbol" w:hAnsi="Symbol"/>
      <w:sz w:val="20"/>
    </w:rPr>
  </w:style>
  <w:style w:type="character" w:customStyle="1" w:styleId="WW8Num8z2">
    <w:name w:val="WW8Num8z2"/>
    <w:uiPriority w:val="99"/>
    <w:qFormat/>
    <w:rsid w:val="00052FD2"/>
  </w:style>
  <w:style w:type="character" w:customStyle="1" w:styleId="WW8Num8z3">
    <w:name w:val="WW8Num8z3"/>
    <w:uiPriority w:val="99"/>
    <w:qFormat/>
    <w:rsid w:val="00052FD2"/>
  </w:style>
  <w:style w:type="character" w:customStyle="1" w:styleId="WW8Num8z4">
    <w:name w:val="WW8Num8z4"/>
    <w:uiPriority w:val="99"/>
    <w:qFormat/>
    <w:rsid w:val="00052FD2"/>
  </w:style>
  <w:style w:type="character" w:customStyle="1" w:styleId="WW8Num8z5">
    <w:name w:val="WW8Num8z5"/>
    <w:uiPriority w:val="99"/>
    <w:qFormat/>
    <w:rsid w:val="00052FD2"/>
  </w:style>
  <w:style w:type="character" w:customStyle="1" w:styleId="WW8Num8z6">
    <w:name w:val="WW8Num8z6"/>
    <w:uiPriority w:val="99"/>
    <w:qFormat/>
    <w:rsid w:val="00052FD2"/>
  </w:style>
  <w:style w:type="character" w:customStyle="1" w:styleId="WW8Num8z7">
    <w:name w:val="WW8Num8z7"/>
    <w:uiPriority w:val="99"/>
    <w:qFormat/>
    <w:rsid w:val="00052FD2"/>
  </w:style>
  <w:style w:type="character" w:customStyle="1" w:styleId="WW8Num8z8">
    <w:name w:val="WW8Num8z8"/>
    <w:uiPriority w:val="99"/>
    <w:qFormat/>
    <w:rsid w:val="00052FD2"/>
  </w:style>
  <w:style w:type="character" w:customStyle="1" w:styleId="WW8Num10z1">
    <w:name w:val="WW8Num10z1"/>
    <w:uiPriority w:val="99"/>
    <w:qFormat/>
    <w:rsid w:val="00052FD2"/>
  </w:style>
  <w:style w:type="character" w:customStyle="1" w:styleId="WW8Num10z2">
    <w:name w:val="WW8Num10z2"/>
    <w:uiPriority w:val="99"/>
    <w:qFormat/>
    <w:rsid w:val="00052FD2"/>
  </w:style>
  <w:style w:type="character" w:customStyle="1" w:styleId="WW8Num10z3">
    <w:name w:val="WW8Num10z3"/>
    <w:uiPriority w:val="99"/>
    <w:qFormat/>
    <w:rsid w:val="00052FD2"/>
  </w:style>
  <w:style w:type="character" w:customStyle="1" w:styleId="WW8Num10z4">
    <w:name w:val="WW8Num10z4"/>
    <w:uiPriority w:val="99"/>
    <w:qFormat/>
    <w:rsid w:val="00052FD2"/>
  </w:style>
  <w:style w:type="character" w:customStyle="1" w:styleId="WW8Num10z5">
    <w:name w:val="WW8Num10z5"/>
    <w:uiPriority w:val="99"/>
    <w:qFormat/>
    <w:rsid w:val="00052FD2"/>
  </w:style>
  <w:style w:type="character" w:customStyle="1" w:styleId="WW8Num10z6">
    <w:name w:val="WW8Num10z6"/>
    <w:uiPriority w:val="99"/>
    <w:qFormat/>
    <w:rsid w:val="00052FD2"/>
  </w:style>
  <w:style w:type="character" w:customStyle="1" w:styleId="WW8Num10z7">
    <w:name w:val="WW8Num10z7"/>
    <w:uiPriority w:val="99"/>
    <w:qFormat/>
    <w:rsid w:val="00052FD2"/>
  </w:style>
  <w:style w:type="character" w:customStyle="1" w:styleId="WW8Num10z8">
    <w:name w:val="WW8Num10z8"/>
    <w:uiPriority w:val="99"/>
    <w:qFormat/>
    <w:rsid w:val="00052FD2"/>
  </w:style>
  <w:style w:type="character" w:customStyle="1" w:styleId="WW8Num11z1">
    <w:name w:val="WW8Num11z1"/>
    <w:uiPriority w:val="99"/>
    <w:qFormat/>
    <w:rsid w:val="00052FD2"/>
    <w:rPr>
      <w:sz w:val="20"/>
    </w:rPr>
  </w:style>
  <w:style w:type="character" w:customStyle="1" w:styleId="WW8Num11z2">
    <w:name w:val="WW8Num11z2"/>
    <w:uiPriority w:val="99"/>
    <w:qFormat/>
    <w:rsid w:val="00052FD2"/>
  </w:style>
  <w:style w:type="character" w:customStyle="1" w:styleId="WW8Num11z3">
    <w:name w:val="WW8Num11z3"/>
    <w:uiPriority w:val="99"/>
    <w:qFormat/>
    <w:rsid w:val="00052FD2"/>
  </w:style>
  <w:style w:type="character" w:customStyle="1" w:styleId="WW8Num11z4">
    <w:name w:val="WW8Num11z4"/>
    <w:uiPriority w:val="99"/>
    <w:qFormat/>
    <w:rsid w:val="00052FD2"/>
  </w:style>
  <w:style w:type="character" w:customStyle="1" w:styleId="WW8Num11z5">
    <w:name w:val="WW8Num11z5"/>
    <w:uiPriority w:val="99"/>
    <w:qFormat/>
    <w:rsid w:val="00052FD2"/>
  </w:style>
  <w:style w:type="character" w:customStyle="1" w:styleId="WW8Num11z6">
    <w:name w:val="WW8Num11z6"/>
    <w:uiPriority w:val="99"/>
    <w:qFormat/>
    <w:rsid w:val="00052FD2"/>
  </w:style>
  <w:style w:type="character" w:customStyle="1" w:styleId="WW8Num11z7">
    <w:name w:val="WW8Num11z7"/>
    <w:uiPriority w:val="99"/>
    <w:qFormat/>
    <w:rsid w:val="00052FD2"/>
  </w:style>
  <w:style w:type="character" w:customStyle="1" w:styleId="WW8Num11z8">
    <w:name w:val="WW8Num11z8"/>
    <w:uiPriority w:val="99"/>
    <w:qFormat/>
    <w:rsid w:val="00052FD2"/>
  </w:style>
  <w:style w:type="character" w:customStyle="1" w:styleId="WW8Num12z2">
    <w:name w:val="WW8Num12z2"/>
    <w:uiPriority w:val="99"/>
    <w:qFormat/>
    <w:rsid w:val="00052FD2"/>
    <w:rPr>
      <w:rFonts w:ascii="Wingdings" w:hAnsi="Wingdings"/>
    </w:rPr>
  </w:style>
  <w:style w:type="character" w:customStyle="1" w:styleId="WW8Num12z3">
    <w:name w:val="WW8Num12z3"/>
    <w:uiPriority w:val="99"/>
    <w:qFormat/>
    <w:rsid w:val="00052FD2"/>
    <w:rPr>
      <w:rFonts w:ascii="Symbol" w:hAnsi="Symbol"/>
    </w:rPr>
  </w:style>
  <w:style w:type="character" w:customStyle="1" w:styleId="WW8Num12z4">
    <w:name w:val="WW8Num12z4"/>
    <w:uiPriority w:val="99"/>
    <w:qFormat/>
    <w:rsid w:val="00052FD2"/>
    <w:rPr>
      <w:rFonts w:ascii="Courier New" w:hAnsi="Courier New"/>
    </w:rPr>
  </w:style>
  <w:style w:type="character" w:customStyle="1" w:styleId="WW8Num13z1">
    <w:name w:val="WW8Num13z1"/>
    <w:uiPriority w:val="99"/>
    <w:qFormat/>
    <w:rsid w:val="00052FD2"/>
  </w:style>
  <w:style w:type="character" w:customStyle="1" w:styleId="WW8Num13z2">
    <w:name w:val="WW8Num13z2"/>
    <w:uiPriority w:val="99"/>
    <w:qFormat/>
    <w:rsid w:val="00052FD2"/>
  </w:style>
  <w:style w:type="character" w:customStyle="1" w:styleId="WW8Num13z3">
    <w:name w:val="WW8Num13z3"/>
    <w:uiPriority w:val="99"/>
    <w:qFormat/>
    <w:rsid w:val="00052FD2"/>
  </w:style>
  <w:style w:type="character" w:customStyle="1" w:styleId="WW8Num13z4">
    <w:name w:val="WW8Num13z4"/>
    <w:uiPriority w:val="99"/>
    <w:qFormat/>
    <w:rsid w:val="00052FD2"/>
  </w:style>
  <w:style w:type="character" w:customStyle="1" w:styleId="WW8Num13z5">
    <w:name w:val="WW8Num13z5"/>
    <w:uiPriority w:val="99"/>
    <w:qFormat/>
    <w:rsid w:val="00052FD2"/>
  </w:style>
  <w:style w:type="character" w:customStyle="1" w:styleId="WW8Num13z6">
    <w:name w:val="WW8Num13z6"/>
    <w:uiPriority w:val="99"/>
    <w:qFormat/>
    <w:rsid w:val="00052FD2"/>
  </w:style>
  <w:style w:type="character" w:customStyle="1" w:styleId="WW8Num13z7">
    <w:name w:val="WW8Num13z7"/>
    <w:uiPriority w:val="99"/>
    <w:qFormat/>
    <w:rsid w:val="00052FD2"/>
  </w:style>
  <w:style w:type="character" w:customStyle="1" w:styleId="WW8Num13z8">
    <w:name w:val="WW8Num13z8"/>
    <w:uiPriority w:val="99"/>
    <w:qFormat/>
    <w:rsid w:val="00052FD2"/>
  </w:style>
  <w:style w:type="character" w:customStyle="1" w:styleId="WW8Num14z1">
    <w:name w:val="WW8Num14z1"/>
    <w:uiPriority w:val="99"/>
    <w:qFormat/>
    <w:rsid w:val="00052FD2"/>
  </w:style>
  <w:style w:type="character" w:customStyle="1" w:styleId="WW8Num14z2">
    <w:name w:val="WW8Num14z2"/>
    <w:uiPriority w:val="99"/>
    <w:qFormat/>
    <w:rsid w:val="00052FD2"/>
  </w:style>
  <w:style w:type="character" w:customStyle="1" w:styleId="WW8Num14z3">
    <w:name w:val="WW8Num14z3"/>
    <w:uiPriority w:val="99"/>
    <w:qFormat/>
    <w:rsid w:val="00052FD2"/>
  </w:style>
  <w:style w:type="character" w:customStyle="1" w:styleId="WW8Num14z4">
    <w:name w:val="WW8Num14z4"/>
    <w:uiPriority w:val="99"/>
    <w:qFormat/>
    <w:rsid w:val="00052FD2"/>
  </w:style>
  <w:style w:type="character" w:customStyle="1" w:styleId="WW8Num14z5">
    <w:name w:val="WW8Num14z5"/>
    <w:uiPriority w:val="99"/>
    <w:qFormat/>
    <w:rsid w:val="00052FD2"/>
  </w:style>
  <w:style w:type="character" w:customStyle="1" w:styleId="WW8Num14z6">
    <w:name w:val="WW8Num14z6"/>
    <w:uiPriority w:val="99"/>
    <w:qFormat/>
    <w:rsid w:val="00052FD2"/>
  </w:style>
  <w:style w:type="character" w:customStyle="1" w:styleId="WW8Num14z7">
    <w:name w:val="WW8Num14z7"/>
    <w:uiPriority w:val="99"/>
    <w:qFormat/>
    <w:rsid w:val="00052FD2"/>
  </w:style>
  <w:style w:type="character" w:customStyle="1" w:styleId="WW8Num14z8">
    <w:name w:val="WW8Num14z8"/>
    <w:uiPriority w:val="99"/>
    <w:qFormat/>
    <w:rsid w:val="00052FD2"/>
  </w:style>
  <w:style w:type="character" w:customStyle="1" w:styleId="WW8Num15z1">
    <w:name w:val="WW8Num15z1"/>
    <w:uiPriority w:val="99"/>
    <w:qFormat/>
    <w:rsid w:val="00052FD2"/>
  </w:style>
  <w:style w:type="character" w:customStyle="1" w:styleId="WW8Num15z2">
    <w:name w:val="WW8Num15z2"/>
    <w:uiPriority w:val="99"/>
    <w:qFormat/>
    <w:rsid w:val="00052FD2"/>
  </w:style>
  <w:style w:type="character" w:customStyle="1" w:styleId="WW8Num15z3">
    <w:name w:val="WW8Num15z3"/>
    <w:uiPriority w:val="99"/>
    <w:qFormat/>
    <w:rsid w:val="00052FD2"/>
  </w:style>
  <w:style w:type="character" w:customStyle="1" w:styleId="WW8Num15z4">
    <w:name w:val="WW8Num15z4"/>
    <w:uiPriority w:val="99"/>
    <w:qFormat/>
    <w:rsid w:val="00052FD2"/>
  </w:style>
  <w:style w:type="character" w:customStyle="1" w:styleId="WW8Num15z5">
    <w:name w:val="WW8Num15z5"/>
    <w:uiPriority w:val="99"/>
    <w:qFormat/>
    <w:rsid w:val="00052FD2"/>
  </w:style>
  <w:style w:type="character" w:customStyle="1" w:styleId="WW8Num15z6">
    <w:name w:val="WW8Num15z6"/>
    <w:uiPriority w:val="99"/>
    <w:qFormat/>
    <w:rsid w:val="00052FD2"/>
  </w:style>
  <w:style w:type="character" w:customStyle="1" w:styleId="WW8Num15z7">
    <w:name w:val="WW8Num15z7"/>
    <w:uiPriority w:val="99"/>
    <w:qFormat/>
    <w:rsid w:val="00052FD2"/>
  </w:style>
  <w:style w:type="character" w:customStyle="1" w:styleId="WW8Num15z8">
    <w:name w:val="WW8Num15z8"/>
    <w:uiPriority w:val="99"/>
    <w:qFormat/>
    <w:rsid w:val="00052FD2"/>
  </w:style>
  <w:style w:type="character" w:customStyle="1" w:styleId="WW8Num16z1">
    <w:name w:val="WW8Num16z1"/>
    <w:uiPriority w:val="99"/>
    <w:qFormat/>
    <w:rsid w:val="00052FD2"/>
  </w:style>
  <w:style w:type="character" w:customStyle="1" w:styleId="WW8Num16z2">
    <w:name w:val="WW8Num16z2"/>
    <w:uiPriority w:val="99"/>
    <w:qFormat/>
    <w:rsid w:val="00052FD2"/>
  </w:style>
  <w:style w:type="character" w:customStyle="1" w:styleId="WW8Num16z3">
    <w:name w:val="WW8Num16z3"/>
    <w:uiPriority w:val="99"/>
    <w:qFormat/>
    <w:rsid w:val="00052FD2"/>
  </w:style>
  <w:style w:type="character" w:customStyle="1" w:styleId="WW8Num16z4">
    <w:name w:val="WW8Num16z4"/>
    <w:uiPriority w:val="99"/>
    <w:qFormat/>
    <w:rsid w:val="00052FD2"/>
  </w:style>
  <w:style w:type="character" w:customStyle="1" w:styleId="WW8Num16z5">
    <w:name w:val="WW8Num16z5"/>
    <w:uiPriority w:val="99"/>
    <w:qFormat/>
    <w:rsid w:val="00052FD2"/>
  </w:style>
  <w:style w:type="character" w:customStyle="1" w:styleId="WW8Num16z6">
    <w:name w:val="WW8Num16z6"/>
    <w:uiPriority w:val="99"/>
    <w:qFormat/>
    <w:rsid w:val="00052FD2"/>
  </w:style>
  <w:style w:type="character" w:customStyle="1" w:styleId="WW8Num16z7">
    <w:name w:val="WW8Num16z7"/>
    <w:uiPriority w:val="99"/>
    <w:qFormat/>
    <w:rsid w:val="00052FD2"/>
  </w:style>
  <w:style w:type="character" w:customStyle="1" w:styleId="WW8Num16z8">
    <w:name w:val="WW8Num16z8"/>
    <w:uiPriority w:val="99"/>
    <w:qFormat/>
    <w:rsid w:val="00052FD2"/>
  </w:style>
  <w:style w:type="character" w:customStyle="1" w:styleId="affffffff1">
    <w:name w:val="Символ нумерации"/>
    <w:uiPriority w:val="99"/>
    <w:qFormat/>
    <w:rsid w:val="00052FD2"/>
  </w:style>
  <w:style w:type="paragraph" w:customStyle="1" w:styleId="1ffff3">
    <w:name w:val="Название1"/>
    <w:basedOn w:val="a2"/>
    <w:uiPriority w:val="99"/>
    <w:qFormat/>
    <w:rsid w:val="00052FD2"/>
    <w:pPr>
      <w:widowControl/>
      <w:suppressLineNumbers/>
      <w:suppressAutoHyphens/>
      <w:snapToGrid/>
      <w:spacing w:before="120" w:after="120"/>
    </w:pPr>
    <w:rPr>
      <w:rFonts w:eastAsia="Times New Roman" w:cs="Mangal"/>
      <w:i/>
      <w:iCs/>
      <w:szCs w:val="24"/>
      <w:lang w:eastAsia="ar-SA"/>
    </w:rPr>
  </w:style>
  <w:style w:type="paragraph" w:customStyle="1" w:styleId="1ffff4">
    <w:name w:val="Текст примечания1"/>
    <w:basedOn w:val="a2"/>
    <w:uiPriority w:val="99"/>
    <w:qFormat/>
    <w:rsid w:val="00052FD2"/>
    <w:pPr>
      <w:widowControl/>
      <w:suppressAutoHyphens/>
      <w:snapToGrid/>
      <w:spacing w:before="0" w:after="0"/>
    </w:pPr>
    <w:rPr>
      <w:rFonts w:eastAsia="Times New Roman"/>
      <w:sz w:val="20"/>
      <w:lang w:eastAsia="ar-SA"/>
    </w:rPr>
  </w:style>
  <w:style w:type="paragraph" w:customStyle="1" w:styleId="1ffff5">
    <w:name w:val="Нумерованный список1"/>
    <w:basedOn w:val="a2"/>
    <w:uiPriority w:val="99"/>
    <w:qFormat/>
    <w:rsid w:val="00052FD2"/>
    <w:pPr>
      <w:widowControl/>
      <w:tabs>
        <w:tab w:val="left" w:pos="720"/>
      </w:tabs>
      <w:suppressAutoHyphens/>
      <w:snapToGrid/>
      <w:spacing w:before="0" w:after="0"/>
      <w:ind w:left="720" w:hanging="360"/>
    </w:pPr>
    <w:rPr>
      <w:rFonts w:eastAsia="Times New Roman"/>
      <w:szCs w:val="24"/>
      <w:lang w:eastAsia="ar-SA"/>
    </w:rPr>
  </w:style>
  <w:style w:type="paragraph" w:customStyle="1" w:styleId="21d">
    <w:name w:val="Маркированный список 21"/>
    <w:basedOn w:val="a2"/>
    <w:uiPriority w:val="99"/>
    <w:qFormat/>
    <w:rsid w:val="00052FD2"/>
    <w:pPr>
      <w:widowControl/>
      <w:tabs>
        <w:tab w:val="left" w:pos="360"/>
      </w:tabs>
      <w:suppressAutoHyphens/>
      <w:snapToGrid/>
      <w:spacing w:before="0" w:after="0"/>
      <w:ind w:left="360" w:hanging="360"/>
    </w:pPr>
    <w:rPr>
      <w:rFonts w:eastAsia="Times New Roman"/>
      <w:szCs w:val="24"/>
      <w:lang w:eastAsia="ar-SA"/>
    </w:rPr>
  </w:style>
  <w:style w:type="paragraph" w:customStyle="1" w:styleId="1ffff6">
    <w:name w:val="Название объекта1"/>
    <w:basedOn w:val="a2"/>
    <w:next w:val="a2"/>
    <w:uiPriority w:val="99"/>
    <w:qFormat/>
    <w:rsid w:val="00052FD2"/>
    <w:pPr>
      <w:widowControl/>
      <w:suppressAutoHyphens/>
      <w:snapToGrid/>
      <w:spacing w:before="0" w:after="0"/>
    </w:pPr>
    <w:rPr>
      <w:rFonts w:eastAsia="Times New Roman"/>
      <w:b/>
      <w:bCs/>
      <w:color w:val="4F81BD"/>
      <w:sz w:val="18"/>
      <w:szCs w:val="18"/>
      <w:lang w:eastAsia="ar-SA"/>
    </w:rPr>
  </w:style>
  <w:style w:type="paragraph" w:customStyle="1" w:styleId="21e">
    <w:name w:val="Список 21"/>
    <w:basedOn w:val="a2"/>
    <w:uiPriority w:val="99"/>
    <w:qFormat/>
    <w:rsid w:val="00052FD2"/>
    <w:pPr>
      <w:widowControl/>
      <w:suppressAutoHyphens/>
      <w:snapToGrid/>
      <w:spacing w:before="0" w:after="0"/>
      <w:ind w:left="566" w:hanging="283"/>
    </w:pPr>
    <w:rPr>
      <w:rFonts w:eastAsia="Times New Roman"/>
      <w:szCs w:val="24"/>
      <w:lang w:eastAsia="ar-SA"/>
    </w:rPr>
  </w:style>
  <w:style w:type="paragraph" w:customStyle="1" w:styleId="413">
    <w:name w:val="Список 41"/>
    <w:basedOn w:val="a2"/>
    <w:uiPriority w:val="99"/>
    <w:qFormat/>
    <w:rsid w:val="00052FD2"/>
    <w:pPr>
      <w:widowControl/>
      <w:suppressAutoHyphens/>
      <w:snapToGrid/>
      <w:spacing w:before="0" w:after="0"/>
      <w:ind w:left="1132" w:hanging="283"/>
    </w:pPr>
    <w:rPr>
      <w:rFonts w:eastAsia="Times New Roman"/>
      <w:szCs w:val="24"/>
      <w:lang w:eastAsia="ar-SA"/>
    </w:rPr>
  </w:style>
  <w:style w:type="character" w:customStyle="1" w:styleId="z-11">
    <w:name w:val="z-Начало формы Знак1"/>
    <w:uiPriority w:val="99"/>
    <w:qFormat/>
    <w:rsid w:val="00052FD2"/>
    <w:rPr>
      <w:rFonts w:ascii="Arial" w:hAnsi="Arial"/>
      <w:vanish/>
      <w:sz w:val="16"/>
    </w:rPr>
  </w:style>
  <w:style w:type="paragraph" w:customStyle="1" w:styleId="0">
    <w:name w:val="Стиль По левому краю Первая строка:  0 см"/>
    <w:basedOn w:val="a2"/>
    <w:uiPriority w:val="99"/>
    <w:qFormat/>
    <w:rsid w:val="00052FD2"/>
    <w:pPr>
      <w:widowControl/>
      <w:snapToGrid/>
      <w:spacing w:before="0" w:after="0"/>
      <w:contextualSpacing/>
    </w:pPr>
    <w:rPr>
      <w:rFonts w:eastAsia="Times New Roman"/>
      <w:sz w:val="28"/>
      <w:lang w:eastAsia="en-US"/>
    </w:rPr>
  </w:style>
  <w:style w:type="character" w:customStyle="1" w:styleId="431">
    <w:name w:val="Знак Знак431"/>
    <w:uiPriority w:val="99"/>
    <w:qFormat/>
    <w:locked/>
    <w:rsid w:val="00052FD2"/>
    <w:rPr>
      <w:sz w:val="24"/>
    </w:rPr>
  </w:style>
  <w:style w:type="character" w:customStyle="1" w:styleId="501">
    <w:name w:val="Знак Знак501"/>
    <w:uiPriority w:val="99"/>
    <w:qFormat/>
    <w:locked/>
    <w:rsid w:val="00052FD2"/>
    <w:rPr>
      <w:b/>
      <w:sz w:val="28"/>
      <w:lang w:val="ru-RU" w:eastAsia="ru-RU"/>
    </w:rPr>
  </w:style>
  <w:style w:type="character" w:customStyle="1" w:styleId="5111">
    <w:name w:val="Знак Знак511"/>
    <w:uiPriority w:val="99"/>
    <w:qFormat/>
    <w:locked/>
    <w:rsid w:val="00052FD2"/>
    <w:rPr>
      <w:b/>
      <w:sz w:val="27"/>
      <w:lang w:val="ru-RU" w:eastAsia="ru-RU"/>
    </w:rPr>
  </w:style>
  <w:style w:type="character" w:customStyle="1" w:styleId="421">
    <w:name w:val="Знак Знак421"/>
    <w:uiPriority w:val="99"/>
    <w:qFormat/>
    <w:locked/>
    <w:rsid w:val="00052FD2"/>
    <w:rPr>
      <w:color w:val="000000"/>
      <w:sz w:val="24"/>
      <w:lang w:val="ru-RU" w:eastAsia="ru-RU"/>
    </w:rPr>
  </w:style>
  <w:style w:type="character" w:customStyle="1" w:styleId="441">
    <w:name w:val="Знак Знак441"/>
    <w:uiPriority w:val="99"/>
    <w:qFormat/>
    <w:rsid w:val="00052FD2"/>
    <w:rPr>
      <w:sz w:val="24"/>
      <w:lang w:val="ru-RU" w:eastAsia="ru-RU"/>
    </w:rPr>
  </w:style>
  <w:style w:type="character" w:customStyle="1" w:styleId="521">
    <w:name w:val="Знак Знак521"/>
    <w:uiPriority w:val="99"/>
    <w:qFormat/>
    <w:rsid w:val="00052FD2"/>
    <w:rPr>
      <w:rFonts w:ascii="Arial" w:hAnsi="Arial"/>
      <w:b/>
      <w:i/>
      <w:sz w:val="28"/>
    </w:rPr>
  </w:style>
  <w:style w:type="paragraph" w:customStyle="1" w:styleId="p32">
    <w:name w:val="p32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17">
    <w:name w:val="p17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26">
    <w:name w:val="p26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s100">
    <w:name w:val="s10"/>
    <w:basedOn w:val="a3"/>
    <w:uiPriority w:val="99"/>
    <w:qFormat/>
    <w:rsid w:val="00052FD2"/>
    <w:rPr>
      <w:rFonts w:cs="Times New Roman"/>
    </w:rPr>
  </w:style>
  <w:style w:type="character" w:customStyle="1" w:styleId="Heading12">
    <w:name w:val="Heading 12 Знак Знак"/>
    <w:uiPriority w:val="99"/>
    <w:qFormat/>
    <w:rsid w:val="00052FD2"/>
    <w:rPr>
      <w:rFonts w:ascii="Courier New" w:hAnsi="Courier New"/>
    </w:rPr>
  </w:style>
  <w:style w:type="character" w:customStyle="1" w:styleId="afffff1">
    <w:name w:val="Обычный текст Знак"/>
    <w:link w:val="afffff0"/>
    <w:uiPriority w:val="99"/>
    <w:qFormat/>
    <w:locked/>
    <w:rsid w:val="00052FD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67">
    <w:name w:val="Знак Знак67"/>
    <w:uiPriority w:val="99"/>
    <w:qFormat/>
    <w:rsid w:val="00052FD2"/>
    <w:rPr>
      <w:rFonts w:ascii="Arial" w:hAnsi="Arial"/>
      <w:b/>
      <w:sz w:val="26"/>
    </w:rPr>
  </w:style>
  <w:style w:type="character" w:customStyle="1" w:styleId="66">
    <w:name w:val="Знак Знак66"/>
    <w:uiPriority w:val="99"/>
    <w:qFormat/>
    <w:rsid w:val="00052FD2"/>
    <w:rPr>
      <w:b/>
      <w:sz w:val="28"/>
    </w:rPr>
  </w:style>
  <w:style w:type="character" w:customStyle="1" w:styleId="11f4">
    <w:name w:val="Текст сноски Знак Знак Знак11"/>
    <w:uiPriority w:val="99"/>
    <w:qFormat/>
    <w:rsid w:val="00052FD2"/>
    <w:rPr>
      <w:lang w:eastAsia="en-US"/>
    </w:rPr>
  </w:style>
  <w:style w:type="character" w:customStyle="1" w:styleId="225">
    <w:name w:val="Заголовок 2 Знак2"/>
    <w:uiPriority w:val="99"/>
    <w:qFormat/>
    <w:rsid w:val="00052FD2"/>
    <w:rPr>
      <w:rFonts w:ascii="Arial" w:hAnsi="Arial"/>
      <w:b/>
      <w:i/>
      <w:sz w:val="28"/>
    </w:rPr>
  </w:style>
  <w:style w:type="paragraph" w:customStyle="1" w:styleId="1ffff7">
    <w:name w:val="Знак Знак Знак Знак Знак Знак1"/>
    <w:basedOn w:val="a2"/>
    <w:uiPriority w:val="99"/>
    <w:qFormat/>
    <w:rsid w:val="00052FD2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affffffff2">
    <w:name w:val="Основной текст Знак Знак Знак Знак"/>
    <w:uiPriority w:val="99"/>
    <w:locked/>
    <w:rsid w:val="00052FD2"/>
    <w:rPr>
      <w:sz w:val="24"/>
    </w:rPr>
  </w:style>
  <w:style w:type="paragraph" w:customStyle="1" w:styleId="paragraf2">
    <w:name w:val="paragraf2"/>
    <w:basedOn w:val="a2"/>
    <w:uiPriority w:val="99"/>
    <w:qFormat/>
    <w:rsid w:val="00052FD2"/>
    <w:pPr>
      <w:snapToGrid/>
      <w:spacing w:before="72" w:after="0"/>
      <w:ind w:left="510"/>
      <w:jc w:val="both"/>
    </w:pPr>
    <w:rPr>
      <w:rFonts w:ascii="Antiqua" w:eastAsia="Times New Roman" w:hAnsi="Antiqua"/>
      <w:sz w:val="28"/>
      <w:lang w:val="en-GB"/>
    </w:rPr>
  </w:style>
  <w:style w:type="paragraph" w:customStyle="1" w:styleId="2ff5">
    <w:name w:val="Загол. 2 ур."/>
    <w:basedOn w:val="a2"/>
    <w:uiPriority w:val="99"/>
    <w:qFormat/>
    <w:rsid w:val="00052FD2"/>
    <w:pPr>
      <w:keepNext/>
      <w:autoSpaceDE w:val="0"/>
      <w:autoSpaceDN w:val="0"/>
      <w:adjustRightInd w:val="0"/>
      <w:snapToGrid/>
      <w:spacing w:before="221" w:after="221" w:line="220" w:lineRule="atLeast"/>
      <w:jc w:val="center"/>
    </w:pPr>
    <w:rPr>
      <w:rFonts w:ascii="PragmaticaCTT" w:eastAsia="Times New Roman" w:hAnsi="PragmaticaCTT"/>
      <w:b/>
      <w:bCs/>
      <w:sz w:val="22"/>
      <w:szCs w:val="22"/>
    </w:rPr>
  </w:style>
  <w:style w:type="paragraph" w:customStyle="1" w:styleId="Mycell">
    <w:name w:val="My cell"/>
    <w:basedOn w:val="a2"/>
    <w:uiPriority w:val="99"/>
    <w:qFormat/>
    <w:rsid w:val="00052FD2"/>
    <w:pPr>
      <w:snapToGrid/>
      <w:spacing w:before="0" w:after="0"/>
      <w:jc w:val="both"/>
    </w:pPr>
    <w:rPr>
      <w:rFonts w:ascii="Antiqua" w:eastAsia="Times New Roman" w:hAnsi="Antiqua"/>
      <w:lang w:val="en-GB"/>
    </w:rPr>
  </w:style>
  <w:style w:type="paragraph" w:customStyle="1" w:styleId="Style49">
    <w:name w:val="Style49"/>
    <w:basedOn w:val="a2"/>
    <w:uiPriority w:val="99"/>
    <w:qFormat/>
    <w:rsid w:val="00052FD2"/>
    <w:pPr>
      <w:autoSpaceDE w:val="0"/>
      <w:autoSpaceDN w:val="0"/>
      <w:adjustRightInd w:val="0"/>
      <w:snapToGrid/>
      <w:spacing w:before="0" w:after="0" w:line="480" w:lineRule="exact"/>
      <w:ind w:firstLine="240"/>
      <w:jc w:val="both"/>
    </w:pPr>
    <w:rPr>
      <w:rFonts w:eastAsia="Times New Roman"/>
      <w:szCs w:val="24"/>
    </w:rPr>
  </w:style>
  <w:style w:type="character" w:customStyle="1" w:styleId="EndnoteTextChar">
    <w:name w:val="Endnote Text Char"/>
    <w:basedOn w:val="a3"/>
    <w:uiPriority w:val="99"/>
    <w:qFormat/>
    <w:locked/>
    <w:rsid w:val="00052FD2"/>
    <w:rPr>
      <w:rFonts w:cs="Times New Roman"/>
      <w:color w:val="000000"/>
      <w:sz w:val="24"/>
    </w:rPr>
  </w:style>
  <w:style w:type="paragraph" w:customStyle="1" w:styleId="TablLeft">
    <w:name w:val="Tabl Left"/>
    <w:basedOn w:val="a2"/>
    <w:uiPriority w:val="99"/>
    <w:qFormat/>
    <w:rsid w:val="00052FD2"/>
    <w:pPr>
      <w:widowControl/>
      <w:overflowPunct w:val="0"/>
      <w:autoSpaceDE w:val="0"/>
      <w:autoSpaceDN w:val="0"/>
      <w:adjustRightInd w:val="0"/>
      <w:snapToGrid/>
      <w:spacing w:before="0" w:after="0"/>
      <w:textAlignment w:val="baseline"/>
    </w:pPr>
    <w:rPr>
      <w:rFonts w:eastAsia="Times New Roman"/>
      <w:sz w:val="28"/>
    </w:rPr>
  </w:style>
  <w:style w:type="paragraph" w:customStyle="1" w:styleId="1ffff8">
    <w:name w:val="Заголовок 1+"/>
    <w:basedOn w:val="10"/>
    <w:uiPriority w:val="99"/>
    <w:qFormat/>
    <w:rsid w:val="00052FD2"/>
    <w:pPr>
      <w:keepNext/>
      <w:pageBreakBefore/>
      <w:tabs>
        <w:tab w:val="clear" w:pos="567"/>
        <w:tab w:val="clear" w:pos="680"/>
        <w:tab w:val="clear" w:pos="1106"/>
        <w:tab w:val="clear" w:pos="1729"/>
        <w:tab w:val="clear" w:pos="7002"/>
      </w:tabs>
      <w:spacing w:line="312" w:lineRule="auto"/>
      <w:ind w:firstLine="454"/>
      <w:jc w:val="right"/>
    </w:pPr>
    <w:rPr>
      <w:rFonts w:ascii="Times New Roman" w:eastAsia="SimSun" w:hAnsi="Times New Roman"/>
      <w:bCs/>
      <w:sz w:val="24"/>
      <w:szCs w:val="24"/>
    </w:rPr>
  </w:style>
  <w:style w:type="paragraph" w:customStyle="1" w:styleId="2120">
    <w:name w:val="Стиль Заголовок 2 + 12 пт По левому краю"/>
    <w:basedOn w:val="20"/>
    <w:uiPriority w:val="99"/>
    <w:qFormat/>
    <w:rsid w:val="00052FD2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spacing w:line="312" w:lineRule="auto"/>
      <w:ind w:firstLine="454"/>
      <w:jc w:val="left"/>
    </w:pPr>
    <w:rPr>
      <w:rFonts w:ascii="Times New Roman" w:hAnsi="Times New Roman"/>
      <w:bCs/>
      <w:i/>
      <w:color w:val="000000"/>
      <w:sz w:val="24"/>
      <w:lang w:eastAsia="en-US"/>
    </w:rPr>
  </w:style>
  <w:style w:type="paragraph" w:customStyle="1" w:styleId="1085">
    <w:name w:val="Стиль Заголовок 1 + По ширине Справа:  085 см"/>
    <w:basedOn w:val="10"/>
    <w:uiPriority w:val="99"/>
    <w:qFormat/>
    <w:rsid w:val="00052FD2"/>
    <w:pPr>
      <w:keepNext/>
      <w:pageBreakBefore/>
      <w:tabs>
        <w:tab w:val="clear" w:pos="567"/>
        <w:tab w:val="clear" w:pos="680"/>
        <w:tab w:val="clear" w:pos="1106"/>
        <w:tab w:val="clear" w:pos="1729"/>
        <w:tab w:val="clear" w:pos="7002"/>
      </w:tabs>
      <w:spacing w:line="312" w:lineRule="auto"/>
      <w:ind w:right="482" w:firstLine="454"/>
    </w:pPr>
    <w:rPr>
      <w:rFonts w:ascii="Times New Roman" w:hAnsi="Times New Roman"/>
      <w:bCs/>
      <w:sz w:val="24"/>
    </w:rPr>
  </w:style>
  <w:style w:type="paragraph" w:customStyle="1" w:styleId="10851">
    <w:name w:val="Стиль Заголовок 1 + По ширине Справа:  085 см1"/>
    <w:basedOn w:val="10"/>
    <w:uiPriority w:val="99"/>
    <w:qFormat/>
    <w:rsid w:val="00052FD2"/>
    <w:pPr>
      <w:keepNext/>
      <w:pageBreakBefore/>
      <w:tabs>
        <w:tab w:val="clear" w:pos="567"/>
        <w:tab w:val="clear" w:pos="680"/>
        <w:tab w:val="clear" w:pos="1106"/>
        <w:tab w:val="clear" w:pos="1729"/>
        <w:tab w:val="clear" w:pos="7002"/>
      </w:tabs>
      <w:spacing w:line="312" w:lineRule="auto"/>
      <w:ind w:firstLine="454"/>
      <w:jc w:val="left"/>
    </w:pPr>
    <w:rPr>
      <w:rFonts w:ascii="Times New Roman" w:hAnsi="Times New Roman"/>
      <w:bCs/>
      <w:sz w:val="24"/>
    </w:rPr>
  </w:style>
  <w:style w:type="paragraph" w:customStyle="1" w:styleId="Iauiue0">
    <w:name w:val="Iau.iue"/>
    <w:basedOn w:val="Default"/>
    <w:next w:val="Default"/>
    <w:uiPriority w:val="99"/>
    <w:qFormat/>
    <w:rsid w:val="00052FD2"/>
    <w:rPr>
      <w:color w:val="auto"/>
    </w:rPr>
  </w:style>
  <w:style w:type="paragraph" w:customStyle="1" w:styleId="Caaieiaie2">
    <w:name w:val="Caaieiaie 2"/>
    <w:basedOn w:val="Default"/>
    <w:next w:val="Default"/>
    <w:uiPriority w:val="99"/>
    <w:qFormat/>
    <w:rsid w:val="00052FD2"/>
    <w:rPr>
      <w:color w:val="auto"/>
    </w:rPr>
  </w:style>
  <w:style w:type="paragraph" w:customStyle="1" w:styleId="affffffff3">
    <w:name w:val="Обычный.Нормальный"/>
    <w:uiPriority w:val="99"/>
    <w:qFormat/>
    <w:rsid w:val="00052F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f5">
    <w:name w:val="1 Заголовок 1 Знак"/>
    <w:link w:val="11f6"/>
    <w:uiPriority w:val="99"/>
    <w:qFormat/>
    <w:locked/>
    <w:rsid w:val="00052FD2"/>
    <w:rPr>
      <w:rFonts w:ascii="Arial" w:hAnsi="Arial"/>
      <w:b/>
      <w:sz w:val="32"/>
    </w:rPr>
  </w:style>
  <w:style w:type="paragraph" w:customStyle="1" w:styleId="11f6">
    <w:name w:val="1 Заголовок 1"/>
    <w:basedOn w:val="a2"/>
    <w:link w:val="11f5"/>
    <w:uiPriority w:val="99"/>
    <w:qFormat/>
    <w:rsid w:val="00052FD2"/>
    <w:pPr>
      <w:widowControl/>
      <w:snapToGrid/>
      <w:spacing w:before="240" w:after="60"/>
    </w:pPr>
    <w:rPr>
      <w:rFonts w:ascii="Arial" w:eastAsiaTheme="minorHAnsi" w:hAnsi="Arial" w:cstheme="minorBidi"/>
      <w:b/>
      <w:sz w:val="32"/>
      <w:szCs w:val="22"/>
      <w:lang w:eastAsia="en-US"/>
    </w:rPr>
  </w:style>
  <w:style w:type="character" w:customStyle="1" w:styleId="3c">
    <w:name w:val="Стиль3 Знак"/>
    <w:link w:val="3b"/>
    <w:uiPriority w:val="99"/>
    <w:qFormat/>
    <w:locked/>
    <w:rsid w:val="00052FD2"/>
    <w:rPr>
      <w:rFonts w:ascii="Arial" w:eastAsia="Calibri" w:hAnsi="Arial" w:cs="Times New Roman"/>
      <w:color w:val="622423"/>
      <w:sz w:val="32"/>
      <w:szCs w:val="20"/>
      <w:shd w:val="clear" w:color="auto" w:fill="F2DBDB"/>
      <w:lang w:eastAsia="ru-RU"/>
    </w:rPr>
  </w:style>
  <w:style w:type="character" w:customStyle="1" w:styleId="FontStyle528">
    <w:name w:val="Font Style528"/>
    <w:uiPriority w:val="99"/>
    <w:qFormat/>
    <w:rsid w:val="00052FD2"/>
    <w:rPr>
      <w:rFonts w:ascii="Times New Roman" w:hAnsi="Times New Roman"/>
      <w:b/>
      <w:i/>
      <w:sz w:val="16"/>
    </w:rPr>
  </w:style>
  <w:style w:type="character" w:customStyle="1" w:styleId="FontStyle514">
    <w:name w:val="Font Style514"/>
    <w:uiPriority w:val="99"/>
    <w:qFormat/>
    <w:rsid w:val="00052FD2"/>
    <w:rPr>
      <w:rFonts w:ascii="Times New Roman" w:hAnsi="Times New Roman"/>
      <w:sz w:val="20"/>
    </w:rPr>
  </w:style>
  <w:style w:type="paragraph" w:customStyle="1" w:styleId="Style46">
    <w:name w:val="Style46"/>
    <w:basedOn w:val="a2"/>
    <w:uiPriority w:val="99"/>
    <w:qFormat/>
    <w:rsid w:val="00052FD2"/>
    <w:pPr>
      <w:autoSpaceDE w:val="0"/>
      <w:autoSpaceDN w:val="0"/>
      <w:adjustRightInd w:val="0"/>
      <w:snapToGrid/>
      <w:spacing w:before="0" w:after="0" w:line="240" w:lineRule="exact"/>
      <w:ind w:hanging="106"/>
    </w:pPr>
    <w:rPr>
      <w:rFonts w:eastAsia="Times New Roman"/>
      <w:szCs w:val="24"/>
    </w:rPr>
  </w:style>
  <w:style w:type="paragraph" w:customStyle="1" w:styleId="Style61">
    <w:name w:val="Style61"/>
    <w:basedOn w:val="a2"/>
    <w:uiPriority w:val="99"/>
    <w:qFormat/>
    <w:rsid w:val="00052FD2"/>
    <w:pPr>
      <w:autoSpaceDE w:val="0"/>
      <w:autoSpaceDN w:val="0"/>
      <w:adjustRightInd w:val="0"/>
      <w:snapToGrid/>
      <w:spacing w:before="0" w:after="0" w:line="242" w:lineRule="exact"/>
      <w:ind w:hanging="446"/>
    </w:pPr>
    <w:rPr>
      <w:rFonts w:eastAsia="Times New Roman"/>
      <w:szCs w:val="24"/>
    </w:rPr>
  </w:style>
  <w:style w:type="character" w:customStyle="1" w:styleId="FontStyle511">
    <w:name w:val="Font Style511"/>
    <w:uiPriority w:val="99"/>
    <w:qFormat/>
    <w:rsid w:val="00052FD2"/>
    <w:rPr>
      <w:rFonts w:ascii="Times New Roman" w:hAnsi="Times New Roman"/>
      <w:i/>
      <w:sz w:val="20"/>
    </w:rPr>
  </w:style>
  <w:style w:type="paragraph" w:customStyle="1" w:styleId="FR21">
    <w:name w:val="[О] FR2"/>
    <w:uiPriority w:val="99"/>
    <w:qFormat/>
    <w:rsid w:val="00052FD2"/>
    <w:pPr>
      <w:tabs>
        <w:tab w:val="right" w:leader="dot" w:pos="7002"/>
      </w:tabs>
      <w:autoSpaceDE w:val="0"/>
      <w:autoSpaceDN w:val="0"/>
      <w:adjustRightInd w:val="0"/>
      <w:spacing w:after="0" w:line="240" w:lineRule="auto"/>
      <w:ind w:left="283" w:hanging="283"/>
    </w:pPr>
    <w:rPr>
      <w:rFonts w:ascii="PragmaticaCTT" w:eastAsia="Times New Roman" w:hAnsi="PragmaticaCTT" w:cs="PragmaticaCTT"/>
      <w:b/>
      <w:bCs/>
      <w:lang w:eastAsia="ru-RU"/>
    </w:rPr>
  </w:style>
  <w:style w:type="paragraph" w:customStyle="1" w:styleId="e">
    <w:name w:val="Основн*e"/>
    <w:basedOn w:val="a2"/>
    <w:uiPriority w:val="99"/>
    <w:qFormat/>
    <w:rsid w:val="00052FD2"/>
    <w:pPr>
      <w:autoSpaceDE w:val="0"/>
      <w:autoSpaceDN w:val="0"/>
      <w:adjustRightInd w:val="0"/>
      <w:snapToGrid/>
      <w:spacing w:before="0" w:after="0" w:line="360" w:lineRule="auto"/>
      <w:ind w:firstLine="709"/>
      <w:jc w:val="both"/>
    </w:pPr>
    <w:rPr>
      <w:rFonts w:eastAsia="Times New Roman"/>
      <w:sz w:val="28"/>
      <w:szCs w:val="28"/>
    </w:rPr>
  </w:style>
  <w:style w:type="character" w:customStyle="1" w:styleId="keyword1">
    <w:name w:val="keyword1"/>
    <w:uiPriority w:val="99"/>
    <w:qFormat/>
    <w:rsid w:val="00052FD2"/>
    <w:rPr>
      <w:i/>
    </w:rPr>
  </w:style>
  <w:style w:type="character" w:customStyle="1" w:styleId="font2">
    <w:name w:val="font2"/>
    <w:uiPriority w:val="99"/>
    <w:qFormat/>
    <w:rsid w:val="00052FD2"/>
  </w:style>
  <w:style w:type="character" w:customStyle="1" w:styleId="keyworddef1">
    <w:name w:val="keyword_def1"/>
    <w:uiPriority w:val="99"/>
    <w:qFormat/>
    <w:rsid w:val="00052FD2"/>
    <w:rPr>
      <w:b/>
      <w:i/>
    </w:rPr>
  </w:style>
  <w:style w:type="character" w:customStyle="1" w:styleId="affffffff4">
    <w:name w:val="Выделение в тексте документа"/>
    <w:uiPriority w:val="99"/>
    <w:qFormat/>
    <w:rsid w:val="00052FD2"/>
    <w:rPr>
      <w:b/>
    </w:rPr>
  </w:style>
  <w:style w:type="paragraph" w:customStyle="1" w:styleId="affffffff5">
    <w:name w:val="Текст документа"/>
    <w:basedOn w:val="a2"/>
    <w:uiPriority w:val="99"/>
    <w:qFormat/>
    <w:rsid w:val="00052FD2"/>
    <w:pPr>
      <w:widowControl/>
      <w:snapToGrid/>
      <w:spacing w:before="0" w:after="0"/>
      <w:ind w:firstLine="709"/>
      <w:jc w:val="both"/>
    </w:pPr>
    <w:rPr>
      <w:rFonts w:eastAsia="Times New Roman"/>
      <w:szCs w:val="24"/>
    </w:rPr>
  </w:style>
  <w:style w:type="character" w:customStyle="1" w:styleId="xmlemitalic1">
    <w:name w:val="xml_em_italic1"/>
    <w:uiPriority w:val="99"/>
    <w:qFormat/>
    <w:rsid w:val="00052FD2"/>
    <w:rPr>
      <w:i/>
    </w:rPr>
  </w:style>
  <w:style w:type="paragraph" w:customStyle="1" w:styleId="Style164">
    <w:name w:val="Style164"/>
    <w:basedOn w:val="a2"/>
    <w:uiPriority w:val="99"/>
    <w:qFormat/>
    <w:rsid w:val="00052FD2"/>
    <w:pPr>
      <w:autoSpaceDE w:val="0"/>
      <w:autoSpaceDN w:val="0"/>
      <w:adjustRightInd w:val="0"/>
      <w:snapToGrid/>
      <w:spacing w:before="0" w:after="0" w:line="247" w:lineRule="exact"/>
      <w:ind w:firstLine="528"/>
      <w:jc w:val="both"/>
    </w:pPr>
    <w:rPr>
      <w:rFonts w:eastAsia="Times New Roman"/>
      <w:szCs w:val="24"/>
    </w:rPr>
  </w:style>
  <w:style w:type="paragraph" w:customStyle="1" w:styleId="14pt">
    <w:name w:val="Стиль Обычный. + 14 pt"/>
    <w:basedOn w:val="a2"/>
    <w:link w:val="14pt0"/>
    <w:uiPriority w:val="99"/>
    <w:qFormat/>
    <w:rsid w:val="00052FD2"/>
    <w:pPr>
      <w:widowControl/>
      <w:shd w:val="clear" w:color="auto" w:fill="FFFFFF"/>
      <w:suppressAutoHyphens/>
      <w:autoSpaceDE w:val="0"/>
      <w:autoSpaceDN w:val="0"/>
      <w:adjustRightInd w:val="0"/>
      <w:snapToGrid/>
      <w:spacing w:before="0" w:after="0" w:line="310" w:lineRule="auto"/>
      <w:ind w:firstLine="454"/>
      <w:jc w:val="both"/>
    </w:pPr>
  </w:style>
  <w:style w:type="character" w:customStyle="1" w:styleId="14pt0">
    <w:name w:val="Стиль Обычный. + 14 pt Знак"/>
    <w:link w:val="14pt"/>
    <w:uiPriority w:val="99"/>
    <w:qFormat/>
    <w:locked/>
    <w:rsid w:val="00052FD2"/>
    <w:rPr>
      <w:rFonts w:ascii="Times New Roman" w:eastAsia="Calibri" w:hAnsi="Times New Roman" w:cs="Times New Roman"/>
      <w:sz w:val="24"/>
      <w:szCs w:val="20"/>
      <w:shd w:val="clear" w:color="auto" w:fill="FFFFFF"/>
      <w:lang w:eastAsia="ru-RU"/>
    </w:rPr>
  </w:style>
  <w:style w:type="character" w:customStyle="1" w:styleId="affffffff6">
    <w:name w:val="Текст.Акцентированный"/>
    <w:uiPriority w:val="99"/>
    <w:qFormat/>
    <w:rsid w:val="00052FD2"/>
    <w:rPr>
      <w:i/>
    </w:rPr>
  </w:style>
  <w:style w:type="paragraph" w:customStyle="1" w:styleId="68">
    <w:name w:val="Обычный (веб)6"/>
    <w:basedOn w:val="a2"/>
    <w:uiPriority w:val="99"/>
    <w:qFormat/>
    <w:rsid w:val="00052FD2"/>
    <w:pPr>
      <w:widowControl/>
      <w:snapToGrid/>
      <w:spacing w:before="0" w:after="0"/>
    </w:pPr>
    <w:rPr>
      <w:rFonts w:eastAsia="Times New Roman"/>
      <w:szCs w:val="24"/>
    </w:rPr>
  </w:style>
  <w:style w:type="character" w:customStyle="1" w:styleId="fontstyle27">
    <w:name w:val="fontstyle27"/>
    <w:uiPriority w:val="99"/>
    <w:qFormat/>
    <w:rsid w:val="00052FD2"/>
  </w:style>
  <w:style w:type="character" w:customStyle="1" w:styleId="pav31">
    <w:name w:val="pav31"/>
    <w:uiPriority w:val="99"/>
    <w:qFormat/>
    <w:rsid w:val="00052FD2"/>
    <w:rPr>
      <w:rFonts w:ascii="Comic Sans MS" w:hAnsi="Comic Sans MS"/>
      <w:color w:val="272652"/>
      <w:sz w:val="12"/>
    </w:rPr>
  </w:style>
  <w:style w:type="paragraph" w:customStyle="1" w:styleId="pri">
    <w:name w:val="pri"/>
    <w:basedOn w:val="a2"/>
    <w:uiPriority w:val="99"/>
    <w:qFormat/>
    <w:rsid w:val="00052FD2"/>
    <w:pPr>
      <w:widowControl/>
      <w:snapToGrid/>
      <w:spacing w:before="60" w:afterAutospacing="1"/>
      <w:ind w:left="100" w:right="100"/>
    </w:pPr>
    <w:rPr>
      <w:rFonts w:ascii="Comic Sans MS" w:eastAsia="Times New Roman" w:hAnsi="Comic Sans MS"/>
      <w:i/>
      <w:iCs/>
      <w:color w:val="111565"/>
      <w:sz w:val="18"/>
      <w:szCs w:val="18"/>
    </w:rPr>
  </w:style>
  <w:style w:type="character" w:customStyle="1" w:styleId="WW8Num3z1">
    <w:name w:val="WW8Num3z1"/>
    <w:uiPriority w:val="99"/>
    <w:qFormat/>
    <w:rsid w:val="00052FD2"/>
    <w:rPr>
      <w:rFonts w:ascii="Times New Roman" w:hAnsi="Times New Roman"/>
    </w:rPr>
  </w:style>
  <w:style w:type="character" w:customStyle="1" w:styleId="WW8Num17z1">
    <w:name w:val="WW8Num17z1"/>
    <w:uiPriority w:val="99"/>
    <w:qFormat/>
    <w:rsid w:val="00052FD2"/>
    <w:rPr>
      <w:rFonts w:ascii="Times New Roman" w:hAnsi="Times New Roman"/>
    </w:rPr>
  </w:style>
  <w:style w:type="character" w:customStyle="1" w:styleId="MTEquationSection">
    <w:name w:val="MTEquationSection"/>
    <w:uiPriority w:val="99"/>
    <w:qFormat/>
    <w:rsid w:val="00052FD2"/>
    <w:rPr>
      <w:vanish/>
      <w:color w:val="FF0000"/>
      <w:lang w:val="en-US"/>
    </w:rPr>
  </w:style>
  <w:style w:type="character" w:customStyle="1" w:styleId="texample1">
    <w:name w:val="texample1"/>
    <w:uiPriority w:val="99"/>
    <w:qFormat/>
    <w:rsid w:val="00052FD2"/>
    <w:rPr>
      <w:rFonts w:ascii="Courier New" w:hAnsi="Courier New"/>
      <w:color w:val="8B0000"/>
    </w:rPr>
  </w:style>
  <w:style w:type="character" w:customStyle="1" w:styleId="FontStyle28">
    <w:name w:val="Font Style28"/>
    <w:uiPriority w:val="99"/>
    <w:qFormat/>
    <w:rsid w:val="00052FD2"/>
    <w:rPr>
      <w:rFonts w:ascii="Times New Roman" w:hAnsi="Times New Roman"/>
      <w:i/>
      <w:sz w:val="18"/>
    </w:rPr>
  </w:style>
  <w:style w:type="character" w:customStyle="1" w:styleId="FontStyle20">
    <w:name w:val="Font Style20"/>
    <w:uiPriority w:val="99"/>
    <w:qFormat/>
    <w:rsid w:val="00052FD2"/>
    <w:rPr>
      <w:rFonts w:ascii="Book Antiqua" w:hAnsi="Book Antiqua"/>
      <w:sz w:val="18"/>
    </w:rPr>
  </w:style>
  <w:style w:type="character" w:customStyle="1" w:styleId="FontStyle140">
    <w:name w:val="Font Style14"/>
    <w:uiPriority w:val="99"/>
    <w:qFormat/>
    <w:rsid w:val="00052FD2"/>
    <w:rPr>
      <w:rFonts w:ascii="Franklin Gothic Book" w:hAnsi="Franklin Gothic Book"/>
      <w:b/>
      <w:sz w:val="30"/>
    </w:rPr>
  </w:style>
  <w:style w:type="character" w:customStyle="1" w:styleId="FontStyle13">
    <w:name w:val="Font Style13"/>
    <w:uiPriority w:val="99"/>
    <w:qFormat/>
    <w:rsid w:val="00052FD2"/>
    <w:rPr>
      <w:rFonts w:ascii="Arial" w:hAnsi="Arial"/>
      <w:b/>
      <w:sz w:val="14"/>
    </w:rPr>
  </w:style>
  <w:style w:type="paragraph" w:customStyle="1" w:styleId="3f7">
    <w:name w:val="Загол. 3 ур."/>
    <w:uiPriority w:val="99"/>
    <w:qFormat/>
    <w:rsid w:val="00052FD2"/>
    <w:pPr>
      <w:keepNext/>
      <w:keepLines/>
      <w:autoSpaceDE w:val="0"/>
      <w:autoSpaceDN w:val="0"/>
      <w:adjustRightInd w:val="0"/>
      <w:spacing w:before="221" w:after="221" w:line="220" w:lineRule="atLeast"/>
      <w:jc w:val="center"/>
    </w:pPr>
    <w:rPr>
      <w:rFonts w:ascii="PragmaticaCTT" w:eastAsia="Times New Roman" w:hAnsi="PragmaticaCTT" w:cs="PragmaticaCTT"/>
      <w:b/>
      <w:bCs/>
      <w:color w:val="000000"/>
      <w:sz w:val="20"/>
      <w:szCs w:val="20"/>
      <w:lang w:eastAsia="ru-RU"/>
    </w:rPr>
  </w:style>
  <w:style w:type="paragraph" w:customStyle="1" w:styleId="affffffff7">
    <w:name w:val="Обычный. Знак Знак"/>
    <w:basedOn w:val="a2"/>
    <w:uiPriority w:val="99"/>
    <w:qFormat/>
    <w:rsid w:val="00052FD2"/>
    <w:pPr>
      <w:shd w:val="clear" w:color="auto" w:fill="FFFFFF"/>
      <w:tabs>
        <w:tab w:val="left" w:pos="567"/>
      </w:tabs>
      <w:autoSpaceDE w:val="0"/>
      <w:autoSpaceDN w:val="0"/>
      <w:adjustRightInd w:val="0"/>
      <w:snapToGrid/>
      <w:spacing w:before="0" w:after="0" w:line="384" w:lineRule="auto"/>
      <w:ind w:left="737" w:hanging="283"/>
      <w:jc w:val="both"/>
    </w:pPr>
    <w:rPr>
      <w:rFonts w:eastAsia="Times New Roman"/>
      <w:sz w:val="20"/>
    </w:rPr>
  </w:style>
  <w:style w:type="character" w:customStyle="1" w:styleId="fontstyle15">
    <w:name w:val="fontstyle15"/>
    <w:uiPriority w:val="99"/>
    <w:qFormat/>
    <w:rsid w:val="00052FD2"/>
  </w:style>
  <w:style w:type="character" w:customStyle="1" w:styleId="fontstyle160">
    <w:name w:val="fontstyle16"/>
    <w:uiPriority w:val="99"/>
    <w:qFormat/>
    <w:rsid w:val="00052FD2"/>
  </w:style>
  <w:style w:type="character" w:customStyle="1" w:styleId="noprint">
    <w:name w:val="noprint"/>
    <w:uiPriority w:val="99"/>
    <w:qFormat/>
    <w:rsid w:val="00052FD2"/>
  </w:style>
  <w:style w:type="paragraph" w:customStyle="1" w:styleId="center">
    <w:name w:val="center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12left">
    <w:name w:val="p12_left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00">
    <w:name w:val="a0"/>
    <w:uiPriority w:val="99"/>
    <w:qFormat/>
    <w:rsid w:val="00052FD2"/>
  </w:style>
  <w:style w:type="character" w:customStyle="1" w:styleId="Typewriter">
    <w:name w:val="Typewriter"/>
    <w:uiPriority w:val="99"/>
    <w:qFormat/>
    <w:rsid w:val="00052FD2"/>
    <w:rPr>
      <w:rFonts w:ascii="Courier New" w:hAnsi="Courier New"/>
      <w:sz w:val="20"/>
    </w:rPr>
  </w:style>
  <w:style w:type="character" w:customStyle="1" w:styleId="keyword">
    <w:name w:val="keyword"/>
    <w:uiPriority w:val="99"/>
    <w:qFormat/>
    <w:rsid w:val="00052FD2"/>
  </w:style>
  <w:style w:type="character" w:customStyle="1" w:styleId="texample">
    <w:name w:val="texample"/>
    <w:uiPriority w:val="99"/>
    <w:qFormat/>
    <w:rsid w:val="00052FD2"/>
  </w:style>
  <w:style w:type="character" w:customStyle="1" w:styleId="sentence">
    <w:name w:val="sentence"/>
    <w:uiPriority w:val="99"/>
    <w:qFormat/>
    <w:rsid w:val="00052FD2"/>
  </w:style>
  <w:style w:type="character" w:customStyle="1" w:styleId="input">
    <w:name w:val="input"/>
    <w:uiPriority w:val="99"/>
    <w:qFormat/>
    <w:rsid w:val="00052FD2"/>
  </w:style>
  <w:style w:type="character" w:customStyle="1" w:styleId="xmlemitalic">
    <w:name w:val="xml_em_italic"/>
    <w:uiPriority w:val="99"/>
    <w:qFormat/>
    <w:rsid w:val="00052FD2"/>
  </w:style>
  <w:style w:type="character" w:customStyle="1" w:styleId="serp-urlitem">
    <w:name w:val="serp-url__item"/>
    <w:uiPriority w:val="99"/>
    <w:qFormat/>
    <w:rsid w:val="00052FD2"/>
  </w:style>
  <w:style w:type="character" w:customStyle="1" w:styleId="1ffff9">
    <w:name w:val="Гиперссылка1"/>
    <w:uiPriority w:val="99"/>
    <w:qFormat/>
    <w:rsid w:val="00052FD2"/>
    <w:rPr>
      <w:color w:val="006890"/>
      <w:u w:val="none"/>
    </w:rPr>
  </w:style>
  <w:style w:type="character" w:customStyle="1" w:styleId="1fffe">
    <w:name w:val="ЗАГОЛОВОК 1 Знак"/>
    <w:link w:val="1fffd"/>
    <w:uiPriority w:val="99"/>
    <w:qFormat/>
    <w:locked/>
    <w:rsid w:val="00052FD2"/>
    <w:rPr>
      <w:rFonts w:ascii="Times New Roman" w:eastAsia="Calibri" w:hAnsi="Times New Roman" w:cs="Times New Roman"/>
      <w:b/>
      <w:caps/>
      <w:lang w:eastAsia="ru-RU"/>
    </w:rPr>
  </w:style>
  <w:style w:type="paragraph" w:customStyle="1" w:styleId="TableParagraph">
    <w:name w:val="Table Paragraph"/>
    <w:basedOn w:val="a2"/>
    <w:uiPriority w:val="99"/>
    <w:qFormat/>
    <w:rsid w:val="00052FD2"/>
    <w:pPr>
      <w:snapToGrid/>
      <w:spacing w:before="0" w:after="0"/>
    </w:pPr>
    <w:rPr>
      <w:rFonts w:ascii="Calibri" w:eastAsia="Times New Roman" w:hAnsi="Calibri"/>
      <w:sz w:val="22"/>
      <w:szCs w:val="22"/>
      <w:lang w:val="en-US" w:eastAsia="en-US"/>
    </w:rPr>
  </w:style>
  <w:style w:type="paragraph" w:customStyle="1" w:styleId="414">
    <w:name w:val="Заголовок 41"/>
    <w:basedOn w:val="1f0"/>
    <w:next w:val="1f0"/>
    <w:uiPriority w:val="99"/>
    <w:qFormat/>
    <w:rsid w:val="00052FD2"/>
    <w:pPr>
      <w:keepNext/>
      <w:widowControl/>
      <w:spacing w:line="240" w:lineRule="auto"/>
      <w:ind w:firstLine="0"/>
      <w:jc w:val="left"/>
    </w:pPr>
    <w:rPr>
      <w:sz w:val="24"/>
    </w:rPr>
  </w:style>
  <w:style w:type="paragraph" w:customStyle="1" w:styleId="affffffff8">
    <w:name w:val="Мой стиль"/>
    <w:basedOn w:val="a2"/>
    <w:uiPriority w:val="99"/>
    <w:qFormat/>
    <w:rsid w:val="00052FD2"/>
    <w:pPr>
      <w:widowControl/>
      <w:snapToGrid/>
      <w:spacing w:before="0" w:after="0"/>
      <w:ind w:left="284" w:right="567"/>
      <w:jc w:val="center"/>
    </w:pPr>
    <w:rPr>
      <w:rFonts w:ascii="Calibri" w:eastAsia="Times New Roman" w:hAnsi="Calibri" w:cs="Calibri"/>
      <w:b/>
      <w:bCs/>
      <w:sz w:val="28"/>
      <w:szCs w:val="28"/>
    </w:rPr>
  </w:style>
  <w:style w:type="paragraph" w:customStyle="1" w:styleId="base">
    <w:name w:val="base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maintxt">
    <w:name w:val="maintxt"/>
    <w:uiPriority w:val="99"/>
    <w:qFormat/>
    <w:rsid w:val="00052FD2"/>
  </w:style>
  <w:style w:type="character" w:customStyle="1" w:styleId="zagl">
    <w:name w:val="zagl"/>
    <w:uiPriority w:val="99"/>
    <w:qFormat/>
    <w:rsid w:val="00052FD2"/>
  </w:style>
  <w:style w:type="character" w:customStyle="1" w:styleId="FontStyle135">
    <w:name w:val="Font Style135"/>
    <w:uiPriority w:val="99"/>
    <w:qFormat/>
    <w:rsid w:val="00052FD2"/>
    <w:rPr>
      <w:rFonts w:ascii="Times New Roman" w:hAnsi="Times New Roman"/>
      <w:sz w:val="20"/>
    </w:rPr>
  </w:style>
  <w:style w:type="character" w:customStyle="1" w:styleId="wrc131">
    <w:name w:val="wrc131"/>
    <w:uiPriority w:val="99"/>
    <w:qFormat/>
    <w:rsid w:val="00052FD2"/>
    <w:rPr>
      <w:vanish/>
    </w:rPr>
  </w:style>
  <w:style w:type="character" w:customStyle="1" w:styleId="butback">
    <w:name w:val="butback"/>
    <w:uiPriority w:val="99"/>
    <w:qFormat/>
    <w:rsid w:val="00052FD2"/>
  </w:style>
  <w:style w:type="character" w:customStyle="1" w:styleId="3f8">
    <w:name w:val="Основной текст Знак Знак3"/>
    <w:uiPriority w:val="99"/>
    <w:locked/>
    <w:rsid w:val="00052FD2"/>
    <w:rPr>
      <w:sz w:val="24"/>
      <w:lang w:val="ru-RU" w:eastAsia="ru-RU"/>
    </w:rPr>
  </w:style>
  <w:style w:type="character" w:customStyle="1" w:styleId="a30">
    <w:name w:val="a3"/>
    <w:uiPriority w:val="99"/>
    <w:qFormat/>
    <w:rsid w:val="00052FD2"/>
  </w:style>
  <w:style w:type="character" w:customStyle="1" w:styleId="formula">
    <w:name w:val="formula"/>
    <w:uiPriority w:val="99"/>
    <w:qFormat/>
    <w:rsid w:val="00052FD2"/>
  </w:style>
  <w:style w:type="character" w:customStyle="1" w:styleId="style170">
    <w:name w:val="style17"/>
    <w:uiPriority w:val="99"/>
    <w:qFormat/>
    <w:rsid w:val="00052FD2"/>
  </w:style>
  <w:style w:type="character" w:customStyle="1" w:styleId="texhtml">
    <w:name w:val="texhtml"/>
    <w:uiPriority w:val="99"/>
    <w:qFormat/>
    <w:rsid w:val="00052FD2"/>
  </w:style>
  <w:style w:type="character" w:customStyle="1" w:styleId="style230">
    <w:name w:val="style23"/>
    <w:uiPriority w:val="99"/>
    <w:qFormat/>
    <w:rsid w:val="00052FD2"/>
  </w:style>
  <w:style w:type="character" w:customStyle="1" w:styleId="BodyTextChar1">
    <w:name w:val="Body Text Char1"/>
    <w:uiPriority w:val="99"/>
    <w:qFormat/>
    <w:locked/>
    <w:rsid w:val="00052FD2"/>
    <w:rPr>
      <w:sz w:val="24"/>
      <w:lang w:eastAsia="ru-RU"/>
    </w:rPr>
  </w:style>
  <w:style w:type="character" w:customStyle="1" w:styleId="FontStyle29">
    <w:name w:val="Font Style29"/>
    <w:uiPriority w:val="99"/>
    <w:qFormat/>
    <w:rsid w:val="00052FD2"/>
    <w:rPr>
      <w:rFonts w:ascii="Times New Roman" w:hAnsi="Times New Roman"/>
      <w:sz w:val="26"/>
    </w:rPr>
  </w:style>
  <w:style w:type="character" w:customStyle="1" w:styleId="small1">
    <w:name w:val="small1"/>
    <w:uiPriority w:val="99"/>
    <w:qFormat/>
    <w:rsid w:val="00052FD2"/>
  </w:style>
  <w:style w:type="character" w:customStyle="1" w:styleId="answer-source">
    <w:name w:val="answer-source"/>
    <w:uiPriority w:val="99"/>
    <w:qFormat/>
    <w:rsid w:val="00052FD2"/>
  </w:style>
  <w:style w:type="character" w:customStyle="1" w:styleId="reftag">
    <w:name w:val="reftag"/>
    <w:uiPriority w:val="99"/>
    <w:qFormat/>
    <w:rsid w:val="00052FD2"/>
  </w:style>
  <w:style w:type="character" w:customStyle="1" w:styleId="tgc">
    <w:name w:val="_tgc"/>
    <w:uiPriority w:val="99"/>
    <w:qFormat/>
    <w:rsid w:val="00052FD2"/>
  </w:style>
  <w:style w:type="paragraph" w:customStyle="1" w:styleId="Style134">
    <w:name w:val="Style134"/>
    <w:basedOn w:val="a2"/>
    <w:uiPriority w:val="99"/>
    <w:qFormat/>
    <w:rsid w:val="00052FD2"/>
    <w:pPr>
      <w:autoSpaceDE w:val="0"/>
      <w:autoSpaceDN w:val="0"/>
      <w:adjustRightInd w:val="0"/>
      <w:snapToGrid/>
      <w:spacing w:before="0" w:after="0" w:line="228" w:lineRule="exact"/>
      <w:ind w:firstLine="288"/>
    </w:pPr>
    <w:rPr>
      <w:rFonts w:ascii="Franklin Gothic Demi Cond" w:eastAsia="Times New Roman" w:hAnsi="Franklin Gothic Demi Cond"/>
      <w:szCs w:val="24"/>
    </w:rPr>
  </w:style>
  <w:style w:type="character" w:customStyle="1" w:styleId="FontStyle39">
    <w:name w:val="Font Style39"/>
    <w:uiPriority w:val="99"/>
    <w:qFormat/>
    <w:rsid w:val="00052FD2"/>
    <w:rPr>
      <w:rFonts w:ascii="Times New Roman" w:hAnsi="Times New Roman"/>
      <w:b/>
      <w:sz w:val="24"/>
    </w:rPr>
  </w:style>
  <w:style w:type="character" w:customStyle="1" w:styleId="FontStyle816">
    <w:name w:val="Font Style816"/>
    <w:uiPriority w:val="99"/>
    <w:qFormat/>
    <w:rsid w:val="00052FD2"/>
    <w:rPr>
      <w:rFonts w:ascii="Times New Roman" w:hAnsi="Times New Roman"/>
      <w:sz w:val="20"/>
    </w:rPr>
  </w:style>
  <w:style w:type="paragraph" w:customStyle="1" w:styleId="1ffffa">
    <w:name w:val="Без интервала1"/>
    <w:uiPriority w:val="99"/>
    <w:qFormat/>
    <w:rsid w:val="00052F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f6">
    <w:name w:val="Абзац списка2"/>
    <w:basedOn w:val="a2"/>
    <w:uiPriority w:val="99"/>
    <w:qFormat/>
    <w:rsid w:val="00052FD2"/>
    <w:pPr>
      <w:widowControl/>
      <w:snapToGrid/>
      <w:spacing w:before="0"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Heading91">
    <w:name w:val="Heading 91"/>
    <w:uiPriority w:val="99"/>
    <w:qFormat/>
    <w:rsid w:val="00052FD2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11">
    <w:name w:val="Heading 11"/>
    <w:uiPriority w:val="99"/>
    <w:qFormat/>
    <w:rsid w:val="00052FD2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61">
    <w:name w:val="Heading 61"/>
    <w:uiPriority w:val="99"/>
    <w:qFormat/>
    <w:rsid w:val="00052FD2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71">
    <w:name w:val="Heading 71"/>
    <w:uiPriority w:val="99"/>
    <w:qFormat/>
    <w:rsid w:val="00052FD2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21">
    <w:name w:val="Heading 21"/>
    <w:uiPriority w:val="99"/>
    <w:qFormat/>
    <w:rsid w:val="00052FD2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51">
    <w:name w:val="Heading 51"/>
    <w:uiPriority w:val="99"/>
    <w:qFormat/>
    <w:rsid w:val="00052FD2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character" w:customStyle="1" w:styleId="EndnoteTextChar1">
    <w:name w:val="Endnote Text Char1"/>
    <w:uiPriority w:val="99"/>
    <w:qFormat/>
    <w:rsid w:val="00052FD2"/>
    <w:rPr>
      <w:rFonts w:ascii="Times New Roman" w:hAnsi="Times New Roman"/>
    </w:rPr>
  </w:style>
  <w:style w:type="character" w:customStyle="1" w:styleId="11f7">
    <w:name w:val="Выделенная цитата Знак11"/>
    <w:uiPriority w:val="99"/>
    <w:qFormat/>
    <w:rsid w:val="00052FD2"/>
    <w:rPr>
      <w:b/>
      <w:i/>
      <w:color w:val="4F81BD"/>
      <w:sz w:val="24"/>
    </w:rPr>
  </w:style>
  <w:style w:type="paragraph" w:customStyle="1" w:styleId="p11">
    <w:name w:val="p11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15">
    <w:name w:val="p15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s7">
    <w:name w:val="s7"/>
    <w:uiPriority w:val="99"/>
    <w:qFormat/>
    <w:rsid w:val="00052FD2"/>
  </w:style>
  <w:style w:type="character" w:customStyle="1" w:styleId="s13">
    <w:name w:val="s13"/>
    <w:uiPriority w:val="99"/>
    <w:qFormat/>
    <w:rsid w:val="00052FD2"/>
  </w:style>
  <w:style w:type="paragraph" w:customStyle="1" w:styleId="p29">
    <w:name w:val="p29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30">
    <w:name w:val="p30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31">
    <w:name w:val="p31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s14">
    <w:name w:val="s14"/>
    <w:uiPriority w:val="99"/>
    <w:qFormat/>
    <w:rsid w:val="00052FD2"/>
  </w:style>
  <w:style w:type="character" w:customStyle="1" w:styleId="s15">
    <w:name w:val="s15"/>
    <w:uiPriority w:val="99"/>
    <w:qFormat/>
    <w:rsid w:val="00052FD2"/>
  </w:style>
  <w:style w:type="paragraph" w:customStyle="1" w:styleId="p33">
    <w:name w:val="p33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13">
    <w:name w:val="p13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s9">
    <w:name w:val="s9"/>
    <w:uiPriority w:val="99"/>
    <w:qFormat/>
    <w:rsid w:val="00052FD2"/>
  </w:style>
  <w:style w:type="paragraph" w:customStyle="1" w:styleId="p25">
    <w:name w:val="p25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fff2">
    <w:name w:val="Обычный (веб) Знак"/>
    <w:aliases w:val=" Знак Знак23 Знак,Обычный (Web) Знак1"/>
    <w:link w:val="afff1"/>
    <w:uiPriority w:val="99"/>
    <w:qFormat/>
    <w:locked/>
    <w:rsid w:val="00052FD2"/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129">
    <w:name w:val="Знак1 Знак2"/>
    <w:uiPriority w:val="99"/>
    <w:qFormat/>
    <w:rsid w:val="00052FD2"/>
    <w:rPr>
      <w:sz w:val="24"/>
    </w:rPr>
  </w:style>
  <w:style w:type="character" w:customStyle="1" w:styleId="1ffffb">
    <w:name w:val="Красная строка Знак1"/>
    <w:uiPriority w:val="99"/>
    <w:qFormat/>
    <w:rsid w:val="00052FD2"/>
    <w:rPr>
      <w:sz w:val="24"/>
    </w:rPr>
  </w:style>
  <w:style w:type="character" w:customStyle="1" w:styleId="2610">
    <w:name w:val="Знак Знак261"/>
    <w:uiPriority w:val="99"/>
    <w:qFormat/>
    <w:rsid w:val="00052FD2"/>
    <w:rPr>
      <w:rFonts w:ascii="Cambria" w:hAnsi="Cambria"/>
      <w:b/>
      <w:sz w:val="26"/>
    </w:rPr>
  </w:style>
  <w:style w:type="character" w:customStyle="1" w:styleId="2410">
    <w:name w:val="Знак Знак241"/>
    <w:uiPriority w:val="99"/>
    <w:qFormat/>
    <w:rsid w:val="00052FD2"/>
    <w:rPr>
      <w:rFonts w:ascii="Times New Roman" w:hAnsi="Times New Roman"/>
      <w:b/>
      <w:i/>
      <w:sz w:val="26"/>
    </w:rPr>
  </w:style>
  <w:style w:type="character" w:customStyle="1" w:styleId="1ffffc">
    <w:name w:val="Текст концевой сноски Знак1"/>
    <w:basedOn w:val="a3"/>
    <w:uiPriority w:val="99"/>
    <w:qFormat/>
    <w:rsid w:val="00052FD2"/>
    <w:rPr>
      <w:rFonts w:cs="Times New Roman"/>
    </w:rPr>
  </w:style>
  <w:style w:type="character" w:customStyle="1" w:styleId="2112">
    <w:name w:val="Цитата 2 Знак11"/>
    <w:uiPriority w:val="99"/>
    <w:qFormat/>
    <w:rsid w:val="00052FD2"/>
    <w:rPr>
      <w:i/>
      <w:color w:val="404040"/>
      <w:sz w:val="24"/>
    </w:rPr>
  </w:style>
  <w:style w:type="character" w:customStyle="1" w:styleId="1112">
    <w:name w:val="Знак1 Знак Знак11"/>
    <w:uiPriority w:val="99"/>
    <w:qFormat/>
    <w:locked/>
    <w:rsid w:val="00052FD2"/>
    <w:rPr>
      <w:rFonts w:ascii="Times New Roman" w:hAnsi="Times New Roman"/>
      <w:sz w:val="24"/>
      <w:lang w:eastAsia="ru-RU"/>
    </w:rPr>
  </w:style>
  <w:style w:type="character" w:customStyle="1" w:styleId="481">
    <w:name w:val="Знак Знак481"/>
    <w:uiPriority w:val="99"/>
    <w:qFormat/>
    <w:locked/>
    <w:rsid w:val="00052FD2"/>
    <w:rPr>
      <w:b/>
      <w:sz w:val="27"/>
      <w:lang w:val="ru-RU" w:eastAsia="ru-RU"/>
    </w:rPr>
  </w:style>
  <w:style w:type="character" w:customStyle="1" w:styleId="491">
    <w:name w:val="Знак Знак491"/>
    <w:uiPriority w:val="99"/>
    <w:qFormat/>
    <w:rsid w:val="00052FD2"/>
    <w:rPr>
      <w:rFonts w:ascii="Times New Roman" w:hAnsi="Times New Roman"/>
      <w:b/>
      <w:caps/>
      <w:sz w:val="24"/>
      <w:lang w:eastAsia="ru-RU"/>
    </w:rPr>
  </w:style>
  <w:style w:type="character" w:customStyle="1" w:styleId="471">
    <w:name w:val="Знак Знак471"/>
    <w:uiPriority w:val="99"/>
    <w:qFormat/>
    <w:rsid w:val="00052FD2"/>
    <w:rPr>
      <w:rFonts w:ascii="Times New Roman" w:hAnsi="Times New Roman"/>
      <w:b/>
      <w:sz w:val="27"/>
      <w:lang w:eastAsia="ru-RU"/>
    </w:rPr>
  </w:style>
  <w:style w:type="character" w:customStyle="1" w:styleId="451">
    <w:name w:val="Знак Знак451"/>
    <w:uiPriority w:val="99"/>
    <w:qFormat/>
    <w:rsid w:val="00052FD2"/>
    <w:rPr>
      <w:rFonts w:ascii="Times New Roman" w:hAnsi="Times New Roman"/>
      <w:b/>
      <w:i/>
      <w:sz w:val="26"/>
      <w:lang w:eastAsia="ru-RU"/>
    </w:rPr>
  </w:style>
  <w:style w:type="character" w:customStyle="1" w:styleId="1ffffd">
    <w:name w:val="Текст макроса Знак1"/>
    <w:uiPriority w:val="99"/>
    <w:qFormat/>
    <w:rsid w:val="00052FD2"/>
    <w:rPr>
      <w:rFonts w:ascii="Consolas" w:hAnsi="Consolas"/>
    </w:rPr>
  </w:style>
  <w:style w:type="character" w:customStyle="1" w:styleId="1210">
    <w:name w:val="Знак1 Знак Знак21"/>
    <w:uiPriority w:val="99"/>
    <w:qFormat/>
    <w:locked/>
    <w:rsid w:val="00052FD2"/>
    <w:rPr>
      <w:sz w:val="24"/>
    </w:rPr>
  </w:style>
  <w:style w:type="character" w:customStyle="1" w:styleId="613">
    <w:name w:val="Знак6 Знак Знак1"/>
    <w:uiPriority w:val="99"/>
    <w:qFormat/>
    <w:rsid w:val="00052FD2"/>
    <w:rPr>
      <w:sz w:val="24"/>
      <w:lang w:val="ru-RU" w:eastAsia="ru-RU"/>
    </w:rPr>
  </w:style>
  <w:style w:type="paragraph" w:customStyle="1" w:styleId="Caaieiaie5">
    <w:name w:val="Caaieiaie 5"/>
    <w:basedOn w:val="a2"/>
    <w:next w:val="a2"/>
    <w:uiPriority w:val="99"/>
    <w:qFormat/>
    <w:rsid w:val="00052FD2"/>
    <w:pPr>
      <w:widowControl/>
      <w:autoSpaceDE w:val="0"/>
      <w:autoSpaceDN w:val="0"/>
      <w:adjustRightInd w:val="0"/>
      <w:snapToGrid/>
      <w:spacing w:before="0" w:after="0"/>
    </w:pPr>
    <w:rPr>
      <w:rFonts w:eastAsia="Times New Roman"/>
      <w:szCs w:val="24"/>
      <w:lang w:eastAsia="en-US"/>
    </w:rPr>
  </w:style>
  <w:style w:type="character" w:customStyle="1" w:styleId="712">
    <w:name w:val="Знак Знак71"/>
    <w:uiPriority w:val="99"/>
    <w:qFormat/>
    <w:rsid w:val="00052FD2"/>
    <w:rPr>
      <w:sz w:val="16"/>
      <w:lang w:val="ru-RU" w:eastAsia="ru-RU"/>
    </w:rPr>
  </w:style>
  <w:style w:type="character" w:customStyle="1" w:styleId="1610">
    <w:name w:val="Знак Знак161"/>
    <w:uiPriority w:val="99"/>
    <w:qFormat/>
    <w:rsid w:val="00052FD2"/>
    <w:rPr>
      <w:rFonts w:ascii="Cambria" w:hAnsi="Cambria"/>
      <w:b/>
      <w:kern w:val="32"/>
      <w:sz w:val="32"/>
    </w:rPr>
  </w:style>
  <w:style w:type="paragraph" w:customStyle="1" w:styleId="226">
    <w:name w:val="Основной текст 22"/>
    <w:basedOn w:val="a2"/>
    <w:uiPriority w:val="99"/>
    <w:qFormat/>
    <w:rsid w:val="00052FD2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  <w:textAlignment w:val="baseline"/>
    </w:pPr>
    <w:rPr>
      <w:rFonts w:eastAsia="Times New Roman"/>
      <w:sz w:val="28"/>
    </w:rPr>
  </w:style>
  <w:style w:type="paragraph" w:customStyle="1" w:styleId="322">
    <w:name w:val="Основной текст 32"/>
    <w:basedOn w:val="2ff1"/>
    <w:uiPriority w:val="99"/>
    <w:qFormat/>
    <w:rsid w:val="00052FD2"/>
    <w:pPr>
      <w:widowControl/>
      <w:spacing w:line="240" w:lineRule="auto"/>
      <w:ind w:firstLine="0"/>
    </w:pPr>
    <w:rPr>
      <w:i/>
      <w:sz w:val="26"/>
    </w:rPr>
  </w:style>
  <w:style w:type="paragraph" w:customStyle="1" w:styleId="3f9">
    <w:name w:val="Обычный3"/>
    <w:basedOn w:val="a2"/>
    <w:uiPriority w:val="99"/>
    <w:qFormat/>
    <w:rsid w:val="00052FD2"/>
    <w:pPr>
      <w:widowControl/>
      <w:spacing w:before="0" w:after="0"/>
    </w:pPr>
    <w:rPr>
      <w:rFonts w:eastAsia="Times New Roman"/>
      <w:sz w:val="20"/>
    </w:rPr>
  </w:style>
  <w:style w:type="paragraph" w:customStyle="1" w:styleId="11f8">
    <w:name w:val="Основной текст11"/>
    <w:basedOn w:val="a2"/>
    <w:uiPriority w:val="99"/>
    <w:qFormat/>
    <w:rsid w:val="00052FD2"/>
    <w:pPr>
      <w:widowControl/>
      <w:shd w:val="clear" w:color="auto" w:fill="FFFFFF"/>
      <w:snapToGrid/>
      <w:spacing w:before="180" w:after="0" w:line="235" w:lineRule="exact"/>
      <w:jc w:val="both"/>
    </w:pPr>
    <w:rPr>
      <w:rFonts w:ascii="Arial" w:eastAsia="Times New Roman" w:hAnsi="Arial"/>
      <w:sz w:val="19"/>
      <w:shd w:val="clear" w:color="auto" w:fill="FFFFFF"/>
    </w:rPr>
  </w:style>
  <w:style w:type="paragraph" w:customStyle="1" w:styleId="2ff7">
    <w:name w:val="Цитата2"/>
    <w:basedOn w:val="a2"/>
    <w:uiPriority w:val="99"/>
    <w:qFormat/>
    <w:rsid w:val="00052FD2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2ff8">
    <w:name w:val="Знак Знак Знак Знак Знак Знак Знак Знак Знак Знак Знак Знак Знак2"/>
    <w:basedOn w:val="a2"/>
    <w:uiPriority w:val="99"/>
    <w:qFormat/>
    <w:rsid w:val="00052FD2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s4">
    <w:name w:val="s4"/>
    <w:basedOn w:val="a3"/>
    <w:uiPriority w:val="99"/>
    <w:qFormat/>
    <w:rsid w:val="00052FD2"/>
    <w:rPr>
      <w:rFonts w:cs="Times New Roman"/>
    </w:rPr>
  </w:style>
  <w:style w:type="paragraph" w:customStyle="1" w:styleId="p21">
    <w:name w:val="p21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24">
    <w:name w:val="p24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3fa">
    <w:name w:val="Гиперссылка3"/>
    <w:uiPriority w:val="99"/>
    <w:qFormat/>
    <w:rsid w:val="00052FD2"/>
    <w:rPr>
      <w:color w:val="2C437A"/>
      <w:u w:val="none"/>
    </w:rPr>
  </w:style>
  <w:style w:type="character" w:customStyle="1" w:styleId="700">
    <w:name w:val="Знак Знак70"/>
    <w:uiPriority w:val="99"/>
    <w:qFormat/>
    <w:rsid w:val="00052FD2"/>
    <w:rPr>
      <w:rFonts w:ascii="Arial" w:hAnsi="Arial"/>
      <w:b/>
      <w:sz w:val="26"/>
    </w:rPr>
  </w:style>
  <w:style w:type="character" w:customStyle="1" w:styleId="69">
    <w:name w:val="Знак Знак69"/>
    <w:uiPriority w:val="99"/>
    <w:qFormat/>
    <w:rsid w:val="00052FD2"/>
    <w:rPr>
      <w:b/>
      <w:sz w:val="28"/>
    </w:rPr>
  </w:style>
  <w:style w:type="character" w:customStyle="1" w:styleId="680">
    <w:name w:val="Знак Знак68"/>
    <w:uiPriority w:val="99"/>
    <w:qFormat/>
    <w:rsid w:val="00052FD2"/>
    <w:rPr>
      <w:b/>
      <w:i/>
      <w:sz w:val="26"/>
    </w:rPr>
  </w:style>
  <w:style w:type="character" w:customStyle="1" w:styleId="Heading121">
    <w:name w:val="Heading 12 Знак Знак1"/>
    <w:uiPriority w:val="99"/>
    <w:qFormat/>
    <w:rsid w:val="00052FD2"/>
    <w:rPr>
      <w:rFonts w:ascii="Courier New" w:hAnsi="Courier New"/>
    </w:rPr>
  </w:style>
  <w:style w:type="character" w:customStyle="1" w:styleId="hps">
    <w:name w:val="hps"/>
    <w:basedOn w:val="a3"/>
    <w:uiPriority w:val="99"/>
    <w:qFormat/>
    <w:rsid w:val="00052FD2"/>
    <w:rPr>
      <w:rFonts w:cs="Times New Roman"/>
    </w:rPr>
  </w:style>
  <w:style w:type="paragraph" w:customStyle="1" w:styleId="3fb">
    <w:name w:val="Основной текст3"/>
    <w:basedOn w:val="a2"/>
    <w:uiPriority w:val="99"/>
    <w:qFormat/>
    <w:rsid w:val="00052FD2"/>
    <w:pPr>
      <w:shd w:val="clear" w:color="auto" w:fill="FFFFFF"/>
      <w:snapToGrid/>
      <w:spacing w:before="0" w:after="540" w:line="240" w:lineRule="atLeast"/>
    </w:pPr>
    <w:rPr>
      <w:rFonts w:ascii="Arial Unicode MS" w:eastAsia="Times New Roman"/>
      <w:sz w:val="19"/>
      <w:szCs w:val="19"/>
    </w:rPr>
  </w:style>
  <w:style w:type="character" w:customStyle="1" w:styleId="HTML20">
    <w:name w:val="Стандартный HTML Знак2"/>
    <w:uiPriority w:val="99"/>
    <w:qFormat/>
    <w:locked/>
    <w:rsid w:val="00052FD2"/>
    <w:rPr>
      <w:rFonts w:ascii="Courier New" w:hAnsi="Courier New"/>
      <w:lang w:val="ru-RU" w:eastAsia="ru-RU"/>
    </w:rPr>
  </w:style>
  <w:style w:type="paragraph" w:customStyle="1" w:styleId="3113">
    <w:name w:val="Основной текст с отступом 311"/>
    <w:basedOn w:val="a2"/>
    <w:uiPriority w:val="99"/>
    <w:qFormat/>
    <w:rsid w:val="00052FD2"/>
    <w:pPr>
      <w:widowControl/>
      <w:overflowPunct w:val="0"/>
      <w:autoSpaceDE w:val="0"/>
      <w:autoSpaceDN w:val="0"/>
      <w:adjustRightInd w:val="0"/>
      <w:snapToGrid/>
      <w:spacing w:before="0" w:after="120" w:line="312" w:lineRule="auto"/>
      <w:ind w:left="283" w:firstLine="709"/>
      <w:jc w:val="both"/>
    </w:pPr>
    <w:rPr>
      <w:rFonts w:eastAsia="Times New Roman"/>
      <w:sz w:val="16"/>
    </w:rPr>
  </w:style>
  <w:style w:type="paragraph" w:customStyle="1" w:styleId="2113">
    <w:name w:val="Заголовок 211"/>
    <w:basedOn w:val="a2"/>
    <w:next w:val="a2"/>
    <w:uiPriority w:val="99"/>
    <w:qFormat/>
    <w:rsid w:val="00052FD2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21f">
    <w:name w:val="Текст21"/>
    <w:basedOn w:val="11b"/>
    <w:uiPriority w:val="99"/>
    <w:qFormat/>
    <w:rsid w:val="00052FD2"/>
    <w:pPr>
      <w:widowControl/>
      <w:spacing w:line="240" w:lineRule="auto"/>
      <w:ind w:firstLine="0"/>
      <w:jc w:val="left"/>
    </w:pPr>
    <w:rPr>
      <w:rFonts w:ascii="Courier New" w:hAnsi="Courier New"/>
      <w:sz w:val="20"/>
    </w:rPr>
  </w:style>
  <w:style w:type="paragraph" w:customStyle="1" w:styleId="4111">
    <w:name w:val="Заголовок 411"/>
    <w:basedOn w:val="11b"/>
    <w:next w:val="11b"/>
    <w:uiPriority w:val="99"/>
    <w:qFormat/>
    <w:rsid w:val="00052FD2"/>
    <w:pPr>
      <w:keepNext/>
      <w:widowControl/>
      <w:spacing w:line="240" w:lineRule="auto"/>
      <w:ind w:firstLine="0"/>
      <w:jc w:val="left"/>
    </w:pPr>
    <w:rPr>
      <w:sz w:val="24"/>
    </w:rPr>
  </w:style>
  <w:style w:type="character" w:customStyle="1" w:styleId="11f9">
    <w:name w:val="Знак11"/>
    <w:uiPriority w:val="99"/>
    <w:qFormat/>
    <w:rsid w:val="00052FD2"/>
    <w:rPr>
      <w:rFonts w:ascii="Arial" w:hAnsi="Arial"/>
      <w:b/>
      <w:kern w:val="32"/>
      <w:sz w:val="32"/>
      <w:lang w:val="ru-RU" w:eastAsia="ru-RU"/>
    </w:rPr>
  </w:style>
  <w:style w:type="paragraph" w:customStyle="1" w:styleId="ledge1">
    <w:name w:val="ledge1"/>
    <w:basedOn w:val="a2"/>
    <w:uiPriority w:val="99"/>
    <w:qFormat/>
    <w:rsid w:val="00052FD2"/>
    <w:pPr>
      <w:widowControl/>
      <w:snapToGrid/>
      <w:spacing w:beforeAutospacing="1" w:afterAutospacing="1" w:line="360" w:lineRule="atLeast"/>
      <w:jc w:val="both"/>
    </w:pPr>
    <w:rPr>
      <w:rFonts w:eastAsia="Times New Roman"/>
      <w:szCs w:val="24"/>
    </w:rPr>
  </w:style>
  <w:style w:type="character" w:customStyle="1" w:styleId="rubric2">
    <w:name w:val="rubric2"/>
    <w:uiPriority w:val="99"/>
    <w:qFormat/>
    <w:rsid w:val="00052FD2"/>
    <w:rPr>
      <w:shd w:val="clear" w:color="auto" w:fill="FFFFFF"/>
    </w:rPr>
  </w:style>
  <w:style w:type="paragraph" w:customStyle="1" w:styleId="WW-Normal">
    <w:name w:val="WW-Normal"/>
    <w:uiPriority w:val="99"/>
    <w:qFormat/>
    <w:rsid w:val="00052FD2"/>
    <w:pPr>
      <w:suppressAutoHyphens/>
      <w:autoSpaceDE w:val="0"/>
      <w:spacing w:after="0" w:line="240" w:lineRule="auto"/>
      <w:ind w:left="-533" w:firstLine="142"/>
      <w:jc w:val="both"/>
    </w:pPr>
    <w:rPr>
      <w:rFonts w:ascii="Times New Roman" w:eastAsia="Times New Roman" w:hAnsi="Times New Roman" w:cs="Calibri"/>
      <w:color w:val="000000"/>
      <w:sz w:val="24"/>
      <w:szCs w:val="24"/>
      <w:lang w:eastAsia="zh-CN"/>
    </w:rPr>
  </w:style>
  <w:style w:type="character" w:customStyle="1" w:styleId="A10">
    <w:name w:val="A1"/>
    <w:uiPriority w:val="99"/>
    <w:qFormat/>
    <w:rsid w:val="00052FD2"/>
    <w:rPr>
      <w:color w:val="000000"/>
      <w:sz w:val="20"/>
    </w:rPr>
  </w:style>
  <w:style w:type="character" w:customStyle="1" w:styleId="A31">
    <w:name w:val="A3"/>
    <w:uiPriority w:val="99"/>
    <w:qFormat/>
    <w:rsid w:val="00052FD2"/>
    <w:rPr>
      <w:b/>
      <w:color w:val="000000"/>
      <w:sz w:val="30"/>
    </w:rPr>
  </w:style>
  <w:style w:type="character" w:customStyle="1" w:styleId="para6">
    <w:name w:val="para6"/>
    <w:uiPriority w:val="99"/>
    <w:qFormat/>
    <w:rsid w:val="00052FD2"/>
  </w:style>
  <w:style w:type="character" w:customStyle="1" w:styleId="affffffff9">
    <w:name w:val="Абзац списка Знак"/>
    <w:link w:val="5a"/>
    <w:uiPriority w:val="34"/>
    <w:qFormat/>
    <w:locked/>
    <w:rsid w:val="00052FD2"/>
    <w:rPr>
      <w:rFonts w:eastAsia="Times New Roman"/>
      <w:sz w:val="24"/>
      <w:lang w:eastAsia="ru-RU"/>
    </w:rPr>
  </w:style>
  <w:style w:type="paragraph" w:customStyle="1" w:styleId="5a">
    <w:name w:val="Абзац списка5"/>
    <w:basedOn w:val="a2"/>
    <w:link w:val="affffffff9"/>
    <w:uiPriority w:val="34"/>
    <w:qFormat/>
    <w:rsid w:val="00052FD2"/>
    <w:pPr>
      <w:widowControl/>
      <w:snapToGrid/>
      <w:spacing w:before="0" w:after="0"/>
      <w:ind w:left="708"/>
    </w:pPr>
    <w:rPr>
      <w:rFonts w:asciiTheme="minorHAnsi" w:eastAsia="Times New Roman" w:hAnsiTheme="minorHAnsi" w:cstheme="minorBidi"/>
      <w:szCs w:val="22"/>
    </w:rPr>
  </w:style>
  <w:style w:type="character" w:customStyle="1" w:styleId="FontStyle31">
    <w:name w:val="Font Style31"/>
    <w:uiPriority w:val="99"/>
    <w:qFormat/>
    <w:rsid w:val="00052FD2"/>
    <w:rPr>
      <w:rFonts w:ascii="Times New Roman" w:hAnsi="Times New Roman"/>
      <w:b/>
      <w:sz w:val="28"/>
    </w:rPr>
  </w:style>
  <w:style w:type="character" w:customStyle="1" w:styleId="342">
    <w:name w:val="Знак3 Знак Знак4"/>
    <w:uiPriority w:val="99"/>
    <w:qFormat/>
    <w:locked/>
    <w:rsid w:val="00052FD2"/>
    <w:rPr>
      <w:rFonts w:ascii="Courier New" w:hAnsi="Courier New"/>
      <w:lang w:val="ru-RU" w:eastAsia="ru-RU"/>
    </w:rPr>
  </w:style>
  <w:style w:type="paragraph" w:customStyle="1" w:styleId="Style15">
    <w:name w:val="Style15"/>
    <w:basedOn w:val="a2"/>
    <w:uiPriority w:val="99"/>
    <w:qFormat/>
    <w:rsid w:val="00052FD2"/>
    <w:pPr>
      <w:autoSpaceDE w:val="0"/>
      <w:autoSpaceDN w:val="0"/>
      <w:adjustRightInd w:val="0"/>
      <w:snapToGrid/>
      <w:spacing w:before="0" w:after="0" w:line="269" w:lineRule="exact"/>
    </w:pPr>
    <w:rPr>
      <w:rFonts w:eastAsia="Times New Roman"/>
      <w:szCs w:val="24"/>
    </w:rPr>
  </w:style>
  <w:style w:type="character" w:customStyle="1" w:styleId="FontStyle30">
    <w:name w:val="Font Style30"/>
    <w:uiPriority w:val="99"/>
    <w:qFormat/>
    <w:rsid w:val="00052FD2"/>
    <w:rPr>
      <w:rFonts w:ascii="Times New Roman" w:hAnsi="Times New Roman"/>
      <w:sz w:val="22"/>
    </w:rPr>
  </w:style>
  <w:style w:type="paragraph" w:customStyle="1" w:styleId="Style32">
    <w:name w:val="Style32"/>
    <w:basedOn w:val="a2"/>
    <w:uiPriority w:val="99"/>
    <w:qFormat/>
    <w:rsid w:val="00052FD2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Style40">
    <w:name w:val="Style40"/>
    <w:basedOn w:val="a2"/>
    <w:uiPriority w:val="99"/>
    <w:qFormat/>
    <w:rsid w:val="00052FD2"/>
    <w:pPr>
      <w:autoSpaceDE w:val="0"/>
      <w:autoSpaceDN w:val="0"/>
      <w:adjustRightInd w:val="0"/>
      <w:snapToGrid/>
      <w:spacing w:before="0" w:after="0" w:line="480" w:lineRule="exact"/>
      <w:ind w:firstLine="773"/>
    </w:pPr>
    <w:rPr>
      <w:rFonts w:eastAsia="Times New Roman"/>
      <w:szCs w:val="24"/>
    </w:rPr>
  </w:style>
  <w:style w:type="paragraph" w:customStyle="1" w:styleId="Style45">
    <w:name w:val="Style45"/>
    <w:basedOn w:val="a2"/>
    <w:uiPriority w:val="99"/>
    <w:qFormat/>
    <w:rsid w:val="00052FD2"/>
    <w:pPr>
      <w:autoSpaceDE w:val="0"/>
      <w:autoSpaceDN w:val="0"/>
      <w:adjustRightInd w:val="0"/>
      <w:snapToGrid/>
      <w:spacing w:before="0" w:after="0" w:line="480" w:lineRule="exact"/>
      <w:ind w:firstLine="691"/>
      <w:jc w:val="both"/>
    </w:pPr>
    <w:rPr>
      <w:rFonts w:eastAsia="Times New Roman"/>
      <w:szCs w:val="24"/>
    </w:rPr>
  </w:style>
  <w:style w:type="paragraph" w:customStyle="1" w:styleId="1ffffe">
    <w:name w:val="Заголовок 1ъ"/>
    <w:basedOn w:val="1f3"/>
    <w:uiPriority w:val="99"/>
    <w:qFormat/>
    <w:rsid w:val="00052FD2"/>
    <w:pPr>
      <w:spacing w:before="0" w:after="0" w:line="240" w:lineRule="auto"/>
      <w:ind w:firstLine="709"/>
      <w:jc w:val="left"/>
    </w:pPr>
    <w:rPr>
      <w:rFonts w:ascii="Times New Roman" w:hAnsi="Times New Roman" w:cs="Times New Roman"/>
      <w:sz w:val="24"/>
      <w:szCs w:val="24"/>
    </w:rPr>
  </w:style>
  <w:style w:type="character" w:customStyle="1" w:styleId="FontStyle32">
    <w:name w:val="Font Style32"/>
    <w:uiPriority w:val="99"/>
    <w:qFormat/>
    <w:rsid w:val="00052FD2"/>
    <w:rPr>
      <w:rFonts w:ascii="Times New Roman" w:hAnsi="Times New Roman"/>
      <w:i/>
      <w:sz w:val="26"/>
    </w:rPr>
  </w:style>
  <w:style w:type="paragraph" w:customStyle="1" w:styleId="CharChar0">
    <w:name w:val="первый Char Char"/>
    <w:basedOn w:val="a2"/>
    <w:uiPriority w:val="99"/>
    <w:qFormat/>
    <w:rsid w:val="00052FD2"/>
    <w:pPr>
      <w:widowControl/>
      <w:snapToGrid/>
      <w:spacing w:before="120" w:after="0" w:line="240" w:lineRule="exact"/>
      <w:ind w:firstLine="284"/>
      <w:jc w:val="both"/>
    </w:pPr>
    <w:rPr>
      <w:rFonts w:eastAsia="Times New Roman"/>
      <w:sz w:val="22"/>
      <w:szCs w:val="24"/>
    </w:rPr>
  </w:style>
  <w:style w:type="paragraph" w:customStyle="1" w:styleId="Char">
    <w:name w:val="первый Char"/>
    <w:basedOn w:val="a2"/>
    <w:uiPriority w:val="99"/>
    <w:qFormat/>
    <w:rsid w:val="00052FD2"/>
    <w:pPr>
      <w:widowControl/>
      <w:snapToGrid/>
      <w:spacing w:before="120" w:after="0" w:line="240" w:lineRule="exact"/>
      <w:ind w:firstLine="284"/>
      <w:jc w:val="both"/>
    </w:pPr>
    <w:rPr>
      <w:rFonts w:eastAsia="Times New Roman"/>
      <w:sz w:val="22"/>
      <w:szCs w:val="24"/>
    </w:rPr>
  </w:style>
  <w:style w:type="character" w:customStyle="1" w:styleId="gray1">
    <w:name w:val="gray1"/>
    <w:uiPriority w:val="99"/>
    <w:qFormat/>
    <w:rsid w:val="00052FD2"/>
    <w:rPr>
      <w:color w:val="808080"/>
    </w:rPr>
  </w:style>
  <w:style w:type="paragraph" w:customStyle="1" w:styleId="small">
    <w:name w:val="small"/>
    <w:basedOn w:val="a2"/>
    <w:uiPriority w:val="99"/>
    <w:qFormat/>
    <w:rsid w:val="00052FD2"/>
    <w:pPr>
      <w:widowControl/>
      <w:snapToGrid/>
      <w:spacing w:beforeAutospacing="1" w:afterAutospacing="1"/>
    </w:pPr>
    <w:rPr>
      <w:rFonts w:ascii="Verdana" w:eastAsia="Times New Roman" w:hAnsi="Verdana"/>
      <w:sz w:val="15"/>
      <w:szCs w:val="15"/>
    </w:rPr>
  </w:style>
  <w:style w:type="character" w:customStyle="1" w:styleId="style161">
    <w:name w:val="style161"/>
    <w:uiPriority w:val="99"/>
    <w:qFormat/>
    <w:rsid w:val="00052FD2"/>
    <w:rPr>
      <w:rFonts w:ascii="Verdana" w:hAnsi="Verdana"/>
      <w:sz w:val="24"/>
    </w:rPr>
  </w:style>
  <w:style w:type="paragraph" w:customStyle="1" w:styleId="affffffffa">
    <w:name w:val="Содержание"/>
    <w:basedOn w:val="a2"/>
    <w:uiPriority w:val="99"/>
    <w:qFormat/>
    <w:rsid w:val="00052FD2"/>
    <w:pPr>
      <w:widowControl/>
      <w:snapToGrid/>
      <w:spacing w:before="0" w:after="0"/>
      <w:ind w:firstLine="454"/>
      <w:jc w:val="both"/>
    </w:pPr>
    <w:rPr>
      <w:rFonts w:eastAsia="Times New Roman"/>
      <w:szCs w:val="24"/>
    </w:rPr>
  </w:style>
  <w:style w:type="paragraph" w:customStyle="1" w:styleId="affffffffb">
    <w:name w:val="Модули"/>
    <w:basedOn w:val="a2"/>
    <w:uiPriority w:val="99"/>
    <w:qFormat/>
    <w:rsid w:val="00052FD2"/>
    <w:pPr>
      <w:keepNext/>
      <w:widowControl/>
      <w:snapToGrid/>
      <w:spacing w:before="0" w:after="0"/>
    </w:pPr>
    <w:rPr>
      <w:rFonts w:eastAsia="Times New Roman"/>
      <w:b/>
      <w:bCs/>
      <w:szCs w:val="24"/>
    </w:rPr>
  </w:style>
  <w:style w:type="character" w:customStyle="1" w:styleId="description2">
    <w:name w:val="description2"/>
    <w:uiPriority w:val="99"/>
    <w:qFormat/>
    <w:rsid w:val="00052FD2"/>
    <w:rPr>
      <w:color w:val="000000"/>
      <w:sz w:val="20"/>
    </w:rPr>
  </w:style>
  <w:style w:type="paragraph" w:customStyle="1" w:styleId="227">
    <w:name w:val="Îñíî´2íîé òåêñò 2"/>
    <w:basedOn w:val="a2"/>
    <w:uiPriority w:val="99"/>
    <w:qFormat/>
    <w:rsid w:val="00052FD2"/>
    <w:pPr>
      <w:snapToGrid/>
      <w:spacing w:before="0" w:after="0"/>
      <w:ind w:firstLine="709"/>
      <w:jc w:val="both"/>
    </w:pPr>
    <w:rPr>
      <w:rFonts w:eastAsia="Times New Roman"/>
    </w:rPr>
  </w:style>
  <w:style w:type="paragraph" w:customStyle="1" w:styleId="Noeeu3">
    <w:name w:val="Noeeu3"/>
    <w:basedOn w:val="a2"/>
    <w:uiPriority w:val="99"/>
    <w:qFormat/>
    <w:rsid w:val="00052FD2"/>
    <w:pPr>
      <w:snapToGrid/>
      <w:spacing w:before="0" w:after="0"/>
      <w:ind w:firstLine="284"/>
      <w:jc w:val="both"/>
    </w:pPr>
    <w:rPr>
      <w:rFonts w:eastAsia="Times New Roman"/>
      <w:sz w:val="20"/>
    </w:rPr>
  </w:style>
  <w:style w:type="character" w:customStyle="1" w:styleId="c17">
    <w:name w:val="c17"/>
    <w:basedOn w:val="a3"/>
    <w:uiPriority w:val="99"/>
    <w:qFormat/>
    <w:rsid w:val="00052FD2"/>
    <w:rPr>
      <w:rFonts w:cs="Times New Roman"/>
    </w:rPr>
  </w:style>
  <w:style w:type="character" w:customStyle="1" w:styleId="searchhit">
    <w:name w:val="search_hit"/>
    <w:basedOn w:val="a3"/>
    <w:uiPriority w:val="99"/>
    <w:qFormat/>
    <w:rsid w:val="00052FD2"/>
    <w:rPr>
      <w:rFonts w:cs="Times New Roman"/>
    </w:rPr>
  </w:style>
  <w:style w:type="paragraph" w:customStyle="1" w:styleId="a0">
    <w:name w:val="заголовок"/>
    <w:basedOn w:val="a2"/>
    <w:uiPriority w:val="99"/>
    <w:qFormat/>
    <w:rsid w:val="00052FD2"/>
    <w:pPr>
      <w:widowControl/>
      <w:numPr>
        <w:numId w:val="6"/>
      </w:numPr>
      <w:snapToGrid/>
      <w:spacing w:before="0" w:after="0"/>
      <w:jc w:val="both"/>
    </w:pPr>
    <w:rPr>
      <w:rFonts w:eastAsia="Times New Roman"/>
      <w:b/>
      <w:szCs w:val="24"/>
    </w:rPr>
  </w:style>
  <w:style w:type="character" w:customStyle="1" w:styleId="FontStyle111">
    <w:name w:val="Font Style111"/>
    <w:uiPriority w:val="99"/>
    <w:qFormat/>
    <w:rsid w:val="00052FD2"/>
    <w:rPr>
      <w:rFonts w:ascii="Century Schoolbook" w:hAnsi="Century Schoolbook"/>
      <w:sz w:val="18"/>
    </w:rPr>
  </w:style>
  <w:style w:type="character" w:customStyle="1" w:styleId="FontStyle136">
    <w:name w:val="Font Style136"/>
    <w:uiPriority w:val="99"/>
    <w:qFormat/>
    <w:rsid w:val="00052FD2"/>
    <w:rPr>
      <w:rFonts w:ascii="Century Schoolbook" w:hAnsi="Century Schoolbook"/>
      <w:b/>
      <w:sz w:val="18"/>
    </w:rPr>
  </w:style>
  <w:style w:type="paragraph" w:customStyle="1" w:styleId="Style67">
    <w:name w:val="Style67"/>
    <w:basedOn w:val="a2"/>
    <w:uiPriority w:val="99"/>
    <w:qFormat/>
    <w:rsid w:val="00052FD2"/>
    <w:pPr>
      <w:autoSpaceDE w:val="0"/>
      <w:autoSpaceDN w:val="0"/>
      <w:adjustRightInd w:val="0"/>
      <w:snapToGrid/>
      <w:spacing w:before="0" w:after="0"/>
    </w:pPr>
    <w:rPr>
      <w:rFonts w:ascii="Arial Black" w:eastAsia="Times New Roman" w:hAnsi="Arial Black"/>
      <w:szCs w:val="24"/>
    </w:rPr>
  </w:style>
  <w:style w:type="character" w:customStyle="1" w:styleId="rl">
    <w:name w:val="rl"/>
    <w:uiPriority w:val="99"/>
    <w:qFormat/>
    <w:rsid w:val="00052FD2"/>
  </w:style>
  <w:style w:type="paragraph" w:customStyle="1" w:styleId="affffffffc">
    <w:name w:val="_Обычный"/>
    <w:basedOn w:val="a2"/>
    <w:uiPriority w:val="99"/>
    <w:qFormat/>
    <w:rsid w:val="00052FD2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Cs w:val="24"/>
    </w:rPr>
  </w:style>
  <w:style w:type="character" w:customStyle="1" w:styleId="NoBreak">
    <w:name w:val="_NoBreak"/>
    <w:uiPriority w:val="99"/>
    <w:qFormat/>
    <w:rsid w:val="00052FD2"/>
  </w:style>
  <w:style w:type="paragraph" w:customStyle="1" w:styleId="1270">
    <w:name w:val="Стиль по ширине Первая строка:  127 см"/>
    <w:basedOn w:val="a2"/>
    <w:uiPriority w:val="99"/>
    <w:qFormat/>
    <w:rsid w:val="00052FD2"/>
    <w:pPr>
      <w:widowControl/>
      <w:snapToGrid/>
      <w:spacing w:before="0" w:after="0" w:line="360" w:lineRule="auto"/>
      <w:ind w:firstLine="720"/>
      <w:jc w:val="both"/>
    </w:pPr>
    <w:rPr>
      <w:rFonts w:eastAsia="Times New Roman"/>
    </w:rPr>
  </w:style>
  <w:style w:type="character" w:customStyle="1" w:styleId="mymarkfind">
    <w:name w:val="my_mark_find"/>
    <w:basedOn w:val="a3"/>
    <w:uiPriority w:val="99"/>
    <w:qFormat/>
    <w:rsid w:val="00052FD2"/>
    <w:rPr>
      <w:rFonts w:cs="Times New Roman"/>
    </w:rPr>
  </w:style>
  <w:style w:type="character" w:customStyle="1" w:styleId="hl">
    <w:name w:val="hl"/>
    <w:uiPriority w:val="99"/>
    <w:qFormat/>
    <w:rsid w:val="00052FD2"/>
  </w:style>
  <w:style w:type="paragraph" w:customStyle="1" w:styleId="book">
    <w:name w:val="book"/>
    <w:basedOn w:val="a2"/>
    <w:uiPriority w:val="99"/>
    <w:qFormat/>
    <w:rsid w:val="00052FD2"/>
    <w:pPr>
      <w:widowControl/>
      <w:snapToGrid/>
      <w:spacing w:before="0" w:after="0"/>
      <w:ind w:firstLine="450"/>
      <w:jc w:val="both"/>
    </w:pPr>
    <w:rPr>
      <w:rFonts w:eastAsia="Times New Roman"/>
      <w:szCs w:val="24"/>
    </w:rPr>
  </w:style>
  <w:style w:type="character" w:customStyle="1" w:styleId="Arial16">
    <w:name w:val="Стиль Arial 16 пт полужирный"/>
    <w:uiPriority w:val="99"/>
    <w:qFormat/>
    <w:rsid w:val="00052FD2"/>
    <w:rPr>
      <w:rFonts w:ascii="Arial" w:hAnsi="Arial"/>
      <w:b/>
      <w:sz w:val="32"/>
    </w:rPr>
  </w:style>
  <w:style w:type="character" w:customStyle="1" w:styleId="b">
    <w:name w:val="b"/>
    <w:uiPriority w:val="99"/>
    <w:qFormat/>
    <w:rsid w:val="00052FD2"/>
  </w:style>
  <w:style w:type="paragraph" w:customStyle="1" w:styleId="12a">
    <w:name w:val="стиль12"/>
    <w:basedOn w:val="a2"/>
    <w:uiPriority w:val="99"/>
    <w:qFormat/>
    <w:rsid w:val="00052FD2"/>
    <w:pPr>
      <w:widowControl/>
      <w:snapToGrid/>
      <w:spacing w:beforeAutospacing="1" w:afterAutospacing="1"/>
    </w:pPr>
    <w:rPr>
      <w:rFonts w:ascii="Arial" w:eastAsia="Times New Roman" w:hAnsi="Arial" w:cs="Arial"/>
      <w:color w:val="676767"/>
      <w:sz w:val="20"/>
    </w:rPr>
  </w:style>
  <w:style w:type="character" w:customStyle="1" w:styleId="FontStyle61">
    <w:name w:val="Font Style61"/>
    <w:uiPriority w:val="99"/>
    <w:qFormat/>
    <w:rsid w:val="00052FD2"/>
    <w:rPr>
      <w:rFonts w:ascii="MS Reference Sans Serif" w:hAnsi="MS Reference Sans Serif"/>
      <w:sz w:val="12"/>
    </w:rPr>
  </w:style>
  <w:style w:type="character" w:customStyle="1" w:styleId="FontStyle60">
    <w:name w:val="Font Style60"/>
    <w:uiPriority w:val="99"/>
    <w:qFormat/>
    <w:rsid w:val="00052FD2"/>
    <w:rPr>
      <w:rFonts w:ascii="MS Reference Sans Serif" w:hAnsi="MS Reference Sans Serif"/>
      <w:sz w:val="16"/>
    </w:rPr>
  </w:style>
  <w:style w:type="paragraph" w:customStyle="1" w:styleId="Style101">
    <w:name w:val="Стиль Style10 + Черный"/>
    <w:basedOn w:val="a2"/>
    <w:next w:val="a2"/>
    <w:uiPriority w:val="99"/>
    <w:qFormat/>
    <w:rsid w:val="00052FD2"/>
    <w:pPr>
      <w:widowControl/>
      <w:snapToGrid/>
      <w:spacing w:before="0" w:after="0"/>
    </w:pPr>
    <w:rPr>
      <w:rFonts w:eastAsia="Times New Roman"/>
      <w:color w:val="000000"/>
      <w:szCs w:val="24"/>
    </w:rPr>
  </w:style>
  <w:style w:type="paragraph" w:customStyle="1" w:styleId="Style1010">
    <w:name w:val="Стиль Style10 + Черный1"/>
    <w:basedOn w:val="a2"/>
    <w:next w:val="a2"/>
    <w:uiPriority w:val="99"/>
    <w:qFormat/>
    <w:rsid w:val="00052FD2"/>
    <w:pPr>
      <w:widowControl/>
      <w:snapToGrid/>
      <w:spacing w:before="0" w:after="0"/>
    </w:pPr>
    <w:rPr>
      <w:rFonts w:eastAsia="Times New Roman"/>
      <w:color w:val="000000"/>
      <w:szCs w:val="24"/>
    </w:rPr>
  </w:style>
  <w:style w:type="character" w:customStyle="1" w:styleId="FontStyle79">
    <w:name w:val="Font Style79"/>
    <w:uiPriority w:val="99"/>
    <w:qFormat/>
    <w:rsid w:val="00052FD2"/>
    <w:rPr>
      <w:rFonts w:ascii="MS Reference Sans Serif" w:hAnsi="MS Reference Sans Serif"/>
      <w:sz w:val="22"/>
    </w:rPr>
  </w:style>
  <w:style w:type="paragraph" w:customStyle="1" w:styleId="Style48">
    <w:name w:val="Style48"/>
    <w:basedOn w:val="a2"/>
    <w:uiPriority w:val="99"/>
    <w:qFormat/>
    <w:rsid w:val="00052FD2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character" w:customStyle="1" w:styleId="WW8Num2z1">
    <w:name w:val="WW8Num2z1"/>
    <w:uiPriority w:val="99"/>
    <w:qFormat/>
    <w:rsid w:val="00052FD2"/>
    <w:rPr>
      <w:rFonts w:ascii="Times New Roman" w:hAnsi="Times New Roman"/>
    </w:rPr>
  </w:style>
  <w:style w:type="paragraph" w:customStyle="1" w:styleId="Textbody0">
    <w:name w:val="Text body"/>
    <w:basedOn w:val="Standard"/>
    <w:uiPriority w:val="99"/>
    <w:qFormat/>
    <w:rsid w:val="00052FD2"/>
    <w:pPr>
      <w:autoSpaceDN/>
      <w:spacing w:after="120"/>
      <w:textAlignment w:val="baseline"/>
    </w:pPr>
    <w:rPr>
      <w:rFonts w:eastAsia="SimSun" w:cs="Mangal"/>
      <w:kern w:val="1"/>
      <w:lang w:eastAsia="hi-IN" w:bidi="hi-IN"/>
    </w:rPr>
  </w:style>
  <w:style w:type="paragraph" w:customStyle="1" w:styleId="Index">
    <w:name w:val="Index"/>
    <w:basedOn w:val="Standard"/>
    <w:uiPriority w:val="99"/>
    <w:qFormat/>
    <w:rsid w:val="00052FD2"/>
    <w:pPr>
      <w:suppressLineNumbers/>
      <w:autoSpaceDN/>
      <w:textAlignment w:val="baseline"/>
    </w:pPr>
    <w:rPr>
      <w:rFonts w:eastAsia="SimSun" w:cs="Mangal"/>
      <w:kern w:val="1"/>
      <w:lang w:eastAsia="hi-IN" w:bidi="hi-IN"/>
    </w:rPr>
  </w:style>
  <w:style w:type="paragraph" w:customStyle="1" w:styleId="TimesET10pt">
    <w:name w:val="Стиль Основной текст + TimesET 10 pt Знак Знак Знак Знак Знак Знак Знак Знак Знак Знак Знак Знак Знак Знак Знак Знак Знак Знак"/>
    <w:basedOn w:val="aff1"/>
    <w:link w:val="TimesET10pt0"/>
    <w:uiPriority w:val="99"/>
    <w:qFormat/>
    <w:rsid w:val="00052FD2"/>
    <w:pPr>
      <w:autoSpaceDE w:val="0"/>
      <w:autoSpaceDN w:val="0"/>
      <w:adjustRightInd w:val="0"/>
      <w:spacing w:line="240" w:lineRule="auto"/>
      <w:ind w:firstLine="340"/>
      <w:jc w:val="both"/>
    </w:pPr>
    <w:rPr>
      <w:rFonts w:ascii="TimesET" w:eastAsia="Calibri" w:hAnsi="TimesET"/>
      <w:color w:val="000000"/>
      <w:sz w:val="19"/>
    </w:rPr>
  </w:style>
  <w:style w:type="character" w:customStyle="1" w:styleId="TimesET10pt0">
    <w:name w:val="Стиль Основной текст + TimesET 10 pt Знак Знак Знак Знак Знак Знак Знак Знак Знак Знак Знак Знак Знак Знак Знак Знак Знак Знак Знак"/>
    <w:link w:val="TimesET10pt"/>
    <w:uiPriority w:val="99"/>
    <w:qFormat/>
    <w:locked/>
    <w:rsid w:val="00052FD2"/>
    <w:rPr>
      <w:rFonts w:ascii="TimesET" w:eastAsia="Calibri" w:hAnsi="TimesET" w:cs="Times New Roman"/>
      <w:color w:val="000000"/>
      <w:sz w:val="19"/>
      <w:szCs w:val="20"/>
      <w:lang w:eastAsia="ru-RU"/>
    </w:rPr>
  </w:style>
  <w:style w:type="character" w:customStyle="1" w:styleId="331">
    <w:name w:val="Знак3 Знак Знак3"/>
    <w:uiPriority w:val="99"/>
    <w:qFormat/>
    <w:locked/>
    <w:rsid w:val="00052FD2"/>
    <w:rPr>
      <w:rFonts w:ascii="Courier New" w:hAnsi="Courier New"/>
      <w:lang w:val="ru-RU" w:eastAsia="ru-RU"/>
    </w:rPr>
  </w:style>
  <w:style w:type="character" w:customStyle="1" w:styleId="WW8Num2z2">
    <w:name w:val="WW8Num2z2"/>
    <w:uiPriority w:val="99"/>
    <w:qFormat/>
    <w:rsid w:val="00052FD2"/>
    <w:rPr>
      <w:rFonts w:ascii="Wingdings" w:hAnsi="Wingdings"/>
    </w:rPr>
  </w:style>
  <w:style w:type="character" w:customStyle="1" w:styleId="WW8Num3z2">
    <w:name w:val="WW8Num3z2"/>
    <w:uiPriority w:val="99"/>
    <w:qFormat/>
    <w:rsid w:val="00052FD2"/>
    <w:rPr>
      <w:rFonts w:ascii="Wingdings" w:hAnsi="Wingdings"/>
    </w:rPr>
  </w:style>
  <w:style w:type="character" w:customStyle="1" w:styleId="WW8Num3z3">
    <w:name w:val="WW8Num3z3"/>
    <w:uiPriority w:val="99"/>
    <w:qFormat/>
    <w:rsid w:val="00052FD2"/>
    <w:rPr>
      <w:rFonts w:ascii="Symbol" w:hAnsi="Symbol"/>
    </w:rPr>
  </w:style>
  <w:style w:type="character" w:customStyle="1" w:styleId="WW8Num12z1">
    <w:name w:val="WW8Num12z1"/>
    <w:uiPriority w:val="99"/>
    <w:qFormat/>
    <w:rsid w:val="00052FD2"/>
    <w:rPr>
      <w:b/>
    </w:rPr>
  </w:style>
  <w:style w:type="character" w:customStyle="1" w:styleId="WW8Num12z5">
    <w:name w:val="WW8Num12z5"/>
    <w:uiPriority w:val="99"/>
    <w:qFormat/>
    <w:rsid w:val="00052FD2"/>
  </w:style>
  <w:style w:type="character" w:customStyle="1" w:styleId="WW8Num12z6">
    <w:name w:val="WW8Num12z6"/>
    <w:uiPriority w:val="99"/>
    <w:qFormat/>
    <w:rsid w:val="00052FD2"/>
  </w:style>
  <w:style w:type="character" w:customStyle="1" w:styleId="WW8Num12z7">
    <w:name w:val="WW8Num12z7"/>
    <w:uiPriority w:val="99"/>
    <w:qFormat/>
    <w:rsid w:val="00052FD2"/>
  </w:style>
  <w:style w:type="character" w:customStyle="1" w:styleId="WW8Num12z8">
    <w:name w:val="WW8Num12z8"/>
    <w:uiPriority w:val="99"/>
    <w:qFormat/>
    <w:rsid w:val="00052FD2"/>
  </w:style>
  <w:style w:type="character" w:customStyle="1" w:styleId="WW8Num17z2">
    <w:name w:val="WW8Num17z2"/>
    <w:uiPriority w:val="99"/>
    <w:qFormat/>
    <w:rsid w:val="00052FD2"/>
  </w:style>
  <w:style w:type="character" w:customStyle="1" w:styleId="WW8Num17z3">
    <w:name w:val="WW8Num17z3"/>
    <w:uiPriority w:val="99"/>
    <w:qFormat/>
    <w:rsid w:val="00052FD2"/>
  </w:style>
  <w:style w:type="character" w:customStyle="1" w:styleId="WW8Num17z4">
    <w:name w:val="WW8Num17z4"/>
    <w:uiPriority w:val="99"/>
    <w:qFormat/>
    <w:rsid w:val="00052FD2"/>
  </w:style>
  <w:style w:type="character" w:customStyle="1" w:styleId="WW8Num17z5">
    <w:name w:val="WW8Num17z5"/>
    <w:uiPriority w:val="99"/>
    <w:qFormat/>
    <w:rsid w:val="00052FD2"/>
  </w:style>
  <w:style w:type="character" w:customStyle="1" w:styleId="WW8Num17z6">
    <w:name w:val="WW8Num17z6"/>
    <w:uiPriority w:val="99"/>
    <w:qFormat/>
    <w:rsid w:val="00052FD2"/>
  </w:style>
  <w:style w:type="character" w:customStyle="1" w:styleId="WW8Num17z7">
    <w:name w:val="WW8Num17z7"/>
    <w:uiPriority w:val="99"/>
    <w:qFormat/>
    <w:rsid w:val="00052FD2"/>
  </w:style>
  <w:style w:type="character" w:customStyle="1" w:styleId="WW8Num17z8">
    <w:name w:val="WW8Num17z8"/>
    <w:uiPriority w:val="99"/>
    <w:qFormat/>
    <w:rsid w:val="00052FD2"/>
  </w:style>
  <w:style w:type="character" w:customStyle="1" w:styleId="WW8Num20z0">
    <w:name w:val="WW8Num20z0"/>
    <w:uiPriority w:val="99"/>
    <w:qFormat/>
    <w:rsid w:val="00052FD2"/>
  </w:style>
  <w:style w:type="character" w:customStyle="1" w:styleId="WW8Num21z0">
    <w:name w:val="WW8Num21z0"/>
    <w:uiPriority w:val="99"/>
    <w:qFormat/>
    <w:rsid w:val="00052FD2"/>
  </w:style>
  <w:style w:type="character" w:customStyle="1" w:styleId="WW8Num21z1">
    <w:name w:val="WW8Num21z1"/>
    <w:uiPriority w:val="99"/>
    <w:qFormat/>
    <w:rsid w:val="00052FD2"/>
  </w:style>
  <w:style w:type="character" w:customStyle="1" w:styleId="WW8Num21z2">
    <w:name w:val="WW8Num21z2"/>
    <w:uiPriority w:val="99"/>
    <w:qFormat/>
    <w:rsid w:val="00052FD2"/>
  </w:style>
  <w:style w:type="character" w:customStyle="1" w:styleId="WW8Num21z3">
    <w:name w:val="WW8Num21z3"/>
    <w:uiPriority w:val="99"/>
    <w:qFormat/>
    <w:rsid w:val="00052FD2"/>
  </w:style>
  <w:style w:type="character" w:customStyle="1" w:styleId="WW8Num21z4">
    <w:name w:val="WW8Num21z4"/>
    <w:uiPriority w:val="99"/>
    <w:qFormat/>
    <w:rsid w:val="00052FD2"/>
  </w:style>
  <w:style w:type="character" w:customStyle="1" w:styleId="WW8Num21z5">
    <w:name w:val="WW8Num21z5"/>
    <w:uiPriority w:val="99"/>
    <w:qFormat/>
    <w:rsid w:val="00052FD2"/>
  </w:style>
  <w:style w:type="character" w:customStyle="1" w:styleId="WW8Num21z6">
    <w:name w:val="WW8Num21z6"/>
    <w:uiPriority w:val="99"/>
    <w:qFormat/>
    <w:rsid w:val="00052FD2"/>
  </w:style>
  <w:style w:type="character" w:customStyle="1" w:styleId="WW8Num21z7">
    <w:name w:val="WW8Num21z7"/>
    <w:uiPriority w:val="99"/>
    <w:qFormat/>
    <w:rsid w:val="00052FD2"/>
  </w:style>
  <w:style w:type="character" w:customStyle="1" w:styleId="WW8Num21z8">
    <w:name w:val="WW8Num21z8"/>
    <w:uiPriority w:val="99"/>
    <w:qFormat/>
    <w:rsid w:val="00052FD2"/>
  </w:style>
  <w:style w:type="character" w:customStyle="1" w:styleId="WW8Num22z0">
    <w:name w:val="WW8Num22z0"/>
    <w:uiPriority w:val="99"/>
    <w:qFormat/>
    <w:rsid w:val="00052FD2"/>
    <w:rPr>
      <w:rFonts w:ascii="Symbol" w:hAnsi="Symbol"/>
    </w:rPr>
  </w:style>
  <w:style w:type="character" w:customStyle="1" w:styleId="WW8Num22z1">
    <w:name w:val="WW8Num22z1"/>
    <w:uiPriority w:val="99"/>
    <w:qFormat/>
    <w:rsid w:val="00052FD2"/>
    <w:rPr>
      <w:rFonts w:ascii="Courier New" w:hAnsi="Courier New"/>
    </w:rPr>
  </w:style>
  <w:style w:type="character" w:customStyle="1" w:styleId="WW8Num22z2">
    <w:name w:val="WW8Num22z2"/>
    <w:uiPriority w:val="99"/>
    <w:qFormat/>
    <w:rsid w:val="00052FD2"/>
    <w:rPr>
      <w:rFonts w:ascii="Wingdings" w:hAnsi="Wingdings"/>
    </w:rPr>
  </w:style>
  <w:style w:type="character" w:customStyle="1" w:styleId="WW8Num23z0">
    <w:name w:val="WW8Num23z0"/>
    <w:uiPriority w:val="99"/>
    <w:qFormat/>
    <w:rsid w:val="00052FD2"/>
  </w:style>
  <w:style w:type="character" w:customStyle="1" w:styleId="WW8Num23z1">
    <w:name w:val="WW8Num23z1"/>
    <w:uiPriority w:val="99"/>
    <w:qFormat/>
    <w:rsid w:val="00052FD2"/>
  </w:style>
  <w:style w:type="character" w:customStyle="1" w:styleId="WW8Num23z2">
    <w:name w:val="WW8Num23z2"/>
    <w:uiPriority w:val="99"/>
    <w:qFormat/>
    <w:rsid w:val="00052FD2"/>
  </w:style>
  <w:style w:type="character" w:customStyle="1" w:styleId="WW8Num23z3">
    <w:name w:val="WW8Num23z3"/>
    <w:uiPriority w:val="99"/>
    <w:qFormat/>
    <w:rsid w:val="00052FD2"/>
  </w:style>
  <w:style w:type="character" w:customStyle="1" w:styleId="WW8Num23z4">
    <w:name w:val="WW8Num23z4"/>
    <w:uiPriority w:val="99"/>
    <w:qFormat/>
    <w:rsid w:val="00052FD2"/>
  </w:style>
  <w:style w:type="character" w:customStyle="1" w:styleId="WW8Num23z5">
    <w:name w:val="WW8Num23z5"/>
    <w:uiPriority w:val="99"/>
    <w:qFormat/>
    <w:rsid w:val="00052FD2"/>
  </w:style>
  <w:style w:type="character" w:customStyle="1" w:styleId="WW8Num23z6">
    <w:name w:val="WW8Num23z6"/>
    <w:uiPriority w:val="99"/>
    <w:qFormat/>
    <w:rsid w:val="00052FD2"/>
  </w:style>
  <w:style w:type="character" w:customStyle="1" w:styleId="WW8Num23z7">
    <w:name w:val="WW8Num23z7"/>
    <w:uiPriority w:val="99"/>
    <w:qFormat/>
    <w:rsid w:val="00052FD2"/>
  </w:style>
  <w:style w:type="character" w:customStyle="1" w:styleId="WW8Num23z8">
    <w:name w:val="WW8Num23z8"/>
    <w:uiPriority w:val="99"/>
    <w:qFormat/>
    <w:rsid w:val="00052FD2"/>
  </w:style>
  <w:style w:type="character" w:customStyle="1" w:styleId="WW8Num24z0">
    <w:name w:val="WW8Num24z0"/>
    <w:uiPriority w:val="99"/>
    <w:qFormat/>
    <w:rsid w:val="00052FD2"/>
    <w:rPr>
      <w:rFonts w:ascii="Symbol" w:hAnsi="Symbol"/>
      <w:sz w:val="24"/>
    </w:rPr>
  </w:style>
  <w:style w:type="character" w:customStyle="1" w:styleId="WW8Num24z1">
    <w:name w:val="WW8Num24z1"/>
    <w:uiPriority w:val="99"/>
    <w:qFormat/>
    <w:rsid w:val="00052FD2"/>
    <w:rPr>
      <w:rFonts w:ascii="Courier New" w:hAnsi="Courier New"/>
    </w:rPr>
  </w:style>
  <w:style w:type="character" w:customStyle="1" w:styleId="WW8Num24z2">
    <w:name w:val="WW8Num24z2"/>
    <w:uiPriority w:val="99"/>
    <w:qFormat/>
    <w:rsid w:val="00052FD2"/>
    <w:rPr>
      <w:rFonts w:ascii="Wingdings" w:hAnsi="Wingdings"/>
    </w:rPr>
  </w:style>
  <w:style w:type="character" w:customStyle="1" w:styleId="WW8Num24z3">
    <w:name w:val="WW8Num24z3"/>
    <w:uiPriority w:val="99"/>
    <w:qFormat/>
    <w:rsid w:val="00052FD2"/>
    <w:rPr>
      <w:rFonts w:ascii="Symbol" w:hAnsi="Symbol"/>
    </w:rPr>
  </w:style>
  <w:style w:type="character" w:customStyle="1" w:styleId="WW8Num25z0">
    <w:name w:val="WW8Num25z0"/>
    <w:uiPriority w:val="99"/>
    <w:qFormat/>
    <w:rsid w:val="00052FD2"/>
    <w:rPr>
      <w:rFonts w:ascii="Symbol" w:hAnsi="Symbol"/>
      <w:color w:val="auto"/>
    </w:rPr>
  </w:style>
  <w:style w:type="character" w:customStyle="1" w:styleId="WW8Num25z1">
    <w:name w:val="WW8Num25z1"/>
    <w:uiPriority w:val="99"/>
    <w:qFormat/>
    <w:rsid w:val="00052FD2"/>
    <w:rPr>
      <w:rFonts w:ascii="Courier New" w:hAnsi="Courier New"/>
    </w:rPr>
  </w:style>
  <w:style w:type="character" w:customStyle="1" w:styleId="WW8Num25z2">
    <w:name w:val="WW8Num25z2"/>
    <w:uiPriority w:val="99"/>
    <w:qFormat/>
    <w:rsid w:val="00052FD2"/>
    <w:rPr>
      <w:rFonts w:ascii="Wingdings" w:hAnsi="Wingdings"/>
    </w:rPr>
  </w:style>
  <w:style w:type="character" w:customStyle="1" w:styleId="WW8Num25z3">
    <w:name w:val="WW8Num25z3"/>
    <w:uiPriority w:val="99"/>
    <w:qFormat/>
    <w:rsid w:val="00052FD2"/>
    <w:rPr>
      <w:rFonts w:ascii="Symbol" w:hAnsi="Symbol"/>
    </w:rPr>
  </w:style>
  <w:style w:type="character" w:customStyle="1" w:styleId="WW8Num26z0">
    <w:name w:val="WW8Num26z0"/>
    <w:uiPriority w:val="99"/>
    <w:qFormat/>
    <w:rsid w:val="00052FD2"/>
    <w:rPr>
      <w:rFonts w:ascii="Symbol" w:hAnsi="Symbol"/>
    </w:rPr>
  </w:style>
  <w:style w:type="character" w:customStyle="1" w:styleId="WW8Num26z1">
    <w:name w:val="WW8Num26z1"/>
    <w:uiPriority w:val="99"/>
    <w:qFormat/>
    <w:rsid w:val="00052FD2"/>
    <w:rPr>
      <w:rFonts w:ascii="Courier New" w:hAnsi="Courier New"/>
    </w:rPr>
  </w:style>
  <w:style w:type="character" w:customStyle="1" w:styleId="WW8Num26z2">
    <w:name w:val="WW8Num26z2"/>
    <w:uiPriority w:val="99"/>
    <w:qFormat/>
    <w:rsid w:val="00052FD2"/>
    <w:rPr>
      <w:rFonts w:ascii="Wingdings" w:hAnsi="Wingdings"/>
    </w:rPr>
  </w:style>
  <w:style w:type="character" w:customStyle="1" w:styleId="WW8Num27z0">
    <w:name w:val="WW8Num27z0"/>
    <w:uiPriority w:val="99"/>
    <w:qFormat/>
    <w:rsid w:val="00052FD2"/>
  </w:style>
  <w:style w:type="character" w:customStyle="1" w:styleId="WW8Num27z1">
    <w:name w:val="WW8Num27z1"/>
    <w:uiPriority w:val="99"/>
    <w:qFormat/>
    <w:rsid w:val="00052FD2"/>
  </w:style>
  <w:style w:type="character" w:customStyle="1" w:styleId="WW8Num27z2">
    <w:name w:val="WW8Num27z2"/>
    <w:uiPriority w:val="99"/>
    <w:qFormat/>
    <w:rsid w:val="00052FD2"/>
  </w:style>
  <w:style w:type="character" w:customStyle="1" w:styleId="WW8Num27z3">
    <w:name w:val="WW8Num27z3"/>
    <w:uiPriority w:val="99"/>
    <w:qFormat/>
    <w:rsid w:val="00052FD2"/>
  </w:style>
  <w:style w:type="character" w:customStyle="1" w:styleId="WW8Num27z4">
    <w:name w:val="WW8Num27z4"/>
    <w:uiPriority w:val="99"/>
    <w:qFormat/>
    <w:rsid w:val="00052FD2"/>
  </w:style>
  <w:style w:type="character" w:customStyle="1" w:styleId="WW8Num27z5">
    <w:name w:val="WW8Num27z5"/>
    <w:uiPriority w:val="99"/>
    <w:qFormat/>
    <w:rsid w:val="00052FD2"/>
  </w:style>
  <w:style w:type="character" w:customStyle="1" w:styleId="WW8Num27z6">
    <w:name w:val="WW8Num27z6"/>
    <w:uiPriority w:val="99"/>
    <w:qFormat/>
    <w:rsid w:val="00052FD2"/>
  </w:style>
  <w:style w:type="character" w:customStyle="1" w:styleId="WW8Num27z7">
    <w:name w:val="WW8Num27z7"/>
    <w:uiPriority w:val="99"/>
    <w:qFormat/>
    <w:rsid w:val="00052FD2"/>
  </w:style>
  <w:style w:type="character" w:customStyle="1" w:styleId="WW8Num27z8">
    <w:name w:val="WW8Num27z8"/>
    <w:uiPriority w:val="99"/>
    <w:qFormat/>
    <w:rsid w:val="00052FD2"/>
  </w:style>
  <w:style w:type="character" w:customStyle="1" w:styleId="WW8Num28z0">
    <w:name w:val="WW8Num28z0"/>
    <w:uiPriority w:val="99"/>
    <w:qFormat/>
    <w:rsid w:val="00052FD2"/>
  </w:style>
  <w:style w:type="character" w:customStyle="1" w:styleId="WW8Num28z1">
    <w:name w:val="WW8Num28z1"/>
    <w:uiPriority w:val="99"/>
    <w:qFormat/>
    <w:rsid w:val="00052FD2"/>
    <w:rPr>
      <w:rFonts w:ascii="Symbol" w:hAnsi="Symbol"/>
      <w:sz w:val="24"/>
    </w:rPr>
  </w:style>
  <w:style w:type="character" w:customStyle="1" w:styleId="WW8Num28z2">
    <w:name w:val="WW8Num28z2"/>
    <w:uiPriority w:val="99"/>
    <w:qFormat/>
    <w:rsid w:val="00052FD2"/>
  </w:style>
  <w:style w:type="character" w:customStyle="1" w:styleId="WW8Num28z3">
    <w:name w:val="WW8Num28z3"/>
    <w:uiPriority w:val="99"/>
    <w:qFormat/>
    <w:rsid w:val="00052FD2"/>
  </w:style>
  <w:style w:type="character" w:customStyle="1" w:styleId="WW8Num28z4">
    <w:name w:val="WW8Num28z4"/>
    <w:uiPriority w:val="99"/>
    <w:qFormat/>
    <w:rsid w:val="00052FD2"/>
  </w:style>
  <w:style w:type="character" w:customStyle="1" w:styleId="WW8Num28z5">
    <w:name w:val="WW8Num28z5"/>
    <w:uiPriority w:val="99"/>
    <w:qFormat/>
    <w:rsid w:val="00052FD2"/>
  </w:style>
  <w:style w:type="character" w:customStyle="1" w:styleId="WW8Num28z6">
    <w:name w:val="WW8Num28z6"/>
    <w:uiPriority w:val="99"/>
    <w:qFormat/>
    <w:rsid w:val="00052FD2"/>
  </w:style>
  <w:style w:type="character" w:customStyle="1" w:styleId="WW8Num28z7">
    <w:name w:val="WW8Num28z7"/>
    <w:uiPriority w:val="99"/>
    <w:qFormat/>
    <w:rsid w:val="00052FD2"/>
  </w:style>
  <w:style w:type="character" w:customStyle="1" w:styleId="WW8Num28z8">
    <w:name w:val="WW8Num28z8"/>
    <w:uiPriority w:val="99"/>
    <w:qFormat/>
    <w:rsid w:val="00052FD2"/>
  </w:style>
  <w:style w:type="character" w:customStyle="1" w:styleId="WW8Num29z0">
    <w:name w:val="WW8Num29z0"/>
    <w:uiPriority w:val="99"/>
    <w:qFormat/>
    <w:rsid w:val="00052FD2"/>
  </w:style>
  <w:style w:type="character" w:customStyle="1" w:styleId="WW8Num29z1">
    <w:name w:val="WW8Num29z1"/>
    <w:uiPriority w:val="99"/>
    <w:qFormat/>
    <w:rsid w:val="00052FD2"/>
  </w:style>
  <w:style w:type="character" w:customStyle="1" w:styleId="WW8Num29z2">
    <w:name w:val="WW8Num29z2"/>
    <w:uiPriority w:val="99"/>
    <w:qFormat/>
    <w:rsid w:val="00052FD2"/>
  </w:style>
  <w:style w:type="character" w:customStyle="1" w:styleId="WW8Num29z3">
    <w:name w:val="WW8Num29z3"/>
    <w:uiPriority w:val="99"/>
    <w:qFormat/>
    <w:rsid w:val="00052FD2"/>
  </w:style>
  <w:style w:type="character" w:customStyle="1" w:styleId="WW8Num29z4">
    <w:name w:val="WW8Num29z4"/>
    <w:uiPriority w:val="99"/>
    <w:qFormat/>
    <w:rsid w:val="00052FD2"/>
  </w:style>
  <w:style w:type="character" w:customStyle="1" w:styleId="WW8Num29z5">
    <w:name w:val="WW8Num29z5"/>
    <w:uiPriority w:val="99"/>
    <w:qFormat/>
    <w:rsid w:val="00052FD2"/>
  </w:style>
  <w:style w:type="character" w:customStyle="1" w:styleId="WW8Num29z6">
    <w:name w:val="WW8Num29z6"/>
    <w:uiPriority w:val="99"/>
    <w:qFormat/>
    <w:rsid w:val="00052FD2"/>
  </w:style>
  <w:style w:type="character" w:customStyle="1" w:styleId="WW8Num29z7">
    <w:name w:val="WW8Num29z7"/>
    <w:uiPriority w:val="99"/>
    <w:qFormat/>
    <w:rsid w:val="00052FD2"/>
  </w:style>
  <w:style w:type="character" w:customStyle="1" w:styleId="WW8Num29z8">
    <w:name w:val="WW8Num29z8"/>
    <w:uiPriority w:val="99"/>
    <w:qFormat/>
    <w:rsid w:val="00052FD2"/>
  </w:style>
  <w:style w:type="character" w:customStyle="1" w:styleId="WW8Num30z0">
    <w:name w:val="WW8Num30z0"/>
    <w:uiPriority w:val="99"/>
    <w:qFormat/>
    <w:rsid w:val="00052FD2"/>
    <w:rPr>
      <w:rFonts w:ascii="Wingdings" w:hAnsi="Wingdings"/>
    </w:rPr>
  </w:style>
  <w:style w:type="character" w:customStyle="1" w:styleId="WW8Num30z1">
    <w:name w:val="WW8Num30z1"/>
    <w:uiPriority w:val="99"/>
    <w:qFormat/>
    <w:rsid w:val="00052FD2"/>
    <w:rPr>
      <w:rFonts w:ascii="Courier New" w:hAnsi="Courier New"/>
    </w:rPr>
  </w:style>
  <w:style w:type="character" w:customStyle="1" w:styleId="WW8Num30z3">
    <w:name w:val="WW8Num30z3"/>
    <w:uiPriority w:val="99"/>
    <w:qFormat/>
    <w:rsid w:val="00052FD2"/>
    <w:rPr>
      <w:rFonts w:ascii="Symbol" w:hAnsi="Symbol"/>
    </w:rPr>
  </w:style>
  <w:style w:type="character" w:customStyle="1" w:styleId="WW8Num31z0">
    <w:name w:val="WW8Num31z0"/>
    <w:uiPriority w:val="99"/>
    <w:qFormat/>
    <w:rsid w:val="00052FD2"/>
    <w:rPr>
      <w:rFonts w:ascii="Wingdings" w:hAnsi="Wingdings"/>
    </w:rPr>
  </w:style>
  <w:style w:type="character" w:customStyle="1" w:styleId="WW8Num31z1">
    <w:name w:val="WW8Num31z1"/>
    <w:uiPriority w:val="99"/>
    <w:qFormat/>
    <w:rsid w:val="00052FD2"/>
    <w:rPr>
      <w:rFonts w:ascii="Courier New" w:hAnsi="Courier New"/>
    </w:rPr>
  </w:style>
  <w:style w:type="character" w:customStyle="1" w:styleId="WW8Num31z3">
    <w:name w:val="WW8Num31z3"/>
    <w:uiPriority w:val="99"/>
    <w:qFormat/>
    <w:rsid w:val="00052FD2"/>
    <w:rPr>
      <w:rFonts w:ascii="Symbol" w:hAnsi="Symbol"/>
    </w:rPr>
  </w:style>
  <w:style w:type="character" w:customStyle="1" w:styleId="WW8Num32z0">
    <w:name w:val="WW8Num32z0"/>
    <w:uiPriority w:val="99"/>
    <w:qFormat/>
    <w:rsid w:val="00052FD2"/>
  </w:style>
  <w:style w:type="character" w:customStyle="1" w:styleId="WW8Num32z1">
    <w:name w:val="WW8Num32z1"/>
    <w:uiPriority w:val="99"/>
    <w:qFormat/>
    <w:rsid w:val="00052FD2"/>
    <w:rPr>
      <w:rFonts w:ascii="Courier New" w:hAnsi="Courier New"/>
    </w:rPr>
  </w:style>
  <w:style w:type="character" w:customStyle="1" w:styleId="WW8Num32z2">
    <w:name w:val="WW8Num32z2"/>
    <w:uiPriority w:val="99"/>
    <w:qFormat/>
    <w:rsid w:val="00052FD2"/>
    <w:rPr>
      <w:rFonts w:ascii="Wingdings" w:hAnsi="Wingdings"/>
    </w:rPr>
  </w:style>
  <w:style w:type="character" w:customStyle="1" w:styleId="WW8Num32z3">
    <w:name w:val="WW8Num32z3"/>
    <w:uiPriority w:val="99"/>
    <w:qFormat/>
    <w:rsid w:val="00052FD2"/>
    <w:rPr>
      <w:rFonts w:ascii="Symbol" w:hAnsi="Symbol"/>
    </w:rPr>
  </w:style>
  <w:style w:type="paragraph" w:customStyle="1" w:styleId="affffffffd">
    <w:name w:val="Содержимое врезки"/>
    <w:basedOn w:val="a2"/>
    <w:uiPriority w:val="99"/>
    <w:qFormat/>
    <w:rsid w:val="00052FD2"/>
    <w:pPr>
      <w:widowControl/>
      <w:suppressAutoHyphens/>
      <w:snapToGrid/>
      <w:spacing w:before="0" w:after="0"/>
    </w:pPr>
    <w:rPr>
      <w:rFonts w:eastAsia="Times New Roman"/>
      <w:szCs w:val="24"/>
      <w:lang w:eastAsia="zh-CN"/>
    </w:rPr>
  </w:style>
  <w:style w:type="paragraph" w:customStyle="1" w:styleId="text1">
    <w:name w:val="text1"/>
    <w:basedOn w:val="a2"/>
    <w:uiPriority w:val="99"/>
    <w:qFormat/>
    <w:rsid w:val="00052FD2"/>
    <w:pPr>
      <w:widowControl/>
      <w:snapToGrid/>
      <w:spacing w:before="0" w:after="300"/>
    </w:pPr>
    <w:rPr>
      <w:rFonts w:eastAsia="Times New Roman"/>
      <w:szCs w:val="24"/>
    </w:rPr>
  </w:style>
  <w:style w:type="character" w:customStyle="1" w:styleId="FontStyle310">
    <w:name w:val="Font Style310"/>
    <w:uiPriority w:val="99"/>
    <w:qFormat/>
    <w:rsid w:val="00052FD2"/>
    <w:rPr>
      <w:rFonts w:ascii="Times New Roman" w:hAnsi="Times New Roman"/>
      <w:sz w:val="18"/>
    </w:rPr>
  </w:style>
  <w:style w:type="paragraph" w:customStyle="1" w:styleId="2121">
    <w:name w:val="Стиль Заголовок 2 + 12 пт"/>
    <w:basedOn w:val="20"/>
    <w:uiPriority w:val="99"/>
    <w:qFormat/>
    <w:rsid w:val="00052FD2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 w:cs="Arial"/>
      <w:b/>
      <w:bCs/>
      <w:kern w:val="32"/>
      <w:sz w:val="24"/>
      <w:szCs w:val="32"/>
    </w:rPr>
  </w:style>
  <w:style w:type="paragraph" w:customStyle="1" w:styleId="affffffffe">
    <w:name w:val="Базовый"/>
    <w:uiPriority w:val="99"/>
    <w:qFormat/>
    <w:rsid w:val="00052FD2"/>
    <w:pPr>
      <w:suppressAutoHyphens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customStyle="1" w:styleId="-0">
    <w:name w:val="Интернет-ссылка"/>
    <w:uiPriority w:val="99"/>
    <w:qFormat/>
    <w:rsid w:val="00052FD2"/>
    <w:rPr>
      <w:color w:val="0000FF"/>
      <w:u w:val="single"/>
    </w:rPr>
  </w:style>
  <w:style w:type="character" w:customStyle="1" w:styleId="textmaincenter">
    <w:name w:val="textmain_center"/>
    <w:basedOn w:val="a3"/>
    <w:uiPriority w:val="99"/>
    <w:qFormat/>
    <w:rsid w:val="00052FD2"/>
    <w:rPr>
      <w:rFonts w:cs="Times New Roman"/>
    </w:rPr>
  </w:style>
  <w:style w:type="character" w:customStyle="1" w:styleId="WW8Num2z3">
    <w:name w:val="WW8Num2z3"/>
    <w:uiPriority w:val="99"/>
    <w:qFormat/>
    <w:rsid w:val="00052FD2"/>
  </w:style>
  <w:style w:type="character" w:customStyle="1" w:styleId="WW8Num2z4">
    <w:name w:val="WW8Num2z4"/>
    <w:uiPriority w:val="99"/>
    <w:qFormat/>
    <w:rsid w:val="00052FD2"/>
  </w:style>
  <w:style w:type="character" w:customStyle="1" w:styleId="WW8Num2z5">
    <w:name w:val="WW8Num2z5"/>
    <w:uiPriority w:val="99"/>
    <w:qFormat/>
    <w:rsid w:val="00052FD2"/>
  </w:style>
  <w:style w:type="character" w:customStyle="1" w:styleId="WW8Num2z6">
    <w:name w:val="WW8Num2z6"/>
    <w:uiPriority w:val="99"/>
    <w:qFormat/>
    <w:rsid w:val="00052FD2"/>
  </w:style>
  <w:style w:type="character" w:customStyle="1" w:styleId="WW8Num2z7">
    <w:name w:val="WW8Num2z7"/>
    <w:uiPriority w:val="99"/>
    <w:qFormat/>
    <w:rsid w:val="00052FD2"/>
  </w:style>
  <w:style w:type="character" w:customStyle="1" w:styleId="WW8Num2z8">
    <w:name w:val="WW8Num2z8"/>
    <w:uiPriority w:val="99"/>
    <w:qFormat/>
    <w:rsid w:val="00052FD2"/>
  </w:style>
  <w:style w:type="character" w:customStyle="1" w:styleId="WW8Num3z4">
    <w:name w:val="WW8Num3z4"/>
    <w:uiPriority w:val="99"/>
    <w:qFormat/>
    <w:rsid w:val="00052FD2"/>
  </w:style>
  <w:style w:type="character" w:customStyle="1" w:styleId="WW8Num3z5">
    <w:name w:val="WW8Num3z5"/>
    <w:uiPriority w:val="99"/>
    <w:qFormat/>
    <w:rsid w:val="00052FD2"/>
  </w:style>
  <w:style w:type="character" w:customStyle="1" w:styleId="WW8Num3z6">
    <w:name w:val="WW8Num3z6"/>
    <w:uiPriority w:val="99"/>
    <w:qFormat/>
    <w:rsid w:val="00052FD2"/>
  </w:style>
  <w:style w:type="character" w:customStyle="1" w:styleId="WW8Num3z7">
    <w:name w:val="WW8Num3z7"/>
    <w:uiPriority w:val="99"/>
    <w:qFormat/>
    <w:rsid w:val="00052FD2"/>
  </w:style>
  <w:style w:type="character" w:customStyle="1" w:styleId="WW8Num3z8">
    <w:name w:val="WW8Num3z8"/>
    <w:uiPriority w:val="99"/>
    <w:qFormat/>
    <w:rsid w:val="00052FD2"/>
  </w:style>
  <w:style w:type="paragraph" w:customStyle="1" w:styleId="LO-Normal">
    <w:name w:val="LO-Normal"/>
    <w:uiPriority w:val="99"/>
    <w:qFormat/>
    <w:rsid w:val="00052FD2"/>
    <w:pPr>
      <w:widowControl w:val="0"/>
      <w:suppressAutoHyphens/>
      <w:spacing w:after="0" w:line="240" w:lineRule="auto"/>
      <w:ind w:firstLine="420"/>
      <w:jc w:val="both"/>
    </w:pPr>
    <w:rPr>
      <w:rFonts w:ascii="Arial" w:eastAsia="Times New Roman" w:hAnsi="Arial" w:cs="Arial"/>
      <w:sz w:val="18"/>
      <w:szCs w:val="20"/>
      <w:lang w:eastAsia="zh-CN"/>
    </w:rPr>
  </w:style>
  <w:style w:type="character" w:customStyle="1" w:styleId="afffffffff">
    <w:name w:val="Стиль Обычный"/>
    <w:uiPriority w:val="99"/>
    <w:qFormat/>
    <w:rsid w:val="00052FD2"/>
    <w:rPr>
      <w:rFonts w:ascii="Times New Roman" w:hAnsi="Times New Roman"/>
      <w:sz w:val="24"/>
    </w:rPr>
  </w:style>
  <w:style w:type="paragraph" w:customStyle="1" w:styleId="afffffffff0">
    <w:name w:val="Стиль Основной текст"/>
    <w:basedOn w:val="a2"/>
    <w:uiPriority w:val="99"/>
    <w:qFormat/>
    <w:rsid w:val="00052FD2"/>
    <w:pPr>
      <w:widowControl/>
      <w:snapToGrid/>
      <w:spacing w:before="0" w:after="0"/>
    </w:pPr>
    <w:rPr>
      <w:rFonts w:eastAsia="Times New Roman"/>
    </w:rPr>
  </w:style>
  <w:style w:type="paragraph" w:customStyle="1" w:styleId="afffffffff1">
    <w:name w:val="Основа"/>
    <w:basedOn w:val="a2"/>
    <w:uiPriority w:val="99"/>
    <w:qFormat/>
    <w:rsid w:val="00052FD2"/>
    <w:pPr>
      <w:widowControl/>
      <w:snapToGrid/>
      <w:spacing w:before="0" w:after="0"/>
      <w:ind w:firstLine="709"/>
      <w:jc w:val="both"/>
    </w:pPr>
    <w:rPr>
      <w:rFonts w:ascii="Verdana" w:eastAsia="Times New Roman" w:hAnsi="Verdana"/>
      <w:bCs/>
      <w:sz w:val="20"/>
    </w:rPr>
  </w:style>
  <w:style w:type="paragraph" w:customStyle="1" w:styleId="1271">
    <w:name w:val="Стиль По ширине Первая строка:  127 см Междустр.интервал:  полут..."/>
    <w:basedOn w:val="a2"/>
    <w:uiPriority w:val="99"/>
    <w:qFormat/>
    <w:rsid w:val="00052FD2"/>
    <w:pPr>
      <w:widowControl/>
      <w:snapToGrid/>
      <w:spacing w:before="0" w:after="0" w:line="360" w:lineRule="auto"/>
    </w:pPr>
    <w:rPr>
      <w:rFonts w:eastAsia="Times New Roman"/>
    </w:rPr>
  </w:style>
  <w:style w:type="paragraph" w:customStyle="1" w:styleId="21f0">
    <w:name w:val="Красная строка 21"/>
    <w:basedOn w:val="aff8"/>
    <w:uiPriority w:val="99"/>
    <w:qFormat/>
    <w:rsid w:val="00052FD2"/>
    <w:pPr>
      <w:suppressAutoHyphens/>
      <w:snapToGrid/>
      <w:spacing w:before="0"/>
      <w:ind w:firstLine="210"/>
    </w:pPr>
    <w:rPr>
      <w:rFonts w:ascii="Arial" w:eastAsia="MS PMincho" w:hAnsi="Arial" w:cs="Mangal"/>
      <w:b/>
      <w:bCs/>
      <w:kern w:val="1"/>
      <w:sz w:val="32"/>
      <w:szCs w:val="32"/>
      <w:lang w:val="en-US" w:eastAsia="hi-IN" w:bidi="hi-IN"/>
    </w:rPr>
  </w:style>
  <w:style w:type="paragraph" w:customStyle="1" w:styleId="09">
    <w:name w:val="Стиль Междустр.интервал:  множитель 09 ин"/>
    <w:basedOn w:val="a2"/>
    <w:uiPriority w:val="99"/>
    <w:qFormat/>
    <w:rsid w:val="00052FD2"/>
    <w:pPr>
      <w:widowControl/>
      <w:snapToGrid/>
      <w:spacing w:before="0" w:after="0"/>
    </w:pPr>
    <w:rPr>
      <w:rFonts w:eastAsia="Times New Roman"/>
    </w:rPr>
  </w:style>
  <w:style w:type="character" w:customStyle="1" w:styleId="butback1">
    <w:name w:val="butback1"/>
    <w:uiPriority w:val="99"/>
    <w:qFormat/>
    <w:rsid w:val="00052FD2"/>
    <w:rPr>
      <w:color w:val="666666"/>
    </w:rPr>
  </w:style>
  <w:style w:type="character" w:customStyle="1" w:styleId="FontStyle95">
    <w:name w:val="Font Style95"/>
    <w:uiPriority w:val="99"/>
    <w:qFormat/>
    <w:rsid w:val="00052FD2"/>
    <w:rPr>
      <w:rFonts w:ascii="Times New Roman" w:hAnsi="Times New Roman"/>
      <w:sz w:val="22"/>
    </w:rPr>
  </w:style>
  <w:style w:type="character" w:customStyle="1" w:styleId="FontStyle94">
    <w:name w:val="Font Style94"/>
    <w:uiPriority w:val="99"/>
    <w:qFormat/>
    <w:rsid w:val="00052FD2"/>
    <w:rPr>
      <w:rFonts w:ascii="Times New Roman" w:hAnsi="Times New Roman"/>
      <w:b/>
      <w:sz w:val="22"/>
    </w:rPr>
  </w:style>
  <w:style w:type="character" w:customStyle="1" w:styleId="FontStyle231">
    <w:name w:val="Font Style231"/>
    <w:uiPriority w:val="99"/>
    <w:qFormat/>
    <w:rsid w:val="00052FD2"/>
    <w:rPr>
      <w:rFonts w:ascii="Times New Roman" w:hAnsi="Times New Roman"/>
      <w:sz w:val="26"/>
    </w:rPr>
  </w:style>
  <w:style w:type="character" w:customStyle="1" w:styleId="FontStyle145">
    <w:name w:val="Font Style145"/>
    <w:uiPriority w:val="99"/>
    <w:qFormat/>
    <w:rsid w:val="00052FD2"/>
    <w:rPr>
      <w:rFonts w:ascii="Times New Roman" w:hAnsi="Times New Roman"/>
      <w:color w:val="000000"/>
      <w:sz w:val="18"/>
    </w:rPr>
  </w:style>
  <w:style w:type="character" w:customStyle="1" w:styleId="FontStyle215">
    <w:name w:val="Font Style215"/>
    <w:uiPriority w:val="99"/>
    <w:qFormat/>
    <w:rsid w:val="00052FD2"/>
    <w:rPr>
      <w:rFonts w:ascii="Times New Roman" w:hAnsi="Times New Roman"/>
      <w:b/>
      <w:color w:val="000000"/>
      <w:sz w:val="18"/>
    </w:rPr>
  </w:style>
  <w:style w:type="character" w:customStyle="1" w:styleId="FontStyle153">
    <w:name w:val="Font Style153"/>
    <w:uiPriority w:val="99"/>
    <w:qFormat/>
    <w:rsid w:val="00052FD2"/>
    <w:rPr>
      <w:rFonts w:ascii="Times New Roman" w:hAnsi="Times New Roman"/>
      <w:i/>
      <w:color w:val="000000"/>
      <w:sz w:val="18"/>
    </w:rPr>
  </w:style>
  <w:style w:type="paragraph" w:customStyle="1" w:styleId="Style1011">
    <w:name w:val="Style101"/>
    <w:basedOn w:val="a2"/>
    <w:uiPriority w:val="99"/>
    <w:qFormat/>
    <w:rsid w:val="00052FD2"/>
    <w:pPr>
      <w:suppressAutoHyphens/>
      <w:autoSpaceDE w:val="0"/>
      <w:snapToGrid/>
      <w:spacing w:before="0" w:after="0" w:line="240" w:lineRule="atLeast"/>
    </w:pPr>
    <w:rPr>
      <w:rFonts w:eastAsia="Times New Roman"/>
      <w:sz w:val="20"/>
      <w:lang w:eastAsia="ar-SA"/>
    </w:rPr>
  </w:style>
  <w:style w:type="character" w:customStyle="1" w:styleId="FontStyle173">
    <w:name w:val="Font Style173"/>
    <w:uiPriority w:val="99"/>
    <w:qFormat/>
    <w:rsid w:val="00052FD2"/>
    <w:rPr>
      <w:rFonts w:ascii="Times New Roman" w:hAnsi="Times New Roman"/>
      <w:i/>
      <w:color w:val="000000"/>
      <w:spacing w:val="20"/>
      <w:sz w:val="18"/>
    </w:rPr>
  </w:style>
  <w:style w:type="paragraph" w:customStyle="1" w:styleId="Style92">
    <w:name w:val="Style92"/>
    <w:basedOn w:val="a2"/>
    <w:uiPriority w:val="99"/>
    <w:qFormat/>
    <w:rsid w:val="00052FD2"/>
    <w:pPr>
      <w:suppressAutoHyphens/>
      <w:autoSpaceDE w:val="0"/>
      <w:snapToGrid/>
      <w:spacing w:before="0" w:after="0" w:line="240" w:lineRule="atLeast"/>
    </w:pPr>
    <w:rPr>
      <w:rFonts w:eastAsia="Times New Roman"/>
      <w:sz w:val="20"/>
      <w:lang w:eastAsia="ar-SA"/>
    </w:rPr>
  </w:style>
  <w:style w:type="paragraph" w:customStyle="1" w:styleId="Style87">
    <w:name w:val="Style87"/>
    <w:basedOn w:val="a2"/>
    <w:uiPriority w:val="99"/>
    <w:qFormat/>
    <w:rsid w:val="00052FD2"/>
    <w:pPr>
      <w:suppressAutoHyphens/>
      <w:autoSpaceDE w:val="0"/>
      <w:snapToGrid/>
      <w:spacing w:before="0" w:after="0" w:line="240" w:lineRule="atLeast"/>
    </w:pPr>
    <w:rPr>
      <w:rFonts w:eastAsia="Times New Roman"/>
      <w:sz w:val="20"/>
      <w:lang w:eastAsia="ar-SA"/>
    </w:rPr>
  </w:style>
  <w:style w:type="paragraph" w:customStyle="1" w:styleId="text0">
    <w:name w:val="text0"/>
    <w:basedOn w:val="a2"/>
    <w:uiPriority w:val="99"/>
    <w:qFormat/>
    <w:rsid w:val="00052FD2"/>
    <w:pPr>
      <w:widowControl/>
      <w:snapToGrid/>
      <w:spacing w:before="48" w:after="48"/>
      <w:jc w:val="both"/>
    </w:pPr>
    <w:rPr>
      <w:rFonts w:eastAsia="Times New Roman"/>
      <w:szCs w:val="24"/>
    </w:rPr>
  </w:style>
  <w:style w:type="character" w:customStyle="1" w:styleId="b-serp-url">
    <w:name w:val="b-serp-url"/>
    <w:basedOn w:val="a3"/>
    <w:uiPriority w:val="99"/>
    <w:qFormat/>
    <w:rsid w:val="00052FD2"/>
    <w:rPr>
      <w:rFonts w:cs="Times New Roman"/>
    </w:rPr>
  </w:style>
  <w:style w:type="paragraph" w:customStyle="1" w:styleId="biblio">
    <w:name w:val="biblio"/>
    <w:basedOn w:val="a2"/>
    <w:uiPriority w:val="99"/>
    <w:qFormat/>
    <w:rsid w:val="00052FD2"/>
    <w:pPr>
      <w:widowControl/>
      <w:snapToGrid/>
      <w:spacing w:before="48" w:after="48"/>
      <w:ind w:firstLine="360"/>
      <w:jc w:val="both"/>
    </w:pPr>
    <w:rPr>
      <w:rFonts w:eastAsia="Times New Roman"/>
      <w:sz w:val="19"/>
      <w:szCs w:val="19"/>
    </w:rPr>
  </w:style>
  <w:style w:type="paragraph" w:customStyle="1" w:styleId="biblio0">
    <w:name w:val="biblio0"/>
    <w:basedOn w:val="a2"/>
    <w:uiPriority w:val="99"/>
    <w:qFormat/>
    <w:rsid w:val="00052FD2"/>
    <w:pPr>
      <w:widowControl/>
      <w:snapToGrid/>
      <w:spacing w:before="48" w:after="48"/>
      <w:jc w:val="both"/>
    </w:pPr>
    <w:rPr>
      <w:rFonts w:eastAsia="Times New Roman"/>
      <w:sz w:val="19"/>
      <w:szCs w:val="19"/>
    </w:rPr>
  </w:style>
  <w:style w:type="paragraph" w:customStyle="1" w:styleId="podpis">
    <w:name w:val="podpis"/>
    <w:basedOn w:val="a2"/>
    <w:uiPriority w:val="99"/>
    <w:qFormat/>
    <w:rsid w:val="00052FD2"/>
    <w:pPr>
      <w:widowControl/>
      <w:snapToGrid/>
      <w:spacing w:before="48" w:after="48"/>
      <w:jc w:val="right"/>
    </w:pPr>
    <w:rPr>
      <w:rFonts w:eastAsia="Times New Roman"/>
      <w:i/>
      <w:iCs/>
      <w:sz w:val="19"/>
      <w:szCs w:val="19"/>
    </w:rPr>
  </w:style>
  <w:style w:type="paragraph" w:customStyle="1" w:styleId="ris">
    <w:name w:val="ris"/>
    <w:basedOn w:val="a2"/>
    <w:uiPriority w:val="99"/>
    <w:qFormat/>
    <w:rsid w:val="00052FD2"/>
    <w:pPr>
      <w:widowControl/>
      <w:snapToGrid/>
      <w:spacing w:before="48" w:after="48"/>
      <w:jc w:val="center"/>
    </w:pPr>
    <w:rPr>
      <w:rFonts w:eastAsia="Times New Roman"/>
      <w:i/>
      <w:iCs/>
      <w:sz w:val="19"/>
      <w:szCs w:val="19"/>
    </w:rPr>
  </w:style>
  <w:style w:type="paragraph" w:customStyle="1" w:styleId="small0">
    <w:name w:val="small0"/>
    <w:basedOn w:val="a2"/>
    <w:uiPriority w:val="99"/>
    <w:qFormat/>
    <w:rsid w:val="00052FD2"/>
    <w:pPr>
      <w:widowControl/>
      <w:snapToGrid/>
      <w:spacing w:before="48" w:after="48"/>
      <w:jc w:val="both"/>
    </w:pPr>
    <w:rPr>
      <w:rFonts w:eastAsia="Times New Roman"/>
      <w:sz w:val="19"/>
      <w:szCs w:val="19"/>
    </w:rPr>
  </w:style>
  <w:style w:type="paragraph" w:customStyle="1" w:styleId="stih4">
    <w:name w:val="stih4"/>
    <w:basedOn w:val="a2"/>
    <w:uiPriority w:val="99"/>
    <w:qFormat/>
    <w:rsid w:val="00052FD2"/>
    <w:pPr>
      <w:widowControl/>
      <w:snapToGrid/>
      <w:spacing w:before="120" w:after="120"/>
      <w:ind w:left="3240"/>
    </w:pPr>
    <w:rPr>
      <w:rFonts w:eastAsia="Times New Roman"/>
      <w:sz w:val="19"/>
      <w:szCs w:val="19"/>
    </w:rPr>
  </w:style>
  <w:style w:type="paragraph" w:customStyle="1" w:styleId="zag8">
    <w:name w:val="zag8"/>
    <w:basedOn w:val="a2"/>
    <w:uiPriority w:val="99"/>
    <w:qFormat/>
    <w:rsid w:val="00052FD2"/>
    <w:pPr>
      <w:widowControl/>
      <w:snapToGrid/>
      <w:spacing w:before="240" w:after="48"/>
      <w:jc w:val="center"/>
    </w:pPr>
    <w:rPr>
      <w:rFonts w:eastAsia="Times New Roman"/>
      <w:sz w:val="19"/>
      <w:szCs w:val="19"/>
    </w:rPr>
  </w:style>
  <w:style w:type="character" w:customStyle="1" w:styleId="page">
    <w:name w:val="page"/>
    <w:uiPriority w:val="99"/>
    <w:rsid w:val="00052FD2"/>
    <w:rPr>
      <w:i/>
      <w:vanish/>
      <w:color w:val="00008B"/>
      <w:sz w:val="19"/>
      <w:bdr w:val="single" w:sz="4" w:space="0" w:color="C1C1C1"/>
    </w:rPr>
  </w:style>
  <w:style w:type="paragraph" w:customStyle="1" w:styleId="hook">
    <w:name w:val="hook"/>
    <w:basedOn w:val="a2"/>
    <w:uiPriority w:val="99"/>
    <w:qFormat/>
    <w:rsid w:val="00052FD2"/>
    <w:pPr>
      <w:widowControl/>
      <w:snapToGrid/>
      <w:spacing w:beforeAutospacing="1" w:afterAutospacing="1"/>
    </w:pPr>
    <w:rPr>
      <w:rFonts w:ascii="Comic Sans MS" w:eastAsia="Times New Roman" w:hAnsi="Comic Sans MS"/>
      <w:b/>
      <w:bCs/>
      <w:szCs w:val="24"/>
    </w:rPr>
  </w:style>
  <w:style w:type="character" w:customStyle="1" w:styleId="current">
    <w:name w:val="current"/>
    <w:basedOn w:val="a3"/>
    <w:uiPriority w:val="99"/>
    <w:qFormat/>
    <w:rsid w:val="00052FD2"/>
    <w:rPr>
      <w:rFonts w:cs="Times New Roman"/>
    </w:rPr>
  </w:style>
  <w:style w:type="paragraph" w:customStyle="1" w:styleId="afffffffff2">
    <w:name w:val="Цитаты"/>
    <w:basedOn w:val="a2"/>
    <w:uiPriority w:val="99"/>
    <w:qFormat/>
    <w:rsid w:val="00052FD2"/>
    <w:pPr>
      <w:widowControl/>
      <w:ind w:left="360" w:right="360"/>
    </w:pPr>
    <w:rPr>
      <w:rFonts w:eastAsia="Times New Roman"/>
    </w:rPr>
  </w:style>
  <w:style w:type="character" w:customStyle="1" w:styleId="FontStyle235">
    <w:name w:val="Font Style235"/>
    <w:uiPriority w:val="99"/>
    <w:qFormat/>
    <w:rsid w:val="00052FD2"/>
    <w:rPr>
      <w:rFonts w:ascii="Arial" w:hAnsi="Arial"/>
      <w:b/>
      <w:sz w:val="18"/>
    </w:rPr>
  </w:style>
  <w:style w:type="character" w:customStyle="1" w:styleId="FontStyle255">
    <w:name w:val="Font Style255"/>
    <w:uiPriority w:val="99"/>
    <w:qFormat/>
    <w:rsid w:val="00052FD2"/>
    <w:rPr>
      <w:rFonts w:ascii="Times New Roman" w:hAnsi="Times New Roman"/>
      <w:b/>
      <w:i/>
      <w:sz w:val="20"/>
    </w:rPr>
  </w:style>
  <w:style w:type="character" w:customStyle="1" w:styleId="FontStyle256">
    <w:name w:val="Font Style256"/>
    <w:uiPriority w:val="99"/>
    <w:qFormat/>
    <w:rsid w:val="00052FD2"/>
    <w:rPr>
      <w:rFonts w:ascii="Times New Roman" w:hAnsi="Times New Roman"/>
      <w:b/>
      <w:sz w:val="20"/>
    </w:rPr>
  </w:style>
  <w:style w:type="character" w:customStyle="1" w:styleId="FontStyle240">
    <w:name w:val="Font Style240"/>
    <w:uiPriority w:val="99"/>
    <w:qFormat/>
    <w:rsid w:val="00052FD2"/>
    <w:rPr>
      <w:rFonts w:ascii="Times New Roman" w:hAnsi="Times New Roman"/>
      <w:sz w:val="18"/>
    </w:rPr>
  </w:style>
  <w:style w:type="character" w:customStyle="1" w:styleId="FontStyle253">
    <w:name w:val="Font Style253"/>
    <w:uiPriority w:val="99"/>
    <w:qFormat/>
    <w:rsid w:val="00052FD2"/>
    <w:rPr>
      <w:rFonts w:ascii="Times New Roman" w:hAnsi="Times New Roman"/>
      <w:i/>
      <w:sz w:val="18"/>
    </w:rPr>
  </w:style>
  <w:style w:type="character" w:customStyle="1" w:styleId="FontStyle234">
    <w:name w:val="Font Style234"/>
    <w:uiPriority w:val="99"/>
    <w:qFormat/>
    <w:rsid w:val="00052FD2"/>
    <w:rPr>
      <w:rFonts w:ascii="Arial" w:hAnsi="Arial"/>
      <w:b/>
      <w:sz w:val="16"/>
    </w:rPr>
  </w:style>
  <w:style w:type="paragraph" w:customStyle="1" w:styleId="Style55">
    <w:name w:val="Style55"/>
    <w:basedOn w:val="a2"/>
    <w:uiPriority w:val="99"/>
    <w:qFormat/>
    <w:rsid w:val="00052FD2"/>
    <w:pPr>
      <w:autoSpaceDE w:val="0"/>
      <w:autoSpaceDN w:val="0"/>
      <w:adjustRightInd w:val="0"/>
      <w:snapToGrid/>
      <w:spacing w:before="0" w:after="0"/>
    </w:pPr>
    <w:rPr>
      <w:rFonts w:ascii="Segoe UI" w:eastAsia="Times New Roman" w:hAnsi="Segoe UI" w:cs="Segoe UI"/>
      <w:szCs w:val="24"/>
    </w:rPr>
  </w:style>
  <w:style w:type="paragraph" w:customStyle="1" w:styleId="Style69">
    <w:name w:val="Style69"/>
    <w:basedOn w:val="a2"/>
    <w:uiPriority w:val="99"/>
    <w:qFormat/>
    <w:rsid w:val="00052FD2"/>
    <w:pPr>
      <w:autoSpaceDE w:val="0"/>
      <w:autoSpaceDN w:val="0"/>
      <w:adjustRightInd w:val="0"/>
      <w:snapToGrid/>
      <w:spacing w:before="0" w:after="0" w:line="235" w:lineRule="exact"/>
      <w:ind w:hanging="206"/>
      <w:jc w:val="both"/>
    </w:pPr>
    <w:rPr>
      <w:rFonts w:ascii="Segoe UI" w:eastAsia="Times New Roman" w:hAnsi="Segoe UI" w:cs="Segoe UI"/>
      <w:szCs w:val="24"/>
    </w:rPr>
  </w:style>
  <w:style w:type="paragraph" w:customStyle="1" w:styleId="Style72">
    <w:name w:val="Style72"/>
    <w:basedOn w:val="a2"/>
    <w:uiPriority w:val="99"/>
    <w:qFormat/>
    <w:rsid w:val="00052FD2"/>
    <w:pPr>
      <w:autoSpaceDE w:val="0"/>
      <w:autoSpaceDN w:val="0"/>
      <w:adjustRightInd w:val="0"/>
      <w:snapToGrid/>
      <w:spacing w:before="0" w:after="0"/>
    </w:pPr>
    <w:rPr>
      <w:rFonts w:ascii="Segoe UI" w:eastAsia="Times New Roman" w:hAnsi="Segoe UI" w:cs="Segoe UI"/>
      <w:szCs w:val="24"/>
    </w:rPr>
  </w:style>
  <w:style w:type="character" w:customStyle="1" w:styleId="citation">
    <w:name w:val="citation"/>
    <w:basedOn w:val="a3"/>
    <w:uiPriority w:val="99"/>
    <w:qFormat/>
    <w:rsid w:val="00052FD2"/>
    <w:rPr>
      <w:rFonts w:cs="Times New Roman"/>
    </w:rPr>
  </w:style>
  <w:style w:type="character" w:customStyle="1" w:styleId="xmlemitalic10">
    <w:name w:val="xmlemitalic1"/>
    <w:basedOn w:val="a3"/>
    <w:uiPriority w:val="99"/>
    <w:qFormat/>
    <w:rsid w:val="00052FD2"/>
    <w:rPr>
      <w:rFonts w:cs="Times New Roman"/>
    </w:rPr>
  </w:style>
  <w:style w:type="paragraph" w:customStyle="1" w:styleId="nospacing">
    <w:name w:val="nospacing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rilogRazd">
    <w:name w:val="Prilog Razd"/>
    <w:uiPriority w:val="99"/>
    <w:qFormat/>
    <w:rsid w:val="00052FD2"/>
    <w:pPr>
      <w:keepNext/>
      <w:widowControl w:val="0"/>
      <w:autoSpaceDE w:val="0"/>
      <w:autoSpaceDN w:val="0"/>
      <w:adjustRightInd w:val="0"/>
      <w:spacing w:line="207" w:lineRule="atLeast"/>
      <w:jc w:val="center"/>
    </w:pPr>
    <w:rPr>
      <w:rFonts w:ascii="SchoolBookCTT" w:eastAsia="Times New Roman" w:hAnsi="SchoolBookCTT" w:cs="SchoolBookCTT"/>
      <w:b/>
      <w:bCs/>
      <w:sz w:val="20"/>
      <w:szCs w:val="20"/>
      <w:lang w:eastAsia="ru-RU"/>
    </w:rPr>
  </w:style>
  <w:style w:type="paragraph" w:customStyle="1" w:styleId="osntext">
    <w:name w:val="osn_text"/>
    <w:basedOn w:val="a2"/>
    <w:uiPriority w:val="99"/>
    <w:qFormat/>
    <w:rsid w:val="00052FD2"/>
    <w:pPr>
      <w:snapToGrid/>
      <w:spacing w:before="0" w:after="0"/>
      <w:ind w:firstLine="567"/>
      <w:jc w:val="both"/>
    </w:pPr>
    <w:rPr>
      <w:rFonts w:eastAsia="Times New Roman"/>
      <w:sz w:val="20"/>
    </w:rPr>
  </w:style>
  <w:style w:type="paragraph" w:customStyle="1" w:styleId="Style43">
    <w:name w:val="Style43"/>
    <w:basedOn w:val="a2"/>
    <w:uiPriority w:val="99"/>
    <w:qFormat/>
    <w:rsid w:val="00052FD2"/>
    <w:pPr>
      <w:autoSpaceDE w:val="0"/>
      <w:autoSpaceDN w:val="0"/>
      <w:adjustRightInd w:val="0"/>
      <w:snapToGrid/>
      <w:spacing w:before="0" w:after="0" w:line="475" w:lineRule="exact"/>
      <w:ind w:firstLine="706"/>
      <w:jc w:val="both"/>
    </w:pPr>
    <w:rPr>
      <w:rFonts w:eastAsia="Times New Roman"/>
      <w:szCs w:val="24"/>
    </w:rPr>
  </w:style>
  <w:style w:type="character" w:customStyle="1" w:styleId="font23">
    <w:name w:val="font23"/>
    <w:uiPriority w:val="99"/>
    <w:qFormat/>
    <w:rsid w:val="00052FD2"/>
  </w:style>
  <w:style w:type="character" w:customStyle="1" w:styleId="texttext1">
    <w:name w:val="texttext1"/>
    <w:uiPriority w:val="99"/>
    <w:qFormat/>
    <w:rsid w:val="00052FD2"/>
    <w:rPr>
      <w:rFonts w:ascii="Verdana" w:hAnsi="Verdana"/>
      <w:color w:val="000000"/>
      <w:sz w:val="19"/>
      <w:u w:val="none"/>
    </w:rPr>
  </w:style>
  <w:style w:type="character" w:customStyle="1" w:styleId="FontStyle64">
    <w:name w:val="Font Style64"/>
    <w:uiPriority w:val="99"/>
    <w:qFormat/>
    <w:rsid w:val="00052FD2"/>
    <w:rPr>
      <w:rFonts w:ascii="Times New Roman" w:hAnsi="Times New Roman"/>
      <w:b/>
      <w:sz w:val="24"/>
    </w:rPr>
  </w:style>
  <w:style w:type="character" w:customStyle="1" w:styleId="authorabout">
    <w:name w:val="authorabout"/>
    <w:uiPriority w:val="99"/>
    <w:qFormat/>
    <w:rsid w:val="00052FD2"/>
    <w:rPr>
      <w:rFonts w:ascii="Times New Roman" w:hAnsi="Times New Roman"/>
    </w:rPr>
  </w:style>
  <w:style w:type="character" w:customStyle="1" w:styleId="textbf">
    <w:name w:val="textbf"/>
    <w:uiPriority w:val="99"/>
    <w:qFormat/>
    <w:rsid w:val="00052FD2"/>
  </w:style>
  <w:style w:type="character" w:customStyle="1" w:styleId="textit">
    <w:name w:val="textit"/>
    <w:uiPriority w:val="99"/>
    <w:qFormat/>
    <w:rsid w:val="00052FD2"/>
  </w:style>
  <w:style w:type="character" w:customStyle="1" w:styleId="textdoc1">
    <w:name w:val="textdoc1"/>
    <w:uiPriority w:val="99"/>
    <w:qFormat/>
    <w:rsid w:val="00052FD2"/>
  </w:style>
  <w:style w:type="paragraph" w:customStyle="1" w:styleId="textdoc">
    <w:name w:val="textdoc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sonormalcxsplast">
    <w:name w:val="msonormalcxsplast"/>
    <w:basedOn w:val="a2"/>
    <w:uiPriority w:val="99"/>
    <w:qFormat/>
    <w:rsid w:val="00052FD2"/>
    <w:pPr>
      <w:widowControl/>
      <w:snapToGrid/>
      <w:spacing w:beforeAutospacing="1" w:afterAutospacing="1"/>
    </w:pPr>
    <w:rPr>
      <w:rFonts w:ascii="Arial" w:eastAsia="Times New Roman" w:hAnsi="Arial" w:cs="Arial"/>
      <w:color w:val="000000"/>
      <w:sz w:val="20"/>
    </w:rPr>
  </w:style>
  <w:style w:type="paragraph" w:customStyle="1" w:styleId="msonormalcxspmiddlecxspmiddle">
    <w:name w:val="msonormalcxspmiddlecxspmiddle"/>
    <w:basedOn w:val="a2"/>
    <w:uiPriority w:val="99"/>
    <w:qFormat/>
    <w:rsid w:val="00052FD2"/>
    <w:pPr>
      <w:widowControl/>
      <w:snapToGrid/>
      <w:spacing w:beforeAutospacing="1" w:afterAutospacing="1"/>
    </w:pPr>
    <w:rPr>
      <w:rFonts w:ascii="Arial" w:eastAsia="Times New Roman" w:hAnsi="Arial" w:cs="Arial"/>
      <w:color w:val="000000"/>
      <w:sz w:val="20"/>
    </w:rPr>
  </w:style>
  <w:style w:type="character" w:customStyle="1" w:styleId="FontStyle52">
    <w:name w:val="Font Style52"/>
    <w:uiPriority w:val="99"/>
    <w:qFormat/>
    <w:rsid w:val="00052FD2"/>
    <w:rPr>
      <w:rFonts w:ascii="Times New Roman" w:hAnsi="Times New Roman"/>
      <w:sz w:val="20"/>
    </w:rPr>
  </w:style>
  <w:style w:type="character" w:customStyle="1" w:styleId="snsep">
    <w:name w:val="snsep"/>
    <w:uiPriority w:val="99"/>
    <w:qFormat/>
    <w:rsid w:val="00052FD2"/>
  </w:style>
  <w:style w:type="paragraph" w:customStyle="1" w:styleId="normalrus">
    <w:name w:val="normalrus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0cxspmiddle">
    <w:name w:val="a0cxspmiddle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mw-editsection">
    <w:name w:val="mw-editsection"/>
    <w:uiPriority w:val="99"/>
    <w:qFormat/>
    <w:rsid w:val="00052FD2"/>
  </w:style>
  <w:style w:type="character" w:customStyle="1" w:styleId="num0">
    <w:name w:val="num0"/>
    <w:uiPriority w:val="99"/>
    <w:qFormat/>
    <w:rsid w:val="00052FD2"/>
  </w:style>
  <w:style w:type="paragraph" w:customStyle="1" w:styleId="Style27">
    <w:name w:val="Style27"/>
    <w:basedOn w:val="a2"/>
    <w:uiPriority w:val="99"/>
    <w:qFormat/>
    <w:rsid w:val="00052FD2"/>
    <w:pPr>
      <w:autoSpaceDE w:val="0"/>
      <w:autoSpaceDN w:val="0"/>
      <w:adjustRightInd w:val="0"/>
      <w:snapToGrid/>
      <w:spacing w:before="0" w:after="0" w:line="446" w:lineRule="exact"/>
      <w:ind w:firstLine="533"/>
      <w:jc w:val="both"/>
    </w:pPr>
    <w:rPr>
      <w:rFonts w:eastAsia="Times New Roman"/>
      <w:szCs w:val="24"/>
    </w:rPr>
  </w:style>
  <w:style w:type="character" w:customStyle="1" w:styleId="copy3">
    <w:name w:val="copy3"/>
    <w:uiPriority w:val="99"/>
    <w:qFormat/>
    <w:rsid w:val="00052FD2"/>
  </w:style>
  <w:style w:type="character" w:customStyle="1" w:styleId="style80">
    <w:name w:val="style8"/>
    <w:uiPriority w:val="99"/>
    <w:qFormat/>
    <w:rsid w:val="00052FD2"/>
  </w:style>
  <w:style w:type="paragraph" w:customStyle="1" w:styleId="ptx2">
    <w:name w:val="ptx2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512">
    <w:name w:val="Заголовок 5 Знак1"/>
    <w:uiPriority w:val="99"/>
    <w:qFormat/>
    <w:locked/>
    <w:rsid w:val="00052FD2"/>
    <w:rPr>
      <w:b/>
      <w:i/>
      <w:sz w:val="26"/>
    </w:rPr>
  </w:style>
  <w:style w:type="character" w:customStyle="1" w:styleId="afffffffff3">
    <w:name w:val="Выделение жирным"/>
    <w:uiPriority w:val="99"/>
    <w:qFormat/>
    <w:rsid w:val="00052FD2"/>
    <w:rPr>
      <w:b/>
    </w:rPr>
  </w:style>
  <w:style w:type="character" w:customStyle="1" w:styleId="ListLabel1">
    <w:name w:val="ListLabel 1"/>
    <w:uiPriority w:val="99"/>
    <w:qFormat/>
    <w:rsid w:val="00052FD2"/>
    <w:rPr>
      <w:color w:val="000000"/>
      <w:spacing w:val="0"/>
      <w:position w:val="0"/>
      <w:sz w:val="20"/>
      <w:u w:val="none"/>
      <w:vertAlign w:val="baseline"/>
    </w:rPr>
  </w:style>
  <w:style w:type="character" w:customStyle="1" w:styleId="ListLabel2">
    <w:name w:val="ListLabel 2"/>
    <w:uiPriority w:val="99"/>
    <w:qFormat/>
    <w:rsid w:val="00052FD2"/>
  </w:style>
  <w:style w:type="character" w:customStyle="1" w:styleId="ListLabel3">
    <w:name w:val="ListLabel 3"/>
    <w:uiPriority w:val="99"/>
    <w:qFormat/>
    <w:rsid w:val="00052FD2"/>
    <w:rPr>
      <w:b/>
    </w:rPr>
  </w:style>
  <w:style w:type="character" w:customStyle="1" w:styleId="ListLabel4">
    <w:name w:val="ListLabel 4"/>
    <w:uiPriority w:val="99"/>
    <w:qFormat/>
    <w:rsid w:val="00052FD2"/>
  </w:style>
  <w:style w:type="character" w:customStyle="1" w:styleId="ListLabel5">
    <w:name w:val="ListLabel 5"/>
    <w:uiPriority w:val="99"/>
    <w:qFormat/>
    <w:rsid w:val="00052FD2"/>
    <w:rPr>
      <w:color w:val="00000A"/>
    </w:rPr>
  </w:style>
  <w:style w:type="character" w:customStyle="1" w:styleId="ListLabel6">
    <w:name w:val="ListLabel 6"/>
    <w:uiPriority w:val="99"/>
    <w:qFormat/>
    <w:rsid w:val="00052FD2"/>
    <w:rPr>
      <w:sz w:val="20"/>
    </w:rPr>
  </w:style>
  <w:style w:type="character" w:customStyle="1" w:styleId="2ff9">
    <w:name w:val="Название Знак2"/>
    <w:uiPriority w:val="99"/>
    <w:qFormat/>
    <w:locked/>
    <w:rsid w:val="00052FD2"/>
    <w:rPr>
      <w:i/>
      <w:color w:val="00000A"/>
      <w:sz w:val="24"/>
    </w:rPr>
  </w:style>
  <w:style w:type="character" w:customStyle="1" w:styleId="2ffa">
    <w:name w:val="Схема документа Знак2"/>
    <w:uiPriority w:val="99"/>
    <w:qFormat/>
    <w:locked/>
    <w:rsid w:val="00052FD2"/>
    <w:rPr>
      <w:rFonts w:ascii="Tahoma" w:hAnsi="Tahoma"/>
      <w:color w:val="00000A"/>
      <w:shd w:val="clear" w:color="auto" w:fill="000080"/>
    </w:rPr>
  </w:style>
  <w:style w:type="character" w:customStyle="1" w:styleId="323">
    <w:name w:val="Основной текст с отступом 3 Знак2"/>
    <w:uiPriority w:val="99"/>
    <w:qFormat/>
    <w:locked/>
    <w:rsid w:val="00052FD2"/>
    <w:rPr>
      <w:color w:val="00000A"/>
      <w:sz w:val="16"/>
      <w:lang w:val="ru-RU" w:eastAsia="ru-RU"/>
    </w:rPr>
  </w:style>
  <w:style w:type="character" w:customStyle="1" w:styleId="2ffb">
    <w:name w:val="Нижний колонтитул Знак2"/>
    <w:uiPriority w:val="99"/>
    <w:qFormat/>
    <w:locked/>
    <w:rsid w:val="00052FD2"/>
    <w:rPr>
      <w:sz w:val="24"/>
    </w:rPr>
  </w:style>
  <w:style w:type="character" w:customStyle="1" w:styleId="2ffc">
    <w:name w:val="Текст выноски Знак2"/>
    <w:uiPriority w:val="99"/>
    <w:qFormat/>
    <w:locked/>
    <w:rsid w:val="00052FD2"/>
    <w:rPr>
      <w:rFonts w:ascii="Tahoma" w:hAnsi="Tahoma"/>
      <w:color w:val="00000A"/>
      <w:sz w:val="16"/>
    </w:rPr>
  </w:style>
  <w:style w:type="character" w:customStyle="1" w:styleId="228">
    <w:name w:val="Основной текст 2 Знак2"/>
    <w:uiPriority w:val="99"/>
    <w:qFormat/>
    <w:locked/>
    <w:rsid w:val="00052FD2"/>
    <w:rPr>
      <w:sz w:val="24"/>
    </w:rPr>
  </w:style>
  <w:style w:type="paragraph" w:customStyle="1" w:styleId="afffffffff4">
    <w:name w:val="Заглавие"/>
    <w:basedOn w:val="affffffffe"/>
    <w:uiPriority w:val="99"/>
    <w:qFormat/>
    <w:rsid w:val="00052FD2"/>
    <w:pPr>
      <w:jc w:val="center"/>
    </w:pPr>
    <w:rPr>
      <w:sz w:val="20"/>
      <w:szCs w:val="20"/>
    </w:rPr>
  </w:style>
  <w:style w:type="table" w:customStyle="1" w:styleId="11fa">
    <w:name w:val="Сетка таблицы11"/>
    <w:uiPriority w:val="99"/>
    <w:rsid w:val="00052F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t1834">
    <w:name w:val="ft1834"/>
    <w:uiPriority w:val="99"/>
    <w:qFormat/>
    <w:rsid w:val="00052FD2"/>
  </w:style>
  <w:style w:type="character" w:customStyle="1" w:styleId="ft1846">
    <w:name w:val="ft1846"/>
    <w:uiPriority w:val="99"/>
    <w:qFormat/>
    <w:rsid w:val="00052FD2"/>
  </w:style>
  <w:style w:type="character" w:customStyle="1" w:styleId="ft1850">
    <w:name w:val="ft1850"/>
    <w:uiPriority w:val="99"/>
    <w:qFormat/>
    <w:rsid w:val="00052FD2"/>
  </w:style>
  <w:style w:type="character" w:customStyle="1" w:styleId="ft1994">
    <w:name w:val="ft1994"/>
    <w:uiPriority w:val="99"/>
    <w:qFormat/>
    <w:rsid w:val="00052FD2"/>
  </w:style>
  <w:style w:type="character" w:customStyle="1" w:styleId="ft2006">
    <w:name w:val="ft2006"/>
    <w:uiPriority w:val="99"/>
    <w:qFormat/>
    <w:rsid w:val="00052FD2"/>
  </w:style>
  <w:style w:type="character" w:customStyle="1" w:styleId="ft2181">
    <w:name w:val="ft2181"/>
    <w:uiPriority w:val="99"/>
    <w:qFormat/>
    <w:rsid w:val="00052FD2"/>
  </w:style>
  <w:style w:type="character" w:customStyle="1" w:styleId="ft2193">
    <w:name w:val="ft2193"/>
    <w:uiPriority w:val="99"/>
    <w:qFormat/>
    <w:rsid w:val="00052FD2"/>
  </w:style>
  <w:style w:type="character" w:customStyle="1" w:styleId="ft2205">
    <w:name w:val="ft2205"/>
    <w:uiPriority w:val="99"/>
    <w:qFormat/>
    <w:rsid w:val="00052FD2"/>
  </w:style>
  <w:style w:type="character" w:customStyle="1" w:styleId="ft2213">
    <w:name w:val="ft2213"/>
    <w:uiPriority w:val="99"/>
    <w:qFormat/>
    <w:rsid w:val="00052FD2"/>
  </w:style>
  <w:style w:type="character" w:customStyle="1" w:styleId="editsection">
    <w:name w:val="editsection"/>
    <w:uiPriority w:val="99"/>
    <w:qFormat/>
    <w:rsid w:val="00052FD2"/>
  </w:style>
  <w:style w:type="paragraph" w:customStyle="1" w:styleId="-10-11">
    <w:name w:val="А-10-11"/>
    <w:basedOn w:val="a2"/>
    <w:uiPriority w:val="99"/>
    <w:qFormat/>
    <w:rsid w:val="00052FD2"/>
    <w:pPr>
      <w:widowControl/>
      <w:snapToGrid/>
      <w:spacing w:before="0" w:after="0" w:line="233" w:lineRule="exact"/>
      <w:ind w:firstLine="397"/>
      <w:jc w:val="both"/>
    </w:pPr>
    <w:rPr>
      <w:rFonts w:eastAsia="Times New Roman"/>
      <w:sz w:val="20"/>
    </w:rPr>
  </w:style>
  <w:style w:type="paragraph" w:customStyle="1" w:styleId="iauiueiiiaaiio">
    <w:name w:val="iau?iue ii i?aaiio"/>
    <w:basedOn w:val="a2"/>
    <w:uiPriority w:val="99"/>
    <w:qFormat/>
    <w:rsid w:val="00052FD2"/>
    <w:pPr>
      <w:widowControl/>
      <w:overflowPunct w:val="0"/>
      <w:autoSpaceDE w:val="0"/>
      <w:autoSpaceDN w:val="0"/>
      <w:adjustRightInd w:val="0"/>
      <w:snapToGrid/>
      <w:spacing w:before="0" w:after="0"/>
      <w:jc w:val="right"/>
      <w:textAlignment w:val="baseline"/>
    </w:pPr>
    <w:rPr>
      <w:rFonts w:eastAsia="Times New Roman"/>
      <w:sz w:val="20"/>
    </w:rPr>
  </w:style>
  <w:style w:type="character" w:customStyle="1" w:styleId="f1">
    <w:name w:val="f1"/>
    <w:uiPriority w:val="99"/>
    <w:qFormat/>
    <w:rsid w:val="00052FD2"/>
  </w:style>
  <w:style w:type="paragraph" w:customStyle="1" w:styleId="131">
    <w:name w:val="Стиль Стиль по ширине Междустр.интервал:  множитель 13 ин + полужир...1"/>
    <w:basedOn w:val="a2"/>
    <w:uiPriority w:val="99"/>
    <w:qFormat/>
    <w:rsid w:val="00052FD2"/>
    <w:pPr>
      <w:widowControl/>
      <w:numPr>
        <w:numId w:val="7"/>
      </w:numPr>
      <w:tabs>
        <w:tab w:val="left" w:pos="680"/>
        <w:tab w:val="left" w:pos="851"/>
      </w:tabs>
      <w:snapToGrid/>
      <w:spacing w:before="0" w:after="0" w:line="312" w:lineRule="auto"/>
      <w:ind w:left="680" w:hanging="226"/>
    </w:pPr>
    <w:rPr>
      <w:rFonts w:eastAsia="Times New Roman"/>
      <w:bCs/>
      <w:i/>
    </w:rPr>
  </w:style>
  <w:style w:type="table" w:customStyle="1" w:styleId="12b">
    <w:name w:val="Сетка таблицы12"/>
    <w:uiPriority w:val="99"/>
    <w:rsid w:val="00052FD2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TimesNewRoman122">
    <w:name w:val="Стиль Заголовок 2 + Times New Roman 12 пт По левому краю"/>
    <w:basedOn w:val="20"/>
    <w:uiPriority w:val="99"/>
    <w:qFormat/>
    <w:rsid w:val="00052FD2"/>
    <w:pPr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Times New Roman" w:hAnsi="Times New Roman"/>
      <w:b/>
      <w:kern w:val="32"/>
      <w:sz w:val="24"/>
      <w:lang w:eastAsia="en-US"/>
    </w:rPr>
  </w:style>
  <w:style w:type="paragraph" w:customStyle="1" w:styleId="1TimesNewRoman12">
    <w:name w:val="Стиль Загол. 1 ур. + Times New Roman 12 пт"/>
    <w:basedOn w:val="a2"/>
    <w:uiPriority w:val="99"/>
    <w:qFormat/>
    <w:rsid w:val="00052FD2"/>
    <w:pPr>
      <w:keepNext/>
      <w:widowControl/>
      <w:autoSpaceDE w:val="0"/>
      <w:autoSpaceDN w:val="0"/>
      <w:adjustRightInd w:val="0"/>
      <w:snapToGrid/>
      <w:spacing w:before="0" w:after="0" w:line="360" w:lineRule="auto"/>
      <w:jc w:val="center"/>
    </w:pPr>
    <w:rPr>
      <w:rFonts w:eastAsia="Times New Roman" w:cs="PragmaticaCTT"/>
      <w:b/>
      <w:bCs/>
      <w:caps/>
      <w:sz w:val="26"/>
    </w:rPr>
  </w:style>
  <w:style w:type="paragraph" w:customStyle="1" w:styleId="afffffffff5">
    <w:name w:val="НаКурсач"/>
    <w:basedOn w:val="a2"/>
    <w:uiPriority w:val="99"/>
    <w:qFormat/>
    <w:rsid w:val="00052FD2"/>
    <w:pPr>
      <w:widowControl/>
      <w:snapToGrid/>
      <w:spacing w:before="0" w:after="0" w:line="312" w:lineRule="auto"/>
      <w:jc w:val="both"/>
    </w:pPr>
    <w:rPr>
      <w:rFonts w:eastAsia="Times New Roman"/>
      <w:sz w:val="28"/>
      <w:szCs w:val="24"/>
    </w:rPr>
  </w:style>
  <w:style w:type="character" w:customStyle="1" w:styleId="a11">
    <w:name w:val="a1"/>
    <w:uiPriority w:val="99"/>
    <w:qFormat/>
    <w:rsid w:val="00052FD2"/>
  </w:style>
  <w:style w:type="character" w:customStyle="1" w:styleId="1113">
    <w:name w:val="Сильное выделение111"/>
    <w:uiPriority w:val="99"/>
    <w:qFormat/>
    <w:rsid w:val="00052FD2"/>
    <w:rPr>
      <w:b/>
    </w:rPr>
  </w:style>
  <w:style w:type="paragraph" w:customStyle="1" w:styleId="HTML1a">
    <w:name w:val="Стандартный HTML1"/>
    <w:basedOn w:val="a2"/>
    <w:uiPriority w:val="99"/>
    <w:qFormat/>
    <w:rsid w:val="00052FD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eastAsia="Times New Roman" w:hAnsi="Courier New" w:cs="Courier New"/>
      <w:kern w:val="1"/>
      <w:sz w:val="20"/>
      <w:lang w:eastAsia="hi-IN" w:bidi="hi-IN"/>
    </w:rPr>
  </w:style>
  <w:style w:type="character" w:customStyle="1" w:styleId="field-content">
    <w:name w:val="field-content"/>
    <w:uiPriority w:val="99"/>
    <w:qFormat/>
    <w:rsid w:val="00052FD2"/>
  </w:style>
  <w:style w:type="character" w:customStyle="1" w:styleId="reference-text">
    <w:name w:val="reference-text"/>
    <w:uiPriority w:val="99"/>
    <w:qFormat/>
    <w:rsid w:val="00052FD2"/>
  </w:style>
  <w:style w:type="paragraph" w:customStyle="1" w:styleId="snip1">
    <w:name w:val="snip1"/>
    <w:basedOn w:val="a2"/>
    <w:uiPriority w:val="99"/>
    <w:qFormat/>
    <w:rsid w:val="00052FD2"/>
    <w:pPr>
      <w:widowControl/>
      <w:snapToGrid/>
      <w:spacing w:before="49" w:after="0" w:line="300" w:lineRule="atLeast"/>
    </w:pPr>
    <w:rPr>
      <w:rFonts w:eastAsia="Times New Roman"/>
      <w:color w:val="000000"/>
      <w:szCs w:val="24"/>
    </w:rPr>
  </w:style>
  <w:style w:type="paragraph" w:customStyle="1" w:styleId="Style74">
    <w:name w:val="Style74"/>
    <w:basedOn w:val="a2"/>
    <w:uiPriority w:val="99"/>
    <w:qFormat/>
    <w:rsid w:val="00052FD2"/>
    <w:pPr>
      <w:autoSpaceDE w:val="0"/>
      <w:autoSpaceDN w:val="0"/>
      <w:adjustRightInd w:val="0"/>
      <w:snapToGrid/>
      <w:spacing w:before="0" w:after="0" w:line="274" w:lineRule="exact"/>
      <w:ind w:firstLine="293"/>
      <w:jc w:val="both"/>
    </w:pPr>
    <w:rPr>
      <w:rFonts w:eastAsia="Times New Roman"/>
      <w:szCs w:val="24"/>
    </w:rPr>
  </w:style>
  <w:style w:type="paragraph" w:customStyle="1" w:styleId="-1">
    <w:name w:val="Обычный-1"/>
    <w:basedOn w:val="a2"/>
    <w:uiPriority w:val="99"/>
    <w:qFormat/>
    <w:rsid w:val="00052FD2"/>
    <w:pPr>
      <w:snapToGrid/>
      <w:spacing w:before="0" w:after="0" w:line="360" w:lineRule="auto"/>
      <w:ind w:firstLine="720"/>
      <w:jc w:val="both"/>
    </w:pPr>
    <w:rPr>
      <w:rFonts w:eastAsia="Times New Roman"/>
    </w:rPr>
  </w:style>
  <w:style w:type="paragraph" w:customStyle="1" w:styleId="normal5">
    <w:name w:val="normal5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1c">
    <w:name w:val="Абзац списка Знак1"/>
    <w:link w:val="afffc"/>
    <w:uiPriority w:val="34"/>
    <w:qFormat/>
    <w:locked/>
    <w:rsid w:val="00052FD2"/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12c">
    <w:name w:val="Обычный12"/>
    <w:uiPriority w:val="99"/>
    <w:qFormat/>
    <w:rsid w:val="00052FD2"/>
    <w:pPr>
      <w:widowControl w:val="0"/>
      <w:spacing w:after="0" w:line="260" w:lineRule="auto"/>
      <w:ind w:firstLine="46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202">
    <w:name w:val="Знак Знак202"/>
    <w:uiPriority w:val="99"/>
    <w:qFormat/>
    <w:rsid w:val="00052FD2"/>
    <w:rPr>
      <w:rFonts w:ascii="Arial" w:hAnsi="Arial"/>
      <w:sz w:val="22"/>
    </w:rPr>
  </w:style>
  <w:style w:type="paragraph" w:customStyle="1" w:styleId="3fc">
    <w:name w:val="Знак Знак Знак Знак Знак Знак3"/>
    <w:basedOn w:val="a2"/>
    <w:uiPriority w:val="99"/>
    <w:qFormat/>
    <w:rsid w:val="00052FD2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742">
    <w:name w:val="Знак Знак74"/>
    <w:uiPriority w:val="99"/>
    <w:qFormat/>
    <w:rsid w:val="00052FD2"/>
    <w:rPr>
      <w:sz w:val="16"/>
      <w:lang w:val="ru-RU" w:eastAsia="ru-RU"/>
    </w:rPr>
  </w:style>
  <w:style w:type="character" w:customStyle="1" w:styleId="1420">
    <w:name w:val="Знак Знак142"/>
    <w:uiPriority w:val="99"/>
    <w:qFormat/>
    <w:locked/>
    <w:rsid w:val="00052FD2"/>
    <w:rPr>
      <w:b/>
      <w:sz w:val="27"/>
      <w:lang w:val="ru-RU" w:eastAsia="ru-RU"/>
    </w:rPr>
  </w:style>
  <w:style w:type="character" w:customStyle="1" w:styleId="102">
    <w:name w:val="Знак Знак102"/>
    <w:uiPriority w:val="99"/>
    <w:qFormat/>
    <w:locked/>
    <w:rsid w:val="00052FD2"/>
    <w:rPr>
      <w:sz w:val="16"/>
      <w:lang w:val="ru-RU" w:eastAsia="ru-RU"/>
    </w:rPr>
  </w:style>
  <w:style w:type="character" w:customStyle="1" w:styleId="6120">
    <w:name w:val="Знак Знак612"/>
    <w:uiPriority w:val="99"/>
    <w:qFormat/>
    <w:rsid w:val="00052FD2"/>
    <w:rPr>
      <w:rFonts w:ascii="Arial" w:hAnsi="Arial"/>
      <w:b/>
      <w:i/>
      <w:sz w:val="28"/>
      <w:lang w:val="ru-RU" w:eastAsia="en-US"/>
    </w:rPr>
  </w:style>
  <w:style w:type="character" w:customStyle="1" w:styleId="1630">
    <w:name w:val="Знак Знак163"/>
    <w:uiPriority w:val="99"/>
    <w:qFormat/>
    <w:locked/>
    <w:rsid w:val="00052FD2"/>
    <w:rPr>
      <w:b/>
      <w:caps/>
      <w:sz w:val="24"/>
      <w:lang w:val="ru-RU" w:eastAsia="ru-RU"/>
    </w:rPr>
  </w:style>
  <w:style w:type="character" w:customStyle="1" w:styleId="4b">
    <w:name w:val="Знак Знак Знак4"/>
    <w:uiPriority w:val="99"/>
    <w:qFormat/>
    <w:rsid w:val="00052FD2"/>
    <w:rPr>
      <w:rFonts w:ascii="Times New Roman" w:hAnsi="Times New Roman"/>
      <w:b/>
      <w:caps/>
      <w:sz w:val="28"/>
    </w:rPr>
  </w:style>
  <w:style w:type="character" w:customStyle="1" w:styleId="252">
    <w:name w:val="Знак Знак252"/>
    <w:uiPriority w:val="99"/>
    <w:qFormat/>
    <w:rsid w:val="00052FD2"/>
    <w:rPr>
      <w:rFonts w:ascii="Times New Roman" w:hAnsi="Times New Roman"/>
      <w:b/>
      <w:sz w:val="28"/>
    </w:rPr>
  </w:style>
  <w:style w:type="character" w:customStyle="1" w:styleId="2220">
    <w:name w:val="Знак Знак222"/>
    <w:uiPriority w:val="99"/>
    <w:qFormat/>
    <w:rsid w:val="00052FD2"/>
    <w:rPr>
      <w:rFonts w:ascii="Times New Roman" w:hAnsi="Times New Roman"/>
      <w:sz w:val="24"/>
    </w:rPr>
  </w:style>
  <w:style w:type="character" w:customStyle="1" w:styleId="1920">
    <w:name w:val="Знак Знак192"/>
    <w:uiPriority w:val="99"/>
    <w:qFormat/>
    <w:rsid w:val="00052FD2"/>
    <w:rPr>
      <w:rFonts w:ascii="Times New Roman" w:hAnsi="Times New Roman"/>
      <w:sz w:val="16"/>
      <w:lang w:eastAsia="ru-RU"/>
    </w:rPr>
  </w:style>
  <w:style w:type="character" w:customStyle="1" w:styleId="1820">
    <w:name w:val="Знак Знак182"/>
    <w:uiPriority w:val="99"/>
    <w:qFormat/>
    <w:rsid w:val="00052FD2"/>
    <w:rPr>
      <w:rFonts w:ascii="Courier New" w:hAnsi="Courier New"/>
    </w:rPr>
  </w:style>
  <w:style w:type="character" w:customStyle="1" w:styleId="1720">
    <w:name w:val="Знак Знак172"/>
    <w:uiPriority w:val="99"/>
    <w:qFormat/>
    <w:rsid w:val="00052FD2"/>
    <w:rPr>
      <w:rFonts w:ascii="Times New Roman" w:hAnsi="Times New Roman"/>
      <w:sz w:val="24"/>
    </w:rPr>
  </w:style>
  <w:style w:type="character" w:customStyle="1" w:styleId="1520">
    <w:name w:val="Знак Знак152"/>
    <w:uiPriority w:val="99"/>
    <w:qFormat/>
    <w:rsid w:val="00052FD2"/>
    <w:rPr>
      <w:b/>
      <w:sz w:val="28"/>
    </w:rPr>
  </w:style>
  <w:style w:type="character" w:customStyle="1" w:styleId="4120">
    <w:name w:val="Знак Знак412"/>
    <w:uiPriority w:val="99"/>
    <w:qFormat/>
    <w:locked/>
    <w:rsid w:val="00052FD2"/>
    <w:rPr>
      <w:rFonts w:ascii="Arial" w:hAnsi="Arial"/>
      <w:b/>
      <w:i/>
      <w:sz w:val="28"/>
      <w:lang w:val="ru-RU" w:eastAsia="en-US"/>
    </w:rPr>
  </w:style>
  <w:style w:type="character" w:customStyle="1" w:styleId="233">
    <w:name w:val="Знак Знак23 Знак3"/>
    <w:uiPriority w:val="99"/>
    <w:locked/>
    <w:rsid w:val="00052FD2"/>
    <w:rPr>
      <w:rFonts w:ascii="Tahoma" w:hAnsi="Tahoma"/>
      <w:sz w:val="16"/>
    </w:rPr>
  </w:style>
  <w:style w:type="paragraph" w:customStyle="1" w:styleId="4c">
    <w:name w:val="Знак Знак Знак Знак Знак Знак Знак Знак Знак Знак Знак Знак Знак4"/>
    <w:basedOn w:val="a2"/>
    <w:uiPriority w:val="99"/>
    <w:qFormat/>
    <w:rsid w:val="00052FD2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24">
    <w:name w:val="Знак32"/>
    <w:basedOn w:val="a2"/>
    <w:uiPriority w:val="99"/>
    <w:qFormat/>
    <w:rsid w:val="00052FD2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20">
    <w:name w:val="Знак Знак532"/>
    <w:uiPriority w:val="99"/>
    <w:qFormat/>
    <w:locked/>
    <w:rsid w:val="00052FD2"/>
    <w:rPr>
      <w:b/>
      <w:caps/>
      <w:sz w:val="24"/>
      <w:lang w:val="ru-RU" w:eastAsia="ru-RU"/>
    </w:rPr>
  </w:style>
  <w:style w:type="character" w:customStyle="1" w:styleId="2ffd">
    <w:name w:val="Без интервала Знак2"/>
    <w:uiPriority w:val="99"/>
    <w:qFormat/>
    <w:locked/>
    <w:rsid w:val="00052FD2"/>
    <w:rPr>
      <w:sz w:val="24"/>
      <w:lang w:eastAsia="en-US"/>
    </w:rPr>
  </w:style>
  <w:style w:type="character" w:customStyle="1" w:styleId="1121">
    <w:name w:val="Знак1 Знак Знак12"/>
    <w:uiPriority w:val="99"/>
    <w:qFormat/>
    <w:locked/>
    <w:rsid w:val="00052FD2"/>
    <w:rPr>
      <w:rFonts w:ascii="Times New Roman" w:hAnsi="Times New Roman"/>
      <w:sz w:val="24"/>
      <w:lang w:eastAsia="ru-RU"/>
    </w:rPr>
  </w:style>
  <w:style w:type="character" w:customStyle="1" w:styleId="462">
    <w:name w:val="Знак Знак462"/>
    <w:uiPriority w:val="99"/>
    <w:qFormat/>
    <w:locked/>
    <w:rsid w:val="00052FD2"/>
    <w:rPr>
      <w:b/>
      <w:sz w:val="27"/>
      <w:lang w:val="ru-RU" w:eastAsia="ru-RU"/>
    </w:rPr>
  </w:style>
  <w:style w:type="character" w:customStyle="1" w:styleId="482">
    <w:name w:val="Знак Знак482"/>
    <w:uiPriority w:val="99"/>
    <w:qFormat/>
    <w:locked/>
    <w:rsid w:val="00052FD2"/>
    <w:rPr>
      <w:b/>
      <w:sz w:val="27"/>
      <w:lang w:val="ru-RU" w:eastAsia="ru-RU"/>
    </w:rPr>
  </w:style>
  <w:style w:type="character" w:customStyle="1" w:styleId="442">
    <w:name w:val="Знак Знак442"/>
    <w:uiPriority w:val="99"/>
    <w:qFormat/>
    <w:locked/>
    <w:rsid w:val="00052FD2"/>
    <w:rPr>
      <w:sz w:val="24"/>
    </w:rPr>
  </w:style>
  <w:style w:type="character" w:customStyle="1" w:styleId="5120">
    <w:name w:val="Знак Знак512"/>
    <w:uiPriority w:val="99"/>
    <w:qFormat/>
    <w:locked/>
    <w:rsid w:val="00052FD2"/>
    <w:rPr>
      <w:b/>
      <w:sz w:val="27"/>
      <w:lang w:val="ru-RU" w:eastAsia="ru-RU"/>
    </w:rPr>
  </w:style>
  <w:style w:type="character" w:customStyle="1" w:styleId="432">
    <w:name w:val="Знак Знак432"/>
    <w:uiPriority w:val="99"/>
    <w:qFormat/>
    <w:locked/>
    <w:rsid w:val="00052FD2"/>
    <w:rPr>
      <w:color w:val="000000"/>
      <w:sz w:val="24"/>
      <w:lang w:eastAsia="ru-RU"/>
    </w:rPr>
  </w:style>
  <w:style w:type="character" w:customStyle="1" w:styleId="422">
    <w:name w:val="Знак Знак422"/>
    <w:uiPriority w:val="99"/>
    <w:qFormat/>
    <w:rsid w:val="00052FD2"/>
    <w:rPr>
      <w:rFonts w:ascii="Times New Roman" w:hAnsi="Times New Roman"/>
      <w:sz w:val="16"/>
    </w:rPr>
  </w:style>
  <w:style w:type="character" w:customStyle="1" w:styleId="492">
    <w:name w:val="Знак Знак492"/>
    <w:uiPriority w:val="99"/>
    <w:qFormat/>
    <w:rsid w:val="00052FD2"/>
    <w:rPr>
      <w:rFonts w:ascii="Times New Roman" w:hAnsi="Times New Roman"/>
      <w:b/>
      <w:caps/>
      <w:sz w:val="24"/>
      <w:lang w:eastAsia="ru-RU"/>
    </w:rPr>
  </w:style>
  <w:style w:type="character" w:customStyle="1" w:styleId="472">
    <w:name w:val="Знак Знак472"/>
    <w:uiPriority w:val="99"/>
    <w:qFormat/>
    <w:rsid w:val="00052FD2"/>
    <w:rPr>
      <w:rFonts w:ascii="Times New Roman" w:hAnsi="Times New Roman"/>
      <w:b/>
      <w:sz w:val="27"/>
      <w:lang w:eastAsia="ru-RU"/>
    </w:rPr>
  </w:style>
  <w:style w:type="character" w:customStyle="1" w:styleId="452">
    <w:name w:val="Знак Знак452"/>
    <w:uiPriority w:val="99"/>
    <w:qFormat/>
    <w:rsid w:val="00052FD2"/>
    <w:rPr>
      <w:rFonts w:ascii="Times New Roman" w:hAnsi="Times New Roman"/>
      <w:b/>
      <w:i/>
      <w:sz w:val="26"/>
      <w:lang w:eastAsia="ru-RU"/>
    </w:rPr>
  </w:style>
  <w:style w:type="character" w:customStyle="1" w:styleId="534">
    <w:name w:val="Знак5 Знак Знак3"/>
    <w:uiPriority w:val="99"/>
    <w:qFormat/>
    <w:locked/>
    <w:rsid w:val="00052FD2"/>
    <w:rPr>
      <w:sz w:val="16"/>
    </w:rPr>
  </w:style>
  <w:style w:type="character" w:customStyle="1" w:styleId="502">
    <w:name w:val="Знак Знак502"/>
    <w:uiPriority w:val="99"/>
    <w:qFormat/>
    <w:locked/>
    <w:rsid w:val="00052FD2"/>
    <w:rPr>
      <w:b/>
      <w:sz w:val="28"/>
      <w:lang w:val="ru-RU" w:eastAsia="ru-RU"/>
    </w:rPr>
  </w:style>
  <w:style w:type="character" w:customStyle="1" w:styleId="522">
    <w:name w:val="Знак Знак522"/>
    <w:uiPriority w:val="99"/>
    <w:qFormat/>
    <w:rsid w:val="00052FD2"/>
    <w:rPr>
      <w:rFonts w:ascii="Arial" w:hAnsi="Arial"/>
      <w:b/>
      <w:i/>
      <w:sz w:val="28"/>
    </w:rPr>
  </w:style>
  <w:style w:type="character" w:customStyle="1" w:styleId="5121">
    <w:name w:val="Знак5 Знак Знак12"/>
    <w:uiPriority w:val="99"/>
    <w:qFormat/>
    <w:locked/>
    <w:rsid w:val="00052FD2"/>
    <w:rPr>
      <w:sz w:val="16"/>
      <w:lang w:val="ru-RU" w:eastAsia="ru-RU"/>
    </w:rPr>
  </w:style>
  <w:style w:type="character" w:customStyle="1" w:styleId="621">
    <w:name w:val="Знак6 Знак Знак2"/>
    <w:uiPriority w:val="99"/>
    <w:qFormat/>
    <w:rsid w:val="00052FD2"/>
    <w:rPr>
      <w:sz w:val="24"/>
      <w:lang w:val="ru-RU" w:eastAsia="ru-RU"/>
    </w:rPr>
  </w:style>
  <w:style w:type="character" w:customStyle="1" w:styleId="5210">
    <w:name w:val="Знак5 Знак21"/>
    <w:uiPriority w:val="99"/>
    <w:rsid w:val="00052FD2"/>
    <w:rPr>
      <w:sz w:val="16"/>
    </w:rPr>
  </w:style>
  <w:style w:type="character" w:customStyle="1" w:styleId="UnresolvedMention">
    <w:name w:val="Unresolved Mention"/>
    <w:basedOn w:val="a3"/>
    <w:uiPriority w:val="99"/>
    <w:semiHidden/>
    <w:qFormat/>
    <w:rsid w:val="00052FD2"/>
    <w:rPr>
      <w:rFonts w:cs="Times New Roman"/>
      <w:color w:val="605E5C"/>
      <w:shd w:val="clear" w:color="auto" w:fill="E1DFDD"/>
    </w:rPr>
  </w:style>
  <w:style w:type="character" w:customStyle="1" w:styleId="203">
    <w:name w:val="Знак Знак203"/>
    <w:uiPriority w:val="99"/>
    <w:qFormat/>
    <w:rsid w:val="00052FD2"/>
    <w:rPr>
      <w:rFonts w:ascii="Arial" w:hAnsi="Arial"/>
      <w:sz w:val="22"/>
    </w:rPr>
  </w:style>
  <w:style w:type="paragraph" w:customStyle="1" w:styleId="4d">
    <w:name w:val="Знак Знак Знак Знак Знак Знак4"/>
    <w:basedOn w:val="a2"/>
    <w:uiPriority w:val="99"/>
    <w:qFormat/>
    <w:rsid w:val="00052FD2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750">
    <w:name w:val="Знак Знак75"/>
    <w:uiPriority w:val="99"/>
    <w:rsid w:val="00052FD2"/>
    <w:rPr>
      <w:sz w:val="16"/>
      <w:lang w:val="ru-RU" w:eastAsia="ru-RU"/>
    </w:rPr>
  </w:style>
  <w:style w:type="character" w:customStyle="1" w:styleId="1430">
    <w:name w:val="Знак Знак143"/>
    <w:uiPriority w:val="99"/>
    <w:qFormat/>
    <w:locked/>
    <w:rsid w:val="00052FD2"/>
    <w:rPr>
      <w:b/>
      <w:sz w:val="27"/>
      <w:lang w:val="ru-RU" w:eastAsia="ru-RU"/>
    </w:rPr>
  </w:style>
  <w:style w:type="character" w:customStyle="1" w:styleId="103">
    <w:name w:val="Знак Знак103"/>
    <w:uiPriority w:val="99"/>
    <w:qFormat/>
    <w:locked/>
    <w:rsid w:val="00052FD2"/>
    <w:rPr>
      <w:sz w:val="16"/>
      <w:lang w:val="ru-RU" w:eastAsia="ru-RU"/>
    </w:rPr>
  </w:style>
  <w:style w:type="character" w:customStyle="1" w:styleId="6130">
    <w:name w:val="Знак Знак613"/>
    <w:uiPriority w:val="99"/>
    <w:qFormat/>
    <w:rsid w:val="00052FD2"/>
    <w:rPr>
      <w:rFonts w:ascii="Arial" w:hAnsi="Arial"/>
      <w:b/>
      <w:i/>
      <w:sz w:val="28"/>
      <w:lang w:val="ru-RU" w:eastAsia="en-US"/>
    </w:rPr>
  </w:style>
  <w:style w:type="character" w:customStyle="1" w:styleId="164">
    <w:name w:val="Знак Знак164"/>
    <w:uiPriority w:val="99"/>
    <w:qFormat/>
    <w:locked/>
    <w:rsid w:val="00052FD2"/>
    <w:rPr>
      <w:b/>
      <w:caps/>
      <w:sz w:val="24"/>
      <w:lang w:val="ru-RU" w:eastAsia="ru-RU"/>
    </w:rPr>
  </w:style>
  <w:style w:type="character" w:customStyle="1" w:styleId="5b">
    <w:name w:val="Знак Знак Знак5"/>
    <w:uiPriority w:val="99"/>
    <w:qFormat/>
    <w:rsid w:val="00052FD2"/>
    <w:rPr>
      <w:rFonts w:ascii="Times New Roman" w:hAnsi="Times New Roman"/>
      <w:b/>
      <w:caps/>
      <w:sz w:val="28"/>
    </w:rPr>
  </w:style>
  <w:style w:type="character" w:customStyle="1" w:styleId="253">
    <w:name w:val="Знак Знак253"/>
    <w:uiPriority w:val="99"/>
    <w:qFormat/>
    <w:rsid w:val="00052FD2"/>
    <w:rPr>
      <w:rFonts w:ascii="Times New Roman" w:hAnsi="Times New Roman"/>
      <w:b/>
      <w:sz w:val="28"/>
    </w:rPr>
  </w:style>
  <w:style w:type="character" w:customStyle="1" w:styleId="2230">
    <w:name w:val="Знак Знак223"/>
    <w:uiPriority w:val="99"/>
    <w:qFormat/>
    <w:rsid w:val="00052FD2"/>
    <w:rPr>
      <w:rFonts w:ascii="Times New Roman" w:hAnsi="Times New Roman"/>
      <w:sz w:val="24"/>
    </w:rPr>
  </w:style>
  <w:style w:type="character" w:customStyle="1" w:styleId="193">
    <w:name w:val="Знак Знак193"/>
    <w:uiPriority w:val="99"/>
    <w:qFormat/>
    <w:rsid w:val="00052FD2"/>
    <w:rPr>
      <w:rFonts w:ascii="Times New Roman" w:hAnsi="Times New Roman"/>
      <w:sz w:val="16"/>
      <w:lang w:eastAsia="ru-RU"/>
    </w:rPr>
  </w:style>
  <w:style w:type="character" w:customStyle="1" w:styleId="183">
    <w:name w:val="Знак Знак183"/>
    <w:uiPriority w:val="99"/>
    <w:qFormat/>
    <w:rsid w:val="00052FD2"/>
    <w:rPr>
      <w:rFonts w:ascii="Courier New" w:hAnsi="Courier New"/>
    </w:rPr>
  </w:style>
  <w:style w:type="character" w:customStyle="1" w:styleId="173">
    <w:name w:val="Знак Знак173"/>
    <w:uiPriority w:val="99"/>
    <w:qFormat/>
    <w:rsid w:val="00052FD2"/>
    <w:rPr>
      <w:rFonts w:ascii="Times New Roman" w:hAnsi="Times New Roman"/>
      <w:sz w:val="24"/>
    </w:rPr>
  </w:style>
  <w:style w:type="character" w:customStyle="1" w:styleId="153">
    <w:name w:val="Знак Знак153"/>
    <w:uiPriority w:val="99"/>
    <w:qFormat/>
    <w:rsid w:val="00052FD2"/>
    <w:rPr>
      <w:b/>
      <w:sz w:val="28"/>
    </w:rPr>
  </w:style>
  <w:style w:type="character" w:customStyle="1" w:styleId="4130">
    <w:name w:val="Знак Знак413"/>
    <w:uiPriority w:val="99"/>
    <w:qFormat/>
    <w:locked/>
    <w:rsid w:val="00052FD2"/>
    <w:rPr>
      <w:rFonts w:ascii="Arial" w:hAnsi="Arial"/>
      <w:b/>
      <w:i/>
      <w:sz w:val="28"/>
      <w:lang w:val="ru-RU" w:eastAsia="en-US"/>
    </w:rPr>
  </w:style>
  <w:style w:type="character" w:customStyle="1" w:styleId="234">
    <w:name w:val="Знак Знак23 Знак4"/>
    <w:uiPriority w:val="99"/>
    <w:qFormat/>
    <w:locked/>
    <w:rsid w:val="00052FD2"/>
    <w:rPr>
      <w:rFonts w:ascii="Tahoma" w:hAnsi="Tahoma"/>
      <w:sz w:val="16"/>
    </w:rPr>
  </w:style>
  <w:style w:type="paragraph" w:customStyle="1" w:styleId="5c">
    <w:name w:val="Знак Знак Знак Знак Знак Знак Знак Знак Знак Знак Знак Знак Знак5"/>
    <w:basedOn w:val="a2"/>
    <w:uiPriority w:val="99"/>
    <w:qFormat/>
    <w:rsid w:val="00052FD2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32">
    <w:name w:val="Знак33"/>
    <w:basedOn w:val="a2"/>
    <w:uiPriority w:val="99"/>
    <w:qFormat/>
    <w:rsid w:val="00052FD2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30">
    <w:name w:val="Знак Знак533"/>
    <w:uiPriority w:val="99"/>
    <w:qFormat/>
    <w:locked/>
    <w:rsid w:val="00052FD2"/>
    <w:rPr>
      <w:b/>
      <w:caps/>
      <w:sz w:val="24"/>
      <w:lang w:val="ru-RU" w:eastAsia="ru-RU"/>
    </w:rPr>
  </w:style>
  <w:style w:type="character" w:customStyle="1" w:styleId="3fd">
    <w:name w:val="Без интервала Знак3"/>
    <w:uiPriority w:val="99"/>
    <w:qFormat/>
    <w:locked/>
    <w:rsid w:val="00052FD2"/>
    <w:rPr>
      <w:sz w:val="24"/>
      <w:lang w:eastAsia="en-US"/>
    </w:rPr>
  </w:style>
  <w:style w:type="character" w:customStyle="1" w:styleId="1131">
    <w:name w:val="Знак1 Знак Знак13"/>
    <w:uiPriority w:val="99"/>
    <w:qFormat/>
    <w:locked/>
    <w:rsid w:val="00052FD2"/>
    <w:rPr>
      <w:rFonts w:ascii="Times New Roman" w:hAnsi="Times New Roman"/>
      <w:sz w:val="24"/>
      <w:lang w:eastAsia="ru-RU"/>
    </w:rPr>
  </w:style>
  <w:style w:type="character" w:customStyle="1" w:styleId="463">
    <w:name w:val="Знак Знак463"/>
    <w:uiPriority w:val="99"/>
    <w:qFormat/>
    <w:locked/>
    <w:rsid w:val="00052FD2"/>
    <w:rPr>
      <w:b/>
      <w:sz w:val="27"/>
      <w:lang w:val="ru-RU" w:eastAsia="ru-RU"/>
    </w:rPr>
  </w:style>
  <w:style w:type="character" w:customStyle="1" w:styleId="483">
    <w:name w:val="Знак Знак483"/>
    <w:uiPriority w:val="99"/>
    <w:qFormat/>
    <w:locked/>
    <w:rsid w:val="00052FD2"/>
    <w:rPr>
      <w:b/>
      <w:sz w:val="27"/>
      <w:lang w:val="ru-RU" w:eastAsia="ru-RU"/>
    </w:rPr>
  </w:style>
  <w:style w:type="character" w:customStyle="1" w:styleId="443">
    <w:name w:val="Знак Знак443"/>
    <w:uiPriority w:val="99"/>
    <w:qFormat/>
    <w:locked/>
    <w:rsid w:val="00052FD2"/>
    <w:rPr>
      <w:sz w:val="24"/>
    </w:rPr>
  </w:style>
  <w:style w:type="character" w:customStyle="1" w:styleId="513">
    <w:name w:val="Знак Знак513"/>
    <w:uiPriority w:val="99"/>
    <w:qFormat/>
    <w:locked/>
    <w:rsid w:val="00052FD2"/>
    <w:rPr>
      <w:b/>
      <w:sz w:val="27"/>
      <w:lang w:val="ru-RU" w:eastAsia="ru-RU"/>
    </w:rPr>
  </w:style>
  <w:style w:type="character" w:customStyle="1" w:styleId="433">
    <w:name w:val="Знак Знак433"/>
    <w:uiPriority w:val="99"/>
    <w:qFormat/>
    <w:locked/>
    <w:rsid w:val="00052FD2"/>
    <w:rPr>
      <w:color w:val="000000"/>
      <w:sz w:val="24"/>
      <w:lang w:eastAsia="ru-RU"/>
    </w:rPr>
  </w:style>
  <w:style w:type="character" w:customStyle="1" w:styleId="423">
    <w:name w:val="Знак Знак423"/>
    <w:uiPriority w:val="99"/>
    <w:qFormat/>
    <w:rsid w:val="00052FD2"/>
    <w:rPr>
      <w:rFonts w:ascii="Times New Roman" w:hAnsi="Times New Roman"/>
      <w:sz w:val="16"/>
    </w:rPr>
  </w:style>
  <w:style w:type="character" w:customStyle="1" w:styleId="493">
    <w:name w:val="Знак Знак493"/>
    <w:uiPriority w:val="99"/>
    <w:qFormat/>
    <w:rsid w:val="00052FD2"/>
    <w:rPr>
      <w:rFonts w:ascii="Times New Roman" w:hAnsi="Times New Roman"/>
      <w:b/>
      <w:caps/>
      <w:sz w:val="24"/>
      <w:lang w:eastAsia="ru-RU"/>
    </w:rPr>
  </w:style>
  <w:style w:type="character" w:customStyle="1" w:styleId="473">
    <w:name w:val="Знак Знак473"/>
    <w:uiPriority w:val="99"/>
    <w:qFormat/>
    <w:rsid w:val="00052FD2"/>
    <w:rPr>
      <w:rFonts w:ascii="Times New Roman" w:hAnsi="Times New Roman"/>
      <w:b/>
      <w:sz w:val="27"/>
      <w:lang w:eastAsia="ru-RU"/>
    </w:rPr>
  </w:style>
  <w:style w:type="character" w:customStyle="1" w:styleId="453">
    <w:name w:val="Знак Знак453"/>
    <w:uiPriority w:val="99"/>
    <w:qFormat/>
    <w:rsid w:val="00052FD2"/>
    <w:rPr>
      <w:rFonts w:ascii="Times New Roman" w:hAnsi="Times New Roman"/>
      <w:b/>
      <w:i/>
      <w:sz w:val="26"/>
      <w:lang w:eastAsia="ru-RU"/>
    </w:rPr>
  </w:style>
  <w:style w:type="character" w:customStyle="1" w:styleId="541">
    <w:name w:val="Знак5 Знак Знак4"/>
    <w:uiPriority w:val="99"/>
    <w:qFormat/>
    <w:locked/>
    <w:rsid w:val="00052FD2"/>
    <w:rPr>
      <w:sz w:val="16"/>
    </w:rPr>
  </w:style>
  <w:style w:type="character" w:customStyle="1" w:styleId="503">
    <w:name w:val="Знак Знак503"/>
    <w:uiPriority w:val="99"/>
    <w:qFormat/>
    <w:locked/>
    <w:rsid w:val="00052FD2"/>
    <w:rPr>
      <w:b/>
      <w:sz w:val="28"/>
      <w:lang w:val="ru-RU" w:eastAsia="ru-RU"/>
    </w:rPr>
  </w:style>
  <w:style w:type="character" w:customStyle="1" w:styleId="523">
    <w:name w:val="Знак Знак523"/>
    <w:uiPriority w:val="99"/>
    <w:qFormat/>
    <w:rsid w:val="00052FD2"/>
    <w:rPr>
      <w:rFonts w:ascii="Arial" w:hAnsi="Arial"/>
      <w:b/>
      <w:i/>
      <w:sz w:val="28"/>
    </w:rPr>
  </w:style>
  <w:style w:type="character" w:customStyle="1" w:styleId="5130">
    <w:name w:val="Знак5 Знак Знак13"/>
    <w:uiPriority w:val="99"/>
    <w:qFormat/>
    <w:locked/>
    <w:rsid w:val="00052FD2"/>
    <w:rPr>
      <w:sz w:val="16"/>
      <w:lang w:val="ru-RU" w:eastAsia="ru-RU"/>
    </w:rPr>
  </w:style>
  <w:style w:type="character" w:customStyle="1" w:styleId="631">
    <w:name w:val="Знак6 Знак Знак3"/>
    <w:uiPriority w:val="99"/>
    <w:qFormat/>
    <w:rsid w:val="00052FD2"/>
    <w:rPr>
      <w:sz w:val="24"/>
      <w:lang w:val="ru-RU" w:eastAsia="ru-RU"/>
    </w:rPr>
  </w:style>
  <w:style w:type="paragraph" w:customStyle="1" w:styleId="5d">
    <w:name w:val="Знак Знак Знак Знак Знак Знак5"/>
    <w:basedOn w:val="a2"/>
    <w:uiPriority w:val="99"/>
    <w:qFormat/>
    <w:rsid w:val="00052FD2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76">
    <w:name w:val="Знак Знак76"/>
    <w:uiPriority w:val="99"/>
    <w:qFormat/>
    <w:rsid w:val="00052FD2"/>
    <w:rPr>
      <w:sz w:val="16"/>
      <w:lang w:val="ru-RU" w:eastAsia="ru-RU"/>
    </w:rPr>
  </w:style>
  <w:style w:type="character" w:customStyle="1" w:styleId="1440">
    <w:name w:val="Знак Знак144"/>
    <w:uiPriority w:val="99"/>
    <w:qFormat/>
    <w:locked/>
    <w:rsid w:val="00052FD2"/>
    <w:rPr>
      <w:b/>
      <w:sz w:val="27"/>
      <w:lang w:val="ru-RU" w:eastAsia="ru-RU"/>
    </w:rPr>
  </w:style>
  <w:style w:type="character" w:customStyle="1" w:styleId="104">
    <w:name w:val="Знак Знак104"/>
    <w:uiPriority w:val="99"/>
    <w:qFormat/>
    <w:locked/>
    <w:rsid w:val="00052FD2"/>
    <w:rPr>
      <w:sz w:val="16"/>
      <w:lang w:val="ru-RU" w:eastAsia="ru-RU"/>
    </w:rPr>
  </w:style>
  <w:style w:type="character" w:customStyle="1" w:styleId="614">
    <w:name w:val="Знак Знак614"/>
    <w:uiPriority w:val="99"/>
    <w:qFormat/>
    <w:rsid w:val="00052FD2"/>
    <w:rPr>
      <w:rFonts w:ascii="Arial" w:hAnsi="Arial"/>
      <w:b/>
      <w:i/>
      <w:sz w:val="28"/>
      <w:lang w:val="ru-RU" w:eastAsia="en-US"/>
    </w:rPr>
  </w:style>
  <w:style w:type="character" w:customStyle="1" w:styleId="165">
    <w:name w:val="Знак Знак165"/>
    <w:uiPriority w:val="99"/>
    <w:qFormat/>
    <w:locked/>
    <w:rsid w:val="00052FD2"/>
    <w:rPr>
      <w:b/>
      <w:caps/>
      <w:sz w:val="24"/>
      <w:lang w:val="ru-RU" w:eastAsia="ru-RU"/>
    </w:rPr>
  </w:style>
  <w:style w:type="character" w:customStyle="1" w:styleId="6a">
    <w:name w:val="Знак Знак Знак6"/>
    <w:uiPriority w:val="99"/>
    <w:qFormat/>
    <w:rsid w:val="00052FD2"/>
    <w:rPr>
      <w:rFonts w:ascii="Times New Roman" w:hAnsi="Times New Roman"/>
      <w:b/>
      <w:caps/>
      <w:sz w:val="28"/>
    </w:rPr>
  </w:style>
  <w:style w:type="character" w:customStyle="1" w:styleId="254">
    <w:name w:val="Знак Знак254"/>
    <w:uiPriority w:val="99"/>
    <w:qFormat/>
    <w:rsid w:val="00052FD2"/>
    <w:rPr>
      <w:rFonts w:ascii="Times New Roman" w:hAnsi="Times New Roman"/>
      <w:b/>
      <w:sz w:val="28"/>
    </w:rPr>
  </w:style>
  <w:style w:type="character" w:customStyle="1" w:styleId="2240">
    <w:name w:val="Знак Знак224"/>
    <w:uiPriority w:val="99"/>
    <w:qFormat/>
    <w:rsid w:val="00052FD2"/>
    <w:rPr>
      <w:rFonts w:ascii="Times New Roman" w:hAnsi="Times New Roman"/>
      <w:sz w:val="24"/>
    </w:rPr>
  </w:style>
  <w:style w:type="character" w:customStyle="1" w:styleId="204">
    <w:name w:val="Знак Знак204"/>
    <w:uiPriority w:val="99"/>
    <w:qFormat/>
    <w:rsid w:val="00052FD2"/>
    <w:rPr>
      <w:rFonts w:ascii="Arial" w:hAnsi="Arial"/>
      <w:sz w:val="22"/>
    </w:rPr>
  </w:style>
  <w:style w:type="character" w:customStyle="1" w:styleId="194">
    <w:name w:val="Знак Знак194"/>
    <w:uiPriority w:val="99"/>
    <w:qFormat/>
    <w:rsid w:val="00052FD2"/>
    <w:rPr>
      <w:rFonts w:ascii="Times New Roman" w:hAnsi="Times New Roman"/>
      <w:sz w:val="16"/>
      <w:lang w:eastAsia="ru-RU"/>
    </w:rPr>
  </w:style>
  <w:style w:type="character" w:customStyle="1" w:styleId="184">
    <w:name w:val="Знак Знак184"/>
    <w:uiPriority w:val="99"/>
    <w:qFormat/>
    <w:rsid w:val="00052FD2"/>
    <w:rPr>
      <w:rFonts w:ascii="Courier New" w:hAnsi="Courier New"/>
    </w:rPr>
  </w:style>
  <w:style w:type="character" w:customStyle="1" w:styleId="174">
    <w:name w:val="Знак Знак174"/>
    <w:uiPriority w:val="99"/>
    <w:qFormat/>
    <w:rsid w:val="00052FD2"/>
    <w:rPr>
      <w:rFonts w:ascii="Times New Roman" w:hAnsi="Times New Roman"/>
      <w:sz w:val="24"/>
    </w:rPr>
  </w:style>
  <w:style w:type="character" w:customStyle="1" w:styleId="154">
    <w:name w:val="Знак Знак154"/>
    <w:uiPriority w:val="99"/>
    <w:qFormat/>
    <w:rsid w:val="00052FD2"/>
    <w:rPr>
      <w:b/>
      <w:sz w:val="28"/>
    </w:rPr>
  </w:style>
  <w:style w:type="character" w:customStyle="1" w:styleId="4140">
    <w:name w:val="Знак Знак414"/>
    <w:uiPriority w:val="99"/>
    <w:qFormat/>
    <w:locked/>
    <w:rsid w:val="00052FD2"/>
    <w:rPr>
      <w:rFonts w:ascii="Arial" w:hAnsi="Arial"/>
      <w:b/>
      <w:i/>
      <w:sz w:val="28"/>
      <w:lang w:val="ru-RU" w:eastAsia="en-US"/>
    </w:rPr>
  </w:style>
  <w:style w:type="character" w:customStyle="1" w:styleId="235">
    <w:name w:val="Знак Знак23 Знак5"/>
    <w:uiPriority w:val="99"/>
    <w:qFormat/>
    <w:locked/>
    <w:rsid w:val="00052FD2"/>
    <w:rPr>
      <w:rFonts w:ascii="Tahoma" w:hAnsi="Tahoma"/>
      <w:sz w:val="16"/>
    </w:rPr>
  </w:style>
  <w:style w:type="paragraph" w:customStyle="1" w:styleId="6b">
    <w:name w:val="Знак Знак Знак Знак Знак Знак Знак Знак Знак Знак Знак Знак Знак6"/>
    <w:basedOn w:val="a2"/>
    <w:uiPriority w:val="99"/>
    <w:qFormat/>
    <w:rsid w:val="00052FD2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43">
    <w:name w:val="Знак34"/>
    <w:basedOn w:val="a2"/>
    <w:uiPriority w:val="99"/>
    <w:qFormat/>
    <w:rsid w:val="00052FD2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40">
    <w:name w:val="Знак Знак534"/>
    <w:uiPriority w:val="99"/>
    <w:qFormat/>
    <w:locked/>
    <w:rsid w:val="00052FD2"/>
    <w:rPr>
      <w:b/>
      <w:caps/>
      <w:sz w:val="24"/>
      <w:lang w:val="ru-RU" w:eastAsia="ru-RU"/>
    </w:rPr>
  </w:style>
  <w:style w:type="character" w:customStyle="1" w:styleId="4e">
    <w:name w:val="Без интервала Знак4"/>
    <w:uiPriority w:val="99"/>
    <w:qFormat/>
    <w:locked/>
    <w:rsid w:val="00052FD2"/>
    <w:rPr>
      <w:sz w:val="24"/>
      <w:lang w:eastAsia="en-US"/>
    </w:rPr>
  </w:style>
  <w:style w:type="character" w:customStyle="1" w:styleId="1141">
    <w:name w:val="Знак1 Знак Знак14"/>
    <w:uiPriority w:val="99"/>
    <w:qFormat/>
    <w:locked/>
    <w:rsid w:val="00052FD2"/>
    <w:rPr>
      <w:rFonts w:ascii="Times New Roman" w:hAnsi="Times New Roman"/>
      <w:sz w:val="24"/>
      <w:lang w:eastAsia="ru-RU"/>
    </w:rPr>
  </w:style>
  <w:style w:type="character" w:customStyle="1" w:styleId="464">
    <w:name w:val="Знак Знак464"/>
    <w:uiPriority w:val="99"/>
    <w:qFormat/>
    <w:locked/>
    <w:rsid w:val="00052FD2"/>
    <w:rPr>
      <w:b/>
      <w:sz w:val="27"/>
      <w:lang w:val="ru-RU" w:eastAsia="ru-RU"/>
    </w:rPr>
  </w:style>
  <w:style w:type="character" w:customStyle="1" w:styleId="484">
    <w:name w:val="Знак Знак484"/>
    <w:uiPriority w:val="99"/>
    <w:qFormat/>
    <w:locked/>
    <w:rsid w:val="00052FD2"/>
    <w:rPr>
      <w:b/>
      <w:sz w:val="27"/>
      <w:lang w:val="ru-RU" w:eastAsia="ru-RU"/>
    </w:rPr>
  </w:style>
  <w:style w:type="character" w:customStyle="1" w:styleId="444">
    <w:name w:val="Знак Знак444"/>
    <w:uiPriority w:val="99"/>
    <w:qFormat/>
    <w:locked/>
    <w:rsid w:val="00052FD2"/>
    <w:rPr>
      <w:sz w:val="24"/>
    </w:rPr>
  </w:style>
  <w:style w:type="character" w:customStyle="1" w:styleId="514">
    <w:name w:val="Знак Знак514"/>
    <w:uiPriority w:val="99"/>
    <w:qFormat/>
    <w:locked/>
    <w:rsid w:val="00052FD2"/>
    <w:rPr>
      <w:b/>
      <w:sz w:val="27"/>
      <w:lang w:val="ru-RU" w:eastAsia="ru-RU"/>
    </w:rPr>
  </w:style>
  <w:style w:type="character" w:customStyle="1" w:styleId="434">
    <w:name w:val="Знак Знак434"/>
    <w:uiPriority w:val="99"/>
    <w:qFormat/>
    <w:locked/>
    <w:rsid w:val="00052FD2"/>
    <w:rPr>
      <w:color w:val="000000"/>
      <w:sz w:val="24"/>
      <w:lang w:eastAsia="ru-RU"/>
    </w:rPr>
  </w:style>
  <w:style w:type="character" w:customStyle="1" w:styleId="424">
    <w:name w:val="Знак Знак424"/>
    <w:uiPriority w:val="99"/>
    <w:qFormat/>
    <w:rsid w:val="00052FD2"/>
    <w:rPr>
      <w:rFonts w:ascii="Times New Roman" w:hAnsi="Times New Roman"/>
      <w:sz w:val="16"/>
    </w:rPr>
  </w:style>
  <w:style w:type="character" w:customStyle="1" w:styleId="494">
    <w:name w:val="Знак Знак494"/>
    <w:uiPriority w:val="99"/>
    <w:qFormat/>
    <w:rsid w:val="00052FD2"/>
    <w:rPr>
      <w:rFonts w:ascii="Times New Roman" w:hAnsi="Times New Roman"/>
      <w:b/>
      <w:caps/>
      <w:sz w:val="24"/>
      <w:lang w:eastAsia="ru-RU"/>
    </w:rPr>
  </w:style>
  <w:style w:type="character" w:customStyle="1" w:styleId="474">
    <w:name w:val="Знак Знак474"/>
    <w:uiPriority w:val="99"/>
    <w:qFormat/>
    <w:rsid w:val="00052FD2"/>
    <w:rPr>
      <w:rFonts w:ascii="Times New Roman" w:hAnsi="Times New Roman"/>
      <w:b/>
      <w:sz w:val="27"/>
      <w:lang w:eastAsia="ru-RU"/>
    </w:rPr>
  </w:style>
  <w:style w:type="character" w:customStyle="1" w:styleId="454">
    <w:name w:val="Знак Знак454"/>
    <w:uiPriority w:val="99"/>
    <w:qFormat/>
    <w:rsid w:val="00052FD2"/>
    <w:rPr>
      <w:rFonts w:ascii="Times New Roman" w:hAnsi="Times New Roman"/>
      <w:b/>
      <w:i/>
      <w:sz w:val="26"/>
      <w:lang w:eastAsia="ru-RU"/>
    </w:rPr>
  </w:style>
  <w:style w:type="character" w:customStyle="1" w:styleId="551">
    <w:name w:val="Знак5 Знак Знак5"/>
    <w:uiPriority w:val="99"/>
    <w:qFormat/>
    <w:locked/>
    <w:rsid w:val="00052FD2"/>
    <w:rPr>
      <w:sz w:val="16"/>
    </w:rPr>
  </w:style>
  <w:style w:type="character" w:customStyle="1" w:styleId="504">
    <w:name w:val="Знак Знак504"/>
    <w:uiPriority w:val="99"/>
    <w:qFormat/>
    <w:locked/>
    <w:rsid w:val="00052FD2"/>
    <w:rPr>
      <w:b/>
      <w:sz w:val="28"/>
      <w:lang w:val="ru-RU" w:eastAsia="ru-RU"/>
    </w:rPr>
  </w:style>
  <w:style w:type="character" w:customStyle="1" w:styleId="524">
    <w:name w:val="Знак Знак524"/>
    <w:uiPriority w:val="99"/>
    <w:qFormat/>
    <w:rsid w:val="00052FD2"/>
    <w:rPr>
      <w:rFonts w:ascii="Arial" w:hAnsi="Arial"/>
      <w:b/>
      <w:i/>
      <w:sz w:val="28"/>
    </w:rPr>
  </w:style>
  <w:style w:type="character" w:customStyle="1" w:styleId="5140">
    <w:name w:val="Знак5 Знак Знак14"/>
    <w:uiPriority w:val="99"/>
    <w:qFormat/>
    <w:locked/>
    <w:rsid w:val="00052FD2"/>
    <w:rPr>
      <w:sz w:val="16"/>
      <w:lang w:val="ru-RU" w:eastAsia="ru-RU"/>
    </w:rPr>
  </w:style>
  <w:style w:type="character" w:customStyle="1" w:styleId="641">
    <w:name w:val="Знак6 Знак Знак4"/>
    <w:uiPriority w:val="99"/>
    <w:qFormat/>
    <w:rsid w:val="00052FD2"/>
    <w:rPr>
      <w:sz w:val="24"/>
      <w:lang w:val="ru-RU" w:eastAsia="ru-RU"/>
    </w:rPr>
  </w:style>
  <w:style w:type="character" w:customStyle="1" w:styleId="205">
    <w:name w:val="Знак Знак205"/>
    <w:uiPriority w:val="99"/>
    <w:qFormat/>
    <w:rsid w:val="00052FD2"/>
    <w:rPr>
      <w:rFonts w:ascii="Arial" w:hAnsi="Arial"/>
      <w:sz w:val="22"/>
    </w:rPr>
  </w:style>
  <w:style w:type="character" w:customStyle="1" w:styleId="206">
    <w:name w:val="Знак Знак206"/>
    <w:uiPriority w:val="99"/>
    <w:qFormat/>
    <w:rsid w:val="00052FD2"/>
    <w:rPr>
      <w:rFonts w:ascii="Arial" w:hAnsi="Arial"/>
      <w:sz w:val="22"/>
    </w:rPr>
  </w:style>
  <w:style w:type="paragraph" w:customStyle="1" w:styleId="6c">
    <w:name w:val="Знак Знак Знак Знак Знак Знак6"/>
    <w:basedOn w:val="a2"/>
    <w:uiPriority w:val="99"/>
    <w:qFormat/>
    <w:rsid w:val="00052FD2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4f">
    <w:name w:val="Основной текст Знак4"/>
    <w:uiPriority w:val="99"/>
    <w:qFormat/>
    <w:rsid w:val="00052FD2"/>
    <w:rPr>
      <w:sz w:val="24"/>
    </w:rPr>
  </w:style>
  <w:style w:type="character" w:customStyle="1" w:styleId="77">
    <w:name w:val="Знак Знак77"/>
    <w:uiPriority w:val="99"/>
    <w:qFormat/>
    <w:rsid w:val="00052FD2"/>
    <w:rPr>
      <w:sz w:val="16"/>
      <w:lang w:val="ru-RU" w:eastAsia="ru-RU"/>
    </w:rPr>
  </w:style>
  <w:style w:type="character" w:customStyle="1" w:styleId="1450">
    <w:name w:val="Знак Знак145"/>
    <w:uiPriority w:val="99"/>
    <w:qFormat/>
    <w:locked/>
    <w:rsid w:val="00052FD2"/>
    <w:rPr>
      <w:b/>
      <w:sz w:val="27"/>
      <w:lang w:val="ru-RU" w:eastAsia="ru-RU"/>
    </w:rPr>
  </w:style>
  <w:style w:type="character" w:customStyle="1" w:styleId="105">
    <w:name w:val="Знак Знак105"/>
    <w:uiPriority w:val="99"/>
    <w:qFormat/>
    <w:locked/>
    <w:rsid w:val="00052FD2"/>
    <w:rPr>
      <w:sz w:val="16"/>
      <w:lang w:val="ru-RU" w:eastAsia="ru-RU"/>
    </w:rPr>
  </w:style>
  <w:style w:type="character" w:customStyle="1" w:styleId="615">
    <w:name w:val="Знак Знак615"/>
    <w:uiPriority w:val="99"/>
    <w:qFormat/>
    <w:rsid w:val="00052FD2"/>
    <w:rPr>
      <w:rFonts w:ascii="Arial" w:hAnsi="Arial"/>
      <w:b/>
      <w:i/>
      <w:sz w:val="28"/>
      <w:lang w:val="ru-RU" w:eastAsia="en-US"/>
    </w:rPr>
  </w:style>
  <w:style w:type="character" w:customStyle="1" w:styleId="166">
    <w:name w:val="Знак Знак166"/>
    <w:uiPriority w:val="99"/>
    <w:qFormat/>
    <w:locked/>
    <w:rsid w:val="00052FD2"/>
    <w:rPr>
      <w:b/>
      <w:caps/>
      <w:sz w:val="24"/>
      <w:lang w:val="ru-RU" w:eastAsia="ru-RU"/>
    </w:rPr>
  </w:style>
  <w:style w:type="character" w:customStyle="1" w:styleId="78">
    <w:name w:val="Знак Знак Знак7"/>
    <w:uiPriority w:val="99"/>
    <w:qFormat/>
    <w:rsid w:val="00052FD2"/>
    <w:rPr>
      <w:rFonts w:ascii="Times New Roman" w:hAnsi="Times New Roman"/>
      <w:b/>
      <w:caps/>
      <w:sz w:val="28"/>
    </w:rPr>
  </w:style>
  <w:style w:type="character" w:customStyle="1" w:styleId="255">
    <w:name w:val="Знак Знак255"/>
    <w:uiPriority w:val="99"/>
    <w:qFormat/>
    <w:rsid w:val="00052FD2"/>
    <w:rPr>
      <w:rFonts w:ascii="Times New Roman" w:hAnsi="Times New Roman"/>
      <w:b/>
      <w:sz w:val="28"/>
    </w:rPr>
  </w:style>
  <w:style w:type="character" w:customStyle="1" w:styleId="2250">
    <w:name w:val="Знак Знак225"/>
    <w:uiPriority w:val="99"/>
    <w:qFormat/>
    <w:rsid w:val="00052FD2"/>
    <w:rPr>
      <w:rFonts w:ascii="Times New Roman" w:hAnsi="Times New Roman"/>
      <w:sz w:val="24"/>
    </w:rPr>
  </w:style>
  <w:style w:type="character" w:customStyle="1" w:styleId="195">
    <w:name w:val="Знак Знак195"/>
    <w:uiPriority w:val="99"/>
    <w:qFormat/>
    <w:rsid w:val="00052FD2"/>
    <w:rPr>
      <w:rFonts w:ascii="Times New Roman" w:hAnsi="Times New Roman"/>
      <w:sz w:val="16"/>
      <w:lang w:eastAsia="ru-RU"/>
    </w:rPr>
  </w:style>
  <w:style w:type="character" w:customStyle="1" w:styleId="185">
    <w:name w:val="Знак Знак185"/>
    <w:uiPriority w:val="99"/>
    <w:qFormat/>
    <w:rsid w:val="00052FD2"/>
    <w:rPr>
      <w:rFonts w:ascii="Courier New" w:hAnsi="Courier New"/>
    </w:rPr>
  </w:style>
  <w:style w:type="character" w:customStyle="1" w:styleId="175">
    <w:name w:val="Знак Знак175"/>
    <w:uiPriority w:val="99"/>
    <w:qFormat/>
    <w:rsid w:val="00052FD2"/>
    <w:rPr>
      <w:rFonts w:ascii="Times New Roman" w:hAnsi="Times New Roman"/>
      <w:sz w:val="24"/>
    </w:rPr>
  </w:style>
  <w:style w:type="character" w:customStyle="1" w:styleId="155">
    <w:name w:val="Знак Знак155"/>
    <w:uiPriority w:val="99"/>
    <w:qFormat/>
    <w:rsid w:val="00052FD2"/>
    <w:rPr>
      <w:b/>
      <w:sz w:val="28"/>
    </w:rPr>
  </w:style>
  <w:style w:type="character" w:customStyle="1" w:styleId="415">
    <w:name w:val="Знак Знак415"/>
    <w:uiPriority w:val="99"/>
    <w:qFormat/>
    <w:locked/>
    <w:rsid w:val="00052FD2"/>
    <w:rPr>
      <w:rFonts w:ascii="Arial" w:hAnsi="Arial"/>
      <w:b/>
      <w:i/>
      <w:sz w:val="28"/>
      <w:lang w:val="ru-RU" w:eastAsia="en-US"/>
    </w:rPr>
  </w:style>
  <w:style w:type="character" w:customStyle="1" w:styleId="236">
    <w:name w:val="Знак Знак23 Знак6"/>
    <w:uiPriority w:val="99"/>
    <w:qFormat/>
    <w:locked/>
    <w:rsid w:val="00052FD2"/>
    <w:rPr>
      <w:rFonts w:ascii="Tahoma" w:hAnsi="Tahoma"/>
      <w:sz w:val="16"/>
    </w:rPr>
  </w:style>
  <w:style w:type="paragraph" w:customStyle="1" w:styleId="79">
    <w:name w:val="Знак Знак Знак Знак Знак Знак Знак Знак Знак Знак Знак Знак Знак7"/>
    <w:basedOn w:val="a2"/>
    <w:uiPriority w:val="99"/>
    <w:qFormat/>
    <w:rsid w:val="00052FD2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52">
    <w:name w:val="Знак35"/>
    <w:basedOn w:val="a2"/>
    <w:uiPriority w:val="99"/>
    <w:qFormat/>
    <w:rsid w:val="00052FD2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5">
    <w:name w:val="Знак Знак535"/>
    <w:uiPriority w:val="99"/>
    <w:qFormat/>
    <w:locked/>
    <w:rsid w:val="00052FD2"/>
    <w:rPr>
      <w:b/>
      <w:caps/>
      <w:sz w:val="24"/>
      <w:lang w:val="ru-RU" w:eastAsia="ru-RU"/>
    </w:rPr>
  </w:style>
  <w:style w:type="character" w:customStyle="1" w:styleId="5e">
    <w:name w:val="Без интервала Знак5"/>
    <w:uiPriority w:val="99"/>
    <w:qFormat/>
    <w:locked/>
    <w:rsid w:val="00052FD2"/>
    <w:rPr>
      <w:sz w:val="24"/>
      <w:lang w:eastAsia="en-US"/>
    </w:rPr>
  </w:style>
  <w:style w:type="character" w:customStyle="1" w:styleId="1151">
    <w:name w:val="Знак1 Знак Знак15"/>
    <w:uiPriority w:val="99"/>
    <w:qFormat/>
    <w:locked/>
    <w:rsid w:val="00052FD2"/>
    <w:rPr>
      <w:rFonts w:ascii="Times New Roman" w:hAnsi="Times New Roman"/>
      <w:sz w:val="24"/>
      <w:lang w:eastAsia="ru-RU"/>
    </w:rPr>
  </w:style>
  <w:style w:type="character" w:customStyle="1" w:styleId="465">
    <w:name w:val="Знак Знак465"/>
    <w:uiPriority w:val="99"/>
    <w:qFormat/>
    <w:locked/>
    <w:rsid w:val="00052FD2"/>
    <w:rPr>
      <w:b/>
      <w:sz w:val="27"/>
      <w:lang w:val="ru-RU" w:eastAsia="ru-RU"/>
    </w:rPr>
  </w:style>
  <w:style w:type="character" w:customStyle="1" w:styleId="485">
    <w:name w:val="Знак Знак485"/>
    <w:uiPriority w:val="99"/>
    <w:qFormat/>
    <w:locked/>
    <w:rsid w:val="00052FD2"/>
    <w:rPr>
      <w:b/>
      <w:sz w:val="27"/>
      <w:lang w:val="ru-RU" w:eastAsia="ru-RU"/>
    </w:rPr>
  </w:style>
  <w:style w:type="character" w:customStyle="1" w:styleId="445">
    <w:name w:val="Знак Знак445"/>
    <w:uiPriority w:val="99"/>
    <w:qFormat/>
    <w:locked/>
    <w:rsid w:val="00052FD2"/>
    <w:rPr>
      <w:sz w:val="24"/>
    </w:rPr>
  </w:style>
  <w:style w:type="character" w:customStyle="1" w:styleId="515">
    <w:name w:val="Знак Знак515"/>
    <w:uiPriority w:val="99"/>
    <w:qFormat/>
    <w:locked/>
    <w:rsid w:val="00052FD2"/>
    <w:rPr>
      <w:b/>
      <w:sz w:val="27"/>
      <w:lang w:val="ru-RU" w:eastAsia="ru-RU"/>
    </w:rPr>
  </w:style>
  <w:style w:type="character" w:customStyle="1" w:styleId="435">
    <w:name w:val="Знак Знак435"/>
    <w:uiPriority w:val="99"/>
    <w:qFormat/>
    <w:locked/>
    <w:rsid w:val="00052FD2"/>
    <w:rPr>
      <w:color w:val="000000"/>
      <w:sz w:val="24"/>
      <w:lang w:eastAsia="ru-RU"/>
    </w:rPr>
  </w:style>
  <w:style w:type="character" w:customStyle="1" w:styleId="425">
    <w:name w:val="Знак Знак425"/>
    <w:uiPriority w:val="99"/>
    <w:qFormat/>
    <w:rsid w:val="00052FD2"/>
    <w:rPr>
      <w:rFonts w:ascii="Times New Roman" w:hAnsi="Times New Roman"/>
      <w:sz w:val="16"/>
    </w:rPr>
  </w:style>
  <w:style w:type="character" w:customStyle="1" w:styleId="495">
    <w:name w:val="Знак Знак495"/>
    <w:uiPriority w:val="99"/>
    <w:qFormat/>
    <w:rsid w:val="00052FD2"/>
    <w:rPr>
      <w:rFonts w:ascii="Times New Roman" w:hAnsi="Times New Roman"/>
      <w:b/>
      <w:caps/>
      <w:sz w:val="24"/>
      <w:lang w:eastAsia="ru-RU"/>
    </w:rPr>
  </w:style>
  <w:style w:type="character" w:customStyle="1" w:styleId="475">
    <w:name w:val="Знак Знак475"/>
    <w:uiPriority w:val="99"/>
    <w:qFormat/>
    <w:rsid w:val="00052FD2"/>
    <w:rPr>
      <w:rFonts w:ascii="Times New Roman" w:hAnsi="Times New Roman"/>
      <w:b/>
      <w:sz w:val="27"/>
      <w:lang w:eastAsia="ru-RU"/>
    </w:rPr>
  </w:style>
  <w:style w:type="character" w:customStyle="1" w:styleId="455">
    <w:name w:val="Знак Знак455"/>
    <w:uiPriority w:val="99"/>
    <w:qFormat/>
    <w:rsid w:val="00052FD2"/>
    <w:rPr>
      <w:rFonts w:ascii="Times New Roman" w:hAnsi="Times New Roman"/>
      <w:b/>
      <w:i/>
      <w:sz w:val="26"/>
      <w:lang w:eastAsia="ru-RU"/>
    </w:rPr>
  </w:style>
  <w:style w:type="character" w:customStyle="1" w:styleId="561">
    <w:name w:val="Знак5 Знак Знак6"/>
    <w:uiPriority w:val="99"/>
    <w:qFormat/>
    <w:locked/>
    <w:rsid w:val="00052FD2"/>
    <w:rPr>
      <w:sz w:val="16"/>
    </w:rPr>
  </w:style>
  <w:style w:type="character" w:customStyle="1" w:styleId="505">
    <w:name w:val="Знак Знак505"/>
    <w:uiPriority w:val="99"/>
    <w:qFormat/>
    <w:locked/>
    <w:rsid w:val="00052FD2"/>
    <w:rPr>
      <w:b/>
      <w:sz w:val="28"/>
      <w:lang w:val="ru-RU" w:eastAsia="ru-RU"/>
    </w:rPr>
  </w:style>
  <w:style w:type="character" w:customStyle="1" w:styleId="525">
    <w:name w:val="Знак Знак525"/>
    <w:uiPriority w:val="99"/>
    <w:qFormat/>
    <w:rsid w:val="00052FD2"/>
    <w:rPr>
      <w:rFonts w:ascii="Arial" w:hAnsi="Arial"/>
      <w:b/>
      <w:i/>
      <w:sz w:val="28"/>
    </w:rPr>
  </w:style>
  <w:style w:type="character" w:customStyle="1" w:styleId="5150">
    <w:name w:val="Знак5 Знак Знак15"/>
    <w:uiPriority w:val="99"/>
    <w:qFormat/>
    <w:locked/>
    <w:rsid w:val="00052FD2"/>
    <w:rPr>
      <w:sz w:val="16"/>
      <w:lang w:val="ru-RU" w:eastAsia="ru-RU"/>
    </w:rPr>
  </w:style>
  <w:style w:type="character" w:customStyle="1" w:styleId="651">
    <w:name w:val="Знак6 Знак Знак5"/>
    <w:uiPriority w:val="99"/>
    <w:qFormat/>
    <w:rsid w:val="00052FD2"/>
    <w:rPr>
      <w:sz w:val="24"/>
      <w:lang w:val="ru-RU" w:eastAsia="ru-RU"/>
    </w:rPr>
  </w:style>
  <w:style w:type="character" w:customStyle="1" w:styleId="207">
    <w:name w:val="Знак Знак207"/>
    <w:uiPriority w:val="99"/>
    <w:qFormat/>
    <w:rsid w:val="00052FD2"/>
    <w:rPr>
      <w:rFonts w:ascii="Arial" w:hAnsi="Arial"/>
      <w:sz w:val="22"/>
    </w:rPr>
  </w:style>
  <w:style w:type="character" w:customStyle="1" w:styleId="208">
    <w:name w:val="Знак Знак208"/>
    <w:uiPriority w:val="99"/>
    <w:qFormat/>
    <w:rsid w:val="00052FD2"/>
    <w:rPr>
      <w:rFonts w:ascii="Arial" w:hAnsi="Arial"/>
      <w:sz w:val="22"/>
    </w:rPr>
  </w:style>
  <w:style w:type="character" w:customStyle="1" w:styleId="209">
    <w:name w:val="Знак Знак209"/>
    <w:uiPriority w:val="99"/>
    <w:qFormat/>
    <w:rsid w:val="00052FD2"/>
    <w:rPr>
      <w:rFonts w:ascii="Arial" w:hAnsi="Arial"/>
      <w:sz w:val="22"/>
    </w:rPr>
  </w:style>
  <w:style w:type="character" w:customStyle="1" w:styleId="616">
    <w:name w:val="Знак Знак616"/>
    <w:uiPriority w:val="99"/>
    <w:qFormat/>
    <w:rsid w:val="00052FD2"/>
    <w:rPr>
      <w:rFonts w:ascii="Calibri" w:hAnsi="Calibri"/>
      <w:i/>
      <w:sz w:val="24"/>
    </w:rPr>
  </w:style>
  <w:style w:type="paragraph" w:customStyle="1" w:styleId="7a">
    <w:name w:val="Знак Знак Знак Знак Знак Знак7"/>
    <w:basedOn w:val="a2"/>
    <w:uiPriority w:val="99"/>
    <w:qFormat/>
    <w:rsid w:val="00052FD2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237">
    <w:name w:val="Основной текст 2 Знак3"/>
    <w:uiPriority w:val="99"/>
    <w:qFormat/>
    <w:rsid w:val="00052FD2"/>
    <w:rPr>
      <w:sz w:val="24"/>
    </w:rPr>
  </w:style>
  <w:style w:type="character" w:customStyle="1" w:styleId="780">
    <w:name w:val="Знак Знак78"/>
    <w:uiPriority w:val="99"/>
    <w:qFormat/>
    <w:rsid w:val="00052FD2"/>
    <w:rPr>
      <w:sz w:val="16"/>
      <w:lang w:val="ru-RU" w:eastAsia="ru-RU"/>
    </w:rPr>
  </w:style>
  <w:style w:type="character" w:customStyle="1" w:styleId="1460">
    <w:name w:val="Знак Знак146"/>
    <w:uiPriority w:val="99"/>
    <w:qFormat/>
    <w:locked/>
    <w:rsid w:val="00052FD2"/>
    <w:rPr>
      <w:b/>
      <w:sz w:val="27"/>
      <w:lang w:val="ru-RU" w:eastAsia="ru-RU"/>
    </w:rPr>
  </w:style>
  <w:style w:type="character" w:customStyle="1" w:styleId="106">
    <w:name w:val="Знак Знак106"/>
    <w:uiPriority w:val="99"/>
    <w:qFormat/>
    <w:locked/>
    <w:rsid w:val="00052FD2"/>
    <w:rPr>
      <w:sz w:val="16"/>
      <w:lang w:val="ru-RU" w:eastAsia="ru-RU"/>
    </w:rPr>
  </w:style>
  <w:style w:type="character" w:customStyle="1" w:styleId="167">
    <w:name w:val="Знак Знак167"/>
    <w:uiPriority w:val="99"/>
    <w:qFormat/>
    <w:locked/>
    <w:rsid w:val="00052FD2"/>
    <w:rPr>
      <w:b/>
      <w:caps/>
      <w:sz w:val="24"/>
      <w:lang w:val="ru-RU" w:eastAsia="ru-RU"/>
    </w:rPr>
  </w:style>
  <w:style w:type="character" w:customStyle="1" w:styleId="83">
    <w:name w:val="Знак Знак Знак8"/>
    <w:uiPriority w:val="99"/>
    <w:qFormat/>
    <w:rsid w:val="00052FD2"/>
    <w:rPr>
      <w:rFonts w:ascii="Times New Roman" w:hAnsi="Times New Roman"/>
      <w:b/>
      <w:caps/>
      <w:sz w:val="28"/>
    </w:rPr>
  </w:style>
  <w:style w:type="character" w:customStyle="1" w:styleId="256">
    <w:name w:val="Знак Знак256"/>
    <w:uiPriority w:val="99"/>
    <w:qFormat/>
    <w:rsid w:val="00052FD2"/>
    <w:rPr>
      <w:rFonts w:ascii="Times New Roman" w:hAnsi="Times New Roman"/>
      <w:b/>
      <w:sz w:val="28"/>
    </w:rPr>
  </w:style>
  <w:style w:type="character" w:customStyle="1" w:styleId="2260">
    <w:name w:val="Знак Знак226"/>
    <w:uiPriority w:val="99"/>
    <w:qFormat/>
    <w:rsid w:val="00052FD2"/>
    <w:rPr>
      <w:rFonts w:ascii="Times New Roman" w:hAnsi="Times New Roman"/>
      <w:sz w:val="24"/>
    </w:rPr>
  </w:style>
  <w:style w:type="character" w:customStyle="1" w:styleId="196">
    <w:name w:val="Знак Знак196"/>
    <w:uiPriority w:val="99"/>
    <w:qFormat/>
    <w:rsid w:val="00052FD2"/>
    <w:rPr>
      <w:rFonts w:ascii="Times New Roman" w:hAnsi="Times New Roman"/>
      <w:sz w:val="16"/>
      <w:lang w:eastAsia="ru-RU"/>
    </w:rPr>
  </w:style>
  <w:style w:type="character" w:customStyle="1" w:styleId="186">
    <w:name w:val="Знак Знак186"/>
    <w:uiPriority w:val="99"/>
    <w:qFormat/>
    <w:rsid w:val="00052FD2"/>
    <w:rPr>
      <w:rFonts w:ascii="Courier New" w:hAnsi="Courier New"/>
    </w:rPr>
  </w:style>
  <w:style w:type="character" w:customStyle="1" w:styleId="176">
    <w:name w:val="Знак Знак176"/>
    <w:uiPriority w:val="99"/>
    <w:qFormat/>
    <w:rsid w:val="00052FD2"/>
    <w:rPr>
      <w:rFonts w:ascii="Times New Roman" w:hAnsi="Times New Roman"/>
      <w:sz w:val="24"/>
    </w:rPr>
  </w:style>
  <w:style w:type="character" w:customStyle="1" w:styleId="156">
    <w:name w:val="Знак Знак156"/>
    <w:uiPriority w:val="99"/>
    <w:qFormat/>
    <w:rsid w:val="00052FD2"/>
    <w:rPr>
      <w:b/>
      <w:sz w:val="28"/>
    </w:rPr>
  </w:style>
  <w:style w:type="character" w:customStyle="1" w:styleId="416">
    <w:name w:val="Знак Знак416"/>
    <w:uiPriority w:val="99"/>
    <w:qFormat/>
    <w:locked/>
    <w:rsid w:val="00052FD2"/>
    <w:rPr>
      <w:rFonts w:ascii="Arial" w:hAnsi="Arial"/>
      <w:b/>
      <w:i/>
      <w:sz w:val="28"/>
      <w:lang w:val="ru-RU" w:eastAsia="en-US"/>
    </w:rPr>
  </w:style>
  <w:style w:type="character" w:customStyle="1" w:styleId="2370">
    <w:name w:val="Знак Знак23 Знак7"/>
    <w:uiPriority w:val="99"/>
    <w:qFormat/>
    <w:locked/>
    <w:rsid w:val="00052FD2"/>
    <w:rPr>
      <w:rFonts w:ascii="Tahoma" w:hAnsi="Tahoma"/>
      <w:sz w:val="16"/>
    </w:rPr>
  </w:style>
  <w:style w:type="paragraph" w:customStyle="1" w:styleId="84">
    <w:name w:val="Знак Знак Знак Знак Знак Знак Знак Знак Знак Знак Знак Знак Знак8"/>
    <w:basedOn w:val="a2"/>
    <w:uiPriority w:val="99"/>
    <w:qFormat/>
    <w:rsid w:val="00052FD2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61">
    <w:name w:val="Знак36"/>
    <w:basedOn w:val="a2"/>
    <w:uiPriority w:val="99"/>
    <w:qFormat/>
    <w:rsid w:val="00052FD2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6">
    <w:name w:val="Знак Знак536"/>
    <w:uiPriority w:val="99"/>
    <w:qFormat/>
    <w:locked/>
    <w:rsid w:val="00052FD2"/>
    <w:rPr>
      <w:b/>
      <w:caps/>
      <w:sz w:val="24"/>
      <w:lang w:val="ru-RU" w:eastAsia="ru-RU"/>
    </w:rPr>
  </w:style>
  <w:style w:type="character" w:customStyle="1" w:styleId="64">
    <w:name w:val="Без интервала Знак6"/>
    <w:link w:val="affffff2"/>
    <w:uiPriority w:val="99"/>
    <w:qFormat/>
    <w:locked/>
    <w:rsid w:val="00052FD2"/>
    <w:rPr>
      <w:rFonts w:ascii="Times New Roman" w:eastAsia="Calibri" w:hAnsi="Times New Roman" w:cs="Times New Roman"/>
      <w:lang w:eastAsia="ru-RU"/>
    </w:rPr>
  </w:style>
  <w:style w:type="character" w:customStyle="1" w:styleId="466">
    <w:name w:val="Знак Знак466"/>
    <w:uiPriority w:val="99"/>
    <w:qFormat/>
    <w:locked/>
    <w:rsid w:val="00052FD2"/>
    <w:rPr>
      <w:b/>
      <w:sz w:val="27"/>
      <w:lang w:val="ru-RU" w:eastAsia="ru-RU"/>
    </w:rPr>
  </w:style>
  <w:style w:type="character" w:customStyle="1" w:styleId="486">
    <w:name w:val="Знак Знак486"/>
    <w:uiPriority w:val="99"/>
    <w:qFormat/>
    <w:locked/>
    <w:rsid w:val="00052FD2"/>
    <w:rPr>
      <w:b/>
      <w:sz w:val="27"/>
      <w:lang w:val="ru-RU" w:eastAsia="ru-RU"/>
    </w:rPr>
  </w:style>
  <w:style w:type="character" w:customStyle="1" w:styleId="446">
    <w:name w:val="Знак Знак446"/>
    <w:uiPriority w:val="99"/>
    <w:qFormat/>
    <w:locked/>
    <w:rsid w:val="00052FD2"/>
    <w:rPr>
      <w:sz w:val="24"/>
    </w:rPr>
  </w:style>
  <w:style w:type="character" w:customStyle="1" w:styleId="516">
    <w:name w:val="Знак Знак516"/>
    <w:uiPriority w:val="99"/>
    <w:qFormat/>
    <w:locked/>
    <w:rsid w:val="00052FD2"/>
    <w:rPr>
      <w:b/>
      <w:sz w:val="27"/>
      <w:lang w:val="ru-RU" w:eastAsia="ru-RU"/>
    </w:rPr>
  </w:style>
  <w:style w:type="character" w:customStyle="1" w:styleId="436">
    <w:name w:val="Знак Знак436"/>
    <w:uiPriority w:val="99"/>
    <w:qFormat/>
    <w:locked/>
    <w:rsid w:val="00052FD2"/>
    <w:rPr>
      <w:color w:val="000000"/>
      <w:sz w:val="24"/>
      <w:lang w:eastAsia="ru-RU"/>
    </w:rPr>
  </w:style>
  <w:style w:type="character" w:customStyle="1" w:styleId="426">
    <w:name w:val="Знак Знак426"/>
    <w:uiPriority w:val="99"/>
    <w:qFormat/>
    <w:rsid w:val="00052FD2"/>
    <w:rPr>
      <w:rFonts w:ascii="Times New Roman" w:hAnsi="Times New Roman"/>
      <w:sz w:val="16"/>
    </w:rPr>
  </w:style>
  <w:style w:type="character" w:customStyle="1" w:styleId="496">
    <w:name w:val="Знак Знак496"/>
    <w:uiPriority w:val="99"/>
    <w:qFormat/>
    <w:rsid w:val="00052FD2"/>
    <w:rPr>
      <w:rFonts w:ascii="Times New Roman" w:hAnsi="Times New Roman"/>
      <w:b/>
      <w:caps/>
      <w:sz w:val="24"/>
      <w:lang w:eastAsia="ru-RU"/>
    </w:rPr>
  </w:style>
  <w:style w:type="character" w:customStyle="1" w:styleId="476">
    <w:name w:val="Знак Знак476"/>
    <w:uiPriority w:val="99"/>
    <w:qFormat/>
    <w:rsid w:val="00052FD2"/>
    <w:rPr>
      <w:rFonts w:ascii="Times New Roman" w:hAnsi="Times New Roman"/>
      <w:b/>
      <w:sz w:val="27"/>
      <w:lang w:eastAsia="ru-RU"/>
    </w:rPr>
  </w:style>
  <w:style w:type="character" w:customStyle="1" w:styleId="456">
    <w:name w:val="Знак Знак456"/>
    <w:uiPriority w:val="99"/>
    <w:qFormat/>
    <w:rsid w:val="00052FD2"/>
    <w:rPr>
      <w:rFonts w:ascii="Times New Roman" w:hAnsi="Times New Roman"/>
      <w:b/>
      <w:i/>
      <w:sz w:val="26"/>
      <w:lang w:eastAsia="ru-RU"/>
    </w:rPr>
  </w:style>
  <w:style w:type="character" w:customStyle="1" w:styleId="570">
    <w:name w:val="Знак5 Знак Знак7"/>
    <w:uiPriority w:val="99"/>
    <w:qFormat/>
    <w:locked/>
    <w:rsid w:val="00052FD2"/>
    <w:rPr>
      <w:sz w:val="16"/>
    </w:rPr>
  </w:style>
  <w:style w:type="character" w:customStyle="1" w:styleId="506">
    <w:name w:val="Знак Знак506"/>
    <w:uiPriority w:val="99"/>
    <w:qFormat/>
    <w:locked/>
    <w:rsid w:val="00052FD2"/>
    <w:rPr>
      <w:b/>
      <w:sz w:val="28"/>
      <w:lang w:val="ru-RU" w:eastAsia="ru-RU"/>
    </w:rPr>
  </w:style>
  <w:style w:type="character" w:customStyle="1" w:styleId="526">
    <w:name w:val="Знак Знак526"/>
    <w:uiPriority w:val="99"/>
    <w:qFormat/>
    <w:rsid w:val="00052FD2"/>
    <w:rPr>
      <w:rFonts w:ascii="Arial" w:hAnsi="Arial"/>
      <w:b/>
      <w:i/>
      <w:sz w:val="28"/>
    </w:rPr>
  </w:style>
  <w:style w:type="character" w:customStyle="1" w:styleId="660">
    <w:name w:val="Знак6 Знак Знак6"/>
    <w:uiPriority w:val="99"/>
    <w:qFormat/>
    <w:rsid w:val="00052FD2"/>
    <w:rPr>
      <w:sz w:val="24"/>
      <w:lang w:val="ru-RU" w:eastAsia="ru-RU"/>
    </w:rPr>
  </w:style>
  <w:style w:type="character" w:customStyle="1" w:styleId="402">
    <w:name w:val="Знак Знак40 Знак"/>
    <w:uiPriority w:val="99"/>
    <w:qFormat/>
    <w:locked/>
    <w:rsid w:val="00052FD2"/>
    <w:rPr>
      <w:sz w:val="24"/>
      <w:lang w:val="ru-RU" w:eastAsia="ru-RU"/>
    </w:rPr>
  </w:style>
  <w:style w:type="character" w:customStyle="1" w:styleId="afffffffff6">
    <w:name w:val="Тело ИАК Знак"/>
    <w:link w:val="afffffffff7"/>
    <w:uiPriority w:val="99"/>
    <w:qFormat/>
    <w:locked/>
    <w:rsid w:val="00052FD2"/>
    <w:rPr>
      <w:sz w:val="28"/>
    </w:rPr>
  </w:style>
  <w:style w:type="paragraph" w:customStyle="1" w:styleId="afffffffff7">
    <w:name w:val="Тело ИАК"/>
    <w:basedOn w:val="a2"/>
    <w:link w:val="afffffffff6"/>
    <w:uiPriority w:val="99"/>
    <w:qFormat/>
    <w:rsid w:val="00052FD2"/>
    <w:pPr>
      <w:widowControl/>
      <w:snapToGrid/>
      <w:spacing w:before="0" w:after="0" w:line="288" w:lineRule="auto"/>
      <w:ind w:firstLine="720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afffffffff8">
    <w:name w:val="кадр"/>
    <w:basedOn w:val="a3"/>
    <w:uiPriority w:val="99"/>
    <w:qFormat/>
    <w:rsid w:val="00052FD2"/>
    <w:rPr>
      <w:rFonts w:cs="Times New Roman"/>
    </w:rPr>
  </w:style>
  <w:style w:type="character" w:customStyle="1" w:styleId="16">
    <w:name w:val="Оглавление 1 Знак"/>
    <w:basedOn w:val="a3"/>
    <w:link w:val="15"/>
    <w:uiPriority w:val="99"/>
    <w:qFormat/>
    <w:locked/>
    <w:rsid w:val="00052FD2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96">
    <w:name w:val="Знак9"/>
    <w:basedOn w:val="a2"/>
    <w:uiPriority w:val="99"/>
    <w:qFormat/>
    <w:rsid w:val="00052FD2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useradditionalinfo1">
    <w:name w:val="useradditionalinfo1"/>
    <w:basedOn w:val="a2"/>
    <w:uiPriority w:val="99"/>
    <w:qFormat/>
    <w:rsid w:val="00052FD2"/>
    <w:pPr>
      <w:widowControl/>
      <w:pBdr>
        <w:top w:val="dotted" w:sz="4" w:space="3" w:color="CCCCCC"/>
      </w:pBdr>
      <w:snapToGrid/>
      <w:spacing w:after="0"/>
    </w:pPr>
    <w:rPr>
      <w:rFonts w:eastAsia="Times New Roman"/>
      <w:szCs w:val="24"/>
    </w:rPr>
  </w:style>
  <w:style w:type="paragraph" w:customStyle="1" w:styleId="0752">
    <w:name w:val="Стиль Нумерованный список + сверху: (одинарная Авто  075 пт лини...2"/>
    <w:basedOn w:val="afff"/>
    <w:uiPriority w:val="99"/>
    <w:qFormat/>
    <w:rsid w:val="00052FD2"/>
    <w:pPr>
      <w:numPr>
        <w:numId w:val="8"/>
      </w:numPr>
      <w:tabs>
        <w:tab w:val="left" w:pos="851"/>
      </w:tabs>
      <w:ind w:hanging="511"/>
    </w:pPr>
    <w:rPr>
      <w:szCs w:val="20"/>
    </w:rPr>
  </w:style>
  <w:style w:type="paragraph" w:customStyle="1" w:styleId="0753">
    <w:name w:val="Стиль Нумерованный список + сверху: (одинарная Авто  075 пт лини...3"/>
    <w:basedOn w:val="afff"/>
    <w:uiPriority w:val="99"/>
    <w:qFormat/>
    <w:rsid w:val="00052FD2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4">
    <w:name w:val="Стиль Нумерованный список + сверху: (одинарная Авто  075 пт лини...4"/>
    <w:basedOn w:val="afff"/>
    <w:uiPriority w:val="99"/>
    <w:qFormat/>
    <w:rsid w:val="00052FD2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5">
    <w:name w:val="Стиль Нумерованный список + сверху: (одинарная Авто  075 пт лини...5"/>
    <w:basedOn w:val="afff"/>
    <w:uiPriority w:val="99"/>
    <w:qFormat/>
    <w:rsid w:val="00052FD2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8">
    <w:name w:val="Стиль Нумерованный список + сверху: (одинарная Авто  075 пт лини...8"/>
    <w:basedOn w:val="afff"/>
    <w:uiPriority w:val="99"/>
    <w:qFormat/>
    <w:rsid w:val="00052FD2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9">
    <w:name w:val="Стиль Нумерованный список + сверху: (одинарная Авто  075 пт лини...9"/>
    <w:basedOn w:val="afff"/>
    <w:uiPriority w:val="99"/>
    <w:qFormat/>
    <w:rsid w:val="00052FD2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10">
    <w:name w:val="Стиль Нумерованный список + сверху: (одинарная Авто  075 пт лини...10"/>
    <w:basedOn w:val="afff"/>
    <w:uiPriority w:val="99"/>
    <w:qFormat/>
    <w:rsid w:val="00052FD2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11">
    <w:name w:val="Стиль Нумерованный список + сверху: (одинарная Авто  075 пт лини...11"/>
    <w:basedOn w:val="afff"/>
    <w:uiPriority w:val="99"/>
    <w:qFormat/>
    <w:rsid w:val="00052FD2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character" w:customStyle="1" w:styleId="7b">
    <w:name w:val="Основной текст (7)_"/>
    <w:basedOn w:val="a3"/>
    <w:uiPriority w:val="99"/>
    <w:qFormat/>
    <w:locked/>
    <w:rsid w:val="00052FD2"/>
    <w:rPr>
      <w:rFonts w:cs="Times New Roman"/>
      <w:b/>
      <w:bCs/>
      <w:i/>
      <w:iCs/>
      <w:lang w:bidi="ar-SA"/>
    </w:rPr>
  </w:style>
  <w:style w:type="paragraph" w:customStyle="1" w:styleId="bloc">
    <w:name w:val="bloc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bordered">
    <w:name w:val="bordered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toggle">
    <w:name w:val="fr-collapsible-toggle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toggle-collapsed">
    <w:name w:val="fr-collapsible-toggle-collapsed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group-toogle-all">
    <w:name w:val="fr-collapsible-group-toogle-all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 w:val="18"/>
      <w:szCs w:val="18"/>
    </w:rPr>
  </w:style>
  <w:style w:type="paragraph" w:customStyle="1" w:styleId="toogleboxnew">
    <w:name w:val="toogleboxnew"/>
    <w:basedOn w:val="a2"/>
    <w:uiPriority w:val="99"/>
    <w:qFormat/>
    <w:rsid w:val="00052FD2"/>
    <w:pPr>
      <w:widowControl/>
      <w:pBdr>
        <w:top w:val="single" w:sz="6" w:space="2" w:color="AAAAAA"/>
        <w:left w:val="single" w:sz="6" w:space="2" w:color="AAAAAA"/>
        <w:bottom w:val="single" w:sz="6" w:space="0" w:color="AAAAAA"/>
        <w:right w:val="single" w:sz="6" w:space="2" w:color="AAAAAA"/>
      </w:pBdr>
      <w:snapToGrid/>
      <w:spacing w:beforeAutospacing="1" w:afterAutospacing="1"/>
    </w:pPr>
    <w:rPr>
      <w:rFonts w:eastAsia="Times New Roman"/>
      <w:szCs w:val="24"/>
    </w:rPr>
  </w:style>
  <w:style w:type="paragraph" w:customStyle="1" w:styleId="toogleboxnewtitle">
    <w:name w:val="toogleboxnew_title"/>
    <w:basedOn w:val="a2"/>
    <w:uiPriority w:val="99"/>
    <w:qFormat/>
    <w:rsid w:val="00052FD2"/>
    <w:pPr>
      <w:widowControl/>
      <w:shd w:val="clear" w:color="auto" w:fill="EFEFEF"/>
      <w:snapToGrid/>
      <w:spacing w:before="0" w:after="30"/>
      <w:jc w:val="center"/>
    </w:pPr>
    <w:rPr>
      <w:rFonts w:eastAsia="Times New Roman"/>
      <w:b/>
      <w:bCs/>
      <w:szCs w:val="24"/>
    </w:rPr>
  </w:style>
  <w:style w:type="paragraph" w:customStyle="1" w:styleId="navboxnew">
    <w:name w:val="navboxnew"/>
    <w:basedOn w:val="a2"/>
    <w:uiPriority w:val="99"/>
    <w:qFormat/>
    <w:rsid w:val="00052FD2"/>
    <w:pPr>
      <w:widowControl/>
      <w:pBdr>
        <w:top w:val="single" w:sz="6" w:space="3" w:color="AAAAAA"/>
        <w:left w:val="single" w:sz="6" w:space="3" w:color="AAAAAA"/>
        <w:bottom w:val="single" w:sz="6" w:space="2" w:color="AAAAAA"/>
        <w:right w:val="single" w:sz="6" w:space="3" w:color="AAAAAA"/>
      </w:pBdr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navbar">
    <w:name w:val="navboxnew_tnavbar"/>
    <w:basedOn w:val="a2"/>
    <w:uiPriority w:val="99"/>
    <w:qFormat/>
    <w:rsid w:val="00052FD2"/>
    <w:pPr>
      <w:widowControl/>
      <w:snapToGrid/>
      <w:spacing w:beforeAutospacing="1" w:afterAutospacing="1"/>
      <w:ind w:left="-1200"/>
    </w:pPr>
    <w:rPr>
      <w:rFonts w:eastAsia="Times New Roman"/>
      <w:sz w:val="19"/>
      <w:szCs w:val="19"/>
    </w:rPr>
  </w:style>
  <w:style w:type="paragraph" w:customStyle="1" w:styleId="navboxnewoldie">
    <w:name w:val="navboxnew_oldie"/>
    <w:basedOn w:val="a2"/>
    <w:uiPriority w:val="99"/>
    <w:qFormat/>
    <w:rsid w:val="00052FD2"/>
    <w:pPr>
      <w:widowControl/>
      <w:pBdr>
        <w:top w:val="single" w:sz="6" w:space="3" w:color="AAAAAA"/>
        <w:left w:val="single" w:sz="6" w:space="3" w:color="AAAAAA"/>
        <w:bottom w:val="single" w:sz="6" w:space="2" w:color="AAAAAA"/>
        <w:right w:val="single" w:sz="6" w:space="3" w:color="AAAAAA"/>
      </w:pBdr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mw-hiero-table">
    <w:name w:val="mw-hiero-table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hiero-outer">
    <w:name w:val="mw-hiero-outer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hiero-box">
    <w:name w:val="mw-hiero-box"/>
    <w:basedOn w:val="a2"/>
    <w:uiPriority w:val="99"/>
    <w:qFormat/>
    <w:rsid w:val="00052FD2"/>
    <w:pPr>
      <w:widowControl/>
      <w:shd w:val="clear" w:color="auto" w:fill="000000"/>
      <w:snapToGrid/>
      <w:spacing w:beforeAutospacing="1" w:afterAutospacing="1"/>
    </w:pPr>
    <w:rPr>
      <w:rFonts w:eastAsia="Times New Roman"/>
      <w:szCs w:val="24"/>
    </w:rPr>
  </w:style>
  <w:style w:type="paragraph" w:customStyle="1" w:styleId="ui-helper-hidden">
    <w:name w:val="ui-helper-hidden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ui-helper-reset">
    <w:name w:val="ui-helper-reset"/>
    <w:basedOn w:val="a2"/>
    <w:uiPriority w:val="99"/>
    <w:qFormat/>
    <w:rsid w:val="00052FD2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ui-helper-clearfix">
    <w:name w:val="ui-helper-clearfix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helper-zfix">
    <w:name w:val="ui-helper-zfix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icon">
    <w:name w:val="ui-icon"/>
    <w:basedOn w:val="a2"/>
    <w:uiPriority w:val="99"/>
    <w:qFormat/>
    <w:rsid w:val="00052FD2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widget-overlay">
    <w:name w:val="ui-widget-overlay"/>
    <w:basedOn w:val="a2"/>
    <w:uiPriority w:val="99"/>
    <w:qFormat/>
    <w:rsid w:val="00052FD2"/>
    <w:pPr>
      <w:widowControl/>
      <w:shd w:val="clear" w:color="auto" w:fill="000000"/>
      <w:snapToGrid/>
      <w:spacing w:beforeAutospacing="1" w:afterAutospacing="1"/>
    </w:pPr>
    <w:rPr>
      <w:rFonts w:eastAsia="Times New Roman"/>
      <w:szCs w:val="24"/>
    </w:rPr>
  </w:style>
  <w:style w:type="paragraph" w:customStyle="1" w:styleId="ui-widget">
    <w:name w:val="ui-widget"/>
    <w:basedOn w:val="a2"/>
    <w:uiPriority w:val="99"/>
    <w:qFormat/>
    <w:rsid w:val="00052FD2"/>
    <w:pPr>
      <w:widowControl/>
      <w:snapToGrid/>
      <w:spacing w:beforeAutospacing="1" w:afterAutospacing="1"/>
    </w:pPr>
    <w:rPr>
      <w:rFonts w:ascii="Arial" w:eastAsia="Times New Roman" w:hAnsi="Arial" w:cs="Arial"/>
      <w:sz w:val="19"/>
      <w:szCs w:val="19"/>
    </w:rPr>
  </w:style>
  <w:style w:type="paragraph" w:customStyle="1" w:styleId="ui-widget-content">
    <w:name w:val="ui-widget-content"/>
    <w:basedOn w:val="a2"/>
    <w:uiPriority w:val="99"/>
    <w:qFormat/>
    <w:rsid w:val="00052FD2"/>
    <w:pPr>
      <w:widowControl/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napToGrid/>
      <w:spacing w:beforeAutospacing="1" w:afterAutospacing="1"/>
    </w:pPr>
    <w:rPr>
      <w:rFonts w:eastAsia="Times New Roman"/>
      <w:color w:val="362B36"/>
      <w:szCs w:val="24"/>
    </w:rPr>
  </w:style>
  <w:style w:type="paragraph" w:customStyle="1" w:styleId="ui-widget-header">
    <w:name w:val="ui-widget-header"/>
    <w:basedOn w:val="a2"/>
    <w:uiPriority w:val="99"/>
    <w:qFormat/>
    <w:rsid w:val="00052FD2"/>
    <w:pPr>
      <w:widowControl/>
      <w:pBdr>
        <w:bottom w:val="single" w:sz="6" w:space="0" w:color="BBBBBB"/>
      </w:pBdr>
      <w:shd w:val="clear" w:color="auto" w:fill="FFFFFF"/>
      <w:snapToGrid/>
      <w:spacing w:beforeAutospacing="1" w:afterAutospacing="1" w:line="240" w:lineRule="atLeast"/>
    </w:pPr>
    <w:rPr>
      <w:rFonts w:eastAsia="Times New Roman"/>
      <w:b/>
      <w:bCs/>
      <w:color w:val="222222"/>
      <w:szCs w:val="24"/>
    </w:rPr>
  </w:style>
  <w:style w:type="paragraph" w:customStyle="1" w:styleId="ui-state-default">
    <w:name w:val="ui-state-default"/>
    <w:basedOn w:val="a2"/>
    <w:uiPriority w:val="99"/>
    <w:qFormat/>
    <w:rsid w:val="00052FD2"/>
    <w:pPr>
      <w:widowControl/>
      <w:pBdr>
        <w:top w:val="single" w:sz="6" w:space="0" w:color="AED0EA"/>
        <w:left w:val="single" w:sz="6" w:space="0" w:color="AED0EA"/>
        <w:bottom w:val="single" w:sz="6" w:space="0" w:color="AED0EA"/>
        <w:right w:val="single" w:sz="6" w:space="0" w:color="AED0EA"/>
      </w:pBdr>
      <w:shd w:val="clear" w:color="auto" w:fill="D7EBF9"/>
      <w:snapToGrid/>
      <w:spacing w:beforeAutospacing="1" w:afterAutospacing="1"/>
    </w:pPr>
    <w:rPr>
      <w:rFonts w:eastAsia="Times New Roman"/>
      <w:color w:val="2779AA"/>
      <w:szCs w:val="24"/>
    </w:rPr>
  </w:style>
  <w:style w:type="paragraph" w:customStyle="1" w:styleId="ui-state-hover">
    <w:name w:val="ui-state-hover"/>
    <w:basedOn w:val="a2"/>
    <w:uiPriority w:val="99"/>
    <w:qFormat/>
    <w:rsid w:val="00052FD2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focus">
    <w:name w:val="ui-state-focus"/>
    <w:basedOn w:val="a2"/>
    <w:uiPriority w:val="99"/>
    <w:qFormat/>
    <w:rsid w:val="00052FD2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active">
    <w:name w:val="ui-state-active"/>
    <w:basedOn w:val="a2"/>
    <w:uiPriority w:val="99"/>
    <w:qFormat/>
    <w:rsid w:val="00052FD2"/>
    <w:pPr>
      <w:widowControl/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0F0F0"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ui-state-highlight">
    <w:name w:val="ui-state-highlight"/>
    <w:basedOn w:val="a2"/>
    <w:uiPriority w:val="99"/>
    <w:qFormat/>
    <w:rsid w:val="00052FD2"/>
    <w:pPr>
      <w:widowControl/>
      <w:pBdr>
        <w:top w:val="single" w:sz="6" w:space="0" w:color="F9DD34"/>
        <w:left w:val="single" w:sz="6" w:space="0" w:color="F9DD34"/>
        <w:bottom w:val="single" w:sz="6" w:space="0" w:color="F9DD34"/>
        <w:right w:val="single" w:sz="6" w:space="0" w:color="F9DD34"/>
      </w:pBdr>
      <w:snapToGrid/>
      <w:spacing w:beforeAutospacing="1" w:afterAutospacing="1"/>
    </w:pPr>
    <w:rPr>
      <w:rFonts w:eastAsia="Times New Roman"/>
      <w:color w:val="363636"/>
      <w:szCs w:val="24"/>
    </w:rPr>
  </w:style>
  <w:style w:type="paragraph" w:customStyle="1" w:styleId="ui-state-error">
    <w:name w:val="ui-state-error"/>
    <w:basedOn w:val="a2"/>
    <w:uiPriority w:val="99"/>
    <w:qFormat/>
    <w:rsid w:val="00052FD2"/>
    <w:pPr>
      <w:widowControl/>
      <w:pBdr>
        <w:top w:val="single" w:sz="6" w:space="0" w:color="CD0A0A"/>
        <w:left w:val="single" w:sz="6" w:space="0" w:color="CD0A0A"/>
        <w:bottom w:val="single" w:sz="6" w:space="0" w:color="CD0A0A"/>
        <w:right w:val="single" w:sz="6" w:space="0" w:color="CD0A0A"/>
      </w:pBdr>
      <w:shd w:val="clear" w:color="auto" w:fill="CD0A0A"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state-error-text">
    <w:name w:val="ui-state-error-text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priority-primary">
    <w:name w:val="ui-priority-primary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ui-priority-secondary">
    <w:name w:val="ui-priority-secondary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state-disabled">
    <w:name w:val="ui-state-disabled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widget-shadow">
    <w:name w:val="ui-widget-shadow"/>
    <w:basedOn w:val="a2"/>
    <w:uiPriority w:val="99"/>
    <w:qFormat/>
    <w:rsid w:val="00052FD2"/>
    <w:pPr>
      <w:widowControl/>
      <w:shd w:val="clear" w:color="auto" w:fill="000000"/>
      <w:snapToGrid/>
      <w:spacing w:before="0" w:after="0"/>
      <w:ind w:left="-105"/>
    </w:pPr>
    <w:rPr>
      <w:rFonts w:eastAsia="Times New Roman"/>
      <w:szCs w:val="24"/>
    </w:rPr>
  </w:style>
  <w:style w:type="paragraph" w:customStyle="1" w:styleId="ui-resizable-handle">
    <w:name w:val="ui-resizable-handle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 w:val="2"/>
      <w:szCs w:val="2"/>
    </w:rPr>
  </w:style>
  <w:style w:type="paragraph" w:customStyle="1" w:styleId="ui-resizable-n">
    <w:name w:val="ui-resizable-n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s">
    <w:name w:val="ui-resizable-s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e">
    <w:name w:val="ui-resizable-e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w">
    <w:name w:val="ui-resizable-w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se">
    <w:name w:val="ui-resizable-se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sw">
    <w:name w:val="ui-resizable-sw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nw">
    <w:name w:val="ui-resizable-nw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ne">
    <w:name w:val="ui-resizable-ne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">
    <w:name w:val="ui-button"/>
    <w:basedOn w:val="a2"/>
    <w:uiPriority w:val="99"/>
    <w:qFormat/>
    <w:rsid w:val="00052FD2"/>
    <w:pPr>
      <w:widowControl/>
      <w:snapToGrid/>
      <w:spacing w:beforeAutospacing="1" w:afterAutospacing="1"/>
      <w:ind w:right="24"/>
      <w:jc w:val="center"/>
    </w:pPr>
    <w:rPr>
      <w:rFonts w:eastAsia="Times New Roman"/>
      <w:szCs w:val="24"/>
    </w:rPr>
  </w:style>
  <w:style w:type="paragraph" w:customStyle="1" w:styleId="ui-button-icon-only">
    <w:name w:val="ui-button-icon-only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icons-only">
    <w:name w:val="ui-button-icons-only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set">
    <w:name w:val="ui-buttonset"/>
    <w:basedOn w:val="a2"/>
    <w:uiPriority w:val="99"/>
    <w:qFormat/>
    <w:rsid w:val="00052FD2"/>
    <w:pPr>
      <w:widowControl/>
      <w:snapToGrid/>
      <w:spacing w:beforeAutospacing="1" w:afterAutospacing="1"/>
      <w:ind w:right="105"/>
    </w:pPr>
    <w:rPr>
      <w:rFonts w:eastAsia="Times New Roman"/>
      <w:szCs w:val="24"/>
    </w:rPr>
  </w:style>
  <w:style w:type="paragraph" w:customStyle="1" w:styleId="ui-dialog">
    <w:name w:val="ui-dialog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uggestions">
    <w:name w:val="suggestions"/>
    <w:basedOn w:val="a2"/>
    <w:uiPriority w:val="99"/>
    <w:qFormat/>
    <w:rsid w:val="00052FD2"/>
    <w:pPr>
      <w:widowControl/>
      <w:snapToGrid/>
      <w:spacing w:before="0" w:after="0"/>
      <w:ind w:right="-15"/>
    </w:pPr>
    <w:rPr>
      <w:rFonts w:eastAsia="Times New Roman"/>
      <w:szCs w:val="24"/>
    </w:rPr>
  </w:style>
  <w:style w:type="paragraph" w:customStyle="1" w:styleId="suggestions-special">
    <w:name w:val="suggestions-special"/>
    <w:basedOn w:val="a2"/>
    <w:uiPriority w:val="99"/>
    <w:qFormat/>
    <w:rsid w:val="00052FD2"/>
    <w:pPr>
      <w:widowControl/>
      <w:pBdr>
        <w:top w:val="single" w:sz="6" w:space="3" w:color="AAAAAA"/>
        <w:left w:val="single" w:sz="6" w:space="3" w:color="AAAAAA"/>
        <w:bottom w:val="single" w:sz="6" w:space="3" w:color="AAAAAA"/>
        <w:right w:val="single" w:sz="6" w:space="3" w:color="AAAAAA"/>
      </w:pBdr>
      <w:shd w:val="clear" w:color="auto" w:fill="FFFFFF"/>
      <w:snapToGrid/>
      <w:spacing w:before="0" w:after="0" w:line="300" w:lineRule="atLeast"/>
    </w:pPr>
    <w:rPr>
      <w:rFonts w:eastAsia="Times New Roman"/>
      <w:vanish/>
      <w:szCs w:val="24"/>
    </w:rPr>
  </w:style>
  <w:style w:type="paragraph" w:customStyle="1" w:styleId="suggestions-results">
    <w:name w:val="suggestions-results"/>
    <w:basedOn w:val="a2"/>
    <w:uiPriority w:val="99"/>
    <w:qFormat/>
    <w:rsid w:val="00052FD2"/>
    <w:pPr>
      <w:widowControl/>
      <w:pBdr>
        <w:top w:val="single" w:sz="6" w:space="0" w:color="AAAAAA"/>
        <w:left w:val="single" w:sz="6" w:space="0" w:color="AAAAAA"/>
        <w:bottom w:val="single" w:sz="6" w:space="0" w:color="AAAAAA"/>
        <w:right w:val="single" w:sz="6" w:space="0" w:color="AAAAAA"/>
      </w:pBdr>
      <w:shd w:val="clear" w:color="auto" w:fill="FFFFFF"/>
      <w:snapToGrid/>
      <w:spacing w:before="0" w:after="0"/>
    </w:pPr>
    <w:rPr>
      <w:rFonts w:eastAsia="Times New Roman"/>
      <w:szCs w:val="24"/>
    </w:rPr>
  </w:style>
  <w:style w:type="paragraph" w:customStyle="1" w:styleId="suggestions-result">
    <w:name w:val="suggestions-result"/>
    <w:basedOn w:val="a2"/>
    <w:uiPriority w:val="99"/>
    <w:qFormat/>
    <w:rsid w:val="00052FD2"/>
    <w:pPr>
      <w:widowControl/>
      <w:snapToGrid/>
      <w:spacing w:before="0" w:after="0" w:line="360" w:lineRule="atLeast"/>
    </w:pPr>
    <w:rPr>
      <w:rFonts w:eastAsia="Times New Roman"/>
      <w:color w:val="000000"/>
      <w:szCs w:val="24"/>
    </w:rPr>
  </w:style>
  <w:style w:type="paragraph" w:customStyle="1" w:styleId="suggestions-result-current">
    <w:name w:val="suggestions-result-current"/>
    <w:basedOn w:val="a2"/>
    <w:uiPriority w:val="99"/>
    <w:qFormat/>
    <w:rsid w:val="00052FD2"/>
    <w:pPr>
      <w:widowControl/>
      <w:shd w:val="clear" w:color="auto" w:fill="4C59A6"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autoellipsis-matched">
    <w:name w:val="autoellipsis-matched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mwembedplayer">
    <w:name w:val="mwembedplayer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loadingspinner">
    <w:name w:val="loadingspinner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imported-resource">
    <w:name w:val="mw-imported-resource"/>
    <w:basedOn w:val="a2"/>
    <w:uiPriority w:val="99"/>
    <w:qFormat/>
    <w:rsid w:val="00052FD2"/>
    <w:pPr>
      <w:widowControl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napToGrid/>
      <w:spacing w:beforeAutospacing="1" w:afterAutospacing="1"/>
    </w:pPr>
    <w:rPr>
      <w:rFonts w:eastAsia="Times New Roman"/>
      <w:szCs w:val="24"/>
    </w:rPr>
  </w:style>
  <w:style w:type="paragraph" w:customStyle="1" w:styleId="kaltura-icon">
    <w:name w:val="kaltura-icon"/>
    <w:basedOn w:val="a2"/>
    <w:uiPriority w:val="99"/>
    <w:qFormat/>
    <w:rsid w:val="00052FD2"/>
    <w:pPr>
      <w:widowControl/>
      <w:snapToGrid/>
      <w:spacing w:before="30" w:afterAutospacing="1"/>
      <w:ind w:left="45"/>
    </w:pPr>
    <w:rPr>
      <w:rFonts w:eastAsia="Times New Roman"/>
      <w:szCs w:val="24"/>
    </w:rPr>
  </w:style>
  <w:style w:type="paragraph" w:customStyle="1" w:styleId="mw-fullscreen-overlay">
    <w:name w:val="mw-fullscreen-overlay"/>
    <w:basedOn w:val="a2"/>
    <w:uiPriority w:val="99"/>
    <w:qFormat/>
    <w:rsid w:val="00052FD2"/>
    <w:pPr>
      <w:widowControl/>
      <w:shd w:val="clear" w:color="auto" w:fill="000000"/>
      <w:snapToGrid/>
      <w:spacing w:beforeAutospacing="1" w:afterAutospacing="1"/>
    </w:pPr>
    <w:rPr>
      <w:rFonts w:eastAsia="Times New Roman"/>
      <w:szCs w:val="24"/>
    </w:rPr>
  </w:style>
  <w:style w:type="paragraph" w:customStyle="1" w:styleId="play-btn-large">
    <w:name w:val="play-btn-large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carouselcontainer">
    <w:name w:val="carouselcontainer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carouselvideotitle">
    <w:name w:val="carouselvideotitle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b/>
      <w:bCs/>
      <w:color w:val="FFFFFF"/>
      <w:szCs w:val="24"/>
    </w:rPr>
  </w:style>
  <w:style w:type="paragraph" w:customStyle="1" w:styleId="carouselvideotitletext">
    <w:name w:val="carouselvideotitletext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carouseltitleduration">
    <w:name w:val="carouseltitleduration"/>
    <w:basedOn w:val="a2"/>
    <w:uiPriority w:val="99"/>
    <w:qFormat/>
    <w:rsid w:val="00052FD2"/>
    <w:pPr>
      <w:widowControl/>
      <w:shd w:val="clear" w:color="auto" w:fill="5A5A5A"/>
      <w:snapToGrid/>
      <w:spacing w:beforeAutospacing="1" w:afterAutospacing="1"/>
    </w:pPr>
    <w:rPr>
      <w:rFonts w:eastAsia="Times New Roman"/>
      <w:color w:val="D9D9D9"/>
      <w:sz w:val="20"/>
    </w:rPr>
  </w:style>
  <w:style w:type="paragraph" w:customStyle="1" w:styleId="carouselimgtitle">
    <w:name w:val="carouselimgtitle"/>
    <w:basedOn w:val="a2"/>
    <w:uiPriority w:val="99"/>
    <w:qFormat/>
    <w:rsid w:val="00052FD2"/>
    <w:pPr>
      <w:widowControl/>
      <w:snapToGrid/>
      <w:spacing w:beforeAutospacing="1" w:afterAutospacing="1"/>
      <w:jc w:val="center"/>
    </w:pPr>
    <w:rPr>
      <w:rFonts w:eastAsia="Times New Roman"/>
      <w:color w:val="FFFFFF"/>
      <w:szCs w:val="24"/>
    </w:rPr>
  </w:style>
  <w:style w:type="paragraph" w:customStyle="1" w:styleId="carouselimgduration">
    <w:name w:val="carouselimgduration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carouselprevbutton">
    <w:name w:val="carouselprevbutton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carouselnextbutton">
    <w:name w:val="carouselnextbutton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lert-container">
    <w:name w:val="alert-container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lert-title">
    <w:name w:val="alert-title"/>
    <w:basedOn w:val="a2"/>
    <w:uiPriority w:val="99"/>
    <w:qFormat/>
    <w:rsid w:val="00052FD2"/>
    <w:pPr>
      <w:widowControl/>
      <w:pBdr>
        <w:bottom w:val="single" w:sz="6" w:space="4" w:color="D1D1D1"/>
      </w:pBdr>
      <w:shd w:val="clear" w:color="auto" w:fill="E6E6E6"/>
      <w:snapToGrid/>
      <w:spacing w:beforeAutospacing="1" w:afterAutospacing="1"/>
    </w:pPr>
    <w:rPr>
      <w:rFonts w:eastAsia="Times New Roman"/>
      <w:sz w:val="21"/>
      <w:szCs w:val="21"/>
    </w:rPr>
  </w:style>
  <w:style w:type="paragraph" w:customStyle="1" w:styleId="alert-message">
    <w:name w:val="alert-message"/>
    <w:basedOn w:val="a2"/>
    <w:uiPriority w:val="99"/>
    <w:qFormat/>
    <w:rsid w:val="00052FD2"/>
    <w:pPr>
      <w:widowControl/>
      <w:snapToGrid/>
      <w:spacing w:beforeAutospacing="1" w:afterAutospacing="1"/>
      <w:jc w:val="center"/>
    </w:pPr>
    <w:rPr>
      <w:rFonts w:eastAsia="Times New Roman"/>
      <w:sz w:val="21"/>
      <w:szCs w:val="21"/>
    </w:rPr>
  </w:style>
  <w:style w:type="paragraph" w:customStyle="1" w:styleId="alert-buttons-container">
    <w:name w:val="alert-buttons-container"/>
    <w:basedOn w:val="a2"/>
    <w:uiPriority w:val="99"/>
    <w:qFormat/>
    <w:rsid w:val="00052FD2"/>
    <w:pPr>
      <w:widowControl/>
      <w:snapToGrid/>
      <w:spacing w:beforeAutospacing="1" w:afterAutospacing="1"/>
      <w:jc w:val="center"/>
    </w:pPr>
    <w:rPr>
      <w:rFonts w:eastAsia="Times New Roman"/>
      <w:szCs w:val="24"/>
    </w:rPr>
  </w:style>
  <w:style w:type="paragraph" w:customStyle="1" w:styleId="alert-button">
    <w:name w:val="alert-button"/>
    <w:basedOn w:val="a2"/>
    <w:uiPriority w:val="99"/>
    <w:qFormat/>
    <w:rsid w:val="00052FD2"/>
    <w:pPr>
      <w:widowControl/>
      <w:shd w:val="clear" w:color="auto" w:fill="474747"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mw-plusminus-pos">
    <w:name w:val="mw-plusminus-pos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color w:val="00B000"/>
      <w:szCs w:val="24"/>
    </w:rPr>
  </w:style>
  <w:style w:type="paragraph" w:customStyle="1" w:styleId="mw-plusminus-neg">
    <w:name w:val="mw-plusminus-neg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color w:val="FF2050"/>
      <w:szCs w:val="24"/>
    </w:rPr>
  </w:style>
  <w:style w:type="paragraph" w:customStyle="1" w:styleId="mw-plusminus-null">
    <w:name w:val="mw-plusminus-null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color w:val="999999"/>
      <w:szCs w:val="24"/>
    </w:rPr>
  </w:style>
  <w:style w:type="paragraph" w:customStyle="1" w:styleId="mw-tag-markers">
    <w:name w:val="mw-tag-markers"/>
    <w:basedOn w:val="a2"/>
    <w:uiPriority w:val="99"/>
    <w:qFormat/>
    <w:rsid w:val="00052FD2"/>
    <w:pPr>
      <w:widowControl/>
      <w:snapToGrid/>
      <w:spacing w:beforeAutospacing="1" w:afterAutospacing="1"/>
    </w:pPr>
    <w:rPr>
      <w:rFonts w:ascii="Arial" w:eastAsia="Times New Roman" w:hAnsi="Arial" w:cs="Arial"/>
      <w:i/>
      <w:iCs/>
      <w:sz w:val="22"/>
      <w:szCs w:val="22"/>
    </w:rPr>
  </w:style>
  <w:style w:type="paragraph" w:customStyle="1" w:styleId="history-size">
    <w:name w:val="history-size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mw-whatlinkshere-tools">
    <w:name w:val="mw-whatlinkshere-tools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italique">
    <w:name w:val="italique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i/>
      <w:iCs/>
      <w:szCs w:val="24"/>
    </w:rPr>
  </w:style>
  <w:style w:type="paragraph" w:customStyle="1" w:styleId="nowrap">
    <w:name w:val="nowrap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rcoptions">
    <w:name w:val="rcoptions"/>
    <w:basedOn w:val="a2"/>
    <w:uiPriority w:val="99"/>
    <w:qFormat/>
    <w:rsid w:val="00052FD2"/>
    <w:pPr>
      <w:widowControl/>
      <w:pBdr>
        <w:top w:val="single" w:sz="6" w:space="0" w:color="DDDDF7"/>
        <w:left w:val="single" w:sz="48" w:space="6" w:color="DDDDF7"/>
        <w:bottom w:val="single" w:sz="6" w:space="0" w:color="DDDDF7"/>
        <w:right w:val="single" w:sz="6" w:space="6" w:color="DDDDF7"/>
      </w:pBdr>
      <w:shd w:val="clear" w:color="auto" w:fill="FFFFFF"/>
      <w:snapToGrid/>
      <w:spacing w:before="0" w:after="30"/>
    </w:pPr>
    <w:rPr>
      <w:rFonts w:eastAsia="Times New Roman"/>
      <w:szCs w:val="24"/>
    </w:rPr>
  </w:style>
  <w:style w:type="paragraph" w:customStyle="1" w:styleId="printcssonly">
    <w:name w:val="printcssonly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fieldsetlike">
    <w:name w:val="fieldsetlike"/>
    <w:basedOn w:val="a2"/>
    <w:uiPriority w:val="99"/>
    <w:qFormat/>
    <w:rsid w:val="00052FD2"/>
    <w:pPr>
      <w:widowControl/>
      <w:pBdr>
        <w:top w:val="single" w:sz="6" w:space="0" w:color="AAAAAA"/>
        <w:left w:val="single" w:sz="6" w:space="0" w:color="AAAAAA"/>
        <w:bottom w:val="single" w:sz="6" w:space="5" w:color="AAAAAA"/>
        <w:right w:val="single" w:sz="6" w:space="0" w:color="AAAAAA"/>
      </w:pBdr>
      <w:snapToGrid/>
      <w:spacing w:before="240" w:after="240"/>
      <w:jc w:val="center"/>
    </w:pPr>
    <w:rPr>
      <w:rFonts w:eastAsia="Times New Roman"/>
      <w:szCs w:val="24"/>
    </w:rPr>
  </w:style>
  <w:style w:type="paragraph" w:customStyle="1" w:styleId="homonymie">
    <w:name w:val="homonymie"/>
    <w:basedOn w:val="a2"/>
    <w:uiPriority w:val="99"/>
    <w:qFormat/>
    <w:rsid w:val="00052FD2"/>
    <w:pPr>
      <w:widowControl/>
      <w:pBdr>
        <w:bottom w:val="single" w:sz="6" w:space="6" w:color="AAAAAA"/>
      </w:pBdr>
      <w:shd w:val="clear" w:color="auto" w:fill="FFFFFF"/>
      <w:snapToGrid/>
      <w:spacing w:before="0" w:after="120"/>
    </w:pPr>
    <w:rPr>
      <w:rFonts w:eastAsia="Times New Roman"/>
      <w:i/>
      <w:iCs/>
      <w:szCs w:val="24"/>
    </w:rPr>
  </w:style>
  <w:style w:type="paragraph" w:customStyle="1" w:styleId="indicateur-langue">
    <w:name w:val="indicateur-langue"/>
    <w:basedOn w:val="a2"/>
    <w:uiPriority w:val="99"/>
    <w:qFormat/>
    <w:rsid w:val="00052FD2"/>
    <w:pPr>
      <w:widowControl/>
      <w:snapToGrid/>
      <w:spacing w:beforeAutospacing="1" w:afterAutospacing="1"/>
    </w:pPr>
    <w:rPr>
      <w:rFonts w:ascii="Courier New" w:eastAsia="Times New Roman" w:hAnsi="Courier New" w:cs="Courier New"/>
      <w:b/>
      <w:bCs/>
      <w:szCs w:val="24"/>
    </w:rPr>
  </w:style>
  <w:style w:type="paragraph" w:customStyle="1" w:styleId="romain">
    <w:name w:val="romain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mallCaps/>
      <w:szCs w:val="24"/>
    </w:rPr>
  </w:style>
  <w:style w:type="paragraph" w:customStyle="1" w:styleId="reference">
    <w:name w:val="reference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exposant">
    <w:name w:val="exposant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mw-magiclink-isbn">
    <w:name w:val="mw-magiclink-isbn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biblist">
    <w:name w:val="biblist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wikinorme">
    <w:name w:val="wikinorme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bibtex">
    <w:name w:val="bibtex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isbd">
    <w:name w:val="isbd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iso690">
    <w:name w:val="iso690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specialbib">
    <w:name w:val="specialbib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citevirgule">
    <w:name w:val="cite_virgule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boite-sans-fond">
    <w:name w:val="boite-sans-fond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boite-grise">
    <w:name w:val="boite-grise"/>
    <w:basedOn w:val="a2"/>
    <w:uiPriority w:val="99"/>
    <w:qFormat/>
    <w:rsid w:val="00052FD2"/>
    <w:pPr>
      <w:widowControl/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bandeau-niveau-grave">
    <w:name w:val="bandeau-niveau-grave"/>
    <w:basedOn w:val="a2"/>
    <w:uiPriority w:val="99"/>
    <w:qFormat/>
    <w:rsid w:val="00052FD2"/>
    <w:pPr>
      <w:widowControl/>
      <w:shd w:val="clear" w:color="auto" w:fill="FFCCCC"/>
      <w:snapToGrid/>
      <w:spacing w:beforeAutospacing="1" w:afterAutospacing="1"/>
    </w:pPr>
    <w:rPr>
      <w:rFonts w:eastAsia="Times New Roman"/>
      <w:szCs w:val="24"/>
    </w:rPr>
  </w:style>
  <w:style w:type="paragraph" w:customStyle="1" w:styleId="bandeau-niveau-modere">
    <w:name w:val="bandeau-niveau-modere"/>
    <w:basedOn w:val="a2"/>
    <w:uiPriority w:val="99"/>
    <w:qFormat/>
    <w:rsid w:val="00052FD2"/>
    <w:pPr>
      <w:widowControl/>
      <w:shd w:val="clear" w:color="auto" w:fill="FFEEDD"/>
      <w:snapToGrid/>
      <w:spacing w:beforeAutospacing="1" w:afterAutospacing="1"/>
    </w:pPr>
    <w:rPr>
      <w:rFonts w:eastAsia="Times New Roman"/>
      <w:szCs w:val="24"/>
    </w:rPr>
  </w:style>
  <w:style w:type="paragraph" w:customStyle="1" w:styleId="bandeau-niveau-ebauche">
    <w:name w:val="bandeau-niveau-ebauche"/>
    <w:basedOn w:val="a2"/>
    <w:uiPriority w:val="99"/>
    <w:qFormat/>
    <w:rsid w:val="00052FD2"/>
    <w:pPr>
      <w:widowControl/>
      <w:shd w:val="clear" w:color="auto" w:fill="FBFBFB"/>
      <w:snapToGrid/>
      <w:spacing w:beforeAutospacing="1" w:afterAutospacing="1"/>
    </w:pPr>
    <w:rPr>
      <w:rFonts w:eastAsia="Times New Roman"/>
      <w:szCs w:val="24"/>
    </w:rPr>
  </w:style>
  <w:style w:type="paragraph" w:customStyle="1" w:styleId="bandeau-niveau-information">
    <w:name w:val="bandeau-niveau-information"/>
    <w:basedOn w:val="a2"/>
    <w:uiPriority w:val="99"/>
    <w:qFormat/>
    <w:rsid w:val="00052FD2"/>
    <w:pPr>
      <w:widowControl/>
      <w:shd w:val="clear" w:color="auto" w:fill="FBFBFB"/>
      <w:snapToGrid/>
      <w:spacing w:beforeAutospacing="1" w:afterAutospacing="1"/>
    </w:pPr>
    <w:rPr>
      <w:rFonts w:eastAsia="Times New Roman"/>
      <w:szCs w:val="24"/>
    </w:rPr>
  </w:style>
  <w:style w:type="paragraph" w:customStyle="1" w:styleId="bandeau">
    <w:name w:val="bandeau"/>
    <w:basedOn w:val="a2"/>
    <w:uiPriority w:val="99"/>
    <w:qFormat/>
    <w:rsid w:val="00052FD2"/>
    <w:pPr>
      <w:widowControl/>
      <w:pBdr>
        <w:top w:val="single" w:sz="6" w:space="2" w:color="auto"/>
        <w:left w:val="single" w:sz="48" w:space="8" w:color="auto"/>
        <w:bottom w:val="single" w:sz="6" w:space="2" w:color="auto"/>
        <w:right w:val="single" w:sz="6" w:space="8" w:color="auto"/>
      </w:pBdr>
      <w:snapToGrid/>
      <w:spacing w:before="120" w:after="180"/>
      <w:ind w:left="1224" w:right="1224"/>
    </w:pPr>
    <w:rPr>
      <w:rFonts w:eastAsia="Times New Roman"/>
      <w:szCs w:val="24"/>
    </w:rPr>
  </w:style>
  <w:style w:type="paragraph" w:customStyle="1" w:styleId="bandeau-icone">
    <w:name w:val="bandeau-icone"/>
    <w:basedOn w:val="a2"/>
    <w:uiPriority w:val="99"/>
    <w:qFormat/>
    <w:rsid w:val="00052FD2"/>
    <w:pPr>
      <w:widowControl/>
      <w:snapToGrid/>
      <w:spacing w:beforeAutospacing="1" w:afterAutospacing="1"/>
      <w:jc w:val="center"/>
    </w:pPr>
    <w:rPr>
      <w:rFonts w:eastAsia="Times New Roman"/>
      <w:szCs w:val="24"/>
    </w:rPr>
  </w:style>
  <w:style w:type="paragraph" w:customStyle="1" w:styleId="bandeau-titre">
    <w:name w:val="bandeau-titre"/>
    <w:basedOn w:val="a2"/>
    <w:uiPriority w:val="99"/>
    <w:qFormat/>
    <w:rsid w:val="00052FD2"/>
    <w:pPr>
      <w:widowControl/>
      <w:snapToGrid/>
      <w:spacing w:beforeAutospacing="1" w:after="120" w:line="336" w:lineRule="atLeast"/>
    </w:pPr>
    <w:rPr>
      <w:rFonts w:eastAsia="Times New Roman"/>
      <w:szCs w:val="24"/>
    </w:rPr>
  </w:style>
  <w:style w:type="paragraph" w:customStyle="1" w:styleId="bandeau-texte">
    <w:name w:val="bandeau-texte"/>
    <w:basedOn w:val="a2"/>
    <w:uiPriority w:val="99"/>
    <w:qFormat/>
    <w:rsid w:val="00052FD2"/>
    <w:pPr>
      <w:widowControl/>
      <w:snapToGrid/>
      <w:spacing w:beforeAutospacing="1" w:afterAutospacing="1" w:line="288" w:lineRule="atLeast"/>
    </w:pPr>
    <w:rPr>
      <w:rFonts w:eastAsia="Times New Roman"/>
      <w:sz w:val="22"/>
      <w:szCs w:val="22"/>
    </w:rPr>
  </w:style>
  <w:style w:type="paragraph" w:customStyle="1" w:styleId="indentation">
    <w:name w:val="indentation"/>
    <w:basedOn w:val="a2"/>
    <w:uiPriority w:val="99"/>
    <w:qFormat/>
    <w:rsid w:val="00052FD2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loupe">
    <w:name w:val="loupe"/>
    <w:basedOn w:val="a2"/>
    <w:uiPriority w:val="99"/>
    <w:qFormat/>
    <w:rsid w:val="00052FD2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general">
    <w:name w:val="general"/>
    <w:basedOn w:val="a2"/>
    <w:uiPriority w:val="99"/>
    <w:qFormat/>
    <w:rsid w:val="00052FD2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accessibilite">
    <w:name w:val="accessibilite"/>
    <w:basedOn w:val="a2"/>
    <w:uiPriority w:val="99"/>
    <w:qFormat/>
    <w:rsid w:val="00052FD2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etoile-or">
    <w:name w:val="etoile-or"/>
    <w:basedOn w:val="a2"/>
    <w:uiPriority w:val="99"/>
    <w:qFormat/>
    <w:rsid w:val="00052FD2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etoile-argent">
    <w:name w:val="etoile-argent"/>
    <w:basedOn w:val="a2"/>
    <w:uiPriority w:val="99"/>
    <w:qFormat/>
    <w:rsid w:val="00052FD2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categorie">
    <w:name w:val="categorie"/>
    <w:basedOn w:val="a2"/>
    <w:uiPriority w:val="99"/>
    <w:qFormat/>
    <w:rsid w:val="00052FD2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recyclage">
    <w:name w:val="recyclage"/>
    <w:basedOn w:val="a2"/>
    <w:uiPriority w:val="99"/>
    <w:qFormat/>
    <w:rsid w:val="00052FD2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archives">
    <w:name w:val="archives"/>
    <w:basedOn w:val="a2"/>
    <w:uiPriority w:val="99"/>
    <w:qFormat/>
    <w:rsid w:val="00052FD2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conflit-edition">
    <w:name w:val="conflit-edition"/>
    <w:basedOn w:val="a2"/>
    <w:uiPriority w:val="99"/>
    <w:qFormat/>
    <w:rsid w:val="00052FD2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sons">
    <w:name w:val="sons"/>
    <w:basedOn w:val="a2"/>
    <w:uiPriority w:val="99"/>
    <w:qFormat/>
    <w:rsid w:val="00052FD2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videos">
    <w:name w:val="videos"/>
    <w:basedOn w:val="a2"/>
    <w:uiPriority w:val="99"/>
    <w:qFormat/>
    <w:rsid w:val="00052FD2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incomplet">
    <w:name w:val="incomplet"/>
    <w:basedOn w:val="a2"/>
    <w:uiPriority w:val="99"/>
    <w:qFormat/>
    <w:rsid w:val="00052FD2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sources">
    <w:name w:val="sources"/>
    <w:basedOn w:val="a2"/>
    <w:uiPriority w:val="99"/>
    <w:qFormat/>
    <w:rsid w:val="00052FD2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important">
    <w:name w:val="important"/>
    <w:basedOn w:val="a2"/>
    <w:uiPriority w:val="99"/>
    <w:qFormat/>
    <w:rsid w:val="00052FD2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en-travaux">
    <w:name w:val="en-travaux"/>
    <w:basedOn w:val="a2"/>
    <w:uiPriority w:val="99"/>
    <w:qFormat/>
    <w:rsid w:val="00052FD2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incubator">
    <w:name w:val="incubator"/>
    <w:basedOn w:val="a2"/>
    <w:uiPriority w:val="99"/>
    <w:qFormat/>
    <w:rsid w:val="00052FD2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extension">
    <w:name w:val="extension"/>
    <w:basedOn w:val="a2"/>
    <w:uiPriority w:val="99"/>
    <w:qFormat/>
    <w:rsid w:val="00052FD2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species">
    <w:name w:val="wikispecies"/>
    <w:basedOn w:val="a2"/>
    <w:uiPriority w:val="99"/>
    <w:qFormat/>
    <w:rsid w:val="00052FD2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metawiki">
    <w:name w:val="metawiki"/>
    <w:basedOn w:val="a2"/>
    <w:uiPriority w:val="99"/>
    <w:qFormat/>
    <w:rsid w:val="00052FD2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versity">
    <w:name w:val="wikiversity"/>
    <w:basedOn w:val="a2"/>
    <w:uiPriority w:val="99"/>
    <w:qFormat/>
    <w:rsid w:val="00052FD2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pedia">
    <w:name w:val="wikipedia"/>
    <w:basedOn w:val="a2"/>
    <w:uiPriority w:val="99"/>
    <w:qFormat/>
    <w:rsid w:val="00052FD2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books">
    <w:name w:val="wikibooks"/>
    <w:basedOn w:val="a2"/>
    <w:uiPriority w:val="99"/>
    <w:qFormat/>
    <w:rsid w:val="00052FD2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news">
    <w:name w:val="wikinews"/>
    <w:basedOn w:val="a2"/>
    <w:uiPriority w:val="99"/>
    <w:qFormat/>
    <w:rsid w:val="00052FD2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quote">
    <w:name w:val="wikiquote"/>
    <w:basedOn w:val="a2"/>
    <w:uiPriority w:val="99"/>
    <w:qFormat/>
    <w:rsid w:val="00052FD2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source">
    <w:name w:val="wikisource"/>
    <w:basedOn w:val="a2"/>
    <w:uiPriority w:val="99"/>
    <w:qFormat/>
    <w:rsid w:val="00052FD2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commons">
    <w:name w:val="commons"/>
    <w:basedOn w:val="a2"/>
    <w:uiPriority w:val="99"/>
    <w:qFormat/>
    <w:rsid w:val="00052FD2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media">
    <w:name w:val="wikimedia"/>
    <w:basedOn w:val="a2"/>
    <w:uiPriority w:val="99"/>
    <w:qFormat/>
    <w:rsid w:val="00052FD2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tionary">
    <w:name w:val="wiktionary"/>
    <w:basedOn w:val="a2"/>
    <w:uiPriority w:val="99"/>
    <w:qFormat/>
    <w:rsid w:val="00052FD2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data">
    <w:name w:val="wikidata"/>
    <w:basedOn w:val="a2"/>
    <w:uiPriority w:val="99"/>
    <w:qFormat/>
    <w:rsid w:val="00052FD2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voyage">
    <w:name w:val="wikivoyage"/>
    <w:basedOn w:val="a2"/>
    <w:uiPriority w:val="99"/>
    <w:qFormat/>
    <w:rsid w:val="00052FD2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grosse-icone">
    <w:name w:val="grosse-icone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lerte">
    <w:name w:val="alerte"/>
    <w:basedOn w:val="a2"/>
    <w:uiPriority w:val="99"/>
    <w:qFormat/>
    <w:rsid w:val="00052FD2"/>
    <w:pPr>
      <w:widowControl/>
      <w:shd w:val="clear" w:color="auto" w:fill="FFFFDD"/>
      <w:snapToGrid/>
      <w:spacing w:beforeAutospacing="1" w:after="96"/>
    </w:pPr>
    <w:rPr>
      <w:rFonts w:eastAsia="Times New Roman"/>
      <w:i/>
      <w:iCs/>
      <w:szCs w:val="24"/>
    </w:rPr>
  </w:style>
  <w:style w:type="paragraph" w:customStyle="1" w:styleId="grave">
    <w:name w:val="grave"/>
    <w:basedOn w:val="a2"/>
    <w:uiPriority w:val="99"/>
    <w:qFormat/>
    <w:rsid w:val="00052FD2"/>
    <w:pPr>
      <w:widowControl/>
      <w:pBdr>
        <w:top w:val="single" w:sz="6" w:space="0" w:color="FF9966"/>
        <w:left w:val="single" w:sz="6" w:space="0" w:color="FF9966"/>
        <w:bottom w:val="single" w:sz="6" w:space="0" w:color="FF9966"/>
        <w:right w:val="single" w:sz="6" w:space="0" w:color="FF9966"/>
      </w:pBdr>
      <w:snapToGrid/>
      <w:spacing w:beforeAutospacing="1" w:afterAutospacing="1"/>
    </w:pPr>
    <w:rPr>
      <w:rFonts w:eastAsia="Times New Roman"/>
      <w:szCs w:val="24"/>
    </w:rPr>
  </w:style>
  <w:style w:type="paragraph" w:customStyle="1" w:styleId="messagebox">
    <w:name w:val="messagebox"/>
    <w:basedOn w:val="a2"/>
    <w:uiPriority w:val="99"/>
    <w:qFormat/>
    <w:rsid w:val="00052FD2"/>
    <w:pPr>
      <w:widowControl/>
      <w:pBdr>
        <w:top w:val="single" w:sz="6" w:space="2" w:color="AAAAAA"/>
        <w:left w:val="single" w:sz="6" w:space="2" w:color="AAAAAA"/>
        <w:bottom w:val="single" w:sz="6" w:space="2" w:color="AAAAAA"/>
        <w:right w:val="single" w:sz="6" w:space="2" w:color="AAAAAA"/>
      </w:pBdr>
      <w:shd w:val="clear" w:color="auto" w:fill="F9F9F9"/>
      <w:snapToGrid/>
      <w:spacing w:before="0" w:after="240"/>
      <w:jc w:val="both"/>
    </w:pPr>
    <w:rPr>
      <w:rFonts w:eastAsia="Times New Roman"/>
      <w:szCs w:val="24"/>
    </w:rPr>
  </w:style>
  <w:style w:type="paragraph" w:customStyle="1" w:styleId="vectorbox">
    <w:name w:val="vectorbox"/>
    <w:basedOn w:val="a2"/>
    <w:uiPriority w:val="99"/>
    <w:qFormat/>
    <w:rsid w:val="00052FD2"/>
    <w:pPr>
      <w:widowControl/>
      <w:pBdr>
        <w:top w:val="single" w:sz="6" w:space="0" w:color="A7D7F9"/>
        <w:left w:val="single" w:sz="6" w:space="0" w:color="A7D7F9"/>
        <w:bottom w:val="single" w:sz="6" w:space="0" w:color="A7D7F9"/>
        <w:right w:val="single" w:sz="6" w:space="0" w:color="A7D7F9"/>
      </w:pBdr>
      <w:shd w:val="clear" w:color="auto" w:fill="F5FAFF"/>
      <w:snapToGrid/>
      <w:spacing w:before="0" w:after="240"/>
    </w:pPr>
    <w:rPr>
      <w:rFonts w:eastAsia="Times New Roman"/>
      <w:szCs w:val="24"/>
    </w:rPr>
  </w:style>
  <w:style w:type="paragraph" w:customStyle="1" w:styleId="bandeau-portail-element">
    <w:name w:val="bandeau-portail-element"/>
    <w:basedOn w:val="a2"/>
    <w:uiPriority w:val="99"/>
    <w:qFormat/>
    <w:rsid w:val="00052FD2"/>
    <w:pPr>
      <w:widowControl/>
      <w:snapToGrid/>
      <w:spacing w:beforeAutospacing="1" w:afterAutospacing="1"/>
      <w:ind w:left="360" w:right="360"/>
    </w:pPr>
    <w:rPr>
      <w:rFonts w:eastAsia="Times New Roman"/>
      <w:szCs w:val="24"/>
    </w:rPr>
  </w:style>
  <w:style w:type="paragraph" w:customStyle="1" w:styleId="bandeau-portail-icone">
    <w:name w:val="bandeau-portail-icone"/>
    <w:basedOn w:val="a2"/>
    <w:uiPriority w:val="99"/>
    <w:qFormat/>
    <w:rsid w:val="00052FD2"/>
    <w:pPr>
      <w:widowControl/>
      <w:snapToGrid/>
      <w:spacing w:beforeAutospacing="1" w:afterAutospacing="1"/>
      <w:ind w:right="120"/>
    </w:pPr>
    <w:rPr>
      <w:rFonts w:eastAsia="Times New Roman"/>
      <w:szCs w:val="24"/>
    </w:rPr>
  </w:style>
  <w:style w:type="paragraph" w:customStyle="1" w:styleId="bandeau-portail-texte">
    <w:name w:val="bandeau-portail-texte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exemple">
    <w:name w:val="exemple"/>
    <w:basedOn w:val="a2"/>
    <w:uiPriority w:val="99"/>
    <w:qFormat/>
    <w:rsid w:val="00052FD2"/>
    <w:pPr>
      <w:widowControl/>
      <w:pBdr>
        <w:top w:val="dashed" w:sz="6" w:space="6" w:color="ADD8E6"/>
        <w:left w:val="dashed" w:sz="6" w:space="6" w:color="ADD8E6"/>
        <w:bottom w:val="dashed" w:sz="6" w:space="6" w:color="ADD8E6"/>
        <w:right w:val="dashed" w:sz="6" w:space="6" w:color="ADD8E6"/>
      </w:pBdr>
      <w:shd w:val="clear" w:color="auto" w:fill="FFFFFF"/>
      <w:snapToGrid/>
      <w:spacing w:before="120" w:after="120"/>
      <w:ind w:left="120" w:right="120"/>
    </w:pPr>
    <w:rPr>
      <w:rFonts w:eastAsia="Times New Roman"/>
      <w:szCs w:val="24"/>
    </w:rPr>
  </w:style>
  <w:style w:type="paragraph" w:customStyle="1" w:styleId="avanceboite">
    <w:name w:val="avance_boite"/>
    <w:basedOn w:val="a2"/>
    <w:uiPriority w:val="99"/>
    <w:qFormat/>
    <w:rsid w:val="00052FD2"/>
    <w:pPr>
      <w:widowControl/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hd w:val="clear" w:color="auto" w:fill="D3D3D3"/>
      <w:snapToGrid/>
      <w:spacing w:before="0" w:after="0"/>
    </w:pPr>
    <w:rPr>
      <w:rFonts w:eastAsia="Times New Roman"/>
      <w:szCs w:val="24"/>
    </w:rPr>
  </w:style>
  <w:style w:type="paragraph" w:customStyle="1" w:styleId="avancebarre">
    <w:name w:val="avance_barre"/>
    <w:basedOn w:val="a2"/>
    <w:uiPriority w:val="99"/>
    <w:qFormat/>
    <w:rsid w:val="00052FD2"/>
    <w:pPr>
      <w:widowControl/>
      <w:shd w:val="clear" w:color="auto" w:fill="A0A0FF"/>
      <w:snapToGrid/>
      <w:spacing w:before="0" w:after="0"/>
    </w:pPr>
    <w:rPr>
      <w:rFonts w:eastAsia="Times New Roman"/>
      <w:szCs w:val="24"/>
    </w:rPr>
  </w:style>
  <w:style w:type="paragraph" w:customStyle="1" w:styleId="avancetexte">
    <w:name w:val="avance_texte"/>
    <w:basedOn w:val="a2"/>
    <w:uiPriority w:val="99"/>
    <w:qFormat/>
    <w:rsid w:val="00052FD2"/>
    <w:pPr>
      <w:widowControl/>
      <w:snapToGrid/>
      <w:spacing w:before="0" w:after="0" w:line="240" w:lineRule="atLeast"/>
      <w:jc w:val="center"/>
    </w:pPr>
    <w:rPr>
      <w:rFonts w:eastAsia="Times New Roman"/>
      <w:sz w:val="21"/>
      <w:szCs w:val="21"/>
    </w:rPr>
  </w:style>
  <w:style w:type="paragraph" w:customStyle="1" w:styleId="mw-lag-warn-normal">
    <w:name w:val="mw-lag-warn-normal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mw-alerte">
    <w:name w:val="mw-alerte"/>
    <w:basedOn w:val="a2"/>
    <w:uiPriority w:val="99"/>
    <w:qFormat/>
    <w:rsid w:val="00052FD2"/>
    <w:pPr>
      <w:widowControl/>
      <w:pBdr>
        <w:top w:val="single" w:sz="12" w:space="0" w:color="FF8C00"/>
        <w:left w:val="single" w:sz="12" w:space="0" w:color="FF8C00"/>
        <w:bottom w:val="single" w:sz="12" w:space="0" w:color="FF8C00"/>
        <w:right w:val="single" w:sz="12" w:space="0" w:color="FF8C00"/>
      </w:pBdr>
      <w:shd w:val="clear" w:color="auto" w:fill="FAEBD7"/>
      <w:snapToGrid/>
      <w:spacing w:beforeAutospacing="1" w:afterAutospacing="1"/>
    </w:pPr>
    <w:rPr>
      <w:rFonts w:eastAsia="Times New Roman"/>
      <w:szCs w:val="24"/>
    </w:rPr>
  </w:style>
  <w:style w:type="paragraph" w:customStyle="1" w:styleId="mw-toolbox">
    <w:name w:val="mw-toolbox"/>
    <w:basedOn w:val="a2"/>
    <w:uiPriority w:val="99"/>
    <w:qFormat/>
    <w:rsid w:val="00052FD2"/>
    <w:pPr>
      <w:widowControl/>
      <w:pBdr>
        <w:top w:val="single" w:sz="6" w:space="3" w:color="B8B8B8"/>
        <w:left w:val="single" w:sz="6" w:space="12" w:color="B8B8B8"/>
        <w:bottom w:val="single" w:sz="6" w:space="3" w:color="B8B8B8"/>
        <w:right w:val="single" w:sz="6" w:space="12" w:color="B8B8B8"/>
      </w:pBdr>
      <w:shd w:val="clear" w:color="auto" w:fill="F8F8F8"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boxtoggle">
    <w:name w:val="navboxtoggle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toggle">
    <w:name w:val="navtoggle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alternance">
    <w:name w:val="alternance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lternance2">
    <w:name w:val="alternance2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nfobox">
    <w:name w:val="infobox"/>
    <w:basedOn w:val="a2"/>
    <w:uiPriority w:val="99"/>
    <w:qFormat/>
    <w:rsid w:val="00052FD2"/>
    <w:pPr>
      <w:widowControl/>
      <w:shd w:val="clear" w:color="auto" w:fill="EEEEEE"/>
      <w:snapToGrid/>
      <w:spacing w:before="0" w:after="120"/>
      <w:ind w:left="240"/>
    </w:pPr>
    <w:rPr>
      <w:rFonts w:eastAsia="Times New Roman"/>
      <w:color w:val="000000"/>
      <w:sz w:val="23"/>
      <w:szCs w:val="23"/>
    </w:rPr>
  </w:style>
  <w:style w:type="paragraph" w:customStyle="1" w:styleId="globegris">
    <w:name w:val="globegris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ssistant">
    <w:name w:val="assistant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headergris">
    <w:name w:val="headergris"/>
    <w:basedOn w:val="a2"/>
    <w:uiPriority w:val="99"/>
    <w:qFormat/>
    <w:rsid w:val="00052FD2"/>
    <w:pPr>
      <w:widowControl/>
      <w:pBdr>
        <w:top w:val="single" w:sz="6" w:space="2" w:color="A3B0BF"/>
        <w:left w:val="single" w:sz="6" w:space="5" w:color="A3B0BF"/>
        <w:bottom w:val="single" w:sz="6" w:space="2" w:color="A3B0BF"/>
        <w:right w:val="single" w:sz="6" w:space="5" w:color="A3B0BF"/>
      </w:pBdr>
      <w:shd w:val="clear" w:color="auto" w:fill="F0F0F0"/>
      <w:snapToGrid/>
      <w:spacing w:before="0" w:after="0"/>
    </w:pPr>
    <w:rPr>
      <w:rFonts w:eastAsia="Times New Roman"/>
      <w:b/>
      <w:bCs/>
      <w:color w:val="000000"/>
      <w:sz w:val="29"/>
      <w:szCs w:val="29"/>
    </w:rPr>
  </w:style>
  <w:style w:type="paragraph" w:customStyle="1" w:styleId="cadregris">
    <w:name w:val="cadregris"/>
    <w:basedOn w:val="a2"/>
    <w:uiPriority w:val="99"/>
    <w:qFormat/>
    <w:rsid w:val="00052FD2"/>
    <w:pPr>
      <w:widowControl/>
      <w:pBdr>
        <w:top w:val="single" w:sz="6" w:space="5" w:color="AAAAAA"/>
        <w:left w:val="single" w:sz="6" w:space="5" w:color="AAAAAA"/>
        <w:bottom w:val="single" w:sz="6" w:space="5" w:color="AAAAAA"/>
        <w:right w:val="single" w:sz="6" w:space="5" w:color="AAAAAA"/>
      </w:pBdr>
      <w:shd w:val="clear" w:color="auto" w:fill="FCFCFC"/>
      <w:snapToGrid/>
      <w:spacing w:beforeAutospacing="1" w:after="144"/>
    </w:pPr>
    <w:rPr>
      <w:rFonts w:eastAsia="Times New Roman"/>
      <w:szCs w:val="24"/>
    </w:rPr>
  </w:style>
  <w:style w:type="paragraph" w:customStyle="1" w:styleId="accueilcadrelien">
    <w:name w:val="accueil_cadre_lien"/>
    <w:basedOn w:val="a2"/>
    <w:uiPriority w:val="99"/>
    <w:qFormat/>
    <w:rsid w:val="00052FD2"/>
    <w:pPr>
      <w:widowControl/>
      <w:snapToGrid/>
      <w:spacing w:beforeAutospacing="1" w:afterAutospacing="1"/>
      <w:ind w:right="120"/>
      <w:jc w:val="right"/>
    </w:pPr>
    <w:rPr>
      <w:rFonts w:eastAsia="Times New Roman"/>
      <w:sz w:val="15"/>
      <w:szCs w:val="15"/>
    </w:rPr>
  </w:style>
  <w:style w:type="paragraph" w:customStyle="1" w:styleId="geo-default">
    <w:name w:val="geo-default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geo-nondefault">
    <w:name w:val="geo-nondefault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geo-dms">
    <w:name w:val="geo-dms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geo-dec">
    <w:name w:val="geo-dec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geo-multi-punct">
    <w:name w:val="geo-multi-punct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infoboxv2">
    <w:name w:val="infobox_v2"/>
    <w:basedOn w:val="a2"/>
    <w:uiPriority w:val="99"/>
    <w:qFormat/>
    <w:rsid w:val="00052FD2"/>
    <w:pPr>
      <w:widowControl/>
      <w:pBdr>
        <w:top w:val="single" w:sz="6" w:space="1" w:color="AAAAAA"/>
        <w:left w:val="single" w:sz="6" w:space="1" w:color="AAAAAA"/>
        <w:bottom w:val="single" w:sz="6" w:space="1" w:color="AAAAAA"/>
        <w:right w:val="single" w:sz="6" w:space="1" w:color="AAAAAA"/>
      </w:pBdr>
      <w:shd w:val="clear" w:color="auto" w:fill="F9F9F9"/>
      <w:snapToGrid/>
      <w:spacing w:before="0" w:after="120" w:line="264" w:lineRule="atLeast"/>
      <w:ind w:left="240"/>
    </w:pPr>
    <w:rPr>
      <w:rFonts w:eastAsia="Times New Roman"/>
      <w:color w:val="000000"/>
      <w:sz w:val="22"/>
      <w:szCs w:val="22"/>
    </w:rPr>
  </w:style>
  <w:style w:type="paragraph" w:customStyle="1" w:styleId="taxoboxv3">
    <w:name w:val="taxobox_v3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degrade">
    <w:name w:val="degrade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degraderev">
    <w:name w:val="degrade_rev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">
    <w:name w:val="ombre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pale">
    <w:name w:val="ombre_pale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bl">
    <w:name w:val="ombre_bl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blpale">
    <w:name w:val="ombre_blpale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rg">
    <w:name w:val="ombre_rg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rgpale">
    <w:name w:val="ombre_rgpale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hidden">
    <w:name w:val="hidden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cinema-bandeau">
    <w:name w:val="cinema-bandeau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textarea-protected">
    <w:name w:val="mw-textarea-protected"/>
    <w:basedOn w:val="a2"/>
    <w:uiPriority w:val="99"/>
    <w:qFormat/>
    <w:rsid w:val="00052FD2"/>
    <w:pPr>
      <w:widowControl/>
      <w:pBdr>
        <w:top w:val="single" w:sz="12" w:space="0" w:color="FF0000"/>
        <w:left w:val="single" w:sz="12" w:space="0" w:color="FF0000"/>
        <w:bottom w:val="single" w:sz="12" w:space="0" w:color="FF0000"/>
        <w:right w:val="single" w:sz="12" w:space="0" w:color="FF0000"/>
      </w:pBdr>
      <w:snapToGrid/>
      <w:spacing w:beforeAutospacing="1" w:afterAutospacing="1"/>
    </w:pPr>
    <w:rPr>
      <w:rFonts w:eastAsia="Times New Roman"/>
      <w:color w:val="000080"/>
      <w:szCs w:val="24"/>
    </w:rPr>
  </w:style>
  <w:style w:type="paragraph" w:customStyle="1" w:styleId="wikimagpictofond">
    <w:name w:val="wikimag_picto_fond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wikimagtitre">
    <w:name w:val="wikimag_titre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large">
    <w:name w:val="ui-button-large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content">
    <w:name w:val="fr-collapsible-content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itle">
    <w:name w:val="navboxnew_title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itlesub">
    <w:name w:val="navboxnew_titlesub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cell">
    <w:name w:val="navboxnew_cell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h">
    <w:name w:val="navboxnew_th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mpair">
    <w:name w:val="impair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air">
    <w:name w:val="pair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banner">
    <w:name w:val="navboxnew_banner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mage">
    <w:name w:val="navboxnew_image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row">
    <w:name w:val="navboxnew_row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e">
    <w:name w:val="navboxnew_ie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nline">
    <w:name w:val="navboxnew_inline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text">
    <w:name w:val="ui-button-text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titlebar">
    <w:name w:val="ui-dialog-titlebar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title">
    <w:name w:val="ui-dialog-title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titlebar-close">
    <w:name w:val="ui-dialog-titlebar-close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content">
    <w:name w:val="ui-dialog-content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buttonpane">
    <w:name w:val="ui-dialog-buttonpane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toggle-keyboard">
    <w:name w:val="fr-collapsible-toggle-keyboard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last">
    <w:name w:val="navboxnew_last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pecial-label">
    <w:name w:val="special-label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pecial-query">
    <w:name w:val="special-query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pecial-hover">
    <w:name w:val="special-hover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specialpage-summary">
    <w:name w:val="mw-specialpage-summary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legendlike">
    <w:name w:val="legendlike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legendtextlike">
    <w:name w:val="legendtextlike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crollbar">
    <w:name w:val="scrollbar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crollbarcontainer">
    <w:name w:val="scrollbarcontainer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agnify">
    <w:name w:val="magnify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nfoboximage">
    <w:name w:val="infoboximage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nfoboxsoustitre">
    <w:name w:val="infoboxsoustitre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latitude">
    <w:name w:val="latitude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entete">
    <w:name w:val="entete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edia">
    <w:name w:val="media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image">
    <w:name w:val="thumbimage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inner">
    <w:name w:val="thumbinner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">
    <w:name w:val="thumb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caption">
    <w:name w:val="thumbcaption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legend">
    <w:name w:val="legend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mage2">
    <w:name w:val="image2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hr">
    <w:name w:val="hr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ar">
    <w:name w:val="navbar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revbloc">
    <w:name w:val="prev_bloc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extbloc">
    <w:name w:val="next_bloc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mgtoogle">
    <w:name w:val="img_toogle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toogle">
    <w:name w:val="a_toogle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geopoint">
    <w:name w:val="geopoint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itre">
    <w:name w:val="titre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icon-closethick">
    <w:name w:val="ui-icon-closethick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axoboxclassification">
    <w:name w:val="taxobox_classification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rnormal">
    <w:name w:val="rnormal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lert-text">
    <w:name w:val="alert-text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regardsactu">
    <w:name w:val="regards_actu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geshi">
    <w:name w:val="mw-geshi"/>
    <w:basedOn w:val="a2"/>
    <w:uiPriority w:val="99"/>
    <w:qFormat/>
    <w:rsid w:val="00052FD2"/>
    <w:pPr>
      <w:widowControl/>
      <w:snapToGrid/>
      <w:spacing w:beforeAutospacing="1" w:afterAutospacing="1"/>
    </w:pPr>
    <w:rPr>
      <w:rFonts w:ascii="Courier New" w:eastAsia="Times New Roman" w:hAnsi="Courier New" w:cs="Courier New"/>
      <w:szCs w:val="24"/>
    </w:rPr>
  </w:style>
  <w:style w:type="paragraph" w:customStyle="1" w:styleId="fr-collapsible-content1">
    <w:name w:val="fr-collapsible-content1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fr-collapsible-toggle1">
    <w:name w:val="fr-collapsible-toggle1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fr-collapsible-toggle2">
    <w:name w:val="fr-collapsible-toggle2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fr-collapsible-toggle3">
    <w:name w:val="fr-collapsible-toggle3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boxnewtitle1">
    <w:name w:val="navboxnew_title1"/>
    <w:basedOn w:val="a2"/>
    <w:uiPriority w:val="99"/>
    <w:qFormat/>
    <w:rsid w:val="00052FD2"/>
    <w:pPr>
      <w:widowControl/>
      <w:shd w:val="clear" w:color="auto" w:fill="CCCCFF"/>
      <w:snapToGrid/>
      <w:spacing w:before="0" w:after="30"/>
      <w:jc w:val="center"/>
    </w:pPr>
    <w:rPr>
      <w:rFonts w:eastAsia="Times New Roman"/>
      <w:b/>
      <w:bCs/>
      <w:szCs w:val="24"/>
    </w:rPr>
  </w:style>
  <w:style w:type="paragraph" w:customStyle="1" w:styleId="navboxnewtitlesub1">
    <w:name w:val="navboxnew_titlesub1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fr-collapsible-content2">
    <w:name w:val="fr-collapsible-content2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boxnewcell1">
    <w:name w:val="navboxnew_cell1"/>
    <w:basedOn w:val="a2"/>
    <w:uiPriority w:val="99"/>
    <w:qFormat/>
    <w:rsid w:val="00052FD2"/>
    <w:pPr>
      <w:widowControl/>
      <w:snapToGrid/>
      <w:spacing w:beforeAutospacing="1" w:afterAutospacing="1"/>
      <w:jc w:val="center"/>
    </w:pPr>
    <w:rPr>
      <w:rFonts w:eastAsia="Times New Roman"/>
      <w:szCs w:val="24"/>
    </w:rPr>
  </w:style>
  <w:style w:type="paragraph" w:customStyle="1" w:styleId="navboxnewth1">
    <w:name w:val="navboxnew_th1"/>
    <w:basedOn w:val="a2"/>
    <w:uiPriority w:val="99"/>
    <w:qFormat/>
    <w:rsid w:val="00052FD2"/>
    <w:pPr>
      <w:widowControl/>
      <w:pBdr>
        <w:right w:val="single" w:sz="12" w:space="9" w:color="F9F9F9"/>
      </w:pBdr>
      <w:shd w:val="clear" w:color="auto" w:fill="DDDDFF"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navboxnewlast1">
    <w:name w:val="navboxnew_last1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mpair1">
    <w:name w:val="impair1"/>
    <w:basedOn w:val="a2"/>
    <w:uiPriority w:val="99"/>
    <w:qFormat/>
    <w:rsid w:val="00052FD2"/>
    <w:pPr>
      <w:widowControl/>
      <w:shd w:val="clear" w:color="auto" w:fill="EEEEFF"/>
      <w:snapToGrid/>
      <w:spacing w:beforeAutospacing="1" w:afterAutospacing="1"/>
    </w:pPr>
    <w:rPr>
      <w:rFonts w:eastAsia="Times New Roman"/>
      <w:szCs w:val="24"/>
    </w:rPr>
  </w:style>
  <w:style w:type="paragraph" w:customStyle="1" w:styleId="pair1">
    <w:name w:val="pair1"/>
    <w:basedOn w:val="a2"/>
    <w:uiPriority w:val="99"/>
    <w:qFormat/>
    <w:rsid w:val="00052FD2"/>
    <w:pPr>
      <w:widowControl/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banner1">
    <w:name w:val="navboxnew_banner1"/>
    <w:basedOn w:val="a2"/>
    <w:uiPriority w:val="99"/>
    <w:qFormat/>
    <w:rsid w:val="00052FD2"/>
    <w:pPr>
      <w:widowControl/>
      <w:shd w:val="clear" w:color="auto" w:fill="DDDDFF"/>
      <w:snapToGrid/>
      <w:spacing w:before="0" w:after="30"/>
      <w:jc w:val="center"/>
    </w:pPr>
    <w:rPr>
      <w:rFonts w:eastAsia="Times New Roman"/>
      <w:szCs w:val="24"/>
    </w:rPr>
  </w:style>
  <w:style w:type="paragraph" w:customStyle="1" w:styleId="navboxnewimage1">
    <w:name w:val="navboxnew_image1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cell2">
    <w:name w:val="navboxnew_cell2"/>
    <w:basedOn w:val="a2"/>
    <w:uiPriority w:val="99"/>
    <w:qFormat/>
    <w:rsid w:val="00052FD2"/>
    <w:pPr>
      <w:widowControl/>
      <w:snapToGrid/>
      <w:spacing w:beforeAutospacing="1" w:afterAutospacing="1"/>
      <w:jc w:val="center"/>
    </w:pPr>
    <w:rPr>
      <w:rFonts w:eastAsia="Times New Roman"/>
      <w:szCs w:val="24"/>
    </w:rPr>
  </w:style>
  <w:style w:type="paragraph" w:customStyle="1" w:styleId="navboxnewie1">
    <w:name w:val="navboxnew_ie1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itle2">
    <w:name w:val="navboxnew_title2"/>
    <w:basedOn w:val="a2"/>
    <w:uiPriority w:val="99"/>
    <w:qFormat/>
    <w:rsid w:val="00052FD2"/>
    <w:pPr>
      <w:widowControl/>
      <w:shd w:val="clear" w:color="auto" w:fill="99CC99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banner2">
    <w:name w:val="navboxnew_banner2"/>
    <w:basedOn w:val="a2"/>
    <w:uiPriority w:val="99"/>
    <w:qFormat/>
    <w:rsid w:val="00052FD2"/>
    <w:pPr>
      <w:widowControl/>
      <w:shd w:val="clear" w:color="auto" w:fill="99CC99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h2">
    <w:name w:val="navboxnew_th2"/>
    <w:basedOn w:val="a2"/>
    <w:uiPriority w:val="99"/>
    <w:qFormat/>
    <w:rsid w:val="00052FD2"/>
    <w:pPr>
      <w:widowControl/>
      <w:shd w:val="clear" w:color="auto" w:fill="B3D9B3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itle3">
    <w:name w:val="navboxnew_title3"/>
    <w:basedOn w:val="a2"/>
    <w:uiPriority w:val="99"/>
    <w:qFormat/>
    <w:rsid w:val="00052FD2"/>
    <w:pPr>
      <w:widowControl/>
      <w:shd w:val="clear" w:color="auto" w:fill="DFEDFF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banner3">
    <w:name w:val="navboxnew_banner3"/>
    <w:basedOn w:val="a2"/>
    <w:uiPriority w:val="99"/>
    <w:qFormat/>
    <w:rsid w:val="00052FD2"/>
    <w:pPr>
      <w:widowControl/>
      <w:shd w:val="clear" w:color="auto" w:fill="DFEDFF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h3">
    <w:name w:val="navboxnew_th3"/>
    <w:basedOn w:val="a2"/>
    <w:uiPriority w:val="99"/>
    <w:qFormat/>
    <w:rsid w:val="00052FD2"/>
    <w:pPr>
      <w:widowControl/>
      <w:shd w:val="clear" w:color="auto" w:fill="E7F2FF"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toggle4">
    <w:name w:val="fr-collapsible-toggle4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boxnewtitle4">
    <w:name w:val="navboxnew_title4"/>
    <w:basedOn w:val="a2"/>
    <w:uiPriority w:val="99"/>
    <w:qFormat/>
    <w:rsid w:val="00052FD2"/>
    <w:pPr>
      <w:widowControl/>
      <w:shd w:val="clear" w:color="auto" w:fill="CCCCFF"/>
      <w:snapToGrid/>
      <w:spacing w:before="0" w:after="30"/>
      <w:jc w:val="center"/>
    </w:pPr>
    <w:rPr>
      <w:rFonts w:eastAsia="Times New Roman"/>
      <w:b/>
      <w:bCs/>
      <w:szCs w:val="24"/>
    </w:rPr>
  </w:style>
  <w:style w:type="paragraph" w:customStyle="1" w:styleId="navboxnewtitlesub2">
    <w:name w:val="navboxnew_titlesub2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fr-collapsible-content3">
    <w:name w:val="fr-collapsible-content3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boxnewrow1">
    <w:name w:val="navboxnew_row1"/>
    <w:basedOn w:val="a2"/>
    <w:uiPriority w:val="99"/>
    <w:qFormat/>
    <w:rsid w:val="00052FD2"/>
    <w:pPr>
      <w:widowControl/>
      <w:shd w:val="clear" w:color="auto" w:fill="DDDDFF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h4">
    <w:name w:val="navboxnew_th4"/>
    <w:basedOn w:val="a2"/>
    <w:uiPriority w:val="99"/>
    <w:qFormat/>
    <w:rsid w:val="00052FD2"/>
    <w:pPr>
      <w:widowControl/>
      <w:pBdr>
        <w:top w:val="single" w:sz="12" w:space="0" w:color="F9F9F9"/>
      </w:pBdr>
      <w:snapToGrid/>
      <w:spacing w:beforeAutospacing="1" w:afterAutospacing="1"/>
      <w:jc w:val="center"/>
    </w:pPr>
    <w:rPr>
      <w:rFonts w:eastAsia="Times New Roman"/>
      <w:b/>
      <w:bCs/>
      <w:szCs w:val="24"/>
    </w:rPr>
  </w:style>
  <w:style w:type="paragraph" w:customStyle="1" w:styleId="navboxnewie2">
    <w:name w:val="navboxnew_ie2"/>
    <w:basedOn w:val="a2"/>
    <w:uiPriority w:val="99"/>
    <w:qFormat/>
    <w:rsid w:val="00052FD2"/>
    <w:pPr>
      <w:widowControl/>
      <w:pBdr>
        <w:left w:val="single" w:sz="12" w:space="0" w:color="F9F9F9"/>
      </w:pBdr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nline1">
    <w:name w:val="navboxnew_inline1"/>
    <w:basedOn w:val="a2"/>
    <w:uiPriority w:val="99"/>
    <w:qFormat/>
    <w:rsid w:val="00052FD2"/>
    <w:pPr>
      <w:widowControl/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nline2">
    <w:name w:val="navboxnew_inline2"/>
    <w:basedOn w:val="a2"/>
    <w:uiPriority w:val="99"/>
    <w:qFormat/>
    <w:rsid w:val="00052FD2"/>
    <w:pPr>
      <w:widowControl/>
      <w:shd w:val="clear" w:color="auto" w:fill="EEEEFF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mage2">
    <w:name w:val="navboxnew_image2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navboxnewbanner4">
    <w:name w:val="navboxnew_banner4"/>
    <w:basedOn w:val="a2"/>
    <w:uiPriority w:val="99"/>
    <w:qFormat/>
    <w:rsid w:val="00052FD2"/>
    <w:pPr>
      <w:widowControl/>
      <w:shd w:val="clear" w:color="auto" w:fill="CCCCFF"/>
      <w:snapToGrid/>
      <w:spacing w:before="30" w:after="0"/>
      <w:jc w:val="center"/>
    </w:pPr>
    <w:rPr>
      <w:rFonts w:eastAsia="Times New Roman"/>
      <w:szCs w:val="24"/>
    </w:rPr>
  </w:style>
  <w:style w:type="paragraph" w:customStyle="1" w:styleId="navboxnew1">
    <w:name w:val="navboxnew1"/>
    <w:basedOn w:val="a2"/>
    <w:uiPriority w:val="99"/>
    <w:qFormat/>
    <w:rsid w:val="00052FD2"/>
    <w:pPr>
      <w:widowControl/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play-btn-large1">
    <w:name w:val="play-btn-large1"/>
    <w:basedOn w:val="a2"/>
    <w:uiPriority w:val="99"/>
    <w:qFormat/>
    <w:rsid w:val="00052FD2"/>
    <w:pPr>
      <w:widowControl/>
      <w:snapToGrid/>
      <w:spacing w:before="0" w:afterAutospacing="1"/>
      <w:ind w:left="-525"/>
    </w:pPr>
    <w:rPr>
      <w:rFonts w:eastAsia="Times New Roman"/>
      <w:szCs w:val="24"/>
    </w:rPr>
  </w:style>
  <w:style w:type="paragraph" w:customStyle="1" w:styleId="ui-widget1">
    <w:name w:val="ui-widget1"/>
    <w:basedOn w:val="a2"/>
    <w:uiPriority w:val="99"/>
    <w:qFormat/>
    <w:rsid w:val="00052FD2"/>
    <w:pPr>
      <w:widowControl/>
      <w:snapToGrid/>
      <w:spacing w:beforeAutospacing="1" w:afterAutospacing="1"/>
    </w:pPr>
    <w:rPr>
      <w:rFonts w:ascii="Arial" w:eastAsia="Times New Roman" w:hAnsi="Arial" w:cs="Arial"/>
      <w:szCs w:val="24"/>
    </w:rPr>
  </w:style>
  <w:style w:type="paragraph" w:customStyle="1" w:styleId="ui-state-default1">
    <w:name w:val="ui-state-default1"/>
    <w:basedOn w:val="a2"/>
    <w:uiPriority w:val="99"/>
    <w:qFormat/>
    <w:rsid w:val="00052FD2"/>
    <w:pPr>
      <w:widowControl/>
      <w:pBdr>
        <w:top w:val="single" w:sz="6" w:space="0" w:color="AED0EA"/>
        <w:left w:val="single" w:sz="6" w:space="0" w:color="AED0EA"/>
        <w:bottom w:val="single" w:sz="6" w:space="0" w:color="AED0EA"/>
        <w:right w:val="single" w:sz="6" w:space="0" w:color="AED0EA"/>
      </w:pBdr>
      <w:shd w:val="clear" w:color="auto" w:fill="D7EBF9"/>
      <w:snapToGrid/>
      <w:spacing w:beforeAutospacing="1" w:afterAutospacing="1"/>
    </w:pPr>
    <w:rPr>
      <w:rFonts w:eastAsia="Times New Roman"/>
      <w:color w:val="2779AA"/>
      <w:szCs w:val="24"/>
    </w:rPr>
  </w:style>
  <w:style w:type="paragraph" w:customStyle="1" w:styleId="ui-state-default2">
    <w:name w:val="ui-state-default2"/>
    <w:basedOn w:val="a2"/>
    <w:uiPriority w:val="99"/>
    <w:qFormat/>
    <w:rsid w:val="00052FD2"/>
    <w:pPr>
      <w:widowControl/>
      <w:pBdr>
        <w:top w:val="single" w:sz="6" w:space="0" w:color="AED0EA"/>
        <w:left w:val="single" w:sz="6" w:space="0" w:color="AED0EA"/>
        <w:bottom w:val="single" w:sz="6" w:space="0" w:color="AED0EA"/>
        <w:right w:val="single" w:sz="6" w:space="0" w:color="AED0EA"/>
      </w:pBdr>
      <w:shd w:val="clear" w:color="auto" w:fill="D7EBF9"/>
      <w:snapToGrid/>
      <w:spacing w:beforeAutospacing="1" w:afterAutospacing="1"/>
    </w:pPr>
    <w:rPr>
      <w:rFonts w:eastAsia="Times New Roman"/>
      <w:color w:val="2779AA"/>
      <w:szCs w:val="24"/>
    </w:rPr>
  </w:style>
  <w:style w:type="paragraph" w:customStyle="1" w:styleId="ui-state-hover1">
    <w:name w:val="ui-state-hover1"/>
    <w:basedOn w:val="a2"/>
    <w:uiPriority w:val="99"/>
    <w:qFormat/>
    <w:rsid w:val="00052FD2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hover2">
    <w:name w:val="ui-state-hover2"/>
    <w:basedOn w:val="a2"/>
    <w:uiPriority w:val="99"/>
    <w:qFormat/>
    <w:rsid w:val="00052FD2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focus1">
    <w:name w:val="ui-state-focus1"/>
    <w:basedOn w:val="a2"/>
    <w:uiPriority w:val="99"/>
    <w:qFormat/>
    <w:rsid w:val="00052FD2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focus2">
    <w:name w:val="ui-state-focus2"/>
    <w:basedOn w:val="a2"/>
    <w:uiPriority w:val="99"/>
    <w:qFormat/>
    <w:rsid w:val="00052FD2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active1">
    <w:name w:val="ui-state-active1"/>
    <w:basedOn w:val="a2"/>
    <w:uiPriority w:val="99"/>
    <w:qFormat/>
    <w:rsid w:val="00052FD2"/>
    <w:pPr>
      <w:widowControl/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0F0F0"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ui-state-active2">
    <w:name w:val="ui-state-active2"/>
    <w:basedOn w:val="a2"/>
    <w:uiPriority w:val="99"/>
    <w:qFormat/>
    <w:rsid w:val="00052FD2"/>
    <w:pPr>
      <w:widowControl/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0F0F0"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ui-state-highlight1">
    <w:name w:val="ui-state-highlight1"/>
    <w:basedOn w:val="a2"/>
    <w:uiPriority w:val="99"/>
    <w:qFormat/>
    <w:rsid w:val="00052FD2"/>
    <w:pPr>
      <w:widowControl/>
      <w:pBdr>
        <w:top w:val="single" w:sz="6" w:space="0" w:color="F9DD34"/>
        <w:left w:val="single" w:sz="6" w:space="0" w:color="F9DD34"/>
        <w:bottom w:val="single" w:sz="6" w:space="0" w:color="F9DD34"/>
        <w:right w:val="single" w:sz="6" w:space="0" w:color="F9DD34"/>
      </w:pBdr>
      <w:snapToGrid/>
      <w:spacing w:beforeAutospacing="1" w:afterAutospacing="1"/>
    </w:pPr>
    <w:rPr>
      <w:rFonts w:eastAsia="Times New Roman"/>
      <w:color w:val="363636"/>
      <w:szCs w:val="24"/>
    </w:rPr>
  </w:style>
  <w:style w:type="paragraph" w:customStyle="1" w:styleId="ui-state-highlight2">
    <w:name w:val="ui-state-highlight2"/>
    <w:basedOn w:val="a2"/>
    <w:uiPriority w:val="99"/>
    <w:qFormat/>
    <w:rsid w:val="00052FD2"/>
    <w:pPr>
      <w:widowControl/>
      <w:pBdr>
        <w:top w:val="single" w:sz="6" w:space="0" w:color="F9DD34"/>
        <w:left w:val="single" w:sz="6" w:space="0" w:color="F9DD34"/>
        <w:bottom w:val="single" w:sz="6" w:space="0" w:color="F9DD34"/>
        <w:right w:val="single" w:sz="6" w:space="0" w:color="F9DD34"/>
      </w:pBdr>
      <w:snapToGrid/>
      <w:spacing w:beforeAutospacing="1" w:afterAutospacing="1"/>
    </w:pPr>
    <w:rPr>
      <w:rFonts w:eastAsia="Times New Roman"/>
      <w:color w:val="363636"/>
      <w:szCs w:val="24"/>
    </w:rPr>
  </w:style>
  <w:style w:type="paragraph" w:customStyle="1" w:styleId="ui-state-error1">
    <w:name w:val="ui-state-error1"/>
    <w:basedOn w:val="a2"/>
    <w:uiPriority w:val="99"/>
    <w:qFormat/>
    <w:rsid w:val="00052FD2"/>
    <w:pPr>
      <w:widowControl/>
      <w:pBdr>
        <w:top w:val="single" w:sz="6" w:space="0" w:color="CD0A0A"/>
        <w:left w:val="single" w:sz="6" w:space="0" w:color="CD0A0A"/>
        <w:bottom w:val="single" w:sz="6" w:space="0" w:color="CD0A0A"/>
        <w:right w:val="single" w:sz="6" w:space="0" w:color="CD0A0A"/>
      </w:pBdr>
      <w:shd w:val="clear" w:color="auto" w:fill="CD0A0A"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state-error2">
    <w:name w:val="ui-state-error2"/>
    <w:basedOn w:val="a2"/>
    <w:uiPriority w:val="99"/>
    <w:qFormat/>
    <w:rsid w:val="00052FD2"/>
    <w:pPr>
      <w:widowControl/>
      <w:pBdr>
        <w:top w:val="single" w:sz="6" w:space="0" w:color="CD0A0A"/>
        <w:left w:val="single" w:sz="6" w:space="0" w:color="CD0A0A"/>
        <w:bottom w:val="single" w:sz="6" w:space="0" w:color="CD0A0A"/>
        <w:right w:val="single" w:sz="6" w:space="0" w:color="CD0A0A"/>
      </w:pBdr>
      <w:shd w:val="clear" w:color="auto" w:fill="CD0A0A"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state-error-text1">
    <w:name w:val="ui-state-error-text1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state-error-text2">
    <w:name w:val="ui-state-error-text2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priority-primary1">
    <w:name w:val="ui-priority-primary1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ui-priority-primary2">
    <w:name w:val="ui-priority-primary2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ui-priority-secondary1">
    <w:name w:val="ui-priority-secondary1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priority-secondary2">
    <w:name w:val="ui-priority-secondary2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state-disabled1">
    <w:name w:val="ui-state-disabled1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state-disabled2">
    <w:name w:val="ui-state-disabled2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icon1">
    <w:name w:val="ui-icon1"/>
    <w:basedOn w:val="a2"/>
    <w:uiPriority w:val="99"/>
    <w:qFormat/>
    <w:rsid w:val="00052FD2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2">
    <w:name w:val="ui-icon2"/>
    <w:basedOn w:val="a2"/>
    <w:uiPriority w:val="99"/>
    <w:qFormat/>
    <w:rsid w:val="00052FD2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3">
    <w:name w:val="ui-icon3"/>
    <w:basedOn w:val="a2"/>
    <w:uiPriority w:val="99"/>
    <w:qFormat/>
    <w:rsid w:val="00052FD2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4">
    <w:name w:val="ui-icon4"/>
    <w:basedOn w:val="a2"/>
    <w:uiPriority w:val="99"/>
    <w:qFormat/>
    <w:rsid w:val="00052FD2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5">
    <w:name w:val="ui-icon5"/>
    <w:basedOn w:val="a2"/>
    <w:uiPriority w:val="99"/>
    <w:qFormat/>
    <w:rsid w:val="00052FD2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6">
    <w:name w:val="ui-icon6"/>
    <w:basedOn w:val="a2"/>
    <w:uiPriority w:val="99"/>
    <w:qFormat/>
    <w:rsid w:val="00052FD2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7">
    <w:name w:val="ui-icon7"/>
    <w:basedOn w:val="a2"/>
    <w:uiPriority w:val="99"/>
    <w:qFormat/>
    <w:rsid w:val="00052FD2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8">
    <w:name w:val="ui-icon8"/>
    <w:basedOn w:val="a2"/>
    <w:uiPriority w:val="99"/>
    <w:qFormat/>
    <w:rsid w:val="00052FD2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9">
    <w:name w:val="ui-icon9"/>
    <w:basedOn w:val="a2"/>
    <w:uiPriority w:val="99"/>
    <w:qFormat/>
    <w:rsid w:val="00052FD2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resizable-handle1">
    <w:name w:val="ui-resizable-handle1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vanish/>
      <w:sz w:val="2"/>
      <w:szCs w:val="2"/>
    </w:rPr>
  </w:style>
  <w:style w:type="paragraph" w:customStyle="1" w:styleId="ui-resizable-handle2">
    <w:name w:val="ui-resizable-handle2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vanish/>
      <w:sz w:val="2"/>
      <w:szCs w:val="2"/>
    </w:rPr>
  </w:style>
  <w:style w:type="paragraph" w:customStyle="1" w:styleId="ui-button-text1">
    <w:name w:val="ui-button-text1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text2">
    <w:name w:val="ui-button-text2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text3">
    <w:name w:val="ui-button-text3"/>
    <w:basedOn w:val="a2"/>
    <w:uiPriority w:val="99"/>
    <w:qFormat/>
    <w:rsid w:val="00052FD2"/>
    <w:pPr>
      <w:widowControl/>
      <w:snapToGrid/>
      <w:spacing w:beforeAutospacing="1" w:afterAutospacing="1"/>
      <w:ind w:firstLine="11919"/>
    </w:pPr>
    <w:rPr>
      <w:rFonts w:eastAsia="Times New Roman"/>
      <w:szCs w:val="24"/>
    </w:rPr>
  </w:style>
  <w:style w:type="paragraph" w:customStyle="1" w:styleId="ui-button-text4">
    <w:name w:val="ui-button-text4"/>
    <w:basedOn w:val="a2"/>
    <w:uiPriority w:val="99"/>
    <w:qFormat/>
    <w:rsid w:val="00052FD2"/>
    <w:pPr>
      <w:widowControl/>
      <w:snapToGrid/>
      <w:spacing w:beforeAutospacing="1" w:afterAutospacing="1"/>
      <w:ind w:firstLine="11919"/>
    </w:pPr>
    <w:rPr>
      <w:rFonts w:eastAsia="Times New Roman"/>
      <w:szCs w:val="24"/>
    </w:rPr>
  </w:style>
  <w:style w:type="paragraph" w:customStyle="1" w:styleId="ui-button-text5">
    <w:name w:val="ui-button-text5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text6">
    <w:name w:val="ui-button-text6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text7">
    <w:name w:val="ui-button-text7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icon10">
    <w:name w:val="ui-icon10"/>
    <w:basedOn w:val="a2"/>
    <w:uiPriority w:val="99"/>
    <w:qFormat/>
    <w:rsid w:val="00052FD2"/>
    <w:pPr>
      <w:widowControl/>
      <w:snapToGrid/>
      <w:spacing w:before="0" w:afterAutospacing="1"/>
      <w:ind w:left="-120" w:firstLine="7343"/>
    </w:pPr>
    <w:rPr>
      <w:rFonts w:eastAsia="Times New Roman"/>
      <w:szCs w:val="24"/>
    </w:rPr>
  </w:style>
  <w:style w:type="paragraph" w:customStyle="1" w:styleId="ui-icon11">
    <w:name w:val="ui-icon11"/>
    <w:basedOn w:val="a2"/>
    <w:uiPriority w:val="99"/>
    <w:qFormat/>
    <w:rsid w:val="00052FD2"/>
    <w:pPr>
      <w:widowControl/>
      <w:snapToGrid/>
      <w:spacing w:before="0" w:afterAutospacing="1"/>
      <w:ind w:firstLine="7343"/>
    </w:pPr>
    <w:rPr>
      <w:rFonts w:eastAsia="Times New Roman"/>
      <w:szCs w:val="24"/>
    </w:rPr>
  </w:style>
  <w:style w:type="paragraph" w:customStyle="1" w:styleId="ui-icon12">
    <w:name w:val="ui-icon12"/>
    <w:basedOn w:val="a2"/>
    <w:uiPriority w:val="99"/>
    <w:qFormat/>
    <w:rsid w:val="00052FD2"/>
    <w:pPr>
      <w:widowControl/>
      <w:snapToGrid/>
      <w:spacing w:before="0" w:afterAutospacing="1"/>
      <w:ind w:firstLine="7343"/>
    </w:pPr>
    <w:rPr>
      <w:rFonts w:eastAsia="Times New Roman"/>
      <w:szCs w:val="24"/>
    </w:rPr>
  </w:style>
  <w:style w:type="paragraph" w:customStyle="1" w:styleId="ui-icon13">
    <w:name w:val="ui-icon13"/>
    <w:basedOn w:val="a2"/>
    <w:uiPriority w:val="99"/>
    <w:qFormat/>
    <w:rsid w:val="00052FD2"/>
    <w:pPr>
      <w:widowControl/>
      <w:snapToGrid/>
      <w:spacing w:before="0" w:afterAutospacing="1"/>
      <w:ind w:firstLine="7343"/>
    </w:pPr>
    <w:rPr>
      <w:rFonts w:eastAsia="Times New Roman"/>
      <w:szCs w:val="24"/>
    </w:rPr>
  </w:style>
  <w:style w:type="paragraph" w:customStyle="1" w:styleId="ui-icon14">
    <w:name w:val="ui-icon14"/>
    <w:basedOn w:val="a2"/>
    <w:uiPriority w:val="99"/>
    <w:qFormat/>
    <w:rsid w:val="00052FD2"/>
    <w:pPr>
      <w:widowControl/>
      <w:snapToGrid/>
      <w:spacing w:before="0" w:afterAutospacing="1"/>
      <w:ind w:firstLine="7343"/>
    </w:pPr>
    <w:rPr>
      <w:rFonts w:eastAsia="Times New Roman"/>
      <w:szCs w:val="24"/>
    </w:rPr>
  </w:style>
  <w:style w:type="paragraph" w:customStyle="1" w:styleId="ui-icon15">
    <w:name w:val="ui-icon15"/>
    <w:basedOn w:val="a2"/>
    <w:uiPriority w:val="99"/>
    <w:qFormat/>
    <w:rsid w:val="00052FD2"/>
    <w:pPr>
      <w:widowControl/>
      <w:snapToGrid/>
      <w:spacing w:before="0" w:afterAutospacing="1"/>
      <w:ind w:firstLine="7343"/>
    </w:pPr>
    <w:rPr>
      <w:rFonts w:eastAsia="Times New Roman"/>
      <w:szCs w:val="24"/>
    </w:rPr>
  </w:style>
  <w:style w:type="paragraph" w:customStyle="1" w:styleId="ui-button1">
    <w:name w:val="ui-button1"/>
    <w:basedOn w:val="a2"/>
    <w:uiPriority w:val="99"/>
    <w:qFormat/>
    <w:rsid w:val="00052FD2"/>
    <w:pPr>
      <w:widowControl/>
      <w:snapToGrid/>
      <w:spacing w:beforeAutospacing="1" w:afterAutospacing="1"/>
      <w:ind w:right="-72"/>
      <w:jc w:val="center"/>
    </w:pPr>
    <w:rPr>
      <w:rFonts w:eastAsia="Times New Roman"/>
      <w:szCs w:val="24"/>
    </w:rPr>
  </w:style>
  <w:style w:type="paragraph" w:customStyle="1" w:styleId="ui-button2">
    <w:name w:val="ui-button2"/>
    <w:basedOn w:val="a2"/>
    <w:uiPriority w:val="99"/>
    <w:qFormat/>
    <w:rsid w:val="00052FD2"/>
    <w:pPr>
      <w:widowControl/>
      <w:pBdr>
        <w:top w:val="single" w:sz="6" w:space="0" w:color="A6A6A6"/>
        <w:left w:val="single" w:sz="6" w:space="0" w:color="A6A6A6"/>
        <w:bottom w:val="single" w:sz="6" w:space="0" w:color="A6A6A6"/>
        <w:right w:val="single" w:sz="6" w:space="0" w:color="A6A6A6"/>
      </w:pBdr>
      <w:shd w:val="clear" w:color="auto" w:fill="F2F2F2"/>
      <w:snapToGrid/>
      <w:spacing w:before="120" w:after="120" w:line="336" w:lineRule="atLeast"/>
      <w:ind w:left="96"/>
      <w:jc w:val="center"/>
    </w:pPr>
    <w:rPr>
      <w:rFonts w:eastAsia="Times New Roman"/>
      <w:szCs w:val="24"/>
    </w:rPr>
  </w:style>
  <w:style w:type="paragraph" w:customStyle="1" w:styleId="ui-button3">
    <w:name w:val="ui-button3"/>
    <w:basedOn w:val="a2"/>
    <w:uiPriority w:val="99"/>
    <w:qFormat/>
    <w:rsid w:val="00052FD2"/>
    <w:pPr>
      <w:widowControl/>
      <w:pBdr>
        <w:top w:val="single" w:sz="6" w:space="0" w:color="6E7273"/>
        <w:left w:val="single" w:sz="6" w:space="0" w:color="6E7273"/>
        <w:bottom w:val="single" w:sz="6" w:space="0" w:color="6E7273"/>
        <w:right w:val="single" w:sz="6" w:space="0" w:color="6E7273"/>
      </w:pBdr>
      <w:shd w:val="clear" w:color="auto" w:fill="E1E1E1"/>
      <w:snapToGrid/>
      <w:spacing w:before="120" w:after="120" w:line="336" w:lineRule="atLeast"/>
      <w:ind w:left="96"/>
      <w:jc w:val="center"/>
    </w:pPr>
    <w:rPr>
      <w:rFonts w:eastAsia="Times New Roman"/>
      <w:szCs w:val="24"/>
    </w:rPr>
  </w:style>
  <w:style w:type="paragraph" w:customStyle="1" w:styleId="ui-button-large1">
    <w:name w:val="ui-button-large1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icon16">
    <w:name w:val="ui-icon16"/>
    <w:basedOn w:val="a2"/>
    <w:uiPriority w:val="99"/>
    <w:qFormat/>
    <w:rsid w:val="00052FD2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17">
    <w:name w:val="ui-icon17"/>
    <w:basedOn w:val="a2"/>
    <w:uiPriority w:val="99"/>
    <w:qFormat/>
    <w:rsid w:val="00052FD2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18">
    <w:name w:val="ui-icon18"/>
    <w:basedOn w:val="a2"/>
    <w:uiPriority w:val="99"/>
    <w:qFormat/>
    <w:rsid w:val="00052FD2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19">
    <w:name w:val="ui-icon19"/>
    <w:basedOn w:val="a2"/>
    <w:uiPriority w:val="99"/>
    <w:qFormat/>
    <w:rsid w:val="00052FD2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dialog-titlebar1">
    <w:name w:val="ui-dialog-titlebar1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title1">
    <w:name w:val="ui-dialog-title1"/>
    <w:basedOn w:val="a2"/>
    <w:uiPriority w:val="99"/>
    <w:qFormat/>
    <w:rsid w:val="00052FD2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ui-dialog-titlebar-close1">
    <w:name w:val="ui-dialog-titlebar-close1"/>
    <w:basedOn w:val="a2"/>
    <w:uiPriority w:val="99"/>
    <w:qFormat/>
    <w:rsid w:val="00052FD2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ui-dialog-titlebar-close2">
    <w:name w:val="ui-dialog-titlebar-close2"/>
    <w:basedOn w:val="a2"/>
    <w:uiPriority w:val="99"/>
    <w:qFormat/>
    <w:rsid w:val="00052FD2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ui-dialog-content1">
    <w:name w:val="ui-dialog-content1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buttonpane1">
    <w:name w:val="ui-dialog-buttonpane1"/>
    <w:basedOn w:val="a2"/>
    <w:uiPriority w:val="99"/>
    <w:qFormat/>
    <w:rsid w:val="00052FD2"/>
    <w:pPr>
      <w:widowControl/>
      <w:snapToGrid/>
      <w:spacing w:before="120" w:after="0"/>
    </w:pPr>
    <w:rPr>
      <w:rFonts w:eastAsia="Times New Roman"/>
      <w:szCs w:val="24"/>
    </w:rPr>
  </w:style>
  <w:style w:type="paragraph" w:customStyle="1" w:styleId="ui-resizable-se1">
    <w:name w:val="ui-resizable-se1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titlebar-close3">
    <w:name w:val="ui-dialog-titlebar-close3"/>
    <w:basedOn w:val="a2"/>
    <w:uiPriority w:val="99"/>
    <w:qFormat/>
    <w:rsid w:val="00052FD2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ui-dialog-titlebar2">
    <w:name w:val="ui-dialog-titlebar2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widget-header1">
    <w:name w:val="ui-widget-header1"/>
    <w:basedOn w:val="a2"/>
    <w:uiPriority w:val="99"/>
    <w:qFormat/>
    <w:rsid w:val="00052FD2"/>
    <w:pPr>
      <w:widowControl/>
      <w:pBdr>
        <w:bottom w:val="single" w:sz="6" w:space="0" w:color="BBBBBB"/>
      </w:pBdr>
      <w:shd w:val="clear" w:color="auto" w:fill="F0F0F0"/>
      <w:snapToGrid/>
      <w:spacing w:beforeAutospacing="1" w:afterAutospacing="1" w:line="240" w:lineRule="atLeast"/>
    </w:pPr>
    <w:rPr>
      <w:rFonts w:eastAsia="Times New Roman"/>
      <w:b/>
      <w:bCs/>
      <w:color w:val="222222"/>
      <w:szCs w:val="24"/>
    </w:rPr>
  </w:style>
  <w:style w:type="paragraph" w:customStyle="1" w:styleId="ui-icon-closethick1">
    <w:name w:val="ui-icon-closethick1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buttonpane2">
    <w:name w:val="ui-dialog-buttonpane2"/>
    <w:basedOn w:val="a2"/>
    <w:uiPriority w:val="99"/>
    <w:qFormat/>
    <w:rsid w:val="00052FD2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special-label1">
    <w:name w:val="special-label1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color w:val="808080"/>
      <w:szCs w:val="24"/>
    </w:rPr>
  </w:style>
  <w:style w:type="paragraph" w:customStyle="1" w:styleId="special-query1">
    <w:name w:val="special-query1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i/>
      <w:iCs/>
      <w:color w:val="000000"/>
      <w:szCs w:val="24"/>
    </w:rPr>
  </w:style>
  <w:style w:type="paragraph" w:customStyle="1" w:styleId="special-hover1">
    <w:name w:val="special-hover1"/>
    <w:basedOn w:val="a2"/>
    <w:uiPriority w:val="99"/>
    <w:qFormat/>
    <w:rsid w:val="00052FD2"/>
    <w:pPr>
      <w:widowControl/>
      <w:shd w:val="clear" w:color="auto" w:fill="C0C0C0"/>
      <w:snapToGrid/>
      <w:spacing w:beforeAutospacing="1" w:afterAutospacing="1"/>
    </w:pPr>
    <w:rPr>
      <w:rFonts w:eastAsia="Times New Roman"/>
      <w:szCs w:val="24"/>
    </w:rPr>
  </w:style>
  <w:style w:type="paragraph" w:customStyle="1" w:styleId="special-label2">
    <w:name w:val="special-label2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special-query2">
    <w:name w:val="special-query2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mw-specialpage-summary1">
    <w:name w:val="mw-specialpage-summary1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editsection1">
    <w:name w:val="editsection1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 w:val="20"/>
    </w:rPr>
  </w:style>
  <w:style w:type="paragraph" w:customStyle="1" w:styleId="mw-headline1">
    <w:name w:val="mw-headline1"/>
    <w:basedOn w:val="a2"/>
    <w:uiPriority w:val="99"/>
    <w:qFormat/>
    <w:rsid w:val="00052FD2"/>
    <w:pPr>
      <w:widowControl/>
      <w:snapToGrid/>
      <w:spacing w:beforeAutospacing="1" w:afterAutospacing="1"/>
      <w:ind w:right="72"/>
    </w:pPr>
    <w:rPr>
      <w:rFonts w:eastAsia="Times New Roman"/>
      <w:szCs w:val="24"/>
    </w:rPr>
  </w:style>
  <w:style w:type="paragraph" w:customStyle="1" w:styleId="legendlike1">
    <w:name w:val="legendlike1"/>
    <w:basedOn w:val="a2"/>
    <w:uiPriority w:val="99"/>
    <w:qFormat/>
    <w:rsid w:val="00052FD2"/>
    <w:pPr>
      <w:widowControl/>
      <w:snapToGrid/>
      <w:spacing w:before="0" w:afterAutospacing="1"/>
    </w:pPr>
    <w:rPr>
      <w:rFonts w:eastAsia="Times New Roman"/>
      <w:szCs w:val="24"/>
    </w:rPr>
  </w:style>
  <w:style w:type="paragraph" w:customStyle="1" w:styleId="legendtextlike1">
    <w:name w:val="legendtextlike1"/>
    <w:basedOn w:val="a2"/>
    <w:uiPriority w:val="99"/>
    <w:qFormat/>
    <w:rsid w:val="00052FD2"/>
    <w:pPr>
      <w:widowControl/>
      <w:shd w:val="clear" w:color="auto" w:fill="FFFFFF"/>
      <w:snapToGrid/>
      <w:spacing w:beforeAutospacing="1" w:afterAutospacing="1"/>
    </w:pPr>
    <w:rPr>
      <w:rFonts w:eastAsia="Times New Roman"/>
      <w:szCs w:val="24"/>
    </w:rPr>
  </w:style>
  <w:style w:type="paragraph" w:customStyle="1" w:styleId="scrollbar1">
    <w:name w:val="scrollbar1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crollbarcontainer1">
    <w:name w:val="scrollbarcontainer1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agnify1">
    <w:name w:val="magnify1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infoboximage1">
    <w:name w:val="infoboximage1"/>
    <w:basedOn w:val="a2"/>
    <w:uiPriority w:val="99"/>
    <w:qFormat/>
    <w:rsid w:val="00052FD2"/>
    <w:pPr>
      <w:widowControl/>
      <w:shd w:val="clear" w:color="auto" w:fill="FFFFFF"/>
      <w:snapToGrid/>
      <w:spacing w:before="0" w:afterAutospacing="1"/>
      <w:jc w:val="center"/>
    </w:pPr>
    <w:rPr>
      <w:rFonts w:eastAsia="Times New Roman"/>
      <w:color w:val="000000"/>
      <w:szCs w:val="24"/>
    </w:rPr>
  </w:style>
  <w:style w:type="paragraph" w:customStyle="1" w:styleId="infoboxsoustitre1">
    <w:name w:val="infoboxsoustitre1"/>
    <w:basedOn w:val="a2"/>
    <w:uiPriority w:val="99"/>
    <w:qFormat/>
    <w:rsid w:val="00052FD2"/>
    <w:pPr>
      <w:widowControl/>
      <w:snapToGrid/>
      <w:spacing w:beforeAutospacing="1" w:afterAutospacing="1" w:line="480" w:lineRule="auto"/>
      <w:jc w:val="center"/>
    </w:pPr>
    <w:rPr>
      <w:rFonts w:eastAsia="Times New Roman"/>
      <w:b/>
      <w:bCs/>
      <w:color w:val="000000"/>
      <w:sz w:val="28"/>
      <w:szCs w:val="28"/>
    </w:rPr>
  </w:style>
  <w:style w:type="paragraph" w:customStyle="1" w:styleId="latitude1">
    <w:name w:val="latitude1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entete1">
    <w:name w:val="entete1"/>
    <w:basedOn w:val="a2"/>
    <w:uiPriority w:val="99"/>
    <w:qFormat/>
    <w:rsid w:val="00052FD2"/>
    <w:pPr>
      <w:widowControl/>
      <w:snapToGrid/>
      <w:spacing w:beforeAutospacing="1" w:afterAutospacing="1" w:line="288" w:lineRule="atLeast"/>
      <w:jc w:val="center"/>
    </w:pPr>
    <w:rPr>
      <w:rFonts w:eastAsia="Times New Roman"/>
      <w:b/>
      <w:bCs/>
      <w:color w:val="000000"/>
      <w:sz w:val="36"/>
      <w:szCs w:val="36"/>
    </w:rPr>
  </w:style>
  <w:style w:type="paragraph" w:customStyle="1" w:styleId="media1">
    <w:name w:val="media1"/>
    <w:basedOn w:val="a2"/>
    <w:uiPriority w:val="99"/>
    <w:qFormat/>
    <w:rsid w:val="00052FD2"/>
    <w:pPr>
      <w:widowControl/>
      <w:snapToGrid/>
      <w:spacing w:beforeAutospacing="1" w:afterAutospacing="1"/>
      <w:jc w:val="center"/>
    </w:pPr>
    <w:rPr>
      <w:rFonts w:eastAsia="Times New Roman"/>
      <w:b/>
      <w:bCs/>
      <w:color w:val="000000"/>
      <w:szCs w:val="24"/>
    </w:rPr>
  </w:style>
  <w:style w:type="paragraph" w:customStyle="1" w:styleId="entete2">
    <w:name w:val="entete2"/>
    <w:basedOn w:val="a2"/>
    <w:uiPriority w:val="99"/>
    <w:qFormat/>
    <w:rsid w:val="00052FD2"/>
    <w:pPr>
      <w:widowControl/>
      <w:pBdr>
        <w:top w:val="single" w:sz="12" w:space="2" w:color="DFEDFF"/>
        <w:left w:val="single" w:sz="12" w:space="0" w:color="DFEDFF"/>
        <w:bottom w:val="single" w:sz="12" w:space="2" w:color="DFEDFF"/>
        <w:right w:val="single" w:sz="12" w:space="0" w:color="DFEDFF"/>
      </w:pBdr>
      <w:shd w:val="clear" w:color="auto" w:fill="DFEDFF"/>
      <w:snapToGrid/>
      <w:spacing w:before="0" w:after="150" w:line="264" w:lineRule="atLeast"/>
      <w:jc w:val="center"/>
    </w:pPr>
    <w:rPr>
      <w:rFonts w:eastAsia="Times New Roman"/>
      <w:b/>
      <w:bCs/>
      <w:sz w:val="34"/>
      <w:szCs w:val="34"/>
    </w:rPr>
  </w:style>
  <w:style w:type="paragraph" w:customStyle="1" w:styleId="thumbimage1">
    <w:name w:val="thumbimage1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inner1">
    <w:name w:val="thumbinner1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1">
    <w:name w:val="thumb1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caption1">
    <w:name w:val="thumbcaption1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legend1">
    <w:name w:val="legend1"/>
    <w:basedOn w:val="a2"/>
    <w:uiPriority w:val="99"/>
    <w:qFormat/>
    <w:rsid w:val="00052FD2"/>
    <w:pPr>
      <w:widowControl/>
      <w:snapToGrid/>
      <w:spacing w:before="75" w:after="120"/>
      <w:jc w:val="center"/>
    </w:pPr>
    <w:rPr>
      <w:rFonts w:eastAsia="Times New Roman"/>
      <w:sz w:val="22"/>
      <w:szCs w:val="22"/>
    </w:rPr>
  </w:style>
  <w:style w:type="paragraph" w:customStyle="1" w:styleId="image21">
    <w:name w:val="image21"/>
    <w:basedOn w:val="a2"/>
    <w:uiPriority w:val="99"/>
    <w:qFormat/>
    <w:rsid w:val="00052FD2"/>
    <w:pPr>
      <w:widowControl/>
      <w:snapToGrid/>
      <w:spacing w:beforeAutospacing="1" w:afterAutospacing="1"/>
      <w:jc w:val="center"/>
    </w:pPr>
    <w:rPr>
      <w:rFonts w:eastAsia="Times New Roman"/>
      <w:szCs w:val="24"/>
    </w:rPr>
  </w:style>
  <w:style w:type="paragraph" w:customStyle="1" w:styleId="bloc1">
    <w:name w:val="bloc1"/>
    <w:basedOn w:val="a2"/>
    <w:uiPriority w:val="99"/>
    <w:qFormat/>
    <w:rsid w:val="00052FD2"/>
    <w:pPr>
      <w:widowControl/>
      <w:shd w:val="clear" w:color="auto" w:fill="DFEDFF"/>
      <w:snapToGrid/>
      <w:spacing w:before="75" w:after="75" w:line="264" w:lineRule="atLeast"/>
      <w:jc w:val="center"/>
    </w:pPr>
    <w:rPr>
      <w:rFonts w:eastAsia="Times New Roman"/>
      <w:b/>
      <w:bCs/>
      <w:szCs w:val="24"/>
    </w:rPr>
  </w:style>
  <w:style w:type="paragraph" w:customStyle="1" w:styleId="bordered1">
    <w:name w:val="bordered1"/>
    <w:basedOn w:val="a2"/>
    <w:uiPriority w:val="99"/>
    <w:qFormat/>
    <w:rsid w:val="00052FD2"/>
    <w:pPr>
      <w:widowControl/>
      <w:pBdr>
        <w:top w:val="single" w:sz="6" w:space="0" w:color="DFEDFF"/>
        <w:bottom w:val="single" w:sz="6" w:space="0" w:color="DFEDFF"/>
      </w:pBdr>
      <w:snapToGrid/>
      <w:spacing w:before="0" w:after="75" w:line="264" w:lineRule="atLeast"/>
      <w:jc w:val="center"/>
    </w:pPr>
    <w:rPr>
      <w:rFonts w:eastAsia="Times New Roman"/>
      <w:b/>
      <w:bCs/>
      <w:szCs w:val="24"/>
    </w:rPr>
  </w:style>
  <w:style w:type="paragraph" w:customStyle="1" w:styleId="hr1">
    <w:name w:val="hr1"/>
    <w:basedOn w:val="a2"/>
    <w:uiPriority w:val="99"/>
    <w:qFormat/>
    <w:rsid w:val="00052FD2"/>
    <w:pPr>
      <w:widowControl/>
      <w:shd w:val="clear" w:color="auto" w:fill="DFEDFF"/>
      <w:snapToGrid/>
      <w:spacing w:before="75" w:after="75" w:line="15" w:lineRule="atLeast"/>
    </w:pPr>
    <w:rPr>
      <w:rFonts w:eastAsia="Times New Roman"/>
      <w:sz w:val="2"/>
      <w:szCs w:val="2"/>
    </w:rPr>
  </w:style>
  <w:style w:type="paragraph" w:customStyle="1" w:styleId="navbar1">
    <w:name w:val="navbar1"/>
    <w:basedOn w:val="a2"/>
    <w:uiPriority w:val="99"/>
    <w:qFormat/>
    <w:rsid w:val="00052FD2"/>
    <w:pPr>
      <w:widowControl/>
      <w:snapToGrid/>
      <w:spacing w:before="0" w:after="0"/>
      <w:jc w:val="right"/>
    </w:pPr>
    <w:rPr>
      <w:rFonts w:eastAsia="Times New Roman"/>
      <w:sz w:val="19"/>
      <w:szCs w:val="19"/>
    </w:rPr>
  </w:style>
  <w:style w:type="paragraph" w:customStyle="1" w:styleId="prevbloc1">
    <w:name w:val="prev_bloc1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extbloc1">
    <w:name w:val="next_bloc1"/>
    <w:basedOn w:val="a2"/>
    <w:uiPriority w:val="99"/>
    <w:qFormat/>
    <w:rsid w:val="00052FD2"/>
    <w:pPr>
      <w:widowControl/>
      <w:snapToGrid/>
      <w:spacing w:beforeAutospacing="1" w:afterAutospacing="1"/>
      <w:jc w:val="right"/>
    </w:pPr>
    <w:rPr>
      <w:rFonts w:eastAsia="Times New Roman"/>
      <w:szCs w:val="24"/>
    </w:rPr>
  </w:style>
  <w:style w:type="paragraph" w:customStyle="1" w:styleId="entete3">
    <w:name w:val="entete3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bloc2">
    <w:name w:val="bloc2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axoboxclassification1">
    <w:name w:val="taxobox_classification1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i/>
      <w:iCs/>
      <w:szCs w:val="24"/>
    </w:rPr>
  </w:style>
  <w:style w:type="paragraph" w:customStyle="1" w:styleId="rnormal1">
    <w:name w:val="rnormal1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mgtoogle1">
    <w:name w:val="img_toogle1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toogle1">
    <w:name w:val="a_toogle1"/>
    <w:basedOn w:val="a2"/>
    <w:uiPriority w:val="99"/>
    <w:qFormat/>
    <w:rsid w:val="00052FD2"/>
    <w:pPr>
      <w:widowControl/>
      <w:snapToGrid/>
      <w:spacing w:beforeAutospacing="1" w:afterAutospacing="1"/>
      <w:jc w:val="center"/>
    </w:pPr>
    <w:rPr>
      <w:rFonts w:eastAsia="Times New Roman"/>
      <w:sz w:val="23"/>
      <w:szCs w:val="23"/>
    </w:rPr>
  </w:style>
  <w:style w:type="paragraph" w:customStyle="1" w:styleId="geopoint1">
    <w:name w:val="geopoint1"/>
    <w:basedOn w:val="a2"/>
    <w:uiPriority w:val="99"/>
    <w:qFormat/>
    <w:rsid w:val="00052FD2"/>
    <w:pPr>
      <w:widowControl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hd w:val="clear" w:color="auto" w:fill="FF0000"/>
      <w:snapToGrid/>
      <w:spacing w:beforeAutospacing="1" w:afterAutospacing="1"/>
    </w:pPr>
    <w:rPr>
      <w:rFonts w:eastAsia="Times New Roman"/>
      <w:sz w:val="2"/>
      <w:szCs w:val="2"/>
    </w:rPr>
  </w:style>
  <w:style w:type="paragraph" w:customStyle="1" w:styleId="thumbinner2">
    <w:name w:val="thumbinner2"/>
    <w:basedOn w:val="a2"/>
    <w:uiPriority w:val="99"/>
    <w:qFormat/>
    <w:rsid w:val="00052FD2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titre1">
    <w:name w:val="titre1"/>
    <w:basedOn w:val="a2"/>
    <w:uiPriority w:val="99"/>
    <w:qFormat/>
    <w:rsid w:val="00052FD2"/>
    <w:pPr>
      <w:widowControl/>
      <w:snapToGrid/>
      <w:spacing w:before="48" w:after="48"/>
      <w:jc w:val="center"/>
    </w:pPr>
    <w:rPr>
      <w:rFonts w:eastAsia="Times New Roman"/>
      <w:szCs w:val="24"/>
    </w:rPr>
  </w:style>
  <w:style w:type="paragraph" w:customStyle="1" w:styleId="e6e73">
    <w:name w:val="¶e6e7аголовок 3"/>
    <w:basedOn w:val="a2"/>
    <w:next w:val="a2"/>
    <w:uiPriority w:val="99"/>
    <w:qFormat/>
    <w:rsid w:val="00052FD2"/>
    <w:pPr>
      <w:keepNext/>
      <w:tabs>
        <w:tab w:val="left" w:pos="794"/>
      </w:tabs>
      <w:spacing w:before="0" w:after="0"/>
      <w:ind w:left="794" w:hanging="397"/>
    </w:pPr>
    <w:rPr>
      <w:rFonts w:ascii="Arial" w:eastAsia="Times New Roman" w:hAnsi="Arial"/>
      <w:lang w:val="en-US"/>
    </w:rPr>
  </w:style>
  <w:style w:type="paragraph" w:customStyle="1" w:styleId="Normalnormal">
    <w:name w:val="Normal.normal"/>
    <w:uiPriority w:val="99"/>
    <w:qFormat/>
    <w:rsid w:val="00052FD2"/>
    <w:pPr>
      <w:keepNext/>
      <w:autoSpaceDE w:val="0"/>
      <w:autoSpaceDN w:val="0"/>
      <w:adjustRightInd w:val="0"/>
      <w:spacing w:before="283" w:after="170" w:line="240" w:lineRule="auto"/>
      <w:ind w:firstLine="567"/>
      <w:jc w:val="both"/>
    </w:pPr>
    <w:rPr>
      <w:rFonts w:ascii="PragmaticaCTT" w:eastAsia="Times New Roman" w:hAnsi="PragmaticaCTT" w:cs="PragmaticaCTT"/>
      <w:b/>
      <w:bCs/>
      <w:i/>
      <w:iCs/>
      <w:sz w:val="20"/>
      <w:szCs w:val="20"/>
      <w:lang w:eastAsia="ru-RU"/>
    </w:rPr>
  </w:style>
  <w:style w:type="paragraph" w:customStyle="1" w:styleId="l2">
    <w:name w:val="l2"/>
    <w:basedOn w:val="a2"/>
    <w:uiPriority w:val="99"/>
    <w:qFormat/>
    <w:rsid w:val="00052FD2"/>
    <w:pPr>
      <w:widowControl/>
      <w:suppressAutoHyphens/>
      <w:snapToGrid/>
      <w:spacing w:before="280" w:after="280"/>
    </w:pPr>
    <w:rPr>
      <w:rFonts w:eastAsia="Times New Roman"/>
      <w:szCs w:val="24"/>
      <w:lang w:eastAsia="ar-SA"/>
    </w:rPr>
  </w:style>
  <w:style w:type="paragraph" w:customStyle="1" w:styleId="l1">
    <w:name w:val="l1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fffffffff9">
    <w:name w:val="Подпись к таблице_"/>
    <w:basedOn w:val="a3"/>
    <w:link w:val="afffffffffa"/>
    <w:uiPriority w:val="99"/>
    <w:qFormat/>
    <w:locked/>
    <w:rsid w:val="00052FD2"/>
    <w:rPr>
      <w:rFonts w:cs="Times New Roman"/>
      <w:sz w:val="17"/>
      <w:szCs w:val="17"/>
      <w:shd w:val="clear" w:color="auto" w:fill="FFFFFF"/>
    </w:rPr>
  </w:style>
  <w:style w:type="paragraph" w:customStyle="1" w:styleId="afffffffffa">
    <w:name w:val="Подпись к таблице"/>
    <w:basedOn w:val="a2"/>
    <w:link w:val="afffffffff9"/>
    <w:uiPriority w:val="99"/>
    <w:qFormat/>
    <w:rsid w:val="00052FD2"/>
    <w:pPr>
      <w:widowControl/>
      <w:shd w:val="clear" w:color="auto" w:fill="FFFFFF"/>
      <w:snapToGrid/>
      <w:spacing w:before="0" w:after="0" w:line="235" w:lineRule="exact"/>
      <w:ind w:firstLine="1400"/>
    </w:pPr>
    <w:rPr>
      <w:rFonts w:asciiTheme="minorHAnsi" w:eastAsiaTheme="minorHAnsi" w:hAnsiTheme="minorHAnsi"/>
      <w:sz w:val="17"/>
      <w:szCs w:val="17"/>
      <w:lang w:eastAsia="en-US"/>
    </w:rPr>
  </w:style>
  <w:style w:type="character" w:customStyle="1" w:styleId="6d">
    <w:name w:val="Основной текст (6)_"/>
    <w:basedOn w:val="a3"/>
    <w:link w:val="6e"/>
    <w:uiPriority w:val="99"/>
    <w:qFormat/>
    <w:locked/>
    <w:rsid w:val="00052FD2"/>
    <w:rPr>
      <w:rFonts w:cs="Times New Roman"/>
      <w:sz w:val="14"/>
      <w:szCs w:val="14"/>
      <w:shd w:val="clear" w:color="auto" w:fill="FFFFFF"/>
    </w:rPr>
  </w:style>
  <w:style w:type="paragraph" w:customStyle="1" w:styleId="6e">
    <w:name w:val="Основной текст (6)"/>
    <w:basedOn w:val="a2"/>
    <w:link w:val="6d"/>
    <w:uiPriority w:val="99"/>
    <w:qFormat/>
    <w:rsid w:val="00052FD2"/>
    <w:pPr>
      <w:widowControl/>
      <w:shd w:val="clear" w:color="auto" w:fill="FFFFFF"/>
      <w:snapToGrid/>
      <w:spacing w:before="0" w:after="0" w:line="240" w:lineRule="atLeast"/>
      <w:jc w:val="both"/>
    </w:pPr>
    <w:rPr>
      <w:rFonts w:asciiTheme="minorHAnsi" w:eastAsiaTheme="minorHAnsi" w:hAnsiTheme="minorHAnsi"/>
      <w:sz w:val="14"/>
      <w:szCs w:val="14"/>
      <w:lang w:eastAsia="en-US"/>
    </w:rPr>
  </w:style>
  <w:style w:type="paragraph" w:customStyle="1" w:styleId="3fe">
    <w:name w:val="Заголовок 3 уровня"/>
    <w:basedOn w:val="afffff0"/>
    <w:uiPriority w:val="99"/>
    <w:qFormat/>
    <w:rsid w:val="00052FD2"/>
    <w:pPr>
      <w:ind w:firstLine="0"/>
      <w:jc w:val="center"/>
    </w:pPr>
    <w:rPr>
      <w:b/>
    </w:rPr>
  </w:style>
  <w:style w:type="character" w:customStyle="1" w:styleId="nameautor4">
    <w:name w:val="name_autor4"/>
    <w:uiPriority w:val="99"/>
    <w:qFormat/>
    <w:rsid w:val="00052FD2"/>
    <w:rPr>
      <w:sz w:val="22"/>
    </w:rPr>
  </w:style>
  <w:style w:type="character" w:customStyle="1" w:styleId="useremail">
    <w:name w:val="useremail"/>
    <w:uiPriority w:val="99"/>
    <w:qFormat/>
    <w:rsid w:val="00052FD2"/>
    <w:rPr>
      <w:b/>
      <w:color w:val="555555"/>
    </w:rPr>
  </w:style>
  <w:style w:type="character" w:customStyle="1" w:styleId="sel1">
    <w:name w:val="sel1"/>
    <w:basedOn w:val="a3"/>
    <w:uiPriority w:val="99"/>
    <w:qFormat/>
    <w:rsid w:val="00052FD2"/>
    <w:rPr>
      <w:rFonts w:cs="Times New Roman"/>
      <w:shd w:val="clear" w:color="auto" w:fill="000000"/>
    </w:rPr>
  </w:style>
  <w:style w:type="character" w:customStyle="1" w:styleId="1fffff">
    <w:name w:val="Основной текст + Курсив1"/>
    <w:basedOn w:val="a3"/>
    <w:uiPriority w:val="99"/>
    <w:qFormat/>
    <w:rsid w:val="00052FD2"/>
    <w:rPr>
      <w:rFonts w:ascii="SimSun" w:eastAsia="SimSun" w:hAnsi="SimSun" w:cs="Times New Roman"/>
      <w:i/>
      <w:iCs/>
      <w:lang w:val="ru-RU" w:eastAsia="zh-CN" w:bidi="ar-SA"/>
    </w:rPr>
  </w:style>
  <w:style w:type="character" w:customStyle="1" w:styleId="4f0">
    <w:name w:val="Основной текст + Полужирный4"/>
    <w:basedOn w:val="a3"/>
    <w:uiPriority w:val="99"/>
    <w:qFormat/>
    <w:rsid w:val="00052FD2"/>
    <w:rPr>
      <w:rFonts w:ascii="Times New Roman" w:hAnsi="Times New Roman" w:cs="Times New Roman"/>
      <w:b/>
      <w:bCs/>
      <w:i/>
      <w:iCs/>
      <w:spacing w:val="0"/>
      <w:sz w:val="20"/>
      <w:szCs w:val="20"/>
    </w:rPr>
  </w:style>
  <w:style w:type="character" w:customStyle="1" w:styleId="sel11">
    <w:name w:val="sel11"/>
    <w:basedOn w:val="a3"/>
    <w:uiPriority w:val="99"/>
    <w:qFormat/>
    <w:rsid w:val="00052FD2"/>
    <w:rPr>
      <w:rFonts w:cs="Times New Roman"/>
      <w:b/>
      <w:bCs/>
    </w:rPr>
  </w:style>
  <w:style w:type="character" w:customStyle="1" w:styleId="bodyouter">
    <w:name w:val="body_outer"/>
    <w:basedOn w:val="a3"/>
    <w:uiPriority w:val="99"/>
    <w:qFormat/>
    <w:rsid w:val="00052FD2"/>
    <w:rPr>
      <w:rFonts w:cs="Times New Roman"/>
    </w:rPr>
  </w:style>
  <w:style w:type="character" w:customStyle="1" w:styleId="at3">
    <w:name w:val="at3"/>
    <w:basedOn w:val="a3"/>
    <w:uiPriority w:val="99"/>
    <w:qFormat/>
    <w:rsid w:val="00052FD2"/>
    <w:rPr>
      <w:rFonts w:cs="Times New Roman"/>
      <w:b/>
      <w:bCs/>
      <w:i/>
      <w:iCs/>
      <w:color w:val="00008B"/>
      <w:u w:val="single"/>
    </w:rPr>
  </w:style>
  <w:style w:type="character" w:customStyle="1" w:styleId="21f1">
    <w:name w:val="Знак2 Знак Знак1"/>
    <w:uiPriority w:val="99"/>
    <w:qFormat/>
    <w:locked/>
    <w:rsid w:val="00052FD2"/>
    <w:rPr>
      <w:b/>
      <w:sz w:val="27"/>
      <w:lang w:val="ru-RU" w:eastAsia="ru-RU"/>
    </w:rPr>
  </w:style>
  <w:style w:type="character" w:customStyle="1" w:styleId="ilad">
    <w:name w:val="il_ad"/>
    <w:basedOn w:val="a3"/>
    <w:uiPriority w:val="99"/>
    <w:qFormat/>
    <w:rsid w:val="00052FD2"/>
    <w:rPr>
      <w:rFonts w:cs="Times New Roman"/>
    </w:rPr>
  </w:style>
  <w:style w:type="character" w:customStyle="1" w:styleId="tooltipextranews">
    <w:name w:val="tooltip_extranews"/>
    <w:uiPriority w:val="99"/>
    <w:qFormat/>
    <w:rsid w:val="00052FD2"/>
    <w:rPr>
      <w:rFonts w:ascii="Times New Roman" w:hAnsi="Times New Roman"/>
    </w:rPr>
  </w:style>
  <w:style w:type="character" w:customStyle="1" w:styleId="citecrochet1">
    <w:name w:val="cite_crochet1"/>
    <w:basedOn w:val="a3"/>
    <w:uiPriority w:val="99"/>
    <w:qFormat/>
    <w:rsid w:val="00052FD2"/>
    <w:rPr>
      <w:rFonts w:ascii="Times New Roman" w:hAnsi="Times New Roman" w:cs="Times New Roman"/>
      <w:vanish/>
    </w:rPr>
  </w:style>
  <w:style w:type="character" w:customStyle="1" w:styleId="nowrap1">
    <w:name w:val="nowrap1"/>
    <w:basedOn w:val="a3"/>
    <w:uiPriority w:val="99"/>
    <w:qFormat/>
    <w:rsid w:val="00052FD2"/>
    <w:rPr>
      <w:rFonts w:ascii="Times New Roman" w:hAnsi="Times New Roman" w:cs="Times New Roman"/>
    </w:rPr>
  </w:style>
  <w:style w:type="character" w:customStyle="1" w:styleId="needref">
    <w:name w:val="need_ref"/>
    <w:basedOn w:val="a3"/>
    <w:uiPriority w:val="99"/>
    <w:qFormat/>
    <w:rsid w:val="00052FD2"/>
    <w:rPr>
      <w:rFonts w:ascii="Times New Roman" w:hAnsi="Times New Roman" w:cs="Times New Roman"/>
    </w:rPr>
  </w:style>
  <w:style w:type="character" w:customStyle="1" w:styleId="up">
    <w:name w:val="up"/>
    <w:basedOn w:val="a3"/>
    <w:uiPriority w:val="99"/>
    <w:qFormat/>
    <w:rsid w:val="00052FD2"/>
    <w:rPr>
      <w:rFonts w:ascii="Times New Roman" w:hAnsi="Times New Roman" w:cs="Times New Roman"/>
    </w:rPr>
  </w:style>
  <w:style w:type="character" w:customStyle="1" w:styleId="down">
    <w:name w:val="down"/>
    <w:basedOn w:val="a3"/>
    <w:uiPriority w:val="99"/>
    <w:qFormat/>
    <w:rsid w:val="00052FD2"/>
    <w:rPr>
      <w:rFonts w:ascii="Times New Roman" w:hAnsi="Times New Roman" w:cs="Times New Roman"/>
    </w:rPr>
  </w:style>
  <w:style w:type="character" w:customStyle="1" w:styleId="ref">
    <w:name w:val="ref"/>
    <w:basedOn w:val="a3"/>
    <w:uiPriority w:val="99"/>
    <w:qFormat/>
    <w:rsid w:val="00052FD2"/>
    <w:rPr>
      <w:rFonts w:ascii="Times New Roman" w:hAnsi="Times New Roman" w:cs="Times New Roman"/>
    </w:rPr>
  </w:style>
  <w:style w:type="character" w:customStyle="1" w:styleId="up1">
    <w:name w:val="up1"/>
    <w:basedOn w:val="a3"/>
    <w:uiPriority w:val="99"/>
    <w:qFormat/>
    <w:rsid w:val="00052FD2"/>
    <w:rPr>
      <w:rFonts w:ascii="Times New Roman" w:hAnsi="Times New Roman" w:cs="Times New Roman"/>
      <w:color w:val="0645AD"/>
    </w:rPr>
  </w:style>
  <w:style w:type="character" w:customStyle="1" w:styleId="down1">
    <w:name w:val="down1"/>
    <w:basedOn w:val="a3"/>
    <w:uiPriority w:val="99"/>
    <w:qFormat/>
    <w:rsid w:val="00052FD2"/>
    <w:rPr>
      <w:rFonts w:ascii="Times New Roman" w:hAnsi="Times New Roman" w:cs="Times New Roman"/>
      <w:color w:val="0645AD"/>
    </w:rPr>
  </w:style>
  <w:style w:type="character" w:customStyle="1" w:styleId="up2">
    <w:name w:val="up2"/>
    <w:basedOn w:val="a3"/>
    <w:uiPriority w:val="99"/>
    <w:qFormat/>
    <w:rsid w:val="00052FD2"/>
    <w:rPr>
      <w:rFonts w:ascii="Times New Roman" w:hAnsi="Times New Roman" w:cs="Times New Roman"/>
      <w:vanish/>
    </w:rPr>
  </w:style>
  <w:style w:type="character" w:customStyle="1" w:styleId="down2">
    <w:name w:val="down2"/>
    <w:basedOn w:val="a3"/>
    <w:uiPriority w:val="99"/>
    <w:qFormat/>
    <w:rsid w:val="00052FD2"/>
    <w:rPr>
      <w:rFonts w:ascii="Times New Roman" w:hAnsi="Times New Roman" w:cs="Times New Roman"/>
      <w:vanish/>
    </w:rPr>
  </w:style>
  <w:style w:type="character" w:customStyle="1" w:styleId="toctoggle">
    <w:name w:val="toctoggle"/>
    <w:basedOn w:val="a3"/>
    <w:uiPriority w:val="99"/>
    <w:qFormat/>
    <w:rsid w:val="00052FD2"/>
    <w:rPr>
      <w:rFonts w:ascii="Times New Roman" w:hAnsi="Times New Roman" w:cs="Times New Roman"/>
    </w:rPr>
  </w:style>
  <w:style w:type="character" w:customStyle="1" w:styleId="tocnumber">
    <w:name w:val="tocnumber"/>
    <w:basedOn w:val="a3"/>
    <w:uiPriority w:val="99"/>
    <w:qFormat/>
    <w:rsid w:val="00052FD2"/>
    <w:rPr>
      <w:rFonts w:ascii="Times New Roman" w:hAnsi="Times New Roman" w:cs="Times New Roman"/>
    </w:rPr>
  </w:style>
  <w:style w:type="character" w:customStyle="1" w:styleId="romain1">
    <w:name w:val="romain1"/>
    <w:basedOn w:val="a3"/>
    <w:uiPriority w:val="99"/>
    <w:qFormat/>
    <w:rsid w:val="00052FD2"/>
    <w:rPr>
      <w:rFonts w:ascii="Times New Roman" w:hAnsi="Times New Roman" w:cs="Times New Roman"/>
      <w:smallCaps/>
    </w:rPr>
  </w:style>
  <w:style w:type="character" w:customStyle="1" w:styleId="editsection2">
    <w:name w:val="editsection2"/>
    <w:basedOn w:val="a3"/>
    <w:uiPriority w:val="99"/>
    <w:qFormat/>
    <w:rsid w:val="00052FD2"/>
    <w:rPr>
      <w:rFonts w:ascii="Times New Roman" w:hAnsi="Times New Roman" w:cs="Times New Roman"/>
    </w:rPr>
  </w:style>
  <w:style w:type="character" w:customStyle="1" w:styleId="mw-headline2">
    <w:name w:val="mw-headline2"/>
    <w:basedOn w:val="a3"/>
    <w:uiPriority w:val="99"/>
    <w:qFormat/>
    <w:rsid w:val="00052FD2"/>
    <w:rPr>
      <w:rFonts w:ascii="Times New Roman" w:hAnsi="Times New Roman" w:cs="Times New Roman"/>
    </w:rPr>
  </w:style>
  <w:style w:type="character" w:customStyle="1" w:styleId="751">
    <w:name w:val="Основной текст (7)5"/>
    <w:basedOn w:val="a3"/>
    <w:uiPriority w:val="99"/>
    <w:qFormat/>
    <w:rsid w:val="00052FD2"/>
    <w:rPr>
      <w:rFonts w:ascii="Times New Roman" w:hAnsi="Times New Roman" w:cs="Times New Roman"/>
      <w:spacing w:val="0"/>
      <w:sz w:val="20"/>
      <w:szCs w:val="20"/>
    </w:rPr>
  </w:style>
  <w:style w:type="character" w:customStyle="1" w:styleId="term1">
    <w:name w:val="term1"/>
    <w:basedOn w:val="a3"/>
    <w:uiPriority w:val="99"/>
    <w:qFormat/>
    <w:rsid w:val="00052FD2"/>
    <w:rPr>
      <w:rFonts w:cs="Times New Roman"/>
      <w:b/>
      <w:bCs/>
      <w:i/>
      <w:iCs/>
      <w:color w:val="121F48"/>
    </w:rPr>
  </w:style>
  <w:style w:type="character" w:customStyle="1" w:styleId="fontstyle290">
    <w:name w:val="fontstyle29"/>
    <w:basedOn w:val="a3"/>
    <w:uiPriority w:val="99"/>
    <w:qFormat/>
    <w:rsid w:val="00052FD2"/>
    <w:rPr>
      <w:rFonts w:ascii="Times New Roman" w:hAnsi="Times New Roman" w:cs="Times New Roman"/>
    </w:rPr>
  </w:style>
  <w:style w:type="character" w:customStyle="1" w:styleId="2ffe">
    <w:name w:val="Знак2 Знак Знак"/>
    <w:basedOn w:val="a3"/>
    <w:uiPriority w:val="99"/>
    <w:semiHidden/>
    <w:qFormat/>
    <w:locked/>
    <w:rsid w:val="00052FD2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-FN">
    <w:name w:val="Текст сноски-FN Знак Знак Знак"/>
    <w:basedOn w:val="a3"/>
    <w:uiPriority w:val="99"/>
    <w:semiHidden/>
    <w:qFormat/>
    <w:locked/>
    <w:rsid w:val="00052FD2"/>
    <w:rPr>
      <w:rFonts w:cs="Times New Roman"/>
      <w:lang w:eastAsia="ru-RU" w:bidi="ar-SA"/>
    </w:rPr>
  </w:style>
  <w:style w:type="character" w:customStyle="1" w:styleId="style50">
    <w:name w:val="style5"/>
    <w:basedOn w:val="a3"/>
    <w:uiPriority w:val="99"/>
    <w:qFormat/>
    <w:rsid w:val="00052FD2"/>
    <w:rPr>
      <w:rFonts w:cs="Times New Roman"/>
    </w:rPr>
  </w:style>
  <w:style w:type="character" w:customStyle="1" w:styleId="-FN0">
    <w:name w:val="Текст сноски-FN Знак Знак"/>
    <w:basedOn w:val="a3"/>
    <w:uiPriority w:val="99"/>
    <w:qFormat/>
    <w:locked/>
    <w:rsid w:val="00052FD2"/>
    <w:rPr>
      <w:rFonts w:cs="Times New Roman"/>
      <w:lang w:val="ru-RU" w:eastAsia="ru-RU" w:bidi="ar-SA"/>
    </w:rPr>
  </w:style>
  <w:style w:type="character" w:customStyle="1" w:styleId="gapspan">
    <w:name w:val="gapspan"/>
    <w:basedOn w:val="a3"/>
    <w:uiPriority w:val="99"/>
    <w:qFormat/>
    <w:rsid w:val="00052FD2"/>
    <w:rPr>
      <w:rFonts w:cs="Times New Roman"/>
    </w:rPr>
  </w:style>
  <w:style w:type="character" w:customStyle="1" w:styleId="721">
    <w:name w:val="Основной текст (7)2"/>
    <w:basedOn w:val="a3"/>
    <w:uiPriority w:val="99"/>
    <w:qFormat/>
    <w:rsid w:val="00052FD2"/>
    <w:rPr>
      <w:rFonts w:ascii="Times New Roman" w:hAnsi="Times New Roman" w:cs="Times New Roman"/>
      <w:spacing w:val="0"/>
      <w:sz w:val="20"/>
      <w:szCs w:val="20"/>
    </w:rPr>
  </w:style>
  <w:style w:type="character" w:customStyle="1" w:styleId="760">
    <w:name w:val="Основной текст (7)6"/>
    <w:basedOn w:val="a3"/>
    <w:uiPriority w:val="99"/>
    <w:qFormat/>
    <w:rsid w:val="00052FD2"/>
    <w:rPr>
      <w:rFonts w:ascii="Times New Roman" w:hAnsi="Times New Roman" w:cs="Times New Roman"/>
      <w:spacing w:val="0"/>
      <w:sz w:val="20"/>
      <w:szCs w:val="20"/>
    </w:rPr>
  </w:style>
  <w:style w:type="character" w:customStyle="1" w:styleId="Absatz-Standardschriftart">
    <w:name w:val="Absatz-Standardschriftart"/>
    <w:uiPriority w:val="99"/>
    <w:qFormat/>
    <w:rsid w:val="00052FD2"/>
  </w:style>
  <w:style w:type="character" w:customStyle="1" w:styleId="WW-Absatz-Standardschriftart">
    <w:name w:val="WW-Absatz-Standardschriftart"/>
    <w:uiPriority w:val="99"/>
    <w:qFormat/>
    <w:rsid w:val="00052FD2"/>
  </w:style>
  <w:style w:type="character" w:customStyle="1" w:styleId="FontStyle150">
    <w:name w:val="Font Style15"/>
    <w:basedOn w:val="1fff5"/>
    <w:uiPriority w:val="99"/>
    <w:qFormat/>
    <w:rsid w:val="00052FD2"/>
    <w:rPr>
      <w:rFonts w:ascii="Times New Roman" w:hAnsi="Times New Roman" w:cs="Times New Roman"/>
      <w:sz w:val="10"/>
      <w:szCs w:val="10"/>
    </w:rPr>
  </w:style>
  <w:style w:type="character" w:customStyle="1" w:styleId="FontStyle23">
    <w:name w:val="Font Style23"/>
    <w:basedOn w:val="a3"/>
    <w:uiPriority w:val="99"/>
    <w:qFormat/>
    <w:rsid w:val="00052FD2"/>
    <w:rPr>
      <w:rFonts w:ascii="Times New Roman" w:hAnsi="Times New Roman" w:cs="Times New Roman"/>
      <w:b/>
      <w:bCs/>
      <w:sz w:val="20"/>
      <w:szCs w:val="20"/>
    </w:rPr>
  </w:style>
  <w:style w:type="character" w:customStyle="1" w:styleId="b-serp-urlitem">
    <w:name w:val="b-serp-url__item"/>
    <w:uiPriority w:val="99"/>
    <w:qFormat/>
    <w:rsid w:val="00052FD2"/>
    <w:rPr>
      <w:rFonts w:ascii="Times New Roman" w:hAnsi="Times New Roman"/>
    </w:rPr>
  </w:style>
  <w:style w:type="character" w:customStyle="1" w:styleId="790">
    <w:name w:val="Основной текст (7)9"/>
    <w:basedOn w:val="a3"/>
    <w:uiPriority w:val="99"/>
    <w:qFormat/>
    <w:rsid w:val="00052FD2"/>
    <w:rPr>
      <w:rFonts w:ascii="Times New Roman" w:hAnsi="Times New Roman" w:cs="Times New Roman"/>
      <w:spacing w:val="0"/>
      <w:sz w:val="20"/>
      <w:szCs w:val="20"/>
    </w:rPr>
  </w:style>
  <w:style w:type="character" w:customStyle="1" w:styleId="afffffffffb">
    <w:name w:val="пример"/>
    <w:basedOn w:val="a3"/>
    <w:uiPriority w:val="99"/>
    <w:qFormat/>
    <w:rsid w:val="00052FD2"/>
    <w:rPr>
      <w:rFonts w:ascii="Times New Roman" w:hAnsi="Times New Roman" w:cs="Times New Roman"/>
    </w:rPr>
  </w:style>
  <w:style w:type="character" w:customStyle="1" w:styleId="first-letter">
    <w:name w:val="first-letter"/>
    <w:basedOn w:val="a3"/>
    <w:uiPriority w:val="99"/>
    <w:qFormat/>
    <w:rsid w:val="00052FD2"/>
    <w:rPr>
      <w:rFonts w:cs="Times New Roman"/>
    </w:rPr>
  </w:style>
  <w:style w:type="character" w:customStyle="1" w:styleId="indicateur-langue1">
    <w:name w:val="indicateur-langue1"/>
    <w:basedOn w:val="a3"/>
    <w:uiPriority w:val="99"/>
    <w:qFormat/>
    <w:rsid w:val="00052FD2"/>
    <w:rPr>
      <w:rFonts w:ascii="Courier New" w:hAnsi="Courier New" w:cs="Courier New"/>
      <w:b/>
      <w:bCs/>
      <w:sz w:val="24"/>
      <w:szCs w:val="24"/>
    </w:rPr>
  </w:style>
  <w:style w:type="character" w:customStyle="1" w:styleId="italique1">
    <w:name w:val="italique1"/>
    <w:basedOn w:val="a3"/>
    <w:uiPriority w:val="99"/>
    <w:qFormat/>
    <w:rsid w:val="00052FD2"/>
    <w:rPr>
      <w:rFonts w:cs="Times New Roman"/>
      <w:i/>
      <w:iCs/>
    </w:rPr>
  </w:style>
  <w:style w:type="character" w:customStyle="1" w:styleId="hl21">
    <w:name w:val="hl21"/>
    <w:basedOn w:val="a3"/>
    <w:uiPriority w:val="99"/>
    <w:qFormat/>
    <w:rsid w:val="00052FD2"/>
    <w:rPr>
      <w:rFonts w:cs="Times New Roman"/>
      <w:b/>
      <w:bCs/>
      <w:sz w:val="24"/>
      <w:szCs w:val="24"/>
    </w:rPr>
  </w:style>
  <w:style w:type="character" w:customStyle="1" w:styleId="m1">
    <w:name w:val="m1"/>
    <w:basedOn w:val="a3"/>
    <w:uiPriority w:val="99"/>
    <w:qFormat/>
    <w:rsid w:val="00052FD2"/>
    <w:rPr>
      <w:rFonts w:ascii="Tahoma" w:hAnsi="Tahoma" w:cs="Tahoma"/>
      <w:sz w:val="18"/>
      <w:szCs w:val="18"/>
      <w:u w:val="none"/>
    </w:rPr>
  </w:style>
  <w:style w:type="character" w:customStyle="1" w:styleId="trd12">
    <w:name w:val="trd12"/>
    <w:basedOn w:val="a3"/>
    <w:uiPriority w:val="99"/>
    <w:qFormat/>
    <w:rsid w:val="00052FD2"/>
    <w:rPr>
      <w:rFonts w:cs="Times New Roman"/>
    </w:rPr>
  </w:style>
  <w:style w:type="character" w:customStyle="1" w:styleId="mr1">
    <w:name w:val="mr1"/>
    <w:basedOn w:val="a3"/>
    <w:uiPriority w:val="99"/>
    <w:qFormat/>
    <w:rsid w:val="00052FD2"/>
    <w:rPr>
      <w:rFonts w:ascii="Tahoma" w:hAnsi="Tahoma" w:cs="Tahoma"/>
      <w:color w:val="800000"/>
      <w:sz w:val="18"/>
      <w:szCs w:val="18"/>
      <w:u w:val="none"/>
    </w:rPr>
  </w:style>
  <w:style w:type="character" w:customStyle="1" w:styleId="trd121">
    <w:name w:val="trd121"/>
    <w:basedOn w:val="a3"/>
    <w:uiPriority w:val="99"/>
    <w:qFormat/>
    <w:rsid w:val="00052FD2"/>
    <w:rPr>
      <w:rFonts w:ascii="Arial" w:hAnsi="Arial" w:cs="Arial"/>
      <w:b/>
      <w:bCs/>
      <w:color w:val="800000"/>
      <w:sz w:val="18"/>
      <w:szCs w:val="18"/>
      <w:u w:val="none"/>
    </w:rPr>
  </w:style>
  <w:style w:type="character" w:customStyle="1" w:styleId="hlnormal">
    <w:name w:val="hlnormal"/>
    <w:basedOn w:val="a3"/>
    <w:uiPriority w:val="99"/>
    <w:qFormat/>
    <w:rsid w:val="00052FD2"/>
    <w:rPr>
      <w:rFonts w:cs="Times New Roman"/>
    </w:rPr>
  </w:style>
  <w:style w:type="character" w:customStyle="1" w:styleId="bod1">
    <w:name w:val="bod1"/>
    <w:basedOn w:val="a3"/>
    <w:uiPriority w:val="99"/>
    <w:qFormat/>
    <w:rsid w:val="00052FD2"/>
    <w:rPr>
      <w:rFonts w:cs="Times New Roman"/>
    </w:rPr>
  </w:style>
  <w:style w:type="paragraph" w:customStyle="1" w:styleId="911">
    <w:name w:val="Знак91"/>
    <w:basedOn w:val="a2"/>
    <w:uiPriority w:val="99"/>
    <w:qFormat/>
    <w:rsid w:val="00052FD2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4131">
    <w:name w:val="Знак4 Знак Знак13"/>
    <w:uiPriority w:val="99"/>
    <w:qFormat/>
    <w:locked/>
    <w:rsid w:val="00052FD2"/>
    <w:rPr>
      <w:rFonts w:ascii="Arial" w:hAnsi="Arial"/>
      <w:b/>
      <w:kern w:val="32"/>
      <w:sz w:val="32"/>
      <w:lang w:val="ru-RU" w:eastAsia="ru-RU"/>
    </w:rPr>
  </w:style>
  <w:style w:type="character" w:customStyle="1" w:styleId="2114">
    <w:name w:val="Знак2 Знак Знак11"/>
    <w:uiPriority w:val="99"/>
    <w:qFormat/>
    <w:locked/>
    <w:rsid w:val="00052FD2"/>
    <w:rPr>
      <w:b/>
      <w:sz w:val="27"/>
      <w:lang w:val="ru-RU" w:eastAsia="ru-RU"/>
    </w:rPr>
  </w:style>
  <w:style w:type="character" w:customStyle="1" w:styleId="229">
    <w:name w:val="Знак2 Знак Знак2"/>
    <w:basedOn w:val="a3"/>
    <w:uiPriority w:val="99"/>
    <w:qFormat/>
    <w:locked/>
    <w:rsid w:val="00052FD2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paragraph">
    <w:name w:val="paragraph"/>
    <w:basedOn w:val="a2"/>
    <w:uiPriority w:val="99"/>
    <w:qFormat/>
    <w:rsid w:val="00052FD2"/>
    <w:pPr>
      <w:widowControl/>
      <w:snapToGrid/>
      <w:spacing w:before="0" w:after="0"/>
    </w:pPr>
    <w:rPr>
      <w:rFonts w:eastAsia="Times New Roman"/>
      <w:szCs w:val="24"/>
    </w:rPr>
  </w:style>
  <w:style w:type="character" w:customStyle="1" w:styleId="spellingerror">
    <w:name w:val="spellingerror"/>
    <w:uiPriority w:val="99"/>
    <w:qFormat/>
    <w:rsid w:val="00052FD2"/>
  </w:style>
  <w:style w:type="character" w:customStyle="1" w:styleId="contextualspellingandgrammarerror">
    <w:name w:val="contextualspellingandgrammarerror"/>
    <w:uiPriority w:val="99"/>
    <w:qFormat/>
    <w:rsid w:val="00052FD2"/>
  </w:style>
  <w:style w:type="character" w:customStyle="1" w:styleId="normaltextrun1">
    <w:name w:val="normaltextrun1"/>
    <w:uiPriority w:val="99"/>
    <w:qFormat/>
    <w:rsid w:val="00052FD2"/>
  </w:style>
  <w:style w:type="character" w:customStyle="1" w:styleId="eop">
    <w:name w:val="eop"/>
    <w:uiPriority w:val="99"/>
    <w:qFormat/>
    <w:rsid w:val="00052FD2"/>
  </w:style>
  <w:style w:type="character" w:customStyle="1" w:styleId="NormalWebChar">
    <w:name w:val="Normal (Web) Char"/>
    <w:uiPriority w:val="99"/>
    <w:qFormat/>
    <w:locked/>
    <w:rsid w:val="00052FD2"/>
    <w:rPr>
      <w:rFonts w:ascii="Times New Roman" w:hAnsi="Times New Roman"/>
      <w:sz w:val="24"/>
      <w:lang w:eastAsia="ru-RU"/>
    </w:rPr>
  </w:style>
  <w:style w:type="character" w:customStyle="1" w:styleId="PlainTextChar2">
    <w:name w:val="Plain Text Char2"/>
    <w:basedOn w:val="a3"/>
    <w:uiPriority w:val="99"/>
    <w:locked/>
    <w:rsid w:val="00052FD2"/>
    <w:rPr>
      <w:rFonts w:ascii="Courier New" w:hAnsi="Courier New" w:cs="Times New Roman"/>
      <w:sz w:val="20"/>
      <w:szCs w:val="20"/>
    </w:rPr>
  </w:style>
  <w:style w:type="paragraph" w:customStyle="1" w:styleId="Style88">
    <w:name w:val="Style88"/>
    <w:basedOn w:val="a2"/>
    <w:uiPriority w:val="99"/>
    <w:qFormat/>
    <w:rsid w:val="00052FD2"/>
    <w:pPr>
      <w:autoSpaceDE w:val="0"/>
      <w:autoSpaceDN w:val="0"/>
      <w:adjustRightInd w:val="0"/>
      <w:snapToGrid/>
      <w:spacing w:before="0" w:after="0" w:line="243" w:lineRule="exact"/>
      <w:ind w:firstLine="298"/>
      <w:jc w:val="both"/>
    </w:pPr>
    <w:rPr>
      <w:rFonts w:ascii="Franklin Gothic Medium" w:eastAsia="MS ??" w:hAnsi="Franklin Gothic Medium"/>
      <w:szCs w:val="24"/>
    </w:rPr>
  </w:style>
  <w:style w:type="character" w:customStyle="1" w:styleId="afffffffffc">
    <w:name w:val="Неразрешенное упоминание"/>
    <w:uiPriority w:val="99"/>
    <w:semiHidden/>
    <w:qFormat/>
    <w:rsid w:val="00052FD2"/>
    <w:rPr>
      <w:color w:val="808080"/>
      <w:shd w:val="clear" w:color="auto" w:fill="E6E6E6"/>
    </w:rPr>
  </w:style>
  <w:style w:type="character" w:customStyle="1" w:styleId="FontStyle182">
    <w:name w:val="Font Style182"/>
    <w:qFormat/>
    <w:rsid w:val="00052FD2"/>
    <w:rPr>
      <w:rFonts w:ascii="Times New Roman" w:hAnsi="Times New Roman"/>
      <w:sz w:val="18"/>
    </w:rPr>
  </w:style>
  <w:style w:type="paragraph" w:customStyle="1" w:styleId="97">
    <w:name w:val="Знак Знак Знак Знак Знак Знак9"/>
    <w:basedOn w:val="a2"/>
    <w:uiPriority w:val="99"/>
    <w:qFormat/>
    <w:rsid w:val="00052FD2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7100">
    <w:name w:val="Знак Знак710"/>
    <w:uiPriority w:val="99"/>
    <w:qFormat/>
    <w:rsid w:val="00052FD2"/>
    <w:rPr>
      <w:sz w:val="16"/>
      <w:lang w:val="ru-RU" w:eastAsia="ru-RU"/>
    </w:rPr>
  </w:style>
  <w:style w:type="paragraph" w:customStyle="1" w:styleId="5f">
    <w:name w:val="Обычный5"/>
    <w:uiPriority w:val="99"/>
    <w:qFormat/>
    <w:rsid w:val="00052FD2"/>
    <w:pPr>
      <w:widowControl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148">
    <w:name w:val="Знак Знак148"/>
    <w:uiPriority w:val="99"/>
    <w:qFormat/>
    <w:locked/>
    <w:rsid w:val="00052FD2"/>
    <w:rPr>
      <w:b/>
      <w:sz w:val="27"/>
      <w:lang w:val="ru-RU" w:eastAsia="ru-RU"/>
    </w:rPr>
  </w:style>
  <w:style w:type="character" w:customStyle="1" w:styleId="108">
    <w:name w:val="Знак Знак108"/>
    <w:uiPriority w:val="99"/>
    <w:qFormat/>
    <w:locked/>
    <w:rsid w:val="00052FD2"/>
    <w:rPr>
      <w:sz w:val="16"/>
      <w:lang w:val="ru-RU" w:eastAsia="ru-RU"/>
    </w:rPr>
  </w:style>
  <w:style w:type="character" w:customStyle="1" w:styleId="6200">
    <w:name w:val="Знак Знак620"/>
    <w:uiPriority w:val="99"/>
    <w:qFormat/>
    <w:rsid w:val="00052FD2"/>
    <w:rPr>
      <w:rFonts w:ascii="Arial" w:hAnsi="Arial"/>
      <w:b/>
      <w:i/>
      <w:sz w:val="28"/>
      <w:lang w:val="ru-RU" w:eastAsia="en-US"/>
    </w:rPr>
  </w:style>
  <w:style w:type="paragraph" w:customStyle="1" w:styleId="3ff">
    <w:name w:val="Абзац списка3"/>
    <w:basedOn w:val="a2"/>
    <w:link w:val="ListParagraphChar1"/>
    <w:uiPriority w:val="99"/>
    <w:qFormat/>
    <w:rsid w:val="00052FD2"/>
    <w:pPr>
      <w:widowControl/>
      <w:snapToGrid/>
      <w:spacing w:before="0" w:after="200" w:line="276" w:lineRule="auto"/>
      <w:ind w:left="720"/>
    </w:pPr>
    <w:rPr>
      <w:rFonts w:ascii="Calibri" w:hAnsi="Calibri"/>
      <w:sz w:val="20"/>
    </w:rPr>
  </w:style>
  <w:style w:type="character" w:customStyle="1" w:styleId="169">
    <w:name w:val="Знак Знак169"/>
    <w:uiPriority w:val="99"/>
    <w:qFormat/>
    <w:locked/>
    <w:rsid w:val="00052FD2"/>
    <w:rPr>
      <w:b/>
      <w:caps/>
      <w:sz w:val="24"/>
      <w:lang w:val="ru-RU" w:eastAsia="ru-RU"/>
    </w:rPr>
  </w:style>
  <w:style w:type="paragraph" w:customStyle="1" w:styleId="238">
    <w:name w:val="Основной текст 23"/>
    <w:basedOn w:val="a2"/>
    <w:uiPriority w:val="99"/>
    <w:qFormat/>
    <w:rsid w:val="00052FD2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  <w:textAlignment w:val="baseline"/>
    </w:pPr>
    <w:rPr>
      <w:rFonts w:eastAsia="Times New Roman"/>
      <w:sz w:val="28"/>
    </w:rPr>
  </w:style>
  <w:style w:type="character" w:customStyle="1" w:styleId="107">
    <w:name w:val="Знак Знак Знак10"/>
    <w:uiPriority w:val="99"/>
    <w:qFormat/>
    <w:rsid w:val="00052FD2"/>
    <w:rPr>
      <w:rFonts w:ascii="Times New Roman" w:hAnsi="Times New Roman"/>
      <w:b/>
      <w:caps/>
      <w:sz w:val="28"/>
    </w:rPr>
  </w:style>
  <w:style w:type="character" w:customStyle="1" w:styleId="258">
    <w:name w:val="Знак Знак258"/>
    <w:uiPriority w:val="99"/>
    <w:qFormat/>
    <w:rsid w:val="00052FD2"/>
    <w:rPr>
      <w:rFonts w:ascii="Times New Roman" w:hAnsi="Times New Roman"/>
      <w:b/>
      <w:sz w:val="28"/>
    </w:rPr>
  </w:style>
  <w:style w:type="character" w:customStyle="1" w:styleId="2280">
    <w:name w:val="Знак Знак228"/>
    <w:uiPriority w:val="99"/>
    <w:qFormat/>
    <w:rsid w:val="00052FD2"/>
    <w:rPr>
      <w:rFonts w:ascii="Times New Roman" w:hAnsi="Times New Roman"/>
      <w:sz w:val="24"/>
    </w:rPr>
  </w:style>
  <w:style w:type="character" w:customStyle="1" w:styleId="2011">
    <w:name w:val="Знак Знак2011"/>
    <w:uiPriority w:val="99"/>
    <w:qFormat/>
    <w:rsid w:val="00052FD2"/>
    <w:rPr>
      <w:rFonts w:ascii="Arial" w:hAnsi="Arial"/>
      <w:sz w:val="22"/>
    </w:rPr>
  </w:style>
  <w:style w:type="character" w:customStyle="1" w:styleId="198">
    <w:name w:val="Знак Знак198"/>
    <w:uiPriority w:val="99"/>
    <w:qFormat/>
    <w:rsid w:val="00052FD2"/>
    <w:rPr>
      <w:rFonts w:ascii="Times New Roman" w:hAnsi="Times New Roman"/>
      <w:sz w:val="16"/>
      <w:lang w:eastAsia="ru-RU"/>
    </w:rPr>
  </w:style>
  <w:style w:type="character" w:customStyle="1" w:styleId="188">
    <w:name w:val="Знак Знак188"/>
    <w:uiPriority w:val="99"/>
    <w:qFormat/>
    <w:rsid w:val="00052FD2"/>
    <w:rPr>
      <w:rFonts w:ascii="Courier New" w:hAnsi="Courier New"/>
    </w:rPr>
  </w:style>
  <w:style w:type="character" w:customStyle="1" w:styleId="178">
    <w:name w:val="Знак Знак178"/>
    <w:uiPriority w:val="99"/>
    <w:qFormat/>
    <w:rsid w:val="00052FD2"/>
    <w:rPr>
      <w:rFonts w:ascii="Times New Roman" w:hAnsi="Times New Roman"/>
      <w:sz w:val="24"/>
    </w:rPr>
  </w:style>
  <w:style w:type="paragraph" w:customStyle="1" w:styleId="325">
    <w:name w:val="Заголовок 32"/>
    <w:basedOn w:val="5f"/>
    <w:next w:val="5f"/>
    <w:uiPriority w:val="99"/>
    <w:qFormat/>
    <w:rsid w:val="00052FD2"/>
    <w:pPr>
      <w:keepNext/>
      <w:widowControl/>
      <w:ind w:left="0" w:firstLine="0"/>
      <w:outlineLvl w:val="2"/>
    </w:pPr>
    <w:rPr>
      <w:sz w:val="24"/>
    </w:rPr>
  </w:style>
  <w:style w:type="paragraph" w:customStyle="1" w:styleId="4f1">
    <w:name w:val="Основной текст4"/>
    <w:basedOn w:val="5f"/>
    <w:uiPriority w:val="99"/>
    <w:qFormat/>
    <w:rsid w:val="00052FD2"/>
    <w:pPr>
      <w:widowControl/>
      <w:spacing w:line="360" w:lineRule="auto"/>
      <w:ind w:left="0" w:firstLine="0"/>
    </w:pPr>
    <w:rPr>
      <w:sz w:val="24"/>
    </w:rPr>
  </w:style>
  <w:style w:type="character" w:customStyle="1" w:styleId="158">
    <w:name w:val="Знак Знак158"/>
    <w:uiPriority w:val="99"/>
    <w:qFormat/>
    <w:rsid w:val="00052FD2"/>
    <w:rPr>
      <w:b/>
      <w:sz w:val="28"/>
    </w:rPr>
  </w:style>
  <w:style w:type="character" w:customStyle="1" w:styleId="86">
    <w:name w:val="Знак Знак86"/>
    <w:uiPriority w:val="99"/>
    <w:rsid w:val="00052FD2"/>
    <w:rPr>
      <w:rFonts w:ascii="Times New Roman" w:hAnsi="Times New Roman"/>
      <w:lang w:eastAsia="en-US"/>
    </w:rPr>
  </w:style>
  <w:style w:type="paragraph" w:customStyle="1" w:styleId="22a">
    <w:name w:val="Заголовок 22"/>
    <w:basedOn w:val="a2"/>
    <w:next w:val="a2"/>
    <w:uiPriority w:val="99"/>
    <w:qFormat/>
    <w:rsid w:val="00052FD2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6f">
    <w:name w:val="Обычный6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3ff0">
    <w:name w:val="Цитата3"/>
    <w:basedOn w:val="a2"/>
    <w:uiPriority w:val="99"/>
    <w:qFormat/>
    <w:rsid w:val="00052FD2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3ff1">
    <w:name w:val="Текст3"/>
    <w:basedOn w:val="a2"/>
    <w:uiPriority w:val="99"/>
    <w:qFormat/>
    <w:rsid w:val="00052FD2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33">
    <w:name w:val="Основной текст 33"/>
    <w:basedOn w:val="5f"/>
    <w:uiPriority w:val="99"/>
    <w:qFormat/>
    <w:rsid w:val="00052FD2"/>
    <w:pPr>
      <w:widowControl/>
      <w:tabs>
        <w:tab w:val="left" w:pos="360"/>
      </w:tabs>
      <w:ind w:left="0" w:firstLine="0"/>
      <w:jc w:val="both"/>
    </w:pPr>
    <w:rPr>
      <w:i/>
      <w:sz w:val="26"/>
    </w:rPr>
  </w:style>
  <w:style w:type="paragraph" w:customStyle="1" w:styleId="22b">
    <w:name w:val="Основной текст с отступом 22"/>
    <w:basedOn w:val="a2"/>
    <w:uiPriority w:val="99"/>
    <w:qFormat/>
    <w:rsid w:val="00052FD2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34">
    <w:name w:val="Основной текст с отступом 33"/>
    <w:basedOn w:val="a2"/>
    <w:uiPriority w:val="99"/>
    <w:qFormat/>
    <w:rsid w:val="00052FD2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2fff">
    <w:name w:val="Верхний колонтитул2"/>
    <w:basedOn w:val="a2"/>
    <w:uiPriority w:val="99"/>
    <w:qFormat/>
    <w:rsid w:val="00052FD2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character" w:customStyle="1" w:styleId="2fff0">
    <w:name w:val="Слабое выделение2"/>
    <w:uiPriority w:val="99"/>
    <w:qFormat/>
    <w:rsid w:val="00052FD2"/>
    <w:rPr>
      <w:i/>
      <w:color w:val="808080"/>
    </w:rPr>
  </w:style>
  <w:style w:type="character" w:customStyle="1" w:styleId="418">
    <w:name w:val="Знак Знак418"/>
    <w:uiPriority w:val="99"/>
    <w:qFormat/>
    <w:locked/>
    <w:rsid w:val="00052FD2"/>
    <w:rPr>
      <w:rFonts w:ascii="Arial" w:hAnsi="Arial"/>
      <w:b/>
      <w:i/>
      <w:sz w:val="28"/>
      <w:lang w:val="ru-RU" w:eastAsia="en-US"/>
    </w:rPr>
  </w:style>
  <w:style w:type="character" w:customStyle="1" w:styleId="2fff1">
    <w:name w:val="Знак Знак2"/>
    <w:uiPriority w:val="99"/>
    <w:qFormat/>
    <w:locked/>
    <w:rsid w:val="00052FD2"/>
    <w:rPr>
      <w:rFonts w:ascii="Arial" w:hAnsi="Arial"/>
      <w:b/>
      <w:i/>
      <w:sz w:val="28"/>
      <w:lang w:val="ru-RU" w:eastAsia="en-US"/>
    </w:rPr>
  </w:style>
  <w:style w:type="character" w:customStyle="1" w:styleId="2fff2">
    <w:name w:val="Основной шрифт абзаца2"/>
    <w:uiPriority w:val="99"/>
    <w:qFormat/>
    <w:rsid w:val="00052FD2"/>
  </w:style>
  <w:style w:type="character" w:customStyle="1" w:styleId="2310">
    <w:name w:val="Знак Знак23 Знак1"/>
    <w:uiPriority w:val="99"/>
    <w:locked/>
    <w:rsid w:val="00052FD2"/>
    <w:rPr>
      <w:rFonts w:ascii="Tahoma" w:hAnsi="Tahoma"/>
      <w:sz w:val="16"/>
    </w:rPr>
  </w:style>
  <w:style w:type="paragraph" w:customStyle="1" w:styleId="109">
    <w:name w:val="Знак Знак Знак Знак Знак Знак Знак Знак Знак Знак Знак Знак Знак10"/>
    <w:basedOn w:val="a2"/>
    <w:uiPriority w:val="99"/>
    <w:qFormat/>
    <w:rsid w:val="00052FD2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81">
    <w:name w:val="Знак38"/>
    <w:basedOn w:val="a2"/>
    <w:uiPriority w:val="99"/>
    <w:qFormat/>
    <w:rsid w:val="00052FD2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8">
    <w:name w:val="Знак Знак538"/>
    <w:uiPriority w:val="99"/>
    <w:qFormat/>
    <w:locked/>
    <w:rsid w:val="00052FD2"/>
    <w:rPr>
      <w:b/>
      <w:caps/>
      <w:sz w:val="24"/>
      <w:lang w:val="ru-RU" w:eastAsia="ru-RU"/>
    </w:rPr>
  </w:style>
  <w:style w:type="character" w:customStyle="1" w:styleId="NoSpacingChar">
    <w:name w:val="No Spacing Char"/>
    <w:link w:val="2fff3"/>
    <w:uiPriority w:val="99"/>
    <w:qFormat/>
    <w:locked/>
    <w:rsid w:val="00052FD2"/>
    <w:rPr>
      <w:sz w:val="24"/>
    </w:rPr>
  </w:style>
  <w:style w:type="paragraph" w:customStyle="1" w:styleId="2fff3">
    <w:name w:val="Без интервала2"/>
    <w:link w:val="NoSpacingChar"/>
    <w:uiPriority w:val="99"/>
    <w:qFormat/>
    <w:rsid w:val="00052FD2"/>
    <w:pPr>
      <w:spacing w:after="0" w:line="240" w:lineRule="auto"/>
    </w:pPr>
    <w:rPr>
      <w:sz w:val="24"/>
    </w:rPr>
  </w:style>
  <w:style w:type="character" w:customStyle="1" w:styleId="1181">
    <w:name w:val="Знак1 Знак Знак18"/>
    <w:uiPriority w:val="99"/>
    <w:qFormat/>
    <w:locked/>
    <w:rsid w:val="00052FD2"/>
    <w:rPr>
      <w:rFonts w:ascii="Times New Roman" w:hAnsi="Times New Roman"/>
      <w:sz w:val="24"/>
      <w:lang w:eastAsia="ru-RU"/>
    </w:rPr>
  </w:style>
  <w:style w:type="character" w:customStyle="1" w:styleId="468">
    <w:name w:val="Знак Знак468"/>
    <w:uiPriority w:val="99"/>
    <w:qFormat/>
    <w:locked/>
    <w:rsid w:val="00052FD2"/>
    <w:rPr>
      <w:b/>
      <w:sz w:val="27"/>
      <w:lang w:val="ru-RU" w:eastAsia="ru-RU"/>
    </w:rPr>
  </w:style>
  <w:style w:type="character" w:customStyle="1" w:styleId="488">
    <w:name w:val="Знак Знак488"/>
    <w:uiPriority w:val="99"/>
    <w:qFormat/>
    <w:locked/>
    <w:rsid w:val="00052FD2"/>
    <w:rPr>
      <w:b/>
      <w:sz w:val="27"/>
      <w:lang w:val="ru-RU" w:eastAsia="ru-RU"/>
    </w:rPr>
  </w:style>
  <w:style w:type="character" w:customStyle="1" w:styleId="448">
    <w:name w:val="Знак Знак448"/>
    <w:uiPriority w:val="99"/>
    <w:qFormat/>
    <w:locked/>
    <w:rsid w:val="00052FD2"/>
    <w:rPr>
      <w:sz w:val="24"/>
    </w:rPr>
  </w:style>
  <w:style w:type="character" w:customStyle="1" w:styleId="518">
    <w:name w:val="Знак Знак518"/>
    <w:uiPriority w:val="99"/>
    <w:qFormat/>
    <w:locked/>
    <w:rsid w:val="00052FD2"/>
    <w:rPr>
      <w:b/>
      <w:sz w:val="27"/>
      <w:lang w:val="ru-RU" w:eastAsia="ru-RU"/>
    </w:rPr>
  </w:style>
  <w:style w:type="character" w:customStyle="1" w:styleId="438">
    <w:name w:val="Знак Знак438"/>
    <w:uiPriority w:val="99"/>
    <w:qFormat/>
    <w:locked/>
    <w:rsid w:val="00052FD2"/>
    <w:rPr>
      <w:color w:val="000000"/>
      <w:sz w:val="24"/>
      <w:lang w:eastAsia="ru-RU"/>
    </w:rPr>
  </w:style>
  <w:style w:type="character" w:customStyle="1" w:styleId="428">
    <w:name w:val="Знак Знак428"/>
    <w:uiPriority w:val="99"/>
    <w:qFormat/>
    <w:rsid w:val="00052FD2"/>
    <w:rPr>
      <w:rFonts w:ascii="Times New Roman" w:hAnsi="Times New Roman"/>
      <w:sz w:val="16"/>
    </w:rPr>
  </w:style>
  <w:style w:type="character" w:customStyle="1" w:styleId="498">
    <w:name w:val="Знак Знак498"/>
    <w:uiPriority w:val="99"/>
    <w:qFormat/>
    <w:rsid w:val="00052FD2"/>
    <w:rPr>
      <w:rFonts w:ascii="Times New Roman" w:hAnsi="Times New Roman"/>
      <w:b/>
      <w:caps/>
      <w:sz w:val="24"/>
      <w:lang w:eastAsia="ru-RU"/>
    </w:rPr>
  </w:style>
  <w:style w:type="paragraph" w:customStyle="1" w:styleId="427">
    <w:name w:val="Заголовок 42"/>
    <w:basedOn w:val="5f"/>
    <w:next w:val="5f"/>
    <w:uiPriority w:val="99"/>
    <w:qFormat/>
    <w:rsid w:val="00052FD2"/>
    <w:pPr>
      <w:keepNext/>
      <w:widowControl/>
      <w:ind w:left="0" w:firstLine="0"/>
    </w:pPr>
    <w:rPr>
      <w:sz w:val="24"/>
    </w:rPr>
  </w:style>
  <w:style w:type="character" w:customStyle="1" w:styleId="478">
    <w:name w:val="Знак Знак478"/>
    <w:uiPriority w:val="99"/>
    <w:qFormat/>
    <w:rsid w:val="00052FD2"/>
    <w:rPr>
      <w:rFonts w:ascii="Times New Roman" w:hAnsi="Times New Roman"/>
      <w:b/>
      <w:sz w:val="27"/>
      <w:lang w:eastAsia="ru-RU"/>
    </w:rPr>
  </w:style>
  <w:style w:type="character" w:customStyle="1" w:styleId="458">
    <w:name w:val="Знак Знак458"/>
    <w:uiPriority w:val="99"/>
    <w:qFormat/>
    <w:rsid w:val="00052FD2"/>
    <w:rPr>
      <w:rFonts w:ascii="Times New Roman" w:hAnsi="Times New Roman"/>
      <w:b/>
      <w:i/>
      <w:sz w:val="26"/>
      <w:lang w:eastAsia="ru-RU"/>
    </w:rPr>
  </w:style>
  <w:style w:type="paragraph" w:customStyle="1" w:styleId="617">
    <w:name w:val="Заголовок 61"/>
    <w:uiPriority w:val="99"/>
    <w:qFormat/>
    <w:rsid w:val="00052FD2"/>
    <w:pPr>
      <w:keepNext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character" w:customStyle="1" w:styleId="590">
    <w:name w:val="Знак5 Знак Знак9"/>
    <w:uiPriority w:val="99"/>
    <w:qFormat/>
    <w:locked/>
    <w:rsid w:val="00052FD2"/>
    <w:rPr>
      <w:sz w:val="16"/>
    </w:rPr>
  </w:style>
  <w:style w:type="character" w:customStyle="1" w:styleId="508">
    <w:name w:val="Знак Знак508"/>
    <w:uiPriority w:val="99"/>
    <w:qFormat/>
    <w:locked/>
    <w:rsid w:val="00052FD2"/>
    <w:rPr>
      <w:b/>
      <w:sz w:val="28"/>
      <w:lang w:val="ru-RU" w:eastAsia="ru-RU"/>
    </w:rPr>
  </w:style>
  <w:style w:type="character" w:customStyle="1" w:styleId="528">
    <w:name w:val="Знак Знак528"/>
    <w:uiPriority w:val="99"/>
    <w:qFormat/>
    <w:rsid w:val="00052FD2"/>
    <w:rPr>
      <w:rFonts w:ascii="Arial" w:hAnsi="Arial"/>
      <w:b/>
      <w:i/>
      <w:sz w:val="28"/>
    </w:rPr>
  </w:style>
  <w:style w:type="paragraph" w:customStyle="1" w:styleId="21f2">
    <w:name w:val="Цитата 21"/>
    <w:basedOn w:val="a2"/>
    <w:next w:val="a2"/>
    <w:link w:val="QuoteChar2"/>
    <w:uiPriority w:val="99"/>
    <w:qFormat/>
    <w:rsid w:val="00052FD2"/>
    <w:pPr>
      <w:widowControl/>
      <w:snapToGrid/>
      <w:spacing w:before="0" w:after="0"/>
    </w:pPr>
    <w:rPr>
      <w:rFonts w:ascii="Calibri" w:hAnsi="Calibri"/>
      <w:i/>
      <w:color w:val="000000"/>
    </w:rPr>
  </w:style>
  <w:style w:type="character" w:customStyle="1" w:styleId="QuoteChar2">
    <w:name w:val="Quote Char2"/>
    <w:link w:val="21f2"/>
    <w:uiPriority w:val="99"/>
    <w:qFormat/>
    <w:locked/>
    <w:rsid w:val="00052FD2"/>
    <w:rPr>
      <w:rFonts w:ascii="Calibri" w:eastAsia="Calibri" w:hAnsi="Calibri" w:cs="Times New Roman"/>
      <w:i/>
      <w:color w:val="000000"/>
      <w:sz w:val="24"/>
      <w:szCs w:val="20"/>
      <w:lang w:eastAsia="ru-RU"/>
    </w:rPr>
  </w:style>
  <w:style w:type="paragraph" w:customStyle="1" w:styleId="1fffff0">
    <w:name w:val="Выделенная цитата1"/>
    <w:basedOn w:val="a2"/>
    <w:next w:val="a2"/>
    <w:link w:val="IntenseQuoteChar2"/>
    <w:uiPriority w:val="99"/>
    <w:qFormat/>
    <w:rsid w:val="00052FD2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hAnsi="Calibri"/>
      <w:b/>
      <w:i/>
      <w:color w:val="4F81BD"/>
    </w:rPr>
  </w:style>
  <w:style w:type="character" w:customStyle="1" w:styleId="IntenseQuoteChar2">
    <w:name w:val="Intense Quote Char2"/>
    <w:link w:val="1fffff0"/>
    <w:uiPriority w:val="99"/>
    <w:qFormat/>
    <w:locked/>
    <w:rsid w:val="00052FD2"/>
    <w:rPr>
      <w:rFonts w:ascii="Calibri" w:eastAsia="Calibri" w:hAnsi="Calibri" w:cs="Times New Roman"/>
      <w:b/>
      <w:i/>
      <w:color w:val="4F81BD"/>
      <w:sz w:val="24"/>
      <w:szCs w:val="20"/>
      <w:lang w:eastAsia="ru-RU"/>
    </w:rPr>
  </w:style>
  <w:style w:type="character" w:customStyle="1" w:styleId="5180">
    <w:name w:val="Знак5 Знак Знак18"/>
    <w:uiPriority w:val="99"/>
    <w:qFormat/>
    <w:locked/>
    <w:rsid w:val="00052FD2"/>
    <w:rPr>
      <w:sz w:val="16"/>
      <w:lang w:val="ru-RU" w:eastAsia="ru-RU"/>
    </w:rPr>
  </w:style>
  <w:style w:type="paragraph" w:customStyle="1" w:styleId="1fffff1">
    <w:name w:val="Подзаголовок1"/>
    <w:basedOn w:val="a2"/>
    <w:uiPriority w:val="99"/>
    <w:qFormat/>
    <w:rsid w:val="00052FD2"/>
    <w:pPr>
      <w:widowControl/>
      <w:snapToGrid/>
      <w:spacing w:before="0" w:after="0" w:line="312" w:lineRule="auto"/>
    </w:pPr>
    <w:rPr>
      <w:rFonts w:ascii="Arial" w:eastAsia="Times New Roman" w:hAnsi="Arial" w:cs="Arial"/>
      <w:b/>
      <w:bCs/>
      <w:color w:val="000000"/>
      <w:sz w:val="20"/>
    </w:rPr>
  </w:style>
  <w:style w:type="character" w:customStyle="1" w:styleId="681">
    <w:name w:val="Знак6 Знак Знак8"/>
    <w:uiPriority w:val="99"/>
    <w:qFormat/>
    <w:rsid w:val="00052FD2"/>
    <w:rPr>
      <w:sz w:val="24"/>
      <w:lang w:val="ru-RU" w:eastAsia="ru-RU"/>
    </w:rPr>
  </w:style>
  <w:style w:type="character" w:customStyle="1" w:styleId="1fffff2">
    <w:name w:val="Замещающий текст1"/>
    <w:uiPriority w:val="99"/>
    <w:qFormat/>
    <w:rsid w:val="00052FD2"/>
    <w:rPr>
      <w:color w:val="808080"/>
    </w:rPr>
  </w:style>
  <w:style w:type="character" w:customStyle="1" w:styleId="552">
    <w:name w:val="Знак Знак552"/>
    <w:uiPriority w:val="99"/>
    <w:qFormat/>
    <w:locked/>
    <w:rsid w:val="00052FD2"/>
    <w:rPr>
      <w:sz w:val="24"/>
      <w:lang w:val="ru-RU" w:eastAsia="ru-RU"/>
    </w:rPr>
  </w:style>
  <w:style w:type="paragraph" w:customStyle="1" w:styleId="11fb">
    <w:name w:val="Заголовок 11"/>
    <w:basedOn w:val="a2"/>
    <w:next w:val="a2"/>
    <w:uiPriority w:val="99"/>
    <w:qFormat/>
    <w:rsid w:val="00052FD2"/>
    <w:pPr>
      <w:widowControl/>
      <w:suppressAutoHyphens/>
      <w:snapToGrid/>
      <w:spacing w:before="0" w:after="0"/>
      <w:ind w:firstLine="454"/>
    </w:pPr>
    <w:rPr>
      <w:rFonts w:eastAsia="Times New Roman"/>
      <w:b/>
      <w:caps/>
      <w:szCs w:val="24"/>
      <w:lang w:eastAsia="zh-CN"/>
    </w:rPr>
  </w:style>
  <w:style w:type="character" w:customStyle="1" w:styleId="652">
    <w:name w:val="Знак Знак652"/>
    <w:uiPriority w:val="99"/>
    <w:qFormat/>
    <w:locked/>
    <w:rsid w:val="00052FD2"/>
    <w:rPr>
      <w:b/>
      <w:sz w:val="27"/>
      <w:lang w:val="ru-RU" w:eastAsia="ru-RU"/>
    </w:rPr>
  </w:style>
  <w:style w:type="character" w:customStyle="1" w:styleId="642">
    <w:name w:val="Знак Знак642"/>
    <w:uiPriority w:val="99"/>
    <w:qFormat/>
    <w:locked/>
    <w:rsid w:val="00052FD2"/>
    <w:rPr>
      <w:b/>
      <w:sz w:val="28"/>
      <w:lang w:val="ru-RU" w:eastAsia="ru-RU"/>
    </w:rPr>
  </w:style>
  <w:style w:type="character" w:customStyle="1" w:styleId="632">
    <w:name w:val="Знак Знак632"/>
    <w:uiPriority w:val="99"/>
    <w:qFormat/>
    <w:locked/>
    <w:rsid w:val="00052FD2"/>
    <w:rPr>
      <w:b/>
      <w:i/>
      <w:sz w:val="26"/>
      <w:lang w:val="ru-RU" w:eastAsia="ru-RU"/>
    </w:rPr>
  </w:style>
  <w:style w:type="character" w:customStyle="1" w:styleId="622">
    <w:name w:val="Знак Знак622"/>
    <w:uiPriority w:val="99"/>
    <w:qFormat/>
    <w:locked/>
    <w:rsid w:val="00052FD2"/>
    <w:rPr>
      <w:sz w:val="24"/>
      <w:lang w:val="ru-RU" w:eastAsia="ru-RU"/>
    </w:rPr>
  </w:style>
  <w:style w:type="character" w:customStyle="1" w:styleId="619">
    <w:name w:val="Знак Знак619"/>
    <w:uiPriority w:val="99"/>
    <w:qFormat/>
    <w:locked/>
    <w:rsid w:val="00052FD2"/>
    <w:rPr>
      <w:sz w:val="24"/>
      <w:lang w:val="ru-RU" w:eastAsia="ru-RU"/>
    </w:rPr>
  </w:style>
  <w:style w:type="character" w:customStyle="1" w:styleId="602">
    <w:name w:val="Знак Знак602"/>
    <w:uiPriority w:val="99"/>
    <w:qFormat/>
    <w:locked/>
    <w:rsid w:val="00052FD2"/>
    <w:rPr>
      <w:i/>
      <w:sz w:val="24"/>
      <w:lang w:val="ru-RU" w:eastAsia="ru-RU"/>
    </w:rPr>
  </w:style>
  <w:style w:type="character" w:customStyle="1" w:styleId="592">
    <w:name w:val="Знак Знак592"/>
    <w:uiPriority w:val="99"/>
    <w:qFormat/>
    <w:locked/>
    <w:rsid w:val="00052FD2"/>
    <w:rPr>
      <w:rFonts w:ascii="Arial" w:hAnsi="Arial"/>
      <w:sz w:val="22"/>
      <w:lang w:val="ru-RU" w:eastAsia="ru-RU"/>
    </w:rPr>
  </w:style>
  <w:style w:type="character" w:customStyle="1" w:styleId="582">
    <w:name w:val="Знак Знак582"/>
    <w:uiPriority w:val="99"/>
    <w:qFormat/>
    <w:locked/>
    <w:rsid w:val="00052FD2"/>
    <w:rPr>
      <w:rFonts w:ascii="Courier New" w:hAnsi="Courier New"/>
      <w:lang w:val="ru-RU" w:eastAsia="ru-RU"/>
    </w:rPr>
  </w:style>
  <w:style w:type="character" w:customStyle="1" w:styleId="572">
    <w:name w:val="Знак Знак572"/>
    <w:uiPriority w:val="99"/>
    <w:qFormat/>
    <w:locked/>
    <w:rsid w:val="00052FD2"/>
    <w:rPr>
      <w:lang w:val="ru-RU" w:eastAsia="ru-RU"/>
    </w:rPr>
  </w:style>
  <w:style w:type="character" w:customStyle="1" w:styleId="562">
    <w:name w:val="Знак Знак562"/>
    <w:uiPriority w:val="99"/>
    <w:qFormat/>
    <w:locked/>
    <w:rsid w:val="00052FD2"/>
    <w:rPr>
      <w:sz w:val="24"/>
      <w:lang w:val="ru-RU" w:eastAsia="ru-RU"/>
    </w:rPr>
  </w:style>
  <w:style w:type="character" w:customStyle="1" w:styleId="542">
    <w:name w:val="Знак Знак542"/>
    <w:uiPriority w:val="99"/>
    <w:qFormat/>
    <w:locked/>
    <w:rsid w:val="00052FD2"/>
    <w:rPr>
      <w:sz w:val="24"/>
      <w:lang w:val="en-US" w:eastAsia="ru-RU"/>
    </w:rPr>
  </w:style>
  <w:style w:type="paragraph" w:customStyle="1" w:styleId="239">
    <w:name w:val="Заголовок 23"/>
    <w:basedOn w:val="a2"/>
    <w:next w:val="a2"/>
    <w:uiPriority w:val="99"/>
    <w:qFormat/>
    <w:rsid w:val="00052FD2"/>
    <w:pPr>
      <w:keepNext/>
      <w:widowControl/>
      <w:tabs>
        <w:tab w:val="left" w:pos="576"/>
      </w:tabs>
      <w:suppressAutoHyphens/>
      <w:snapToGrid/>
      <w:spacing w:before="240" w:after="60"/>
      <w:ind w:left="576" w:hanging="576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zh-CN"/>
    </w:rPr>
  </w:style>
  <w:style w:type="paragraph" w:customStyle="1" w:styleId="335">
    <w:name w:val="Заголовок 33"/>
    <w:basedOn w:val="a2"/>
    <w:next w:val="a2"/>
    <w:uiPriority w:val="99"/>
    <w:qFormat/>
    <w:rsid w:val="00052FD2"/>
    <w:pPr>
      <w:widowControl/>
      <w:tabs>
        <w:tab w:val="left" w:pos="720"/>
      </w:tabs>
      <w:suppressAutoHyphens/>
      <w:snapToGrid/>
      <w:spacing w:before="280" w:after="280"/>
      <w:ind w:left="720" w:hanging="720"/>
      <w:outlineLvl w:val="2"/>
    </w:pPr>
    <w:rPr>
      <w:rFonts w:eastAsia="Times New Roman"/>
      <w:b/>
      <w:bCs/>
      <w:sz w:val="27"/>
      <w:szCs w:val="27"/>
      <w:lang w:eastAsia="zh-CN"/>
    </w:rPr>
  </w:style>
  <w:style w:type="paragraph" w:customStyle="1" w:styleId="437">
    <w:name w:val="Заголовок 43"/>
    <w:basedOn w:val="a2"/>
    <w:next w:val="a2"/>
    <w:uiPriority w:val="99"/>
    <w:qFormat/>
    <w:rsid w:val="00052FD2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rFonts w:eastAsia="Times New Roman"/>
      <w:b/>
      <w:bCs/>
      <w:sz w:val="28"/>
      <w:szCs w:val="28"/>
      <w:lang w:eastAsia="zh-CN"/>
    </w:rPr>
  </w:style>
  <w:style w:type="paragraph" w:customStyle="1" w:styleId="517">
    <w:name w:val="Заголовок 51"/>
    <w:basedOn w:val="a2"/>
    <w:next w:val="a2"/>
    <w:uiPriority w:val="99"/>
    <w:qFormat/>
    <w:rsid w:val="00052FD2"/>
    <w:pPr>
      <w:widowControl/>
      <w:tabs>
        <w:tab w:val="left" w:pos="1008"/>
      </w:tabs>
      <w:suppressAutoHyphens/>
      <w:snapToGrid/>
      <w:spacing w:before="240" w:after="60"/>
      <w:ind w:left="1008" w:hanging="1008"/>
      <w:outlineLvl w:val="4"/>
    </w:pPr>
    <w:rPr>
      <w:rFonts w:eastAsia="Times New Roman"/>
      <w:b/>
      <w:bCs/>
      <w:i/>
      <w:iCs/>
      <w:sz w:val="26"/>
      <w:szCs w:val="26"/>
      <w:lang w:eastAsia="zh-CN"/>
    </w:rPr>
  </w:style>
  <w:style w:type="paragraph" w:customStyle="1" w:styleId="623">
    <w:name w:val="Заголовок 62"/>
    <w:basedOn w:val="a2"/>
    <w:next w:val="a2"/>
    <w:uiPriority w:val="99"/>
    <w:qFormat/>
    <w:rsid w:val="00052FD2"/>
    <w:pPr>
      <w:keepNext/>
      <w:widowControl/>
      <w:tabs>
        <w:tab w:val="left" w:pos="1152"/>
      </w:tabs>
      <w:suppressAutoHyphens/>
      <w:snapToGrid/>
      <w:spacing w:before="0" w:after="0"/>
      <w:ind w:left="1152" w:hanging="1152"/>
      <w:jc w:val="both"/>
      <w:outlineLvl w:val="5"/>
    </w:pPr>
    <w:rPr>
      <w:rFonts w:eastAsia="Times New Roman"/>
      <w:lang w:val="en-US" w:eastAsia="en-US"/>
    </w:rPr>
  </w:style>
  <w:style w:type="paragraph" w:customStyle="1" w:styleId="713">
    <w:name w:val="Заголовок 71"/>
    <w:basedOn w:val="a2"/>
    <w:next w:val="a2"/>
    <w:uiPriority w:val="99"/>
    <w:qFormat/>
    <w:rsid w:val="00052FD2"/>
    <w:pPr>
      <w:widowControl/>
      <w:tabs>
        <w:tab w:val="left" w:pos="1296"/>
      </w:tabs>
      <w:suppressAutoHyphens/>
      <w:snapToGrid/>
      <w:spacing w:before="240" w:after="60"/>
      <w:ind w:left="1296" w:hanging="1296"/>
      <w:outlineLvl w:val="6"/>
    </w:pPr>
    <w:rPr>
      <w:rFonts w:eastAsia="Times New Roman"/>
      <w:szCs w:val="24"/>
      <w:lang w:eastAsia="zh-CN"/>
    </w:rPr>
  </w:style>
  <w:style w:type="paragraph" w:customStyle="1" w:styleId="813">
    <w:name w:val="Заголовок 81"/>
    <w:basedOn w:val="a2"/>
    <w:next w:val="a2"/>
    <w:uiPriority w:val="99"/>
    <w:qFormat/>
    <w:rsid w:val="00052FD2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rFonts w:eastAsia="Times New Roman"/>
      <w:i/>
      <w:iCs/>
      <w:szCs w:val="24"/>
      <w:lang w:eastAsia="zh-CN"/>
    </w:rPr>
  </w:style>
  <w:style w:type="paragraph" w:customStyle="1" w:styleId="912">
    <w:name w:val="Заголовок 91"/>
    <w:basedOn w:val="a2"/>
    <w:next w:val="a2"/>
    <w:uiPriority w:val="99"/>
    <w:qFormat/>
    <w:rsid w:val="00052FD2"/>
    <w:pPr>
      <w:widowControl/>
      <w:tabs>
        <w:tab w:val="left" w:pos="1584"/>
      </w:tabs>
      <w:suppressAutoHyphens/>
      <w:snapToGrid/>
      <w:spacing w:before="240" w:after="60"/>
      <w:ind w:left="1584" w:hanging="1584"/>
      <w:outlineLvl w:val="8"/>
    </w:pPr>
    <w:rPr>
      <w:rFonts w:ascii="Arial" w:eastAsia="Times New Roman" w:hAnsi="Arial" w:cs="Arial"/>
      <w:sz w:val="22"/>
      <w:szCs w:val="22"/>
      <w:lang w:eastAsia="zh-CN"/>
    </w:rPr>
  </w:style>
  <w:style w:type="character" w:customStyle="1" w:styleId="672">
    <w:name w:val="Знак Знак672"/>
    <w:uiPriority w:val="99"/>
    <w:qFormat/>
    <w:rsid w:val="00052FD2"/>
    <w:rPr>
      <w:rFonts w:ascii="Arial" w:hAnsi="Arial"/>
      <w:b/>
      <w:sz w:val="26"/>
    </w:rPr>
  </w:style>
  <w:style w:type="character" w:customStyle="1" w:styleId="662">
    <w:name w:val="Знак Знак662"/>
    <w:uiPriority w:val="99"/>
    <w:qFormat/>
    <w:rsid w:val="00052FD2"/>
    <w:rPr>
      <w:b/>
      <w:sz w:val="28"/>
    </w:rPr>
  </w:style>
  <w:style w:type="character" w:customStyle="1" w:styleId="702">
    <w:name w:val="Знак Знак702"/>
    <w:uiPriority w:val="99"/>
    <w:qFormat/>
    <w:rsid w:val="00052FD2"/>
    <w:rPr>
      <w:rFonts w:ascii="Arial" w:hAnsi="Arial"/>
      <w:b/>
      <w:sz w:val="26"/>
    </w:rPr>
  </w:style>
  <w:style w:type="character" w:customStyle="1" w:styleId="692">
    <w:name w:val="Знак Знак692"/>
    <w:uiPriority w:val="99"/>
    <w:qFormat/>
    <w:rsid w:val="00052FD2"/>
    <w:rPr>
      <w:b/>
      <w:sz w:val="28"/>
    </w:rPr>
  </w:style>
  <w:style w:type="character" w:customStyle="1" w:styleId="682">
    <w:name w:val="Знак Знак682"/>
    <w:uiPriority w:val="99"/>
    <w:qFormat/>
    <w:rsid w:val="00052FD2"/>
    <w:rPr>
      <w:b/>
      <w:i/>
      <w:sz w:val="26"/>
    </w:rPr>
  </w:style>
  <w:style w:type="character" w:customStyle="1" w:styleId="2fff4">
    <w:name w:val="Сильное выделение2"/>
    <w:uiPriority w:val="99"/>
    <w:qFormat/>
    <w:rsid w:val="00052FD2"/>
    <w:rPr>
      <w:b/>
    </w:rPr>
  </w:style>
  <w:style w:type="paragraph" w:customStyle="1" w:styleId="HTML21">
    <w:name w:val="Стандартный HTML2"/>
    <w:basedOn w:val="a2"/>
    <w:uiPriority w:val="99"/>
    <w:qFormat/>
    <w:rsid w:val="00052FD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1"/>
      <w:sz w:val="20"/>
      <w:lang w:eastAsia="hi-IN" w:bidi="hi-IN"/>
    </w:rPr>
  </w:style>
  <w:style w:type="character" w:customStyle="1" w:styleId="ListParagraphChar1">
    <w:name w:val="List Paragraph Char1"/>
    <w:link w:val="3ff"/>
    <w:uiPriority w:val="99"/>
    <w:qFormat/>
    <w:locked/>
    <w:rsid w:val="00052FD2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2010">
    <w:name w:val="Знак Знак2010"/>
    <w:uiPriority w:val="99"/>
    <w:qFormat/>
    <w:rsid w:val="00052FD2"/>
    <w:rPr>
      <w:rFonts w:ascii="Arial" w:hAnsi="Arial"/>
      <w:sz w:val="22"/>
    </w:rPr>
  </w:style>
  <w:style w:type="character" w:customStyle="1" w:styleId="618">
    <w:name w:val="Знак Знак618"/>
    <w:uiPriority w:val="99"/>
    <w:qFormat/>
    <w:rsid w:val="00052FD2"/>
    <w:rPr>
      <w:rFonts w:ascii="Arial" w:hAnsi="Arial"/>
      <w:b/>
      <w:i/>
      <w:sz w:val="28"/>
      <w:lang w:val="ru-RU" w:eastAsia="en-US"/>
    </w:rPr>
  </w:style>
  <w:style w:type="paragraph" w:customStyle="1" w:styleId="87">
    <w:name w:val="Знак Знак Знак Знак Знак Знак8"/>
    <w:basedOn w:val="a2"/>
    <w:uiPriority w:val="99"/>
    <w:qFormat/>
    <w:rsid w:val="00052FD2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791">
    <w:name w:val="Знак Знак79"/>
    <w:uiPriority w:val="99"/>
    <w:qFormat/>
    <w:rsid w:val="00052FD2"/>
    <w:rPr>
      <w:sz w:val="16"/>
      <w:lang w:val="ru-RU" w:eastAsia="ru-RU"/>
    </w:rPr>
  </w:style>
  <w:style w:type="paragraph" w:customStyle="1" w:styleId="7c">
    <w:name w:val="Обычный7"/>
    <w:uiPriority w:val="99"/>
    <w:qFormat/>
    <w:rsid w:val="00052FD2"/>
    <w:pPr>
      <w:widowControl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147">
    <w:name w:val="Знак Знак147"/>
    <w:uiPriority w:val="99"/>
    <w:qFormat/>
    <w:locked/>
    <w:rsid w:val="00052FD2"/>
    <w:rPr>
      <w:b/>
      <w:sz w:val="27"/>
      <w:lang w:val="ru-RU" w:eastAsia="ru-RU"/>
    </w:rPr>
  </w:style>
  <w:style w:type="character" w:customStyle="1" w:styleId="1070">
    <w:name w:val="Знак Знак107"/>
    <w:uiPriority w:val="99"/>
    <w:qFormat/>
    <w:locked/>
    <w:rsid w:val="00052FD2"/>
    <w:rPr>
      <w:sz w:val="16"/>
      <w:lang w:val="ru-RU" w:eastAsia="ru-RU"/>
    </w:rPr>
  </w:style>
  <w:style w:type="paragraph" w:customStyle="1" w:styleId="4f2">
    <w:name w:val="Абзац списка4"/>
    <w:basedOn w:val="a2"/>
    <w:uiPriority w:val="99"/>
    <w:qFormat/>
    <w:rsid w:val="00052FD2"/>
    <w:pPr>
      <w:widowControl/>
      <w:snapToGrid/>
      <w:spacing w:before="0"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character" w:customStyle="1" w:styleId="168">
    <w:name w:val="Знак Знак168"/>
    <w:uiPriority w:val="99"/>
    <w:qFormat/>
    <w:locked/>
    <w:rsid w:val="00052FD2"/>
    <w:rPr>
      <w:b/>
      <w:caps/>
      <w:sz w:val="24"/>
      <w:lang w:val="ru-RU" w:eastAsia="ru-RU"/>
    </w:rPr>
  </w:style>
  <w:style w:type="paragraph" w:customStyle="1" w:styleId="242">
    <w:name w:val="Основной текст 24"/>
    <w:basedOn w:val="a2"/>
    <w:uiPriority w:val="99"/>
    <w:qFormat/>
    <w:rsid w:val="00052FD2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  <w:textAlignment w:val="baseline"/>
    </w:pPr>
    <w:rPr>
      <w:rFonts w:eastAsia="Times New Roman"/>
      <w:sz w:val="28"/>
    </w:rPr>
  </w:style>
  <w:style w:type="character" w:customStyle="1" w:styleId="98">
    <w:name w:val="Знак Знак Знак9"/>
    <w:uiPriority w:val="99"/>
    <w:qFormat/>
    <w:rsid w:val="00052FD2"/>
    <w:rPr>
      <w:rFonts w:ascii="Times New Roman" w:hAnsi="Times New Roman"/>
      <w:b/>
      <w:caps/>
      <w:sz w:val="28"/>
    </w:rPr>
  </w:style>
  <w:style w:type="character" w:customStyle="1" w:styleId="257">
    <w:name w:val="Знак Знак257"/>
    <w:uiPriority w:val="99"/>
    <w:qFormat/>
    <w:rsid w:val="00052FD2"/>
    <w:rPr>
      <w:rFonts w:ascii="Times New Roman" w:hAnsi="Times New Roman"/>
      <w:b/>
      <w:sz w:val="28"/>
    </w:rPr>
  </w:style>
  <w:style w:type="character" w:customStyle="1" w:styleId="2270">
    <w:name w:val="Знак Знак227"/>
    <w:uiPriority w:val="99"/>
    <w:qFormat/>
    <w:rsid w:val="00052FD2"/>
    <w:rPr>
      <w:rFonts w:ascii="Times New Roman" w:hAnsi="Times New Roman"/>
      <w:sz w:val="24"/>
    </w:rPr>
  </w:style>
  <w:style w:type="character" w:customStyle="1" w:styleId="197">
    <w:name w:val="Знак Знак197"/>
    <w:uiPriority w:val="99"/>
    <w:qFormat/>
    <w:rsid w:val="00052FD2"/>
    <w:rPr>
      <w:rFonts w:ascii="Times New Roman" w:hAnsi="Times New Roman"/>
      <w:sz w:val="16"/>
      <w:lang w:eastAsia="ru-RU"/>
    </w:rPr>
  </w:style>
  <w:style w:type="character" w:customStyle="1" w:styleId="187">
    <w:name w:val="Знак Знак187"/>
    <w:uiPriority w:val="99"/>
    <w:qFormat/>
    <w:rsid w:val="00052FD2"/>
    <w:rPr>
      <w:rFonts w:ascii="Courier New" w:hAnsi="Courier New"/>
    </w:rPr>
  </w:style>
  <w:style w:type="character" w:customStyle="1" w:styleId="177">
    <w:name w:val="Знак Знак177"/>
    <w:uiPriority w:val="99"/>
    <w:qFormat/>
    <w:rsid w:val="00052FD2"/>
    <w:rPr>
      <w:rFonts w:ascii="Times New Roman" w:hAnsi="Times New Roman"/>
      <w:sz w:val="24"/>
    </w:rPr>
  </w:style>
  <w:style w:type="paragraph" w:customStyle="1" w:styleId="344">
    <w:name w:val="Заголовок 34"/>
    <w:basedOn w:val="7c"/>
    <w:next w:val="7c"/>
    <w:uiPriority w:val="99"/>
    <w:qFormat/>
    <w:rsid w:val="00052FD2"/>
    <w:pPr>
      <w:keepNext/>
      <w:widowControl/>
      <w:ind w:left="0" w:firstLine="0"/>
      <w:outlineLvl w:val="2"/>
    </w:pPr>
    <w:rPr>
      <w:sz w:val="24"/>
    </w:rPr>
  </w:style>
  <w:style w:type="paragraph" w:customStyle="1" w:styleId="5f0">
    <w:name w:val="Основной текст5"/>
    <w:basedOn w:val="7c"/>
    <w:uiPriority w:val="99"/>
    <w:qFormat/>
    <w:rsid w:val="00052FD2"/>
    <w:pPr>
      <w:widowControl/>
      <w:spacing w:line="360" w:lineRule="auto"/>
      <w:ind w:left="0" w:firstLine="0"/>
    </w:pPr>
    <w:rPr>
      <w:sz w:val="24"/>
    </w:rPr>
  </w:style>
  <w:style w:type="character" w:customStyle="1" w:styleId="157">
    <w:name w:val="Знак Знак157"/>
    <w:uiPriority w:val="99"/>
    <w:qFormat/>
    <w:rsid w:val="00052FD2"/>
    <w:rPr>
      <w:b/>
      <w:sz w:val="28"/>
    </w:rPr>
  </w:style>
  <w:style w:type="paragraph" w:customStyle="1" w:styleId="243">
    <w:name w:val="Заголовок 24"/>
    <w:basedOn w:val="a2"/>
    <w:next w:val="a2"/>
    <w:uiPriority w:val="99"/>
    <w:qFormat/>
    <w:rsid w:val="00052FD2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88">
    <w:name w:val="Обычный8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4f3">
    <w:name w:val="Цитата4"/>
    <w:basedOn w:val="a2"/>
    <w:uiPriority w:val="99"/>
    <w:qFormat/>
    <w:rsid w:val="00052FD2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4f4">
    <w:name w:val="Текст4"/>
    <w:basedOn w:val="a2"/>
    <w:uiPriority w:val="99"/>
    <w:qFormat/>
    <w:rsid w:val="00052FD2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46">
    <w:name w:val="Основной текст 34"/>
    <w:basedOn w:val="7c"/>
    <w:uiPriority w:val="99"/>
    <w:qFormat/>
    <w:rsid w:val="00052FD2"/>
    <w:pPr>
      <w:widowControl/>
      <w:tabs>
        <w:tab w:val="left" w:pos="360"/>
      </w:tabs>
      <w:ind w:left="0" w:firstLine="0"/>
      <w:jc w:val="both"/>
    </w:pPr>
    <w:rPr>
      <w:i/>
      <w:sz w:val="26"/>
    </w:rPr>
  </w:style>
  <w:style w:type="paragraph" w:customStyle="1" w:styleId="23a">
    <w:name w:val="Основной текст с отступом 23"/>
    <w:basedOn w:val="a2"/>
    <w:uiPriority w:val="99"/>
    <w:qFormat/>
    <w:rsid w:val="00052FD2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48">
    <w:name w:val="Основной текст с отступом 34"/>
    <w:basedOn w:val="a2"/>
    <w:uiPriority w:val="99"/>
    <w:qFormat/>
    <w:rsid w:val="00052FD2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3ff2">
    <w:name w:val="Верхний колонтитул3"/>
    <w:basedOn w:val="a2"/>
    <w:uiPriority w:val="99"/>
    <w:qFormat/>
    <w:rsid w:val="00052FD2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character" w:customStyle="1" w:styleId="3ff3">
    <w:name w:val="Слабое выделение3"/>
    <w:uiPriority w:val="99"/>
    <w:qFormat/>
    <w:rsid w:val="00052FD2"/>
    <w:rPr>
      <w:i/>
      <w:color w:val="808080"/>
    </w:rPr>
  </w:style>
  <w:style w:type="character" w:customStyle="1" w:styleId="417">
    <w:name w:val="Знак Знак417"/>
    <w:uiPriority w:val="99"/>
    <w:qFormat/>
    <w:locked/>
    <w:rsid w:val="00052FD2"/>
    <w:rPr>
      <w:rFonts w:ascii="Arial" w:hAnsi="Arial"/>
      <w:b/>
      <w:i/>
      <w:sz w:val="28"/>
      <w:lang w:val="ru-RU" w:eastAsia="en-US"/>
    </w:rPr>
  </w:style>
  <w:style w:type="character" w:customStyle="1" w:styleId="3ff4">
    <w:name w:val="Основной шрифт абзаца3"/>
    <w:uiPriority w:val="99"/>
    <w:qFormat/>
    <w:rsid w:val="00052FD2"/>
  </w:style>
  <w:style w:type="paragraph" w:customStyle="1" w:styleId="99">
    <w:name w:val="Знак Знак Знак Знак Знак Знак Знак Знак Знак Знак Знак Знак Знак9"/>
    <w:basedOn w:val="a2"/>
    <w:uiPriority w:val="99"/>
    <w:qFormat/>
    <w:rsid w:val="00052FD2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71">
    <w:name w:val="Знак37"/>
    <w:basedOn w:val="a2"/>
    <w:uiPriority w:val="99"/>
    <w:qFormat/>
    <w:rsid w:val="00052FD2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7">
    <w:name w:val="Знак Знак537"/>
    <w:uiPriority w:val="99"/>
    <w:qFormat/>
    <w:locked/>
    <w:rsid w:val="00052FD2"/>
    <w:rPr>
      <w:b/>
      <w:caps/>
      <w:sz w:val="24"/>
      <w:lang w:val="ru-RU" w:eastAsia="ru-RU"/>
    </w:rPr>
  </w:style>
  <w:style w:type="paragraph" w:customStyle="1" w:styleId="3ff5">
    <w:name w:val="Без интервала3"/>
    <w:uiPriority w:val="99"/>
    <w:qFormat/>
    <w:rsid w:val="00052F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71">
    <w:name w:val="Знак1 Знак Знак17"/>
    <w:uiPriority w:val="99"/>
    <w:qFormat/>
    <w:locked/>
    <w:rsid w:val="00052FD2"/>
    <w:rPr>
      <w:rFonts w:ascii="Times New Roman" w:hAnsi="Times New Roman"/>
      <w:sz w:val="24"/>
      <w:lang w:eastAsia="ru-RU"/>
    </w:rPr>
  </w:style>
  <w:style w:type="character" w:customStyle="1" w:styleId="467">
    <w:name w:val="Знак Знак467"/>
    <w:uiPriority w:val="99"/>
    <w:qFormat/>
    <w:locked/>
    <w:rsid w:val="00052FD2"/>
    <w:rPr>
      <w:b/>
      <w:sz w:val="27"/>
      <w:lang w:val="ru-RU" w:eastAsia="ru-RU"/>
    </w:rPr>
  </w:style>
  <w:style w:type="character" w:customStyle="1" w:styleId="487">
    <w:name w:val="Знак Знак487"/>
    <w:uiPriority w:val="99"/>
    <w:qFormat/>
    <w:locked/>
    <w:rsid w:val="00052FD2"/>
    <w:rPr>
      <w:b/>
      <w:sz w:val="27"/>
      <w:lang w:val="ru-RU" w:eastAsia="ru-RU"/>
    </w:rPr>
  </w:style>
  <w:style w:type="character" w:customStyle="1" w:styleId="447">
    <w:name w:val="Знак Знак447"/>
    <w:uiPriority w:val="99"/>
    <w:qFormat/>
    <w:locked/>
    <w:rsid w:val="00052FD2"/>
    <w:rPr>
      <w:sz w:val="24"/>
    </w:rPr>
  </w:style>
  <w:style w:type="character" w:customStyle="1" w:styleId="5170">
    <w:name w:val="Знак Знак517"/>
    <w:uiPriority w:val="99"/>
    <w:qFormat/>
    <w:locked/>
    <w:rsid w:val="00052FD2"/>
    <w:rPr>
      <w:b/>
      <w:sz w:val="27"/>
      <w:lang w:val="ru-RU" w:eastAsia="ru-RU"/>
    </w:rPr>
  </w:style>
  <w:style w:type="character" w:customStyle="1" w:styleId="4370">
    <w:name w:val="Знак Знак437"/>
    <w:uiPriority w:val="99"/>
    <w:qFormat/>
    <w:locked/>
    <w:rsid w:val="00052FD2"/>
    <w:rPr>
      <w:color w:val="000000"/>
      <w:sz w:val="24"/>
      <w:lang w:eastAsia="ru-RU"/>
    </w:rPr>
  </w:style>
  <w:style w:type="character" w:customStyle="1" w:styleId="4270">
    <w:name w:val="Знак Знак427"/>
    <w:uiPriority w:val="99"/>
    <w:qFormat/>
    <w:rsid w:val="00052FD2"/>
    <w:rPr>
      <w:rFonts w:ascii="Times New Roman" w:hAnsi="Times New Roman"/>
      <w:sz w:val="16"/>
    </w:rPr>
  </w:style>
  <w:style w:type="character" w:customStyle="1" w:styleId="497">
    <w:name w:val="Знак Знак497"/>
    <w:uiPriority w:val="99"/>
    <w:qFormat/>
    <w:rsid w:val="00052FD2"/>
    <w:rPr>
      <w:rFonts w:ascii="Times New Roman" w:hAnsi="Times New Roman"/>
      <w:b/>
      <w:caps/>
      <w:sz w:val="24"/>
      <w:lang w:eastAsia="ru-RU"/>
    </w:rPr>
  </w:style>
  <w:style w:type="paragraph" w:customStyle="1" w:styleId="449">
    <w:name w:val="Заголовок 44"/>
    <w:basedOn w:val="7c"/>
    <w:next w:val="7c"/>
    <w:uiPriority w:val="99"/>
    <w:qFormat/>
    <w:rsid w:val="00052FD2"/>
    <w:pPr>
      <w:keepNext/>
      <w:widowControl/>
      <w:ind w:left="0" w:firstLine="0"/>
    </w:pPr>
    <w:rPr>
      <w:sz w:val="24"/>
    </w:rPr>
  </w:style>
  <w:style w:type="character" w:customStyle="1" w:styleId="477">
    <w:name w:val="Знак Знак477"/>
    <w:uiPriority w:val="99"/>
    <w:qFormat/>
    <w:rsid w:val="00052FD2"/>
    <w:rPr>
      <w:rFonts w:ascii="Times New Roman" w:hAnsi="Times New Roman"/>
      <w:b/>
      <w:sz w:val="27"/>
      <w:lang w:eastAsia="ru-RU"/>
    </w:rPr>
  </w:style>
  <w:style w:type="character" w:customStyle="1" w:styleId="457">
    <w:name w:val="Знак Знак457"/>
    <w:uiPriority w:val="99"/>
    <w:qFormat/>
    <w:rsid w:val="00052FD2"/>
    <w:rPr>
      <w:rFonts w:ascii="Times New Roman" w:hAnsi="Times New Roman"/>
      <w:b/>
      <w:i/>
      <w:sz w:val="26"/>
      <w:lang w:eastAsia="ru-RU"/>
    </w:rPr>
  </w:style>
  <w:style w:type="paragraph" w:customStyle="1" w:styleId="633">
    <w:name w:val="Заголовок 63"/>
    <w:uiPriority w:val="99"/>
    <w:qFormat/>
    <w:rsid w:val="00052FD2"/>
    <w:pPr>
      <w:keepNext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character" w:customStyle="1" w:styleId="580">
    <w:name w:val="Знак5 Знак Знак8"/>
    <w:uiPriority w:val="99"/>
    <w:qFormat/>
    <w:locked/>
    <w:rsid w:val="00052FD2"/>
    <w:rPr>
      <w:sz w:val="16"/>
    </w:rPr>
  </w:style>
  <w:style w:type="character" w:customStyle="1" w:styleId="507">
    <w:name w:val="Знак Знак507"/>
    <w:uiPriority w:val="99"/>
    <w:qFormat/>
    <w:locked/>
    <w:rsid w:val="00052FD2"/>
    <w:rPr>
      <w:b/>
      <w:sz w:val="28"/>
      <w:lang w:val="ru-RU" w:eastAsia="ru-RU"/>
    </w:rPr>
  </w:style>
  <w:style w:type="character" w:customStyle="1" w:styleId="527">
    <w:name w:val="Знак Знак527"/>
    <w:uiPriority w:val="99"/>
    <w:qFormat/>
    <w:rsid w:val="00052FD2"/>
    <w:rPr>
      <w:rFonts w:ascii="Arial" w:hAnsi="Arial"/>
      <w:b/>
      <w:i/>
      <w:sz w:val="28"/>
    </w:rPr>
  </w:style>
  <w:style w:type="paragraph" w:customStyle="1" w:styleId="22c">
    <w:name w:val="Цитата 22"/>
    <w:basedOn w:val="a2"/>
    <w:next w:val="a2"/>
    <w:uiPriority w:val="99"/>
    <w:qFormat/>
    <w:rsid w:val="00052FD2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2fff5">
    <w:name w:val="Выделенная цитата2"/>
    <w:basedOn w:val="a2"/>
    <w:next w:val="a2"/>
    <w:uiPriority w:val="99"/>
    <w:qFormat/>
    <w:rsid w:val="00052FD2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bCs/>
      <w:i/>
      <w:iCs/>
      <w:color w:val="4F81BD"/>
      <w:szCs w:val="24"/>
    </w:rPr>
  </w:style>
  <w:style w:type="character" w:customStyle="1" w:styleId="5171">
    <w:name w:val="Знак5 Знак Знак17"/>
    <w:uiPriority w:val="99"/>
    <w:qFormat/>
    <w:locked/>
    <w:rsid w:val="00052FD2"/>
    <w:rPr>
      <w:sz w:val="16"/>
      <w:lang w:val="ru-RU" w:eastAsia="ru-RU"/>
    </w:rPr>
  </w:style>
  <w:style w:type="paragraph" w:customStyle="1" w:styleId="2fff6">
    <w:name w:val="Подзаголовок2"/>
    <w:basedOn w:val="a2"/>
    <w:uiPriority w:val="99"/>
    <w:qFormat/>
    <w:rsid w:val="00052FD2"/>
    <w:pPr>
      <w:widowControl/>
      <w:snapToGrid/>
      <w:spacing w:before="0" w:after="0" w:line="312" w:lineRule="auto"/>
    </w:pPr>
    <w:rPr>
      <w:rFonts w:ascii="Arial" w:eastAsia="Times New Roman" w:hAnsi="Arial" w:cs="Arial"/>
      <w:b/>
      <w:bCs/>
      <w:color w:val="000000"/>
      <w:sz w:val="20"/>
    </w:rPr>
  </w:style>
  <w:style w:type="character" w:customStyle="1" w:styleId="670">
    <w:name w:val="Знак6 Знак Знак7"/>
    <w:uiPriority w:val="99"/>
    <w:qFormat/>
    <w:rsid w:val="00052FD2"/>
    <w:rPr>
      <w:sz w:val="24"/>
      <w:lang w:val="ru-RU" w:eastAsia="ru-RU"/>
    </w:rPr>
  </w:style>
  <w:style w:type="character" w:customStyle="1" w:styleId="2fff7">
    <w:name w:val="Замещающий текст2"/>
    <w:uiPriority w:val="99"/>
    <w:qFormat/>
    <w:rsid w:val="00052FD2"/>
    <w:rPr>
      <w:color w:val="808080"/>
    </w:rPr>
  </w:style>
  <w:style w:type="character" w:customStyle="1" w:styleId="5510">
    <w:name w:val="Знак Знак551"/>
    <w:uiPriority w:val="99"/>
    <w:qFormat/>
    <w:locked/>
    <w:rsid w:val="00052FD2"/>
    <w:rPr>
      <w:sz w:val="24"/>
      <w:lang w:val="ru-RU" w:eastAsia="ru-RU"/>
    </w:rPr>
  </w:style>
  <w:style w:type="paragraph" w:customStyle="1" w:styleId="12d">
    <w:name w:val="Заголовок 12"/>
    <w:basedOn w:val="a2"/>
    <w:next w:val="a2"/>
    <w:uiPriority w:val="99"/>
    <w:qFormat/>
    <w:rsid w:val="00052FD2"/>
    <w:pPr>
      <w:widowControl/>
      <w:suppressAutoHyphens/>
      <w:snapToGrid/>
      <w:spacing w:before="0" w:after="0"/>
      <w:ind w:firstLine="454"/>
    </w:pPr>
    <w:rPr>
      <w:rFonts w:eastAsia="Times New Roman"/>
      <w:b/>
      <w:caps/>
      <w:szCs w:val="24"/>
      <w:lang w:eastAsia="zh-CN"/>
    </w:rPr>
  </w:style>
  <w:style w:type="character" w:customStyle="1" w:styleId="6510">
    <w:name w:val="Знак Знак651"/>
    <w:uiPriority w:val="99"/>
    <w:qFormat/>
    <w:locked/>
    <w:rsid w:val="00052FD2"/>
    <w:rPr>
      <w:b/>
      <w:sz w:val="27"/>
      <w:lang w:val="ru-RU" w:eastAsia="ru-RU"/>
    </w:rPr>
  </w:style>
  <w:style w:type="character" w:customStyle="1" w:styleId="6410">
    <w:name w:val="Знак Знак641"/>
    <w:uiPriority w:val="99"/>
    <w:qFormat/>
    <w:locked/>
    <w:rsid w:val="00052FD2"/>
    <w:rPr>
      <w:b/>
      <w:sz w:val="28"/>
      <w:lang w:val="ru-RU" w:eastAsia="ru-RU"/>
    </w:rPr>
  </w:style>
  <w:style w:type="character" w:customStyle="1" w:styleId="6310">
    <w:name w:val="Знак Знак631"/>
    <w:uiPriority w:val="99"/>
    <w:qFormat/>
    <w:locked/>
    <w:rsid w:val="00052FD2"/>
    <w:rPr>
      <w:b/>
      <w:i/>
      <w:sz w:val="26"/>
      <w:lang w:val="ru-RU" w:eastAsia="ru-RU"/>
    </w:rPr>
  </w:style>
  <w:style w:type="character" w:customStyle="1" w:styleId="6210">
    <w:name w:val="Знак Знак621"/>
    <w:uiPriority w:val="99"/>
    <w:qFormat/>
    <w:locked/>
    <w:rsid w:val="00052FD2"/>
    <w:rPr>
      <w:sz w:val="24"/>
      <w:lang w:val="ru-RU" w:eastAsia="ru-RU"/>
    </w:rPr>
  </w:style>
  <w:style w:type="character" w:customStyle="1" w:styleId="6170">
    <w:name w:val="Знак Знак617"/>
    <w:uiPriority w:val="99"/>
    <w:qFormat/>
    <w:locked/>
    <w:rsid w:val="00052FD2"/>
    <w:rPr>
      <w:sz w:val="24"/>
      <w:lang w:val="ru-RU" w:eastAsia="ru-RU"/>
    </w:rPr>
  </w:style>
  <w:style w:type="character" w:customStyle="1" w:styleId="601">
    <w:name w:val="Знак Знак601"/>
    <w:uiPriority w:val="99"/>
    <w:qFormat/>
    <w:locked/>
    <w:rsid w:val="00052FD2"/>
    <w:rPr>
      <w:i/>
      <w:sz w:val="24"/>
      <w:lang w:val="ru-RU" w:eastAsia="ru-RU"/>
    </w:rPr>
  </w:style>
  <w:style w:type="character" w:customStyle="1" w:styleId="591">
    <w:name w:val="Знак Знак591"/>
    <w:uiPriority w:val="99"/>
    <w:qFormat/>
    <w:locked/>
    <w:rsid w:val="00052FD2"/>
    <w:rPr>
      <w:rFonts w:ascii="Arial" w:hAnsi="Arial"/>
      <w:sz w:val="22"/>
      <w:lang w:val="ru-RU" w:eastAsia="ru-RU"/>
    </w:rPr>
  </w:style>
  <w:style w:type="character" w:customStyle="1" w:styleId="581">
    <w:name w:val="Знак Знак581"/>
    <w:uiPriority w:val="99"/>
    <w:qFormat/>
    <w:locked/>
    <w:rsid w:val="00052FD2"/>
    <w:rPr>
      <w:rFonts w:ascii="Courier New" w:hAnsi="Courier New"/>
      <w:lang w:val="ru-RU" w:eastAsia="ru-RU"/>
    </w:rPr>
  </w:style>
  <w:style w:type="character" w:customStyle="1" w:styleId="571">
    <w:name w:val="Знак Знак571"/>
    <w:uiPriority w:val="99"/>
    <w:qFormat/>
    <w:locked/>
    <w:rsid w:val="00052FD2"/>
    <w:rPr>
      <w:lang w:val="ru-RU" w:eastAsia="ru-RU"/>
    </w:rPr>
  </w:style>
  <w:style w:type="character" w:customStyle="1" w:styleId="5610">
    <w:name w:val="Знак Знак561"/>
    <w:uiPriority w:val="99"/>
    <w:qFormat/>
    <w:locked/>
    <w:rsid w:val="00052FD2"/>
    <w:rPr>
      <w:sz w:val="24"/>
      <w:lang w:val="ru-RU" w:eastAsia="ru-RU"/>
    </w:rPr>
  </w:style>
  <w:style w:type="character" w:customStyle="1" w:styleId="5410">
    <w:name w:val="Знак Знак541"/>
    <w:uiPriority w:val="99"/>
    <w:qFormat/>
    <w:locked/>
    <w:rsid w:val="00052FD2"/>
    <w:rPr>
      <w:sz w:val="24"/>
      <w:lang w:val="en-US" w:eastAsia="ru-RU"/>
    </w:rPr>
  </w:style>
  <w:style w:type="paragraph" w:customStyle="1" w:styleId="259">
    <w:name w:val="Заголовок 25"/>
    <w:basedOn w:val="a2"/>
    <w:next w:val="a2"/>
    <w:uiPriority w:val="99"/>
    <w:qFormat/>
    <w:rsid w:val="00052FD2"/>
    <w:pPr>
      <w:keepNext/>
      <w:widowControl/>
      <w:tabs>
        <w:tab w:val="left" w:pos="576"/>
      </w:tabs>
      <w:suppressAutoHyphens/>
      <w:snapToGrid/>
      <w:spacing w:before="240" w:after="60"/>
      <w:ind w:left="576" w:hanging="576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zh-CN"/>
    </w:rPr>
  </w:style>
  <w:style w:type="paragraph" w:customStyle="1" w:styleId="353">
    <w:name w:val="Заголовок 35"/>
    <w:basedOn w:val="a2"/>
    <w:next w:val="a2"/>
    <w:uiPriority w:val="99"/>
    <w:qFormat/>
    <w:rsid w:val="00052FD2"/>
    <w:pPr>
      <w:widowControl/>
      <w:tabs>
        <w:tab w:val="left" w:pos="720"/>
      </w:tabs>
      <w:suppressAutoHyphens/>
      <w:snapToGrid/>
      <w:spacing w:before="280" w:after="280"/>
      <w:ind w:left="720" w:hanging="720"/>
      <w:outlineLvl w:val="2"/>
    </w:pPr>
    <w:rPr>
      <w:rFonts w:eastAsia="Times New Roman"/>
      <w:b/>
      <w:bCs/>
      <w:sz w:val="27"/>
      <w:szCs w:val="27"/>
      <w:lang w:eastAsia="zh-CN"/>
    </w:rPr>
  </w:style>
  <w:style w:type="paragraph" w:customStyle="1" w:styleId="459">
    <w:name w:val="Заголовок 45"/>
    <w:basedOn w:val="a2"/>
    <w:next w:val="a2"/>
    <w:uiPriority w:val="99"/>
    <w:qFormat/>
    <w:rsid w:val="00052FD2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rFonts w:eastAsia="Times New Roman"/>
      <w:b/>
      <w:bCs/>
      <w:sz w:val="28"/>
      <w:szCs w:val="28"/>
      <w:lang w:eastAsia="zh-CN"/>
    </w:rPr>
  </w:style>
  <w:style w:type="paragraph" w:customStyle="1" w:styleId="529">
    <w:name w:val="Заголовок 52"/>
    <w:basedOn w:val="a2"/>
    <w:next w:val="a2"/>
    <w:uiPriority w:val="99"/>
    <w:qFormat/>
    <w:rsid w:val="00052FD2"/>
    <w:pPr>
      <w:widowControl/>
      <w:tabs>
        <w:tab w:val="left" w:pos="1008"/>
      </w:tabs>
      <w:suppressAutoHyphens/>
      <w:snapToGrid/>
      <w:spacing w:before="240" w:after="60"/>
      <w:ind w:left="1008" w:hanging="1008"/>
      <w:outlineLvl w:val="4"/>
    </w:pPr>
    <w:rPr>
      <w:rFonts w:eastAsia="Times New Roman"/>
      <w:b/>
      <w:bCs/>
      <w:i/>
      <w:iCs/>
      <w:sz w:val="26"/>
      <w:szCs w:val="26"/>
      <w:lang w:eastAsia="zh-CN"/>
    </w:rPr>
  </w:style>
  <w:style w:type="paragraph" w:customStyle="1" w:styleId="643">
    <w:name w:val="Заголовок 64"/>
    <w:basedOn w:val="a2"/>
    <w:next w:val="a2"/>
    <w:uiPriority w:val="99"/>
    <w:qFormat/>
    <w:rsid w:val="00052FD2"/>
    <w:pPr>
      <w:keepNext/>
      <w:widowControl/>
      <w:tabs>
        <w:tab w:val="left" w:pos="1152"/>
      </w:tabs>
      <w:suppressAutoHyphens/>
      <w:snapToGrid/>
      <w:spacing w:before="0" w:after="0"/>
      <w:ind w:left="1152" w:hanging="1152"/>
      <w:jc w:val="both"/>
      <w:outlineLvl w:val="5"/>
    </w:pPr>
    <w:rPr>
      <w:rFonts w:eastAsia="Times New Roman"/>
      <w:lang w:val="en-US" w:eastAsia="en-US"/>
    </w:rPr>
  </w:style>
  <w:style w:type="paragraph" w:customStyle="1" w:styleId="722">
    <w:name w:val="Заголовок 72"/>
    <w:basedOn w:val="a2"/>
    <w:next w:val="a2"/>
    <w:uiPriority w:val="99"/>
    <w:qFormat/>
    <w:rsid w:val="00052FD2"/>
    <w:pPr>
      <w:widowControl/>
      <w:tabs>
        <w:tab w:val="left" w:pos="1296"/>
      </w:tabs>
      <w:suppressAutoHyphens/>
      <w:snapToGrid/>
      <w:spacing w:before="240" w:after="60"/>
      <w:ind w:left="1296" w:hanging="1296"/>
      <w:outlineLvl w:val="6"/>
    </w:pPr>
    <w:rPr>
      <w:rFonts w:eastAsia="Times New Roman"/>
      <w:szCs w:val="24"/>
      <w:lang w:eastAsia="zh-CN"/>
    </w:rPr>
  </w:style>
  <w:style w:type="paragraph" w:customStyle="1" w:styleId="820">
    <w:name w:val="Заголовок 82"/>
    <w:basedOn w:val="a2"/>
    <w:next w:val="a2"/>
    <w:uiPriority w:val="99"/>
    <w:qFormat/>
    <w:rsid w:val="00052FD2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rFonts w:eastAsia="Times New Roman"/>
      <w:i/>
      <w:iCs/>
      <w:szCs w:val="24"/>
      <w:lang w:eastAsia="zh-CN"/>
    </w:rPr>
  </w:style>
  <w:style w:type="paragraph" w:customStyle="1" w:styleId="920">
    <w:name w:val="Заголовок 92"/>
    <w:basedOn w:val="a2"/>
    <w:next w:val="a2"/>
    <w:uiPriority w:val="99"/>
    <w:qFormat/>
    <w:rsid w:val="00052FD2"/>
    <w:pPr>
      <w:widowControl/>
      <w:tabs>
        <w:tab w:val="left" w:pos="1584"/>
      </w:tabs>
      <w:suppressAutoHyphens/>
      <w:snapToGrid/>
      <w:spacing w:before="240" w:after="60"/>
      <w:ind w:left="1584" w:hanging="1584"/>
      <w:outlineLvl w:val="8"/>
    </w:pPr>
    <w:rPr>
      <w:rFonts w:ascii="Arial" w:eastAsia="Times New Roman" w:hAnsi="Arial" w:cs="Arial"/>
      <w:sz w:val="22"/>
      <w:szCs w:val="22"/>
      <w:lang w:eastAsia="zh-CN"/>
    </w:rPr>
  </w:style>
  <w:style w:type="character" w:customStyle="1" w:styleId="671">
    <w:name w:val="Знак Знак671"/>
    <w:uiPriority w:val="99"/>
    <w:qFormat/>
    <w:rsid w:val="00052FD2"/>
    <w:rPr>
      <w:rFonts w:ascii="Arial" w:hAnsi="Arial"/>
      <w:b/>
      <w:sz w:val="26"/>
    </w:rPr>
  </w:style>
  <w:style w:type="character" w:customStyle="1" w:styleId="661">
    <w:name w:val="Знак Знак661"/>
    <w:uiPriority w:val="99"/>
    <w:qFormat/>
    <w:rsid w:val="00052FD2"/>
    <w:rPr>
      <w:b/>
      <w:sz w:val="28"/>
    </w:rPr>
  </w:style>
  <w:style w:type="character" w:customStyle="1" w:styleId="701">
    <w:name w:val="Знак Знак701"/>
    <w:uiPriority w:val="99"/>
    <w:qFormat/>
    <w:rsid w:val="00052FD2"/>
    <w:rPr>
      <w:rFonts w:ascii="Arial" w:hAnsi="Arial"/>
      <w:b/>
      <w:sz w:val="26"/>
    </w:rPr>
  </w:style>
  <w:style w:type="character" w:customStyle="1" w:styleId="691">
    <w:name w:val="Знак Знак691"/>
    <w:uiPriority w:val="99"/>
    <w:qFormat/>
    <w:rsid w:val="00052FD2"/>
    <w:rPr>
      <w:b/>
      <w:sz w:val="28"/>
    </w:rPr>
  </w:style>
  <w:style w:type="character" w:customStyle="1" w:styleId="6810">
    <w:name w:val="Знак Знак681"/>
    <w:uiPriority w:val="99"/>
    <w:qFormat/>
    <w:rsid w:val="00052FD2"/>
    <w:rPr>
      <w:b/>
      <w:i/>
      <w:sz w:val="26"/>
    </w:rPr>
  </w:style>
  <w:style w:type="character" w:customStyle="1" w:styleId="3ff6">
    <w:name w:val="Сильное выделение3"/>
    <w:uiPriority w:val="99"/>
    <w:qFormat/>
    <w:rsid w:val="00052FD2"/>
    <w:rPr>
      <w:b/>
    </w:rPr>
  </w:style>
  <w:style w:type="paragraph" w:customStyle="1" w:styleId="HTML31">
    <w:name w:val="Стандартный HTML3"/>
    <w:basedOn w:val="a2"/>
    <w:uiPriority w:val="99"/>
    <w:qFormat/>
    <w:rsid w:val="00052FD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1"/>
      <w:sz w:val="20"/>
      <w:lang w:eastAsia="hi-IN" w:bidi="hi-IN"/>
    </w:rPr>
  </w:style>
  <w:style w:type="paragraph" w:customStyle="1" w:styleId="89">
    <w:name w:val="Стиль8"/>
    <w:basedOn w:val="a2"/>
    <w:next w:val="affb"/>
    <w:link w:val="3ff7"/>
    <w:uiPriority w:val="99"/>
    <w:qFormat/>
    <w:rsid w:val="00052FD2"/>
    <w:pPr>
      <w:widowControl/>
      <w:snapToGrid/>
      <w:spacing w:before="0" w:after="0"/>
      <w:jc w:val="center"/>
    </w:pPr>
    <w:rPr>
      <w:lang w:val="en-US"/>
    </w:rPr>
  </w:style>
  <w:style w:type="character" w:customStyle="1" w:styleId="4010">
    <w:name w:val="Знак Знак40 Знак1"/>
    <w:uiPriority w:val="99"/>
    <w:qFormat/>
    <w:locked/>
    <w:rsid w:val="00052FD2"/>
    <w:rPr>
      <w:sz w:val="24"/>
      <w:lang w:val="ru-RU" w:eastAsia="ru-RU"/>
    </w:rPr>
  </w:style>
  <w:style w:type="paragraph" w:customStyle="1" w:styleId="921">
    <w:name w:val="Знак92"/>
    <w:basedOn w:val="a2"/>
    <w:uiPriority w:val="99"/>
    <w:qFormat/>
    <w:rsid w:val="00052FD2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4141">
    <w:name w:val="Знак4 Знак Знак14"/>
    <w:uiPriority w:val="99"/>
    <w:qFormat/>
    <w:locked/>
    <w:rsid w:val="00052FD2"/>
    <w:rPr>
      <w:rFonts w:ascii="Arial" w:hAnsi="Arial"/>
      <w:b/>
      <w:kern w:val="32"/>
      <w:sz w:val="32"/>
      <w:lang w:val="ru-RU" w:eastAsia="ru-RU"/>
    </w:rPr>
  </w:style>
  <w:style w:type="character" w:customStyle="1" w:styleId="2122">
    <w:name w:val="Знак2 Знак Знак12"/>
    <w:uiPriority w:val="99"/>
    <w:qFormat/>
    <w:locked/>
    <w:rsid w:val="00052FD2"/>
    <w:rPr>
      <w:b/>
      <w:sz w:val="27"/>
      <w:lang w:val="ru-RU" w:eastAsia="ru-RU"/>
    </w:rPr>
  </w:style>
  <w:style w:type="character" w:customStyle="1" w:styleId="4f5">
    <w:name w:val="Знак4 Знак Знак"/>
    <w:uiPriority w:val="99"/>
    <w:locked/>
    <w:rsid w:val="00052FD2"/>
    <w:rPr>
      <w:rFonts w:ascii="Arial" w:hAnsi="Arial"/>
      <w:b/>
      <w:kern w:val="32"/>
      <w:sz w:val="32"/>
      <w:lang w:val="ru-RU" w:eastAsia="ru-RU"/>
    </w:rPr>
  </w:style>
  <w:style w:type="character" w:customStyle="1" w:styleId="23b">
    <w:name w:val="Знак2 Знак Знак3"/>
    <w:uiPriority w:val="99"/>
    <w:qFormat/>
    <w:locked/>
    <w:rsid w:val="00052FD2"/>
    <w:rPr>
      <w:rFonts w:ascii="Arial" w:hAnsi="Arial"/>
      <w:b/>
      <w:sz w:val="26"/>
      <w:lang w:val="ru-RU" w:eastAsia="ru-RU"/>
    </w:rPr>
  </w:style>
  <w:style w:type="character" w:customStyle="1" w:styleId="4f6">
    <w:name w:val="Слабое выделение4"/>
    <w:uiPriority w:val="99"/>
    <w:rsid w:val="00052FD2"/>
    <w:rPr>
      <w:i/>
      <w:color w:val="808080"/>
    </w:rPr>
  </w:style>
  <w:style w:type="paragraph" w:customStyle="1" w:styleId="23c">
    <w:name w:val="Цитата 23"/>
    <w:basedOn w:val="a2"/>
    <w:next w:val="a2"/>
    <w:uiPriority w:val="99"/>
    <w:qFormat/>
    <w:rsid w:val="00052FD2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3ff8">
    <w:name w:val="Выделенная цитата3"/>
    <w:basedOn w:val="a2"/>
    <w:next w:val="a2"/>
    <w:uiPriority w:val="99"/>
    <w:qFormat/>
    <w:rsid w:val="00052FD2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i/>
      <w:color w:val="4F81BD"/>
    </w:rPr>
  </w:style>
  <w:style w:type="paragraph" w:customStyle="1" w:styleId="1114">
    <w:name w:val="Заголовок оглавления111"/>
    <w:basedOn w:val="10"/>
    <w:next w:val="a2"/>
    <w:uiPriority w:val="99"/>
    <w:qFormat/>
    <w:rsid w:val="00052FD2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hAnsi="Cambria" w:cs="Arial"/>
      <w:b/>
      <w:bCs/>
      <w:caps/>
      <w:color w:val="365F91"/>
      <w:kern w:val="32"/>
      <w:sz w:val="28"/>
      <w:szCs w:val="28"/>
    </w:rPr>
  </w:style>
  <w:style w:type="character" w:customStyle="1" w:styleId="4f7">
    <w:name w:val="Сильное выделение4"/>
    <w:uiPriority w:val="99"/>
    <w:rsid w:val="00052FD2"/>
    <w:rPr>
      <w:b/>
    </w:rPr>
  </w:style>
  <w:style w:type="character" w:customStyle="1" w:styleId="1115">
    <w:name w:val="Слабая ссылка111"/>
    <w:uiPriority w:val="99"/>
    <w:qFormat/>
    <w:rsid w:val="00052FD2"/>
    <w:rPr>
      <w:smallCaps/>
      <w:color w:val="C0504D"/>
      <w:u w:val="single"/>
    </w:rPr>
  </w:style>
  <w:style w:type="character" w:customStyle="1" w:styleId="1116">
    <w:name w:val="Сильная ссылка111"/>
    <w:uiPriority w:val="99"/>
    <w:qFormat/>
    <w:rsid w:val="00052FD2"/>
    <w:rPr>
      <w:b/>
      <w:smallCaps/>
      <w:color w:val="C0504D"/>
      <w:spacing w:val="5"/>
      <w:u w:val="single"/>
    </w:rPr>
  </w:style>
  <w:style w:type="character" w:customStyle="1" w:styleId="1117">
    <w:name w:val="Название книги111"/>
    <w:uiPriority w:val="99"/>
    <w:qFormat/>
    <w:rsid w:val="00052FD2"/>
    <w:rPr>
      <w:b/>
      <w:smallCaps/>
      <w:spacing w:val="5"/>
    </w:rPr>
  </w:style>
  <w:style w:type="character" w:customStyle="1" w:styleId="3ff9">
    <w:name w:val="Замещающий текст3"/>
    <w:uiPriority w:val="99"/>
    <w:rsid w:val="00052FD2"/>
    <w:rPr>
      <w:color w:val="808080"/>
    </w:rPr>
  </w:style>
  <w:style w:type="character" w:customStyle="1" w:styleId="1260">
    <w:name w:val="Знак1 Знак Знак26"/>
    <w:uiPriority w:val="99"/>
    <w:locked/>
    <w:rsid w:val="00052FD2"/>
    <w:rPr>
      <w:sz w:val="24"/>
    </w:rPr>
  </w:style>
  <w:style w:type="character" w:customStyle="1" w:styleId="1272">
    <w:name w:val="Знак1 Знак Знак27"/>
    <w:uiPriority w:val="99"/>
    <w:locked/>
    <w:rsid w:val="00052FD2"/>
    <w:rPr>
      <w:sz w:val="24"/>
    </w:rPr>
  </w:style>
  <w:style w:type="character" w:customStyle="1" w:styleId="7d">
    <w:name w:val="Без интервала Знак7"/>
    <w:uiPriority w:val="99"/>
    <w:locked/>
    <w:rsid w:val="00052FD2"/>
    <w:rPr>
      <w:sz w:val="24"/>
      <w:lang w:eastAsia="en-US"/>
    </w:rPr>
  </w:style>
  <w:style w:type="character" w:customStyle="1" w:styleId="393">
    <w:name w:val="Знак Знак393"/>
    <w:uiPriority w:val="99"/>
    <w:rsid w:val="00052FD2"/>
    <w:rPr>
      <w:rFonts w:ascii="Arial" w:hAnsi="Arial"/>
      <w:b/>
      <w:sz w:val="26"/>
    </w:rPr>
  </w:style>
  <w:style w:type="character" w:customStyle="1" w:styleId="383">
    <w:name w:val="Знак Знак383"/>
    <w:uiPriority w:val="99"/>
    <w:rsid w:val="00052FD2"/>
    <w:rPr>
      <w:b/>
      <w:sz w:val="28"/>
    </w:rPr>
  </w:style>
  <w:style w:type="character" w:customStyle="1" w:styleId="373">
    <w:name w:val="Знак Знак373"/>
    <w:uiPriority w:val="99"/>
    <w:rsid w:val="00052FD2"/>
    <w:rPr>
      <w:b/>
      <w:i/>
      <w:sz w:val="26"/>
    </w:rPr>
  </w:style>
  <w:style w:type="character" w:customStyle="1" w:styleId="363">
    <w:name w:val="Знак Знак363"/>
    <w:uiPriority w:val="99"/>
    <w:rsid w:val="00052FD2"/>
    <w:rPr>
      <w:b/>
      <w:sz w:val="22"/>
      <w:lang w:val="ru-RU" w:eastAsia="ru-RU"/>
    </w:rPr>
  </w:style>
  <w:style w:type="character" w:customStyle="1" w:styleId="3530">
    <w:name w:val="Знак Знак353"/>
    <w:uiPriority w:val="99"/>
    <w:rsid w:val="00052FD2"/>
    <w:rPr>
      <w:sz w:val="24"/>
      <w:lang w:val="ru-RU" w:eastAsia="ru-RU"/>
    </w:rPr>
  </w:style>
  <w:style w:type="character" w:customStyle="1" w:styleId="3430">
    <w:name w:val="Знак Знак343"/>
    <w:uiPriority w:val="99"/>
    <w:rsid w:val="00052FD2"/>
    <w:rPr>
      <w:rFonts w:ascii="Calibri" w:hAnsi="Calibri"/>
      <w:i/>
      <w:sz w:val="24"/>
      <w:lang w:eastAsia="en-US"/>
    </w:rPr>
  </w:style>
  <w:style w:type="character" w:customStyle="1" w:styleId="3230">
    <w:name w:val="Знак Знак323"/>
    <w:uiPriority w:val="99"/>
    <w:rsid w:val="00052FD2"/>
    <w:rPr>
      <w:sz w:val="16"/>
    </w:rPr>
  </w:style>
  <w:style w:type="character" w:customStyle="1" w:styleId="Heading122">
    <w:name w:val="Heading 12 Знак Знак2"/>
    <w:uiPriority w:val="99"/>
    <w:qFormat/>
    <w:rsid w:val="00052FD2"/>
    <w:rPr>
      <w:rFonts w:ascii="Courier New" w:hAnsi="Courier New"/>
    </w:rPr>
  </w:style>
  <w:style w:type="character" w:customStyle="1" w:styleId="3140">
    <w:name w:val="Знак Знак314"/>
    <w:uiPriority w:val="99"/>
    <w:rsid w:val="00052FD2"/>
    <w:rPr>
      <w:sz w:val="24"/>
    </w:rPr>
  </w:style>
  <w:style w:type="paragraph" w:customStyle="1" w:styleId="10a">
    <w:name w:val="Знак Знак Знак Знак Знак Знак10"/>
    <w:basedOn w:val="a2"/>
    <w:uiPriority w:val="99"/>
    <w:qFormat/>
    <w:rsid w:val="00052FD2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302">
    <w:name w:val="Знак Знак302"/>
    <w:uiPriority w:val="99"/>
    <w:rsid w:val="00052FD2"/>
    <w:rPr>
      <w:sz w:val="24"/>
    </w:rPr>
  </w:style>
  <w:style w:type="character" w:customStyle="1" w:styleId="293">
    <w:name w:val="Знак Знак293"/>
    <w:uiPriority w:val="99"/>
    <w:rsid w:val="00052FD2"/>
    <w:rPr>
      <w:sz w:val="24"/>
    </w:rPr>
  </w:style>
  <w:style w:type="character" w:customStyle="1" w:styleId="7130">
    <w:name w:val="Знак Знак713"/>
    <w:uiPriority w:val="99"/>
    <w:rsid w:val="00052FD2"/>
    <w:rPr>
      <w:sz w:val="16"/>
      <w:lang w:val="ru-RU" w:eastAsia="ru-RU"/>
    </w:rPr>
  </w:style>
  <w:style w:type="paragraph" w:customStyle="1" w:styleId="9a">
    <w:name w:val="Обычный9"/>
    <w:uiPriority w:val="99"/>
    <w:qFormat/>
    <w:rsid w:val="00052FD2"/>
    <w:pPr>
      <w:widowControl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149">
    <w:name w:val="Знак Знак149"/>
    <w:uiPriority w:val="99"/>
    <w:locked/>
    <w:rsid w:val="00052FD2"/>
    <w:rPr>
      <w:b/>
      <w:sz w:val="27"/>
      <w:lang w:val="ru-RU" w:eastAsia="ru-RU"/>
    </w:rPr>
  </w:style>
  <w:style w:type="character" w:customStyle="1" w:styleId="283">
    <w:name w:val="Знак Знак283"/>
    <w:uiPriority w:val="99"/>
    <w:rsid w:val="00052FD2"/>
    <w:rPr>
      <w:rFonts w:ascii="Tahoma" w:hAnsi="Tahoma"/>
    </w:rPr>
  </w:style>
  <w:style w:type="character" w:customStyle="1" w:styleId="273">
    <w:name w:val="Знак Знак273"/>
    <w:uiPriority w:val="99"/>
    <w:qFormat/>
    <w:rsid w:val="00052FD2"/>
    <w:rPr>
      <w:sz w:val="24"/>
    </w:rPr>
  </w:style>
  <w:style w:type="character" w:customStyle="1" w:styleId="1090">
    <w:name w:val="Знак Знак109"/>
    <w:uiPriority w:val="99"/>
    <w:locked/>
    <w:rsid w:val="00052FD2"/>
    <w:rPr>
      <w:sz w:val="16"/>
      <w:lang w:val="ru-RU" w:eastAsia="ru-RU"/>
    </w:rPr>
  </w:style>
  <w:style w:type="character" w:customStyle="1" w:styleId="626">
    <w:name w:val="Знак Знак626"/>
    <w:uiPriority w:val="99"/>
    <w:rsid w:val="00052FD2"/>
    <w:rPr>
      <w:rFonts w:ascii="Arial" w:hAnsi="Arial"/>
      <w:b/>
      <w:i/>
      <w:sz w:val="28"/>
      <w:lang w:val="ru-RU" w:eastAsia="en-US"/>
    </w:rPr>
  </w:style>
  <w:style w:type="character" w:customStyle="1" w:styleId="2130">
    <w:name w:val="Знак Знак213"/>
    <w:uiPriority w:val="99"/>
    <w:locked/>
    <w:rsid w:val="00052FD2"/>
    <w:rPr>
      <w:sz w:val="24"/>
      <w:lang w:val="en-US"/>
    </w:rPr>
  </w:style>
  <w:style w:type="character" w:customStyle="1" w:styleId="1231">
    <w:name w:val="Знак Знак123"/>
    <w:uiPriority w:val="99"/>
    <w:rsid w:val="00052FD2"/>
    <w:rPr>
      <w:sz w:val="16"/>
    </w:rPr>
  </w:style>
  <w:style w:type="character" w:customStyle="1" w:styleId="1350">
    <w:name w:val="Знак Знак135"/>
    <w:uiPriority w:val="99"/>
    <w:rsid w:val="00052FD2"/>
    <w:rPr>
      <w:lang w:val="ru-RU" w:eastAsia="ru-RU"/>
    </w:rPr>
  </w:style>
  <w:style w:type="character" w:customStyle="1" w:styleId="16100">
    <w:name w:val="Знак Знак1610"/>
    <w:uiPriority w:val="99"/>
    <w:locked/>
    <w:rsid w:val="00052FD2"/>
    <w:rPr>
      <w:b/>
      <w:caps/>
      <w:sz w:val="24"/>
      <w:lang w:val="ru-RU" w:eastAsia="ru-RU"/>
    </w:rPr>
  </w:style>
  <w:style w:type="character" w:customStyle="1" w:styleId="1152">
    <w:name w:val="Знак Знак115"/>
    <w:uiPriority w:val="99"/>
    <w:rsid w:val="00052FD2"/>
    <w:rPr>
      <w:sz w:val="24"/>
    </w:rPr>
  </w:style>
  <w:style w:type="paragraph" w:customStyle="1" w:styleId="25a">
    <w:name w:val="Основной текст 25"/>
    <w:basedOn w:val="a2"/>
    <w:uiPriority w:val="99"/>
    <w:qFormat/>
    <w:rsid w:val="00052FD2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  <w:textAlignment w:val="baseline"/>
    </w:pPr>
    <w:rPr>
      <w:rFonts w:eastAsia="Times New Roman"/>
      <w:sz w:val="28"/>
    </w:rPr>
  </w:style>
  <w:style w:type="character" w:customStyle="1" w:styleId="11fc">
    <w:name w:val="Знак Знак Знак11"/>
    <w:uiPriority w:val="99"/>
    <w:rsid w:val="00052FD2"/>
    <w:rPr>
      <w:rFonts w:ascii="Times New Roman" w:hAnsi="Times New Roman"/>
      <w:b/>
      <w:caps/>
      <w:sz w:val="28"/>
    </w:rPr>
  </w:style>
  <w:style w:type="character" w:customStyle="1" w:styleId="2590">
    <w:name w:val="Знак Знак259"/>
    <w:uiPriority w:val="99"/>
    <w:rsid w:val="00052FD2"/>
    <w:rPr>
      <w:rFonts w:ascii="Times New Roman" w:hAnsi="Times New Roman"/>
      <w:b/>
      <w:sz w:val="28"/>
    </w:rPr>
  </w:style>
  <w:style w:type="character" w:customStyle="1" w:styleId="2290">
    <w:name w:val="Знак Знак229"/>
    <w:uiPriority w:val="99"/>
    <w:rsid w:val="00052FD2"/>
    <w:rPr>
      <w:rFonts w:ascii="Times New Roman" w:hAnsi="Times New Roman"/>
      <w:sz w:val="24"/>
    </w:rPr>
  </w:style>
  <w:style w:type="character" w:customStyle="1" w:styleId="2016">
    <w:name w:val="Знак Знак2016"/>
    <w:uiPriority w:val="99"/>
    <w:rsid w:val="00052FD2"/>
    <w:rPr>
      <w:rFonts w:ascii="Arial" w:hAnsi="Arial"/>
      <w:sz w:val="22"/>
    </w:rPr>
  </w:style>
  <w:style w:type="character" w:customStyle="1" w:styleId="199">
    <w:name w:val="Знак Знак199"/>
    <w:uiPriority w:val="99"/>
    <w:rsid w:val="00052FD2"/>
    <w:rPr>
      <w:rFonts w:ascii="Times New Roman" w:hAnsi="Times New Roman"/>
      <w:sz w:val="16"/>
      <w:lang w:eastAsia="ru-RU"/>
    </w:rPr>
  </w:style>
  <w:style w:type="character" w:customStyle="1" w:styleId="1811">
    <w:name w:val="Знак Знак1811"/>
    <w:uiPriority w:val="99"/>
    <w:rsid w:val="00052FD2"/>
    <w:rPr>
      <w:rFonts w:ascii="Courier New" w:hAnsi="Courier New"/>
    </w:rPr>
  </w:style>
  <w:style w:type="character" w:customStyle="1" w:styleId="179">
    <w:name w:val="Знак Знак179"/>
    <w:uiPriority w:val="99"/>
    <w:rsid w:val="00052FD2"/>
    <w:rPr>
      <w:rFonts w:ascii="Times New Roman" w:hAnsi="Times New Roman"/>
      <w:sz w:val="24"/>
    </w:rPr>
  </w:style>
  <w:style w:type="character" w:customStyle="1" w:styleId="950">
    <w:name w:val="Знак Знак95"/>
    <w:uiPriority w:val="99"/>
    <w:rsid w:val="00052FD2"/>
    <w:rPr>
      <w:rFonts w:ascii="PragmaticaCTT" w:hAnsi="PragmaticaCTT"/>
      <w:b/>
      <w:sz w:val="24"/>
      <w:lang w:val="ru-RU" w:eastAsia="ru-RU"/>
    </w:rPr>
  </w:style>
  <w:style w:type="character" w:customStyle="1" w:styleId="840">
    <w:name w:val="Знак Знак84"/>
    <w:uiPriority w:val="99"/>
    <w:rsid w:val="00052FD2"/>
    <w:rPr>
      <w:sz w:val="24"/>
    </w:rPr>
  </w:style>
  <w:style w:type="character" w:customStyle="1" w:styleId="5200">
    <w:name w:val="Знак Знак520"/>
    <w:uiPriority w:val="99"/>
    <w:rsid w:val="00052FD2"/>
    <w:rPr>
      <w:rFonts w:ascii="Tahoma" w:hAnsi="Tahoma"/>
      <w:sz w:val="16"/>
      <w:lang w:val="ru-RU" w:eastAsia="ru-RU"/>
    </w:rPr>
  </w:style>
  <w:style w:type="paragraph" w:customStyle="1" w:styleId="362">
    <w:name w:val="Заголовок 36"/>
    <w:basedOn w:val="9a"/>
    <w:next w:val="9a"/>
    <w:uiPriority w:val="99"/>
    <w:qFormat/>
    <w:rsid w:val="00052FD2"/>
    <w:pPr>
      <w:keepNext/>
      <w:widowControl/>
      <w:ind w:left="0" w:firstLine="0"/>
      <w:outlineLvl w:val="2"/>
    </w:pPr>
    <w:rPr>
      <w:sz w:val="24"/>
    </w:rPr>
  </w:style>
  <w:style w:type="paragraph" w:customStyle="1" w:styleId="6f0">
    <w:name w:val="Основной текст6"/>
    <w:basedOn w:val="9a"/>
    <w:uiPriority w:val="99"/>
    <w:qFormat/>
    <w:rsid w:val="00052FD2"/>
    <w:pPr>
      <w:widowControl/>
      <w:spacing w:line="360" w:lineRule="auto"/>
      <w:ind w:left="0" w:firstLine="0"/>
    </w:pPr>
    <w:rPr>
      <w:sz w:val="24"/>
    </w:rPr>
  </w:style>
  <w:style w:type="character" w:customStyle="1" w:styleId="159">
    <w:name w:val="Знак Знак159"/>
    <w:uiPriority w:val="99"/>
    <w:rsid w:val="00052FD2"/>
    <w:rPr>
      <w:b/>
      <w:sz w:val="28"/>
    </w:rPr>
  </w:style>
  <w:style w:type="character" w:customStyle="1" w:styleId="800">
    <w:name w:val="Знак Знак80"/>
    <w:uiPriority w:val="99"/>
    <w:rsid w:val="00052FD2"/>
    <w:rPr>
      <w:rFonts w:ascii="Times New Roman" w:hAnsi="Times New Roman"/>
      <w:lang w:eastAsia="en-US"/>
    </w:rPr>
  </w:style>
  <w:style w:type="paragraph" w:customStyle="1" w:styleId="263">
    <w:name w:val="Заголовок 26"/>
    <w:basedOn w:val="a2"/>
    <w:next w:val="a2"/>
    <w:uiPriority w:val="99"/>
    <w:qFormat/>
    <w:rsid w:val="00052FD2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10b">
    <w:name w:val="Обычный10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5f1">
    <w:name w:val="Цитата5"/>
    <w:basedOn w:val="a2"/>
    <w:uiPriority w:val="99"/>
    <w:qFormat/>
    <w:rsid w:val="00052FD2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character" w:customStyle="1" w:styleId="22d">
    <w:name w:val="Цитата 2 Знак2"/>
    <w:basedOn w:val="a3"/>
    <w:uiPriority w:val="99"/>
    <w:rsid w:val="00052FD2"/>
    <w:rPr>
      <w:rFonts w:cs="Times New Roman"/>
      <w:i/>
      <w:iCs/>
      <w:color w:val="000000"/>
      <w:sz w:val="24"/>
      <w:szCs w:val="24"/>
    </w:rPr>
  </w:style>
  <w:style w:type="character" w:customStyle="1" w:styleId="2fff8">
    <w:name w:val="Выделенная цитата Знак2"/>
    <w:basedOn w:val="a3"/>
    <w:uiPriority w:val="99"/>
    <w:rsid w:val="00052FD2"/>
    <w:rPr>
      <w:rFonts w:cs="Times New Roman"/>
      <w:b/>
      <w:bCs/>
      <w:i/>
      <w:iCs/>
      <w:color w:val="4F81BD"/>
      <w:sz w:val="24"/>
      <w:szCs w:val="24"/>
    </w:rPr>
  </w:style>
  <w:style w:type="paragraph" w:customStyle="1" w:styleId="5f2">
    <w:name w:val="Текст5"/>
    <w:basedOn w:val="a2"/>
    <w:uiPriority w:val="99"/>
    <w:qFormat/>
    <w:rsid w:val="00052FD2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54">
    <w:name w:val="Основной текст 35"/>
    <w:basedOn w:val="9a"/>
    <w:uiPriority w:val="99"/>
    <w:qFormat/>
    <w:rsid w:val="00052FD2"/>
    <w:pPr>
      <w:widowControl/>
      <w:tabs>
        <w:tab w:val="left" w:pos="360"/>
      </w:tabs>
      <w:ind w:left="0" w:firstLine="0"/>
      <w:jc w:val="both"/>
    </w:pPr>
    <w:rPr>
      <w:i/>
      <w:sz w:val="26"/>
    </w:rPr>
  </w:style>
  <w:style w:type="paragraph" w:customStyle="1" w:styleId="244">
    <w:name w:val="Основной текст с отступом 24"/>
    <w:basedOn w:val="a2"/>
    <w:uiPriority w:val="99"/>
    <w:qFormat/>
    <w:rsid w:val="00052FD2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55">
    <w:name w:val="Основной текст с отступом 35"/>
    <w:basedOn w:val="a2"/>
    <w:uiPriority w:val="99"/>
    <w:qFormat/>
    <w:rsid w:val="00052FD2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4f8">
    <w:name w:val="Верхний колонтитул4"/>
    <w:basedOn w:val="a2"/>
    <w:uiPriority w:val="99"/>
    <w:qFormat/>
    <w:rsid w:val="00052FD2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character" w:customStyle="1" w:styleId="419">
    <w:name w:val="Знак Знак419"/>
    <w:uiPriority w:val="99"/>
    <w:locked/>
    <w:rsid w:val="00052FD2"/>
    <w:rPr>
      <w:rFonts w:ascii="Arial" w:hAnsi="Arial"/>
      <w:b/>
      <w:i/>
      <w:sz w:val="28"/>
      <w:lang w:val="ru-RU" w:eastAsia="en-US"/>
    </w:rPr>
  </w:style>
  <w:style w:type="character" w:customStyle="1" w:styleId="429">
    <w:name w:val="Знак4 Знак2"/>
    <w:uiPriority w:val="99"/>
    <w:locked/>
    <w:rsid w:val="00052FD2"/>
    <w:rPr>
      <w:sz w:val="24"/>
      <w:lang w:val="ru-RU" w:eastAsia="ru-RU"/>
    </w:rPr>
  </w:style>
  <w:style w:type="character" w:customStyle="1" w:styleId="4f9">
    <w:name w:val="Основной шрифт абзаца4"/>
    <w:uiPriority w:val="99"/>
    <w:rsid w:val="00052FD2"/>
  </w:style>
  <w:style w:type="character" w:customStyle="1" w:styleId="2380">
    <w:name w:val="Знак Знак23 Знак8"/>
    <w:uiPriority w:val="99"/>
    <w:locked/>
    <w:rsid w:val="00052FD2"/>
    <w:rPr>
      <w:rFonts w:ascii="Tahoma" w:hAnsi="Tahoma"/>
      <w:sz w:val="16"/>
    </w:rPr>
  </w:style>
  <w:style w:type="paragraph" w:customStyle="1" w:styleId="13b">
    <w:name w:val="Знак Знак Знак Знак Знак Знак Знак Знак Знак Знак Знак Знак Знак13"/>
    <w:basedOn w:val="a2"/>
    <w:uiPriority w:val="99"/>
    <w:qFormat/>
    <w:rsid w:val="00052FD2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91">
    <w:name w:val="Знак39"/>
    <w:basedOn w:val="a2"/>
    <w:uiPriority w:val="99"/>
    <w:qFormat/>
    <w:rsid w:val="00052FD2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9">
    <w:name w:val="Знак Знак539"/>
    <w:uiPriority w:val="99"/>
    <w:locked/>
    <w:rsid w:val="00052FD2"/>
    <w:rPr>
      <w:b/>
      <w:caps/>
      <w:sz w:val="24"/>
      <w:lang w:val="ru-RU" w:eastAsia="ru-RU"/>
    </w:rPr>
  </w:style>
  <w:style w:type="character" w:customStyle="1" w:styleId="11100">
    <w:name w:val="Знак1 Знак Знак110"/>
    <w:uiPriority w:val="99"/>
    <w:locked/>
    <w:rsid w:val="00052FD2"/>
    <w:rPr>
      <w:rFonts w:ascii="Times New Roman" w:hAnsi="Times New Roman"/>
      <w:sz w:val="24"/>
      <w:lang w:eastAsia="ru-RU"/>
    </w:rPr>
  </w:style>
  <w:style w:type="character" w:customStyle="1" w:styleId="469">
    <w:name w:val="Знак Знак469"/>
    <w:uiPriority w:val="99"/>
    <w:locked/>
    <w:rsid w:val="00052FD2"/>
    <w:rPr>
      <w:b/>
      <w:sz w:val="27"/>
      <w:lang w:val="ru-RU" w:eastAsia="ru-RU"/>
    </w:rPr>
  </w:style>
  <w:style w:type="character" w:customStyle="1" w:styleId="489">
    <w:name w:val="Знак Знак489"/>
    <w:uiPriority w:val="99"/>
    <w:locked/>
    <w:rsid w:val="00052FD2"/>
    <w:rPr>
      <w:b/>
      <w:sz w:val="27"/>
      <w:lang w:val="ru-RU" w:eastAsia="ru-RU"/>
    </w:rPr>
  </w:style>
  <w:style w:type="character" w:customStyle="1" w:styleId="4490">
    <w:name w:val="Знак Знак449"/>
    <w:uiPriority w:val="99"/>
    <w:locked/>
    <w:rsid w:val="00052FD2"/>
    <w:rPr>
      <w:sz w:val="24"/>
    </w:rPr>
  </w:style>
  <w:style w:type="character" w:customStyle="1" w:styleId="51100">
    <w:name w:val="Знак Знак5110"/>
    <w:uiPriority w:val="99"/>
    <w:locked/>
    <w:rsid w:val="00052FD2"/>
    <w:rPr>
      <w:b/>
      <w:sz w:val="27"/>
      <w:lang w:val="ru-RU" w:eastAsia="ru-RU"/>
    </w:rPr>
  </w:style>
  <w:style w:type="character" w:customStyle="1" w:styleId="439">
    <w:name w:val="Знак Знак439"/>
    <w:uiPriority w:val="99"/>
    <w:locked/>
    <w:rsid w:val="00052FD2"/>
    <w:rPr>
      <w:color w:val="000000"/>
      <w:sz w:val="24"/>
      <w:lang w:eastAsia="ru-RU"/>
    </w:rPr>
  </w:style>
  <w:style w:type="character" w:customStyle="1" w:styleId="4290">
    <w:name w:val="Знак Знак429"/>
    <w:uiPriority w:val="99"/>
    <w:rsid w:val="00052FD2"/>
    <w:rPr>
      <w:rFonts w:ascii="Times New Roman" w:hAnsi="Times New Roman"/>
      <w:sz w:val="16"/>
    </w:rPr>
  </w:style>
  <w:style w:type="character" w:customStyle="1" w:styleId="499">
    <w:name w:val="Знак Знак499"/>
    <w:uiPriority w:val="99"/>
    <w:rsid w:val="00052FD2"/>
    <w:rPr>
      <w:rFonts w:ascii="Times New Roman" w:hAnsi="Times New Roman"/>
      <w:b/>
      <w:caps/>
      <w:sz w:val="24"/>
      <w:lang w:eastAsia="ru-RU"/>
    </w:rPr>
  </w:style>
  <w:style w:type="paragraph" w:customStyle="1" w:styleId="46a">
    <w:name w:val="Заголовок 46"/>
    <w:basedOn w:val="9a"/>
    <w:next w:val="9a"/>
    <w:uiPriority w:val="99"/>
    <w:qFormat/>
    <w:rsid w:val="00052FD2"/>
    <w:pPr>
      <w:keepNext/>
      <w:widowControl/>
      <w:ind w:left="0" w:firstLine="0"/>
    </w:pPr>
    <w:rPr>
      <w:sz w:val="24"/>
    </w:rPr>
  </w:style>
  <w:style w:type="character" w:customStyle="1" w:styleId="479">
    <w:name w:val="Знак Знак479"/>
    <w:uiPriority w:val="99"/>
    <w:rsid w:val="00052FD2"/>
    <w:rPr>
      <w:rFonts w:ascii="Times New Roman" w:hAnsi="Times New Roman"/>
      <w:b/>
      <w:sz w:val="27"/>
      <w:lang w:eastAsia="ru-RU"/>
    </w:rPr>
  </w:style>
  <w:style w:type="character" w:customStyle="1" w:styleId="4590">
    <w:name w:val="Знак Знак459"/>
    <w:uiPriority w:val="99"/>
    <w:rsid w:val="00052FD2"/>
    <w:rPr>
      <w:rFonts w:ascii="Times New Roman" w:hAnsi="Times New Roman"/>
      <w:b/>
      <w:i/>
      <w:sz w:val="26"/>
      <w:lang w:eastAsia="ru-RU"/>
    </w:rPr>
  </w:style>
  <w:style w:type="paragraph" w:customStyle="1" w:styleId="653">
    <w:name w:val="Заголовок 65"/>
    <w:uiPriority w:val="99"/>
    <w:qFormat/>
    <w:rsid w:val="00052FD2"/>
    <w:pPr>
      <w:keepNext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character" w:customStyle="1" w:styleId="5100">
    <w:name w:val="Знак5 Знак Знак10"/>
    <w:uiPriority w:val="99"/>
    <w:locked/>
    <w:rsid w:val="00052FD2"/>
    <w:rPr>
      <w:sz w:val="16"/>
    </w:rPr>
  </w:style>
  <w:style w:type="character" w:customStyle="1" w:styleId="509">
    <w:name w:val="Знак Знак509"/>
    <w:uiPriority w:val="99"/>
    <w:locked/>
    <w:rsid w:val="00052FD2"/>
    <w:rPr>
      <w:b/>
      <w:sz w:val="28"/>
      <w:lang w:val="ru-RU" w:eastAsia="ru-RU"/>
    </w:rPr>
  </w:style>
  <w:style w:type="character" w:customStyle="1" w:styleId="5290">
    <w:name w:val="Знак Знак529"/>
    <w:uiPriority w:val="99"/>
    <w:rsid w:val="00052FD2"/>
    <w:rPr>
      <w:rFonts w:ascii="Arial" w:hAnsi="Arial"/>
      <w:b/>
      <w:i/>
      <w:sz w:val="28"/>
    </w:rPr>
  </w:style>
  <w:style w:type="character" w:customStyle="1" w:styleId="519">
    <w:name w:val="Знак5 Знак Знак19"/>
    <w:uiPriority w:val="99"/>
    <w:locked/>
    <w:rsid w:val="00052FD2"/>
    <w:rPr>
      <w:sz w:val="16"/>
      <w:lang w:val="ru-RU" w:eastAsia="ru-RU"/>
    </w:rPr>
  </w:style>
  <w:style w:type="paragraph" w:customStyle="1" w:styleId="3ffa">
    <w:name w:val="Подзаголовок3"/>
    <w:basedOn w:val="a2"/>
    <w:uiPriority w:val="99"/>
    <w:qFormat/>
    <w:rsid w:val="00052FD2"/>
    <w:pPr>
      <w:widowControl/>
      <w:snapToGrid/>
      <w:spacing w:before="0" w:after="0" w:line="312" w:lineRule="auto"/>
    </w:pPr>
    <w:rPr>
      <w:rFonts w:ascii="Arial" w:eastAsia="Times New Roman" w:hAnsi="Arial" w:cs="Arial"/>
      <w:b/>
      <w:bCs/>
      <w:color w:val="000000"/>
      <w:sz w:val="20"/>
    </w:rPr>
  </w:style>
  <w:style w:type="character" w:customStyle="1" w:styleId="6100">
    <w:name w:val="Знак6 Знак Знак10"/>
    <w:uiPriority w:val="99"/>
    <w:rsid w:val="00052FD2"/>
    <w:rPr>
      <w:sz w:val="24"/>
      <w:lang w:val="ru-RU" w:eastAsia="ru-RU"/>
    </w:rPr>
  </w:style>
  <w:style w:type="character" w:customStyle="1" w:styleId="553">
    <w:name w:val="Знак Знак553"/>
    <w:uiPriority w:val="99"/>
    <w:locked/>
    <w:rsid w:val="00052FD2"/>
    <w:rPr>
      <w:sz w:val="24"/>
      <w:lang w:val="ru-RU" w:eastAsia="ru-RU"/>
    </w:rPr>
  </w:style>
  <w:style w:type="paragraph" w:customStyle="1" w:styleId="Heading13">
    <w:name w:val="Heading 13"/>
    <w:basedOn w:val="a2"/>
    <w:next w:val="a2"/>
    <w:uiPriority w:val="99"/>
    <w:qFormat/>
    <w:rsid w:val="00052FD2"/>
    <w:pPr>
      <w:widowControl/>
      <w:suppressAutoHyphens/>
      <w:snapToGrid/>
      <w:spacing w:before="0" w:after="0"/>
      <w:ind w:firstLine="454"/>
    </w:pPr>
    <w:rPr>
      <w:rFonts w:eastAsia="Times New Roman"/>
      <w:b/>
      <w:caps/>
      <w:szCs w:val="24"/>
      <w:lang w:eastAsia="zh-CN"/>
    </w:rPr>
  </w:style>
  <w:style w:type="character" w:customStyle="1" w:styleId="6530">
    <w:name w:val="Знак Знак653"/>
    <w:uiPriority w:val="99"/>
    <w:locked/>
    <w:rsid w:val="00052FD2"/>
    <w:rPr>
      <w:b/>
      <w:sz w:val="27"/>
      <w:lang w:val="ru-RU" w:eastAsia="ru-RU"/>
    </w:rPr>
  </w:style>
  <w:style w:type="character" w:customStyle="1" w:styleId="6430">
    <w:name w:val="Знак Знак643"/>
    <w:uiPriority w:val="99"/>
    <w:locked/>
    <w:rsid w:val="00052FD2"/>
    <w:rPr>
      <w:b/>
      <w:sz w:val="28"/>
      <w:lang w:val="ru-RU" w:eastAsia="ru-RU"/>
    </w:rPr>
  </w:style>
  <w:style w:type="character" w:customStyle="1" w:styleId="6330">
    <w:name w:val="Знак Знак633"/>
    <w:uiPriority w:val="99"/>
    <w:locked/>
    <w:rsid w:val="00052FD2"/>
    <w:rPr>
      <w:b/>
      <w:i/>
      <w:sz w:val="26"/>
      <w:lang w:val="ru-RU" w:eastAsia="ru-RU"/>
    </w:rPr>
  </w:style>
  <w:style w:type="character" w:customStyle="1" w:styleId="625">
    <w:name w:val="Знак Знак625"/>
    <w:uiPriority w:val="99"/>
    <w:locked/>
    <w:rsid w:val="00052FD2"/>
    <w:rPr>
      <w:sz w:val="24"/>
      <w:lang w:val="ru-RU" w:eastAsia="ru-RU"/>
    </w:rPr>
  </w:style>
  <w:style w:type="character" w:customStyle="1" w:styleId="61100">
    <w:name w:val="Знак Знак6110"/>
    <w:uiPriority w:val="99"/>
    <w:locked/>
    <w:rsid w:val="00052FD2"/>
    <w:rPr>
      <w:sz w:val="24"/>
      <w:lang w:val="ru-RU" w:eastAsia="ru-RU"/>
    </w:rPr>
  </w:style>
  <w:style w:type="character" w:customStyle="1" w:styleId="603">
    <w:name w:val="Знак Знак603"/>
    <w:uiPriority w:val="99"/>
    <w:locked/>
    <w:rsid w:val="00052FD2"/>
    <w:rPr>
      <w:i/>
      <w:sz w:val="24"/>
      <w:lang w:val="ru-RU" w:eastAsia="ru-RU"/>
    </w:rPr>
  </w:style>
  <w:style w:type="character" w:customStyle="1" w:styleId="593">
    <w:name w:val="Знак Знак593"/>
    <w:uiPriority w:val="99"/>
    <w:locked/>
    <w:rsid w:val="00052FD2"/>
    <w:rPr>
      <w:rFonts w:ascii="Arial" w:hAnsi="Arial"/>
      <w:sz w:val="22"/>
      <w:lang w:val="ru-RU" w:eastAsia="ru-RU"/>
    </w:rPr>
  </w:style>
  <w:style w:type="character" w:customStyle="1" w:styleId="583">
    <w:name w:val="Знак Знак583"/>
    <w:uiPriority w:val="99"/>
    <w:locked/>
    <w:rsid w:val="00052FD2"/>
    <w:rPr>
      <w:rFonts w:ascii="Courier New" w:hAnsi="Courier New"/>
      <w:lang w:val="ru-RU" w:eastAsia="ru-RU"/>
    </w:rPr>
  </w:style>
  <w:style w:type="character" w:customStyle="1" w:styleId="573">
    <w:name w:val="Знак Знак573"/>
    <w:uiPriority w:val="99"/>
    <w:locked/>
    <w:rsid w:val="00052FD2"/>
    <w:rPr>
      <w:lang w:val="ru-RU" w:eastAsia="ru-RU"/>
    </w:rPr>
  </w:style>
  <w:style w:type="character" w:customStyle="1" w:styleId="563">
    <w:name w:val="Знак Знак563"/>
    <w:uiPriority w:val="99"/>
    <w:locked/>
    <w:rsid w:val="00052FD2"/>
    <w:rPr>
      <w:sz w:val="24"/>
      <w:lang w:val="ru-RU" w:eastAsia="ru-RU"/>
    </w:rPr>
  </w:style>
  <w:style w:type="character" w:customStyle="1" w:styleId="543">
    <w:name w:val="Знак Знак543"/>
    <w:uiPriority w:val="99"/>
    <w:locked/>
    <w:rsid w:val="00052FD2"/>
    <w:rPr>
      <w:sz w:val="24"/>
      <w:lang w:val="en-US" w:eastAsia="ru-RU"/>
    </w:rPr>
  </w:style>
  <w:style w:type="paragraph" w:customStyle="1" w:styleId="Heading22">
    <w:name w:val="Heading 22"/>
    <w:basedOn w:val="a2"/>
    <w:next w:val="a2"/>
    <w:uiPriority w:val="99"/>
    <w:qFormat/>
    <w:rsid w:val="00052FD2"/>
    <w:pPr>
      <w:keepNext/>
      <w:widowControl/>
      <w:tabs>
        <w:tab w:val="left" w:pos="576"/>
      </w:tabs>
      <w:suppressAutoHyphens/>
      <w:snapToGrid/>
      <w:spacing w:before="240" w:after="60"/>
      <w:ind w:left="576" w:hanging="576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zh-CN"/>
    </w:rPr>
  </w:style>
  <w:style w:type="paragraph" w:customStyle="1" w:styleId="Heading32">
    <w:name w:val="Heading 32"/>
    <w:basedOn w:val="a2"/>
    <w:next w:val="a2"/>
    <w:uiPriority w:val="99"/>
    <w:qFormat/>
    <w:rsid w:val="00052FD2"/>
    <w:pPr>
      <w:widowControl/>
      <w:tabs>
        <w:tab w:val="left" w:pos="720"/>
      </w:tabs>
      <w:suppressAutoHyphens/>
      <w:snapToGrid/>
      <w:spacing w:before="280" w:after="280"/>
      <w:ind w:left="720" w:hanging="720"/>
      <w:outlineLvl w:val="2"/>
    </w:pPr>
    <w:rPr>
      <w:rFonts w:eastAsia="Times New Roman"/>
      <w:b/>
      <w:bCs/>
      <w:sz w:val="27"/>
      <w:szCs w:val="27"/>
      <w:lang w:eastAsia="zh-CN"/>
    </w:rPr>
  </w:style>
  <w:style w:type="paragraph" w:customStyle="1" w:styleId="Heading41">
    <w:name w:val="Heading 41"/>
    <w:basedOn w:val="a2"/>
    <w:next w:val="a2"/>
    <w:uiPriority w:val="99"/>
    <w:qFormat/>
    <w:rsid w:val="00052FD2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rFonts w:eastAsia="Times New Roman"/>
      <w:b/>
      <w:bCs/>
      <w:sz w:val="28"/>
      <w:szCs w:val="28"/>
      <w:lang w:eastAsia="zh-CN"/>
    </w:rPr>
  </w:style>
  <w:style w:type="paragraph" w:customStyle="1" w:styleId="Heading52">
    <w:name w:val="Heading 52"/>
    <w:basedOn w:val="a2"/>
    <w:next w:val="a2"/>
    <w:uiPriority w:val="99"/>
    <w:qFormat/>
    <w:rsid w:val="00052FD2"/>
    <w:pPr>
      <w:widowControl/>
      <w:tabs>
        <w:tab w:val="left" w:pos="1008"/>
      </w:tabs>
      <w:suppressAutoHyphens/>
      <w:snapToGrid/>
      <w:spacing w:before="240" w:after="60"/>
      <w:ind w:left="1008" w:hanging="1008"/>
      <w:outlineLvl w:val="4"/>
    </w:pPr>
    <w:rPr>
      <w:rFonts w:eastAsia="Times New Roman"/>
      <w:b/>
      <w:bCs/>
      <w:i/>
      <w:iCs/>
      <w:sz w:val="26"/>
      <w:szCs w:val="26"/>
      <w:lang w:eastAsia="zh-CN"/>
    </w:rPr>
  </w:style>
  <w:style w:type="paragraph" w:customStyle="1" w:styleId="Heading62">
    <w:name w:val="Heading 62"/>
    <w:basedOn w:val="a2"/>
    <w:next w:val="a2"/>
    <w:uiPriority w:val="99"/>
    <w:qFormat/>
    <w:rsid w:val="00052FD2"/>
    <w:pPr>
      <w:keepNext/>
      <w:widowControl/>
      <w:tabs>
        <w:tab w:val="left" w:pos="1152"/>
      </w:tabs>
      <w:suppressAutoHyphens/>
      <w:snapToGrid/>
      <w:spacing w:before="0" w:after="0"/>
      <w:ind w:left="1152" w:hanging="1152"/>
      <w:jc w:val="both"/>
      <w:outlineLvl w:val="5"/>
    </w:pPr>
    <w:rPr>
      <w:rFonts w:eastAsia="Times New Roman"/>
      <w:lang w:val="en-US" w:eastAsia="en-US"/>
    </w:rPr>
  </w:style>
  <w:style w:type="paragraph" w:customStyle="1" w:styleId="Heading72">
    <w:name w:val="Heading 72"/>
    <w:basedOn w:val="a2"/>
    <w:next w:val="a2"/>
    <w:uiPriority w:val="99"/>
    <w:qFormat/>
    <w:rsid w:val="00052FD2"/>
    <w:pPr>
      <w:widowControl/>
      <w:tabs>
        <w:tab w:val="left" w:pos="1296"/>
      </w:tabs>
      <w:suppressAutoHyphens/>
      <w:snapToGrid/>
      <w:spacing w:before="240" w:after="60"/>
      <w:ind w:left="1296" w:hanging="1296"/>
      <w:outlineLvl w:val="6"/>
    </w:pPr>
    <w:rPr>
      <w:rFonts w:eastAsia="Times New Roman"/>
      <w:szCs w:val="24"/>
      <w:lang w:eastAsia="zh-CN"/>
    </w:rPr>
  </w:style>
  <w:style w:type="paragraph" w:customStyle="1" w:styleId="Heading81">
    <w:name w:val="Heading 81"/>
    <w:basedOn w:val="a2"/>
    <w:next w:val="a2"/>
    <w:uiPriority w:val="99"/>
    <w:qFormat/>
    <w:rsid w:val="00052FD2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rFonts w:eastAsia="Times New Roman"/>
      <w:i/>
      <w:iCs/>
      <w:szCs w:val="24"/>
      <w:lang w:eastAsia="zh-CN"/>
    </w:rPr>
  </w:style>
  <w:style w:type="paragraph" w:customStyle="1" w:styleId="Heading92">
    <w:name w:val="Heading 92"/>
    <w:basedOn w:val="a2"/>
    <w:next w:val="a2"/>
    <w:uiPriority w:val="99"/>
    <w:qFormat/>
    <w:rsid w:val="00052FD2"/>
    <w:pPr>
      <w:widowControl/>
      <w:tabs>
        <w:tab w:val="left" w:pos="1584"/>
      </w:tabs>
      <w:suppressAutoHyphens/>
      <w:snapToGrid/>
      <w:spacing w:before="240" w:after="60"/>
      <w:ind w:left="1584" w:hanging="1584"/>
      <w:outlineLvl w:val="8"/>
    </w:pPr>
    <w:rPr>
      <w:rFonts w:ascii="Arial" w:eastAsia="Times New Roman" w:hAnsi="Arial" w:cs="Arial"/>
      <w:sz w:val="22"/>
      <w:szCs w:val="22"/>
      <w:lang w:eastAsia="zh-CN"/>
    </w:rPr>
  </w:style>
  <w:style w:type="character" w:customStyle="1" w:styleId="673">
    <w:name w:val="Знак Знак673"/>
    <w:uiPriority w:val="99"/>
    <w:rsid w:val="00052FD2"/>
    <w:rPr>
      <w:rFonts w:ascii="Arial" w:hAnsi="Arial"/>
      <w:b/>
      <w:sz w:val="26"/>
    </w:rPr>
  </w:style>
  <w:style w:type="character" w:customStyle="1" w:styleId="663">
    <w:name w:val="Знак Знак663"/>
    <w:uiPriority w:val="99"/>
    <w:rsid w:val="00052FD2"/>
    <w:rPr>
      <w:b/>
      <w:sz w:val="28"/>
    </w:rPr>
  </w:style>
  <w:style w:type="character" w:customStyle="1" w:styleId="703">
    <w:name w:val="Знак Знак703"/>
    <w:uiPriority w:val="99"/>
    <w:rsid w:val="00052FD2"/>
    <w:rPr>
      <w:rFonts w:ascii="Arial" w:hAnsi="Arial"/>
      <w:b/>
      <w:sz w:val="26"/>
    </w:rPr>
  </w:style>
  <w:style w:type="character" w:customStyle="1" w:styleId="693">
    <w:name w:val="Знак Знак693"/>
    <w:uiPriority w:val="99"/>
    <w:rsid w:val="00052FD2"/>
    <w:rPr>
      <w:b/>
      <w:sz w:val="28"/>
    </w:rPr>
  </w:style>
  <w:style w:type="character" w:customStyle="1" w:styleId="683">
    <w:name w:val="Знак Знак683"/>
    <w:uiPriority w:val="99"/>
    <w:rsid w:val="00052FD2"/>
    <w:rPr>
      <w:b/>
      <w:i/>
      <w:sz w:val="26"/>
    </w:rPr>
  </w:style>
  <w:style w:type="paragraph" w:customStyle="1" w:styleId="HTML40">
    <w:name w:val="Стандартный HTML4"/>
    <w:basedOn w:val="a2"/>
    <w:uiPriority w:val="99"/>
    <w:qFormat/>
    <w:rsid w:val="00052FD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1"/>
      <w:sz w:val="20"/>
      <w:lang w:eastAsia="hi-IN" w:bidi="hi-IN"/>
    </w:rPr>
  </w:style>
  <w:style w:type="character" w:customStyle="1" w:styleId="CommentTextChar2">
    <w:name w:val="Comment Text Char2"/>
    <w:uiPriority w:val="99"/>
    <w:locked/>
    <w:rsid w:val="00052FD2"/>
  </w:style>
  <w:style w:type="character" w:customStyle="1" w:styleId="HeaderChar2">
    <w:name w:val="Header Char2"/>
    <w:uiPriority w:val="99"/>
    <w:locked/>
    <w:rsid w:val="00052FD2"/>
    <w:rPr>
      <w:sz w:val="24"/>
    </w:rPr>
  </w:style>
  <w:style w:type="character" w:customStyle="1" w:styleId="FooterChar2">
    <w:name w:val="Footer Char2"/>
    <w:uiPriority w:val="99"/>
    <w:locked/>
    <w:rsid w:val="00052FD2"/>
    <w:rPr>
      <w:sz w:val="24"/>
    </w:rPr>
  </w:style>
  <w:style w:type="character" w:customStyle="1" w:styleId="EndnoteTextChar2">
    <w:name w:val="Endnote Text Char2"/>
    <w:uiPriority w:val="99"/>
    <w:locked/>
    <w:rsid w:val="00052FD2"/>
    <w:rPr>
      <w:color w:val="000000"/>
      <w:sz w:val="24"/>
    </w:rPr>
  </w:style>
  <w:style w:type="character" w:customStyle="1" w:styleId="MacroTextChar1">
    <w:name w:val="Macro Text Char1"/>
    <w:uiPriority w:val="99"/>
    <w:locked/>
    <w:rsid w:val="00052FD2"/>
    <w:rPr>
      <w:rFonts w:ascii="Courier New" w:hAnsi="Courier New"/>
      <w:sz w:val="22"/>
      <w:lang w:val="en-US" w:eastAsia="en-US"/>
    </w:rPr>
  </w:style>
  <w:style w:type="character" w:customStyle="1" w:styleId="TitleChar2">
    <w:name w:val="Title Char2"/>
    <w:uiPriority w:val="99"/>
    <w:locked/>
    <w:rsid w:val="00052FD2"/>
    <w:rPr>
      <w:sz w:val="24"/>
      <w:lang w:val="en-US"/>
    </w:rPr>
  </w:style>
  <w:style w:type="character" w:customStyle="1" w:styleId="SubtitleChar2">
    <w:name w:val="Subtitle Char2"/>
    <w:uiPriority w:val="99"/>
    <w:locked/>
    <w:rsid w:val="00052FD2"/>
    <w:rPr>
      <w:rFonts w:ascii="PragmaticaCTT" w:hAnsi="PragmaticaCTT"/>
      <w:b/>
      <w:sz w:val="24"/>
    </w:rPr>
  </w:style>
  <w:style w:type="character" w:customStyle="1" w:styleId="BodyTextFirstIndentChar2">
    <w:name w:val="Body Text First Indent Char2"/>
    <w:uiPriority w:val="99"/>
    <w:locked/>
    <w:rsid w:val="00052FD2"/>
    <w:rPr>
      <w:rFonts w:ascii="Times New Roman" w:hAnsi="Times New Roman"/>
      <w:sz w:val="24"/>
      <w:lang w:eastAsia="ru-RU"/>
    </w:rPr>
  </w:style>
  <w:style w:type="character" w:customStyle="1" w:styleId="BodyText2Char2">
    <w:name w:val="Body Text 2 Char2"/>
    <w:uiPriority w:val="99"/>
    <w:locked/>
    <w:rsid w:val="00052FD2"/>
    <w:rPr>
      <w:sz w:val="24"/>
    </w:rPr>
  </w:style>
  <w:style w:type="character" w:customStyle="1" w:styleId="BodyTextIndent2Char2">
    <w:name w:val="Body Text Indent 2 Char2"/>
    <w:uiPriority w:val="99"/>
    <w:locked/>
    <w:rsid w:val="00052FD2"/>
    <w:rPr>
      <w:sz w:val="24"/>
    </w:rPr>
  </w:style>
  <w:style w:type="character" w:customStyle="1" w:styleId="BodyTextIndent3Char2">
    <w:name w:val="Body Text Indent 3 Char2"/>
    <w:uiPriority w:val="99"/>
    <w:locked/>
    <w:rsid w:val="00052FD2"/>
    <w:rPr>
      <w:sz w:val="16"/>
    </w:rPr>
  </w:style>
  <w:style w:type="character" w:customStyle="1" w:styleId="DocumentMapChar2">
    <w:name w:val="Document Map Char2"/>
    <w:uiPriority w:val="99"/>
    <w:locked/>
    <w:rsid w:val="00052FD2"/>
    <w:rPr>
      <w:rFonts w:ascii="Tahoma" w:hAnsi="Tahoma"/>
    </w:rPr>
  </w:style>
  <w:style w:type="character" w:customStyle="1" w:styleId="CommentSubjectChar2">
    <w:name w:val="Comment Subject Char2"/>
    <w:uiPriority w:val="99"/>
    <w:qFormat/>
    <w:locked/>
    <w:rsid w:val="00052FD2"/>
    <w:rPr>
      <w:sz w:val="16"/>
    </w:rPr>
  </w:style>
  <w:style w:type="character" w:customStyle="1" w:styleId="BalloonTextChar2">
    <w:name w:val="Balloon Text Char2"/>
    <w:uiPriority w:val="99"/>
    <w:locked/>
    <w:rsid w:val="00052FD2"/>
    <w:rPr>
      <w:rFonts w:ascii="Tahoma" w:hAnsi="Tahoma"/>
      <w:sz w:val="16"/>
    </w:rPr>
  </w:style>
  <w:style w:type="character" w:customStyle="1" w:styleId="NoSpacingChar2">
    <w:name w:val="No Spacing Char2"/>
    <w:uiPriority w:val="99"/>
    <w:locked/>
    <w:rsid w:val="00052FD2"/>
    <w:rPr>
      <w:rFonts w:eastAsia="Times New Roman"/>
      <w:sz w:val="22"/>
      <w:lang w:val="en-US" w:eastAsia="en-US"/>
    </w:rPr>
  </w:style>
  <w:style w:type="character" w:customStyle="1" w:styleId="ListParagraphChar3">
    <w:name w:val="List Paragraph Char3"/>
    <w:uiPriority w:val="99"/>
    <w:locked/>
    <w:rsid w:val="00052FD2"/>
    <w:rPr>
      <w:rFonts w:ascii="Calibri" w:hAnsi="Calibri"/>
      <w:sz w:val="24"/>
    </w:rPr>
  </w:style>
  <w:style w:type="character" w:customStyle="1" w:styleId="QuoteChar3">
    <w:name w:val="Quote Char3"/>
    <w:link w:val="245"/>
    <w:uiPriority w:val="99"/>
    <w:qFormat/>
    <w:locked/>
    <w:rsid w:val="00052FD2"/>
    <w:rPr>
      <w:i/>
      <w:color w:val="000000"/>
      <w:sz w:val="24"/>
    </w:rPr>
  </w:style>
  <w:style w:type="paragraph" w:customStyle="1" w:styleId="245">
    <w:name w:val="Цитата 24"/>
    <w:basedOn w:val="a2"/>
    <w:next w:val="a2"/>
    <w:link w:val="QuoteChar3"/>
    <w:uiPriority w:val="99"/>
    <w:qFormat/>
    <w:rsid w:val="00052FD2"/>
    <w:pPr>
      <w:widowControl/>
      <w:snapToGrid/>
      <w:spacing w:before="0" w:after="0"/>
    </w:pPr>
    <w:rPr>
      <w:rFonts w:asciiTheme="minorHAnsi" w:eastAsiaTheme="minorHAnsi" w:hAnsiTheme="minorHAnsi" w:cstheme="minorBidi"/>
      <w:i/>
      <w:color w:val="000000"/>
      <w:szCs w:val="22"/>
      <w:lang w:eastAsia="en-US"/>
    </w:rPr>
  </w:style>
  <w:style w:type="character" w:customStyle="1" w:styleId="IntenseQuoteChar3">
    <w:name w:val="Intense Quote Char3"/>
    <w:link w:val="4fa"/>
    <w:uiPriority w:val="99"/>
    <w:qFormat/>
    <w:locked/>
    <w:rsid w:val="00052FD2"/>
    <w:rPr>
      <w:b/>
      <w:i/>
      <w:color w:val="4F81BD"/>
      <w:sz w:val="24"/>
    </w:rPr>
  </w:style>
  <w:style w:type="paragraph" w:customStyle="1" w:styleId="4fa">
    <w:name w:val="Выделенная цитата4"/>
    <w:basedOn w:val="a2"/>
    <w:next w:val="a2"/>
    <w:link w:val="IntenseQuoteChar3"/>
    <w:uiPriority w:val="99"/>
    <w:qFormat/>
    <w:rsid w:val="00052FD2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Theme="minorHAnsi" w:eastAsiaTheme="minorHAnsi" w:hAnsiTheme="minorHAnsi" w:cstheme="minorBidi"/>
      <w:b/>
      <w:i/>
      <w:color w:val="4F81BD"/>
      <w:szCs w:val="22"/>
      <w:lang w:eastAsia="en-US"/>
    </w:rPr>
  </w:style>
  <w:style w:type="paragraph" w:customStyle="1" w:styleId="BodyText212">
    <w:name w:val="Body Text 212"/>
    <w:basedOn w:val="a2"/>
    <w:uiPriority w:val="99"/>
    <w:qFormat/>
    <w:rsid w:val="00052FD2"/>
    <w:pPr>
      <w:widowControl/>
      <w:snapToGrid/>
      <w:spacing w:before="0" w:after="0" w:line="360" w:lineRule="auto"/>
      <w:jc w:val="both"/>
    </w:pPr>
  </w:style>
  <w:style w:type="paragraph" w:customStyle="1" w:styleId="BlockText1">
    <w:name w:val="Block Text1"/>
    <w:basedOn w:val="a2"/>
    <w:uiPriority w:val="99"/>
    <w:qFormat/>
    <w:rsid w:val="00052FD2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b/>
      <w:color w:val="000000"/>
      <w:spacing w:val="-5"/>
      <w:sz w:val="28"/>
    </w:rPr>
  </w:style>
  <w:style w:type="paragraph" w:customStyle="1" w:styleId="BodyTextIndent21">
    <w:name w:val="Body Text Indent 21"/>
    <w:basedOn w:val="a2"/>
    <w:uiPriority w:val="99"/>
    <w:qFormat/>
    <w:rsid w:val="00052FD2"/>
    <w:pPr>
      <w:widowControl/>
      <w:overflowPunct w:val="0"/>
      <w:autoSpaceDE w:val="0"/>
      <w:snapToGrid/>
      <w:spacing w:before="0" w:after="0"/>
      <w:ind w:firstLine="567"/>
      <w:jc w:val="both"/>
    </w:pPr>
    <w:rPr>
      <w:sz w:val="20"/>
      <w:lang w:eastAsia="ar-SA"/>
    </w:rPr>
  </w:style>
  <w:style w:type="paragraph" w:customStyle="1" w:styleId="BodyTextIndent31">
    <w:name w:val="Body Text Indent 31"/>
    <w:basedOn w:val="a2"/>
    <w:uiPriority w:val="99"/>
    <w:qFormat/>
    <w:rsid w:val="00052FD2"/>
    <w:pPr>
      <w:widowControl/>
      <w:snapToGrid/>
      <w:spacing w:before="0" w:after="0" w:line="360" w:lineRule="auto"/>
      <w:ind w:firstLine="709"/>
      <w:jc w:val="both"/>
    </w:pPr>
    <w:rPr>
      <w:sz w:val="28"/>
    </w:rPr>
  </w:style>
  <w:style w:type="paragraph" w:customStyle="1" w:styleId="21f3">
    <w:name w:val="Обычный21"/>
    <w:uiPriority w:val="99"/>
    <w:qFormat/>
    <w:rsid w:val="00052FD2"/>
    <w:pPr>
      <w:widowControl w:val="0"/>
      <w:spacing w:after="0" w:line="314" w:lineRule="auto"/>
      <w:ind w:firstLine="28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Header1">
    <w:name w:val="Header1"/>
    <w:basedOn w:val="a2"/>
    <w:uiPriority w:val="99"/>
    <w:qFormat/>
    <w:rsid w:val="00052FD2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hAnsi="Arial"/>
    </w:rPr>
  </w:style>
  <w:style w:type="paragraph" w:customStyle="1" w:styleId="Normal11">
    <w:name w:val="Normal11"/>
    <w:uiPriority w:val="99"/>
    <w:qFormat/>
    <w:rsid w:val="00052FD2"/>
    <w:pPr>
      <w:snapToGri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Heading311">
    <w:name w:val="Heading 311"/>
    <w:basedOn w:val="Normal11"/>
    <w:next w:val="Normal11"/>
    <w:uiPriority w:val="99"/>
    <w:qFormat/>
    <w:rsid w:val="00052FD2"/>
    <w:pPr>
      <w:keepNext/>
      <w:snapToGrid/>
      <w:outlineLvl w:val="2"/>
    </w:pPr>
    <w:rPr>
      <w:sz w:val="24"/>
    </w:rPr>
  </w:style>
  <w:style w:type="paragraph" w:customStyle="1" w:styleId="BodyText11">
    <w:name w:val="Body Text11"/>
    <w:basedOn w:val="Normal11"/>
    <w:uiPriority w:val="99"/>
    <w:qFormat/>
    <w:rsid w:val="00052FD2"/>
    <w:pPr>
      <w:snapToGrid/>
      <w:spacing w:line="360" w:lineRule="auto"/>
    </w:pPr>
    <w:rPr>
      <w:sz w:val="24"/>
    </w:rPr>
  </w:style>
  <w:style w:type="paragraph" w:customStyle="1" w:styleId="ListParagraph11">
    <w:name w:val="List Paragraph11"/>
    <w:basedOn w:val="a2"/>
    <w:uiPriority w:val="99"/>
    <w:qFormat/>
    <w:rsid w:val="00052FD2"/>
    <w:pPr>
      <w:widowControl/>
      <w:snapToGrid/>
      <w:spacing w:before="0"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PlainText11">
    <w:name w:val="Plain Text11"/>
    <w:basedOn w:val="a2"/>
    <w:uiPriority w:val="99"/>
    <w:qFormat/>
    <w:rsid w:val="00052FD2"/>
    <w:pPr>
      <w:widowControl/>
      <w:snapToGrid/>
      <w:spacing w:before="0" w:after="0"/>
    </w:pPr>
    <w:rPr>
      <w:rFonts w:ascii="Courier New" w:hAnsi="Courier New"/>
      <w:sz w:val="20"/>
    </w:rPr>
  </w:style>
  <w:style w:type="paragraph" w:customStyle="1" w:styleId="BodyText311">
    <w:name w:val="Body Text 311"/>
    <w:basedOn w:val="Normal11"/>
    <w:uiPriority w:val="99"/>
    <w:qFormat/>
    <w:rsid w:val="00052FD2"/>
    <w:pPr>
      <w:snapToGrid/>
      <w:jc w:val="both"/>
    </w:pPr>
    <w:rPr>
      <w:i/>
      <w:sz w:val="26"/>
    </w:rPr>
  </w:style>
  <w:style w:type="paragraph" w:customStyle="1" w:styleId="NoSpacing1">
    <w:name w:val="No Spacing1"/>
    <w:uiPriority w:val="99"/>
    <w:qFormat/>
    <w:rsid w:val="00052F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412">
    <w:name w:val="Heading 412"/>
    <w:basedOn w:val="Normal1"/>
    <w:next w:val="Normal1"/>
    <w:uiPriority w:val="99"/>
    <w:qFormat/>
    <w:rsid w:val="00052FD2"/>
    <w:pPr>
      <w:keepNext/>
      <w:snapToGrid/>
    </w:pPr>
    <w:rPr>
      <w:rFonts w:eastAsia="Calibri"/>
      <w:sz w:val="24"/>
    </w:rPr>
  </w:style>
  <w:style w:type="paragraph" w:customStyle="1" w:styleId="Quote1">
    <w:name w:val="Quote1"/>
    <w:basedOn w:val="a2"/>
    <w:next w:val="a2"/>
    <w:uiPriority w:val="99"/>
    <w:qFormat/>
    <w:rsid w:val="00052FD2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IntenseQuote1">
    <w:name w:val="Intense Quote1"/>
    <w:basedOn w:val="a2"/>
    <w:next w:val="a2"/>
    <w:uiPriority w:val="99"/>
    <w:qFormat/>
    <w:rsid w:val="00052FD2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bCs/>
      <w:i/>
      <w:iCs/>
      <w:color w:val="4F81BD"/>
      <w:szCs w:val="24"/>
    </w:rPr>
  </w:style>
  <w:style w:type="paragraph" w:customStyle="1" w:styleId="Heading221">
    <w:name w:val="Heading 221"/>
    <w:basedOn w:val="a2"/>
    <w:next w:val="a2"/>
    <w:uiPriority w:val="99"/>
    <w:qFormat/>
    <w:rsid w:val="00052FD2"/>
    <w:pPr>
      <w:keepNext/>
      <w:widowControl/>
      <w:tabs>
        <w:tab w:val="left" w:pos="576"/>
      </w:tabs>
      <w:suppressAutoHyphens/>
      <w:snapToGrid/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 w:val="28"/>
      <w:szCs w:val="28"/>
      <w:lang w:eastAsia="zh-CN"/>
    </w:rPr>
  </w:style>
  <w:style w:type="paragraph" w:customStyle="1" w:styleId="Heading322">
    <w:name w:val="Heading 322"/>
    <w:basedOn w:val="a2"/>
    <w:next w:val="a2"/>
    <w:uiPriority w:val="99"/>
    <w:qFormat/>
    <w:rsid w:val="00052FD2"/>
    <w:pPr>
      <w:widowControl/>
      <w:tabs>
        <w:tab w:val="left" w:pos="720"/>
      </w:tabs>
      <w:suppressAutoHyphens/>
      <w:snapToGrid/>
      <w:spacing w:before="280" w:after="280"/>
      <w:ind w:left="720" w:hanging="720"/>
      <w:outlineLvl w:val="2"/>
    </w:pPr>
    <w:rPr>
      <w:b/>
      <w:bCs/>
      <w:sz w:val="27"/>
      <w:szCs w:val="27"/>
      <w:lang w:eastAsia="zh-CN"/>
    </w:rPr>
  </w:style>
  <w:style w:type="paragraph" w:customStyle="1" w:styleId="Heading42">
    <w:name w:val="Heading 42"/>
    <w:basedOn w:val="a2"/>
    <w:next w:val="a2"/>
    <w:uiPriority w:val="99"/>
    <w:qFormat/>
    <w:rsid w:val="00052FD2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b/>
      <w:bCs/>
      <w:sz w:val="28"/>
      <w:szCs w:val="28"/>
      <w:lang w:eastAsia="zh-CN"/>
    </w:rPr>
  </w:style>
  <w:style w:type="paragraph" w:customStyle="1" w:styleId="Heading621">
    <w:name w:val="Heading 621"/>
    <w:basedOn w:val="a2"/>
    <w:next w:val="a2"/>
    <w:uiPriority w:val="99"/>
    <w:qFormat/>
    <w:rsid w:val="00052FD2"/>
    <w:pPr>
      <w:keepNext/>
      <w:widowControl/>
      <w:tabs>
        <w:tab w:val="left" w:pos="1152"/>
      </w:tabs>
      <w:suppressAutoHyphens/>
      <w:snapToGrid/>
      <w:spacing w:before="0" w:after="0"/>
      <w:ind w:left="1152" w:hanging="1152"/>
      <w:jc w:val="both"/>
      <w:outlineLvl w:val="5"/>
    </w:pPr>
    <w:rPr>
      <w:lang w:val="en-US" w:eastAsia="en-US"/>
    </w:rPr>
  </w:style>
  <w:style w:type="paragraph" w:customStyle="1" w:styleId="Heading811">
    <w:name w:val="Heading 811"/>
    <w:basedOn w:val="a2"/>
    <w:next w:val="a2"/>
    <w:uiPriority w:val="99"/>
    <w:qFormat/>
    <w:rsid w:val="00052FD2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i/>
      <w:iCs/>
      <w:szCs w:val="24"/>
      <w:lang w:eastAsia="zh-CN"/>
    </w:rPr>
  </w:style>
  <w:style w:type="paragraph" w:customStyle="1" w:styleId="Heading911">
    <w:name w:val="Heading 911"/>
    <w:uiPriority w:val="99"/>
    <w:qFormat/>
    <w:rsid w:val="00052FD2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eading111">
    <w:name w:val="Heading 111"/>
    <w:uiPriority w:val="99"/>
    <w:qFormat/>
    <w:rsid w:val="00052FD2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eading611">
    <w:name w:val="Heading 611"/>
    <w:uiPriority w:val="99"/>
    <w:qFormat/>
    <w:rsid w:val="00052FD2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eading711">
    <w:name w:val="Heading 711"/>
    <w:uiPriority w:val="99"/>
    <w:qFormat/>
    <w:rsid w:val="00052FD2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eading211">
    <w:name w:val="Heading 211"/>
    <w:uiPriority w:val="99"/>
    <w:qFormat/>
    <w:rsid w:val="00052FD2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eading511">
    <w:name w:val="Heading 511"/>
    <w:uiPriority w:val="99"/>
    <w:qFormat/>
    <w:rsid w:val="00052FD2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TMLPreformatted1">
    <w:name w:val="HTML Preformatted1"/>
    <w:basedOn w:val="a2"/>
    <w:uiPriority w:val="99"/>
    <w:qFormat/>
    <w:rsid w:val="00052FD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character" w:customStyle="1" w:styleId="4fb">
    <w:name w:val="Название Знак4"/>
    <w:uiPriority w:val="99"/>
    <w:qFormat/>
    <w:locked/>
    <w:rsid w:val="00052FD2"/>
    <w:rPr>
      <w:rFonts w:ascii="Times New Roman" w:hAnsi="Times New Roman"/>
      <w:sz w:val="24"/>
      <w:lang w:val="en-US"/>
    </w:rPr>
  </w:style>
  <w:style w:type="character" w:customStyle="1" w:styleId="1fffff3">
    <w:name w:val="Заголовок Знак1"/>
    <w:uiPriority w:val="99"/>
    <w:qFormat/>
    <w:rsid w:val="00052FD2"/>
    <w:rPr>
      <w:rFonts w:ascii="Calibri Light" w:hAnsi="Calibri Light"/>
      <w:spacing w:val="-10"/>
      <w:kern w:val="28"/>
      <w:sz w:val="56"/>
      <w:lang w:eastAsia="ru-RU"/>
    </w:rPr>
  </w:style>
  <w:style w:type="character" w:customStyle="1" w:styleId="Heading2Char2">
    <w:name w:val="Heading 2 Char2"/>
    <w:uiPriority w:val="99"/>
    <w:qFormat/>
    <w:locked/>
    <w:rsid w:val="00052FD2"/>
    <w:rPr>
      <w:rFonts w:ascii="Times New Roman" w:hAnsi="Times New Roman"/>
      <w:sz w:val="24"/>
    </w:rPr>
  </w:style>
  <w:style w:type="character" w:customStyle="1" w:styleId="QuoteChar4">
    <w:name w:val="Quote Char4"/>
    <w:uiPriority w:val="99"/>
    <w:qFormat/>
    <w:locked/>
    <w:rsid w:val="00052FD2"/>
    <w:rPr>
      <w:rFonts w:ascii="Times New Roman" w:hAnsi="Times New Roman"/>
      <w:i/>
      <w:color w:val="000000"/>
      <w:sz w:val="24"/>
    </w:rPr>
  </w:style>
  <w:style w:type="character" w:customStyle="1" w:styleId="IntenseQuoteChar4">
    <w:name w:val="Intense Quote Char4"/>
    <w:uiPriority w:val="99"/>
    <w:qFormat/>
    <w:locked/>
    <w:rsid w:val="00052FD2"/>
    <w:rPr>
      <w:rFonts w:ascii="Times New Roman" w:hAnsi="Times New Roman"/>
      <w:b/>
      <w:i/>
      <w:color w:val="4F81BD"/>
      <w:sz w:val="24"/>
    </w:rPr>
  </w:style>
  <w:style w:type="character" w:customStyle="1" w:styleId="SubtleEmphasis1">
    <w:name w:val="Subtle Emphasis1"/>
    <w:uiPriority w:val="99"/>
    <w:rsid w:val="00052FD2"/>
    <w:rPr>
      <w:i/>
      <w:color w:val="808080"/>
    </w:rPr>
  </w:style>
  <w:style w:type="character" w:customStyle="1" w:styleId="DefaultParagraphFont1">
    <w:name w:val="Default Paragraph Font1"/>
    <w:uiPriority w:val="99"/>
    <w:rsid w:val="00052FD2"/>
  </w:style>
  <w:style w:type="character" w:customStyle="1" w:styleId="PlaceholderText1">
    <w:name w:val="Placeholder Text1"/>
    <w:uiPriority w:val="99"/>
    <w:rsid w:val="00052FD2"/>
    <w:rPr>
      <w:rFonts w:ascii="Times New Roman" w:hAnsi="Times New Roman"/>
      <w:color w:val="808080"/>
    </w:rPr>
  </w:style>
  <w:style w:type="character" w:customStyle="1" w:styleId="IntenseEmphasis1">
    <w:name w:val="Intense Emphasis1"/>
    <w:uiPriority w:val="99"/>
    <w:rsid w:val="00052FD2"/>
    <w:rPr>
      <w:b/>
    </w:rPr>
  </w:style>
  <w:style w:type="character" w:customStyle="1" w:styleId="1102">
    <w:name w:val="Знак Знак110"/>
    <w:uiPriority w:val="99"/>
    <w:qFormat/>
    <w:rsid w:val="00052FD2"/>
    <w:rPr>
      <w:rFonts w:ascii="Arial" w:hAnsi="Arial"/>
      <w:b/>
      <w:sz w:val="36"/>
      <w:lang w:val="ru-RU" w:eastAsia="en-US"/>
    </w:rPr>
  </w:style>
  <w:style w:type="character" w:customStyle="1" w:styleId="3ff7">
    <w:name w:val="Название Знак3"/>
    <w:link w:val="89"/>
    <w:uiPriority w:val="99"/>
    <w:locked/>
    <w:rsid w:val="00052FD2"/>
    <w:rPr>
      <w:rFonts w:ascii="Times New Roman" w:eastAsia="Calibri" w:hAnsi="Times New Roman" w:cs="Times New Roman"/>
      <w:sz w:val="24"/>
      <w:szCs w:val="20"/>
      <w:lang w:val="en-US" w:eastAsia="ru-RU"/>
    </w:rPr>
  </w:style>
  <w:style w:type="character" w:customStyle="1" w:styleId="HTMLAddressChar1">
    <w:name w:val="HTML Address Char1"/>
    <w:uiPriority w:val="99"/>
    <w:qFormat/>
    <w:locked/>
    <w:rsid w:val="00052FD2"/>
    <w:rPr>
      <w:i/>
      <w:sz w:val="24"/>
      <w:lang w:eastAsia="ru-RU"/>
    </w:rPr>
  </w:style>
  <w:style w:type="character" w:customStyle="1" w:styleId="NoSpacingChar1">
    <w:name w:val="No Spacing Char1"/>
    <w:link w:val="5f3"/>
    <w:uiPriority w:val="99"/>
    <w:qFormat/>
    <w:locked/>
    <w:rsid w:val="00052FD2"/>
    <w:rPr>
      <w:lang w:val="en-US"/>
    </w:rPr>
  </w:style>
  <w:style w:type="paragraph" w:customStyle="1" w:styleId="5f3">
    <w:name w:val="Без интервала5"/>
    <w:link w:val="NoSpacingChar1"/>
    <w:uiPriority w:val="99"/>
    <w:qFormat/>
    <w:rsid w:val="00052FD2"/>
    <w:pPr>
      <w:spacing w:after="0" w:line="240" w:lineRule="auto"/>
    </w:pPr>
    <w:rPr>
      <w:lang w:val="en-US"/>
    </w:rPr>
  </w:style>
  <w:style w:type="paragraph" w:customStyle="1" w:styleId="11fd">
    <w:name w:val="Заголовок оглавления11"/>
    <w:basedOn w:val="10"/>
    <w:next w:val="a2"/>
    <w:uiPriority w:val="99"/>
    <w:qFormat/>
    <w:rsid w:val="00052FD2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hAnsi="Cambria"/>
      <w:b/>
      <w:caps/>
      <w:color w:val="365F91"/>
      <w:kern w:val="32"/>
      <w:sz w:val="28"/>
      <w:szCs w:val="28"/>
    </w:rPr>
  </w:style>
  <w:style w:type="character" w:customStyle="1" w:styleId="11fe">
    <w:name w:val="Слабая ссылка11"/>
    <w:uiPriority w:val="99"/>
    <w:rsid w:val="00052FD2"/>
    <w:rPr>
      <w:smallCaps/>
      <w:color w:val="C0504D"/>
      <w:u w:val="single"/>
    </w:rPr>
  </w:style>
  <w:style w:type="character" w:customStyle="1" w:styleId="11ff">
    <w:name w:val="Сильная ссылка11"/>
    <w:uiPriority w:val="99"/>
    <w:rsid w:val="00052FD2"/>
    <w:rPr>
      <w:b/>
      <w:smallCaps/>
      <w:color w:val="C0504D"/>
      <w:spacing w:val="5"/>
      <w:u w:val="single"/>
    </w:rPr>
  </w:style>
  <w:style w:type="character" w:customStyle="1" w:styleId="11ff0">
    <w:name w:val="Название книги11"/>
    <w:uiPriority w:val="99"/>
    <w:rsid w:val="00052FD2"/>
    <w:rPr>
      <w:b/>
      <w:smallCaps/>
      <w:spacing w:val="5"/>
    </w:rPr>
  </w:style>
  <w:style w:type="character" w:customStyle="1" w:styleId="ListParagraphChar2">
    <w:name w:val="List Paragraph Char2"/>
    <w:link w:val="6f1"/>
    <w:uiPriority w:val="99"/>
    <w:qFormat/>
    <w:locked/>
    <w:rsid w:val="00052FD2"/>
    <w:rPr>
      <w:rFonts w:eastAsia="Times New Roman"/>
    </w:rPr>
  </w:style>
  <w:style w:type="paragraph" w:customStyle="1" w:styleId="6f1">
    <w:name w:val="Абзац списка6"/>
    <w:basedOn w:val="a2"/>
    <w:link w:val="ListParagraphChar2"/>
    <w:uiPriority w:val="99"/>
    <w:qFormat/>
    <w:rsid w:val="00052FD2"/>
    <w:pPr>
      <w:widowControl/>
      <w:snapToGrid/>
      <w:spacing w:before="0" w:after="0"/>
      <w:ind w:left="708"/>
    </w:pPr>
    <w:rPr>
      <w:rFonts w:asciiTheme="minorHAnsi" w:eastAsia="Times New Roman" w:hAnsiTheme="minorHAnsi" w:cstheme="minorBidi"/>
      <w:sz w:val="22"/>
      <w:szCs w:val="22"/>
      <w:lang w:eastAsia="en-US"/>
    </w:rPr>
  </w:style>
  <w:style w:type="character" w:customStyle="1" w:styleId="2fff9">
    <w:name w:val="Красная строка Знак2"/>
    <w:uiPriority w:val="99"/>
    <w:rsid w:val="00052FD2"/>
  </w:style>
  <w:style w:type="paragraph" w:customStyle="1" w:styleId="3ffb">
    <w:name w:val="Подзаголовок3"/>
    <w:basedOn w:val="a2"/>
    <w:uiPriority w:val="99"/>
    <w:qFormat/>
    <w:rsid w:val="00052FD2"/>
    <w:pPr>
      <w:widowControl/>
      <w:snapToGrid/>
      <w:spacing w:before="0" w:after="0" w:line="312" w:lineRule="auto"/>
    </w:pPr>
    <w:rPr>
      <w:rFonts w:ascii="Arial" w:hAnsi="Arial" w:cs="Arial"/>
      <w:b/>
      <w:bCs/>
      <w:color w:val="000000"/>
      <w:sz w:val="20"/>
    </w:rPr>
  </w:style>
  <w:style w:type="paragraph" w:customStyle="1" w:styleId="2115">
    <w:name w:val="Знак2 Знак Знак1 Знак1 Знак Знак Знак Знак Знак Знак Знак Знак Знак Знак Знак Знак"/>
    <w:basedOn w:val="a2"/>
    <w:uiPriority w:val="99"/>
    <w:qFormat/>
    <w:rsid w:val="00052FD2"/>
    <w:pPr>
      <w:widowControl/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paragraph" w:customStyle="1" w:styleId="930">
    <w:name w:val="Знак93"/>
    <w:basedOn w:val="a2"/>
    <w:uiPriority w:val="99"/>
    <w:qFormat/>
    <w:rsid w:val="00052FD2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4150">
    <w:name w:val="Знак4 Знак Знак15"/>
    <w:uiPriority w:val="99"/>
    <w:locked/>
    <w:rsid w:val="00052FD2"/>
    <w:rPr>
      <w:rFonts w:ascii="Arial" w:hAnsi="Arial"/>
      <w:b/>
      <w:kern w:val="32"/>
      <w:sz w:val="32"/>
      <w:lang w:val="ru-RU" w:eastAsia="ru-RU"/>
    </w:rPr>
  </w:style>
  <w:style w:type="character" w:customStyle="1" w:styleId="2131">
    <w:name w:val="Знак2 Знак Знак13"/>
    <w:uiPriority w:val="99"/>
    <w:locked/>
    <w:rsid w:val="00052FD2"/>
    <w:rPr>
      <w:b/>
      <w:sz w:val="27"/>
      <w:lang w:val="ru-RU" w:eastAsia="ru-RU"/>
    </w:rPr>
  </w:style>
  <w:style w:type="character" w:customStyle="1" w:styleId="43a">
    <w:name w:val="Знак4 Знак Знак3"/>
    <w:uiPriority w:val="99"/>
    <w:locked/>
    <w:rsid w:val="00052FD2"/>
    <w:rPr>
      <w:rFonts w:ascii="Arial" w:hAnsi="Arial"/>
      <w:b/>
      <w:kern w:val="32"/>
      <w:sz w:val="32"/>
      <w:lang w:val="ru-RU" w:eastAsia="ru-RU"/>
    </w:rPr>
  </w:style>
  <w:style w:type="character" w:customStyle="1" w:styleId="246">
    <w:name w:val="Знак2 Знак Знак4"/>
    <w:uiPriority w:val="99"/>
    <w:semiHidden/>
    <w:locked/>
    <w:rsid w:val="00052FD2"/>
    <w:rPr>
      <w:rFonts w:ascii="Arial" w:hAnsi="Arial"/>
      <w:b/>
      <w:sz w:val="26"/>
      <w:lang w:val="ru-RU" w:eastAsia="ru-RU"/>
    </w:rPr>
  </w:style>
  <w:style w:type="character" w:customStyle="1" w:styleId="FontStyle270">
    <w:name w:val="Font Style27"/>
    <w:uiPriority w:val="99"/>
    <w:qFormat/>
    <w:rsid w:val="00052FD2"/>
    <w:rPr>
      <w:rFonts w:ascii="Times New Roman" w:hAnsi="Times New Roman"/>
      <w:sz w:val="26"/>
    </w:rPr>
  </w:style>
  <w:style w:type="character" w:customStyle="1" w:styleId="2116">
    <w:name w:val="Знак Знак211"/>
    <w:uiPriority w:val="99"/>
    <w:qFormat/>
    <w:locked/>
    <w:rsid w:val="00052FD2"/>
    <w:rPr>
      <w:rFonts w:ascii="Calibri" w:hAnsi="Calibri"/>
      <w:i/>
      <w:sz w:val="24"/>
    </w:rPr>
  </w:style>
  <w:style w:type="character" w:customStyle="1" w:styleId="Heading123">
    <w:name w:val="Heading 12 Знак Знак3"/>
    <w:uiPriority w:val="99"/>
    <w:locked/>
    <w:rsid w:val="00052FD2"/>
    <w:rPr>
      <w:rFonts w:ascii="Courier New" w:hAnsi="Courier New"/>
      <w:sz w:val="20"/>
    </w:rPr>
  </w:style>
  <w:style w:type="character" w:customStyle="1" w:styleId="1310">
    <w:name w:val="Знак Знак131"/>
    <w:uiPriority w:val="99"/>
    <w:qFormat/>
    <w:locked/>
    <w:rsid w:val="00052FD2"/>
    <w:rPr>
      <w:rFonts w:ascii="Times New Roman" w:hAnsi="Times New Roman"/>
      <w:sz w:val="24"/>
      <w:lang w:val="en-US"/>
    </w:rPr>
  </w:style>
  <w:style w:type="character" w:customStyle="1" w:styleId="1118">
    <w:name w:val="Знак Знак111"/>
    <w:uiPriority w:val="99"/>
    <w:qFormat/>
    <w:locked/>
    <w:rsid w:val="00052FD2"/>
    <w:rPr>
      <w:sz w:val="16"/>
    </w:rPr>
  </w:style>
  <w:style w:type="character" w:customStyle="1" w:styleId="1211">
    <w:name w:val="Знак Знак121"/>
    <w:uiPriority w:val="99"/>
    <w:qFormat/>
    <w:locked/>
    <w:rsid w:val="00052FD2"/>
    <w:rPr>
      <w:rFonts w:ascii="Times New Roman" w:hAnsi="Times New Roman"/>
      <w:sz w:val="20"/>
      <w:lang w:eastAsia="ru-RU"/>
    </w:rPr>
  </w:style>
  <w:style w:type="character" w:customStyle="1" w:styleId="913">
    <w:name w:val="Знак Знак91"/>
    <w:uiPriority w:val="99"/>
    <w:qFormat/>
    <w:locked/>
    <w:rsid w:val="00052FD2"/>
    <w:rPr>
      <w:rFonts w:ascii="Times New Roman" w:hAnsi="Times New Roman"/>
      <w:sz w:val="24"/>
    </w:rPr>
  </w:style>
  <w:style w:type="character" w:customStyle="1" w:styleId="5101">
    <w:name w:val="Знак Знак510"/>
    <w:uiPriority w:val="99"/>
    <w:locked/>
    <w:rsid w:val="00052FD2"/>
    <w:rPr>
      <w:rFonts w:ascii="Courier New" w:hAnsi="Courier New"/>
      <w:sz w:val="20"/>
      <w:lang w:eastAsia="ru-RU"/>
    </w:rPr>
  </w:style>
  <w:style w:type="character" w:customStyle="1" w:styleId="4100">
    <w:name w:val="Знак Знак410"/>
    <w:uiPriority w:val="99"/>
    <w:locked/>
    <w:rsid w:val="00052FD2"/>
    <w:rPr>
      <w:i/>
      <w:sz w:val="24"/>
      <w:lang w:eastAsia="ru-RU"/>
    </w:rPr>
  </w:style>
  <w:style w:type="character" w:customStyle="1" w:styleId="2100">
    <w:name w:val="Знак Знак210"/>
    <w:uiPriority w:val="99"/>
    <w:locked/>
    <w:rsid w:val="00052FD2"/>
    <w:rPr>
      <w:rFonts w:ascii="Arial" w:hAnsi="Arial"/>
      <w:vanish/>
      <w:sz w:val="16"/>
      <w:lang w:eastAsia="ru-RU"/>
    </w:rPr>
  </w:style>
  <w:style w:type="paragraph" w:customStyle="1" w:styleId="11ff1">
    <w:name w:val="Стиль11"/>
    <w:basedOn w:val="a2"/>
    <w:next w:val="affb"/>
    <w:link w:val="afffffffffd"/>
    <w:uiPriority w:val="99"/>
    <w:qFormat/>
    <w:rsid w:val="00052FD2"/>
    <w:pPr>
      <w:widowControl/>
      <w:snapToGrid/>
      <w:spacing w:before="0" w:after="0"/>
      <w:jc w:val="center"/>
    </w:pPr>
    <w:rPr>
      <w:lang w:val="en-US"/>
    </w:rPr>
  </w:style>
  <w:style w:type="character" w:customStyle="1" w:styleId="afffffffffd">
    <w:name w:val="Заголовок Знак"/>
    <w:link w:val="11ff1"/>
    <w:uiPriority w:val="99"/>
    <w:qFormat/>
    <w:locked/>
    <w:rsid w:val="00052FD2"/>
    <w:rPr>
      <w:rFonts w:ascii="Times New Roman" w:eastAsia="Calibri" w:hAnsi="Times New Roman" w:cs="Times New Roman"/>
      <w:sz w:val="24"/>
      <w:szCs w:val="20"/>
      <w:lang w:val="en-US" w:eastAsia="ru-RU"/>
    </w:rPr>
  </w:style>
  <w:style w:type="character" w:customStyle="1" w:styleId="5f4">
    <w:name w:val="Слабое выделение5"/>
    <w:uiPriority w:val="99"/>
    <w:rsid w:val="00052FD2"/>
    <w:rPr>
      <w:i/>
      <w:color w:val="808080"/>
    </w:rPr>
  </w:style>
  <w:style w:type="paragraph" w:customStyle="1" w:styleId="2fffa">
    <w:name w:val="Заголовок оглавления2"/>
    <w:basedOn w:val="10"/>
    <w:next w:val="a2"/>
    <w:uiPriority w:val="99"/>
    <w:qFormat/>
    <w:rsid w:val="00052FD2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hAnsi="Cambria"/>
      <w:b/>
      <w:caps/>
      <w:color w:val="365F91"/>
      <w:kern w:val="32"/>
      <w:sz w:val="28"/>
      <w:szCs w:val="28"/>
    </w:rPr>
  </w:style>
  <w:style w:type="character" w:customStyle="1" w:styleId="5f5">
    <w:name w:val="Сильное выделение5"/>
    <w:uiPriority w:val="99"/>
    <w:rsid w:val="00052FD2"/>
    <w:rPr>
      <w:b/>
      <w:i/>
      <w:color w:val="4F81BD"/>
    </w:rPr>
  </w:style>
  <w:style w:type="character" w:customStyle="1" w:styleId="2fffb">
    <w:name w:val="Слабая ссылка2"/>
    <w:uiPriority w:val="99"/>
    <w:rsid w:val="00052FD2"/>
    <w:rPr>
      <w:smallCaps/>
      <w:color w:val="C0504D"/>
      <w:u w:val="single"/>
    </w:rPr>
  </w:style>
  <w:style w:type="character" w:customStyle="1" w:styleId="2fffc">
    <w:name w:val="Сильная ссылка2"/>
    <w:uiPriority w:val="99"/>
    <w:rsid w:val="00052FD2"/>
    <w:rPr>
      <w:b/>
      <w:smallCaps/>
      <w:color w:val="C0504D"/>
      <w:spacing w:val="5"/>
      <w:u w:val="single"/>
    </w:rPr>
  </w:style>
  <w:style w:type="character" w:customStyle="1" w:styleId="2fffd">
    <w:name w:val="Название книги2"/>
    <w:uiPriority w:val="99"/>
    <w:rsid w:val="00052FD2"/>
    <w:rPr>
      <w:b/>
      <w:smallCaps/>
      <w:spacing w:val="5"/>
    </w:rPr>
  </w:style>
  <w:style w:type="character" w:customStyle="1" w:styleId="4fc">
    <w:name w:val="Замещающий текст4"/>
    <w:uiPriority w:val="99"/>
    <w:rsid w:val="00052FD2"/>
    <w:rPr>
      <w:color w:val="808080"/>
    </w:rPr>
  </w:style>
  <w:style w:type="character" w:customStyle="1" w:styleId="Heading4Char1">
    <w:name w:val="Heading 4 Char1"/>
    <w:uiPriority w:val="99"/>
    <w:locked/>
    <w:rsid w:val="00052FD2"/>
    <w:rPr>
      <w:rFonts w:ascii="Times New Roman" w:hAnsi="Times New Roman"/>
      <w:b/>
      <w:sz w:val="28"/>
    </w:rPr>
  </w:style>
  <w:style w:type="character" w:customStyle="1" w:styleId="Heading5Char1">
    <w:name w:val="Heading 5 Char1"/>
    <w:uiPriority w:val="99"/>
    <w:locked/>
    <w:rsid w:val="00052FD2"/>
    <w:rPr>
      <w:rFonts w:ascii="Times New Roman" w:hAnsi="Times New Roman"/>
      <w:b/>
      <w:i/>
      <w:sz w:val="26"/>
    </w:rPr>
  </w:style>
  <w:style w:type="character" w:customStyle="1" w:styleId="Heading6Char1">
    <w:name w:val="Heading 6 Char1"/>
    <w:uiPriority w:val="99"/>
    <w:locked/>
    <w:rsid w:val="00052FD2"/>
    <w:rPr>
      <w:rFonts w:ascii="Times New Roman" w:hAnsi="Times New Roman"/>
      <w:b/>
      <w:lang w:eastAsia="ru-RU"/>
    </w:rPr>
  </w:style>
  <w:style w:type="character" w:customStyle="1" w:styleId="Heading7Char1">
    <w:name w:val="Heading 7 Char1"/>
    <w:uiPriority w:val="99"/>
    <w:locked/>
    <w:rsid w:val="00052FD2"/>
    <w:rPr>
      <w:rFonts w:ascii="Times New Roman" w:hAnsi="Times New Roman"/>
      <w:sz w:val="20"/>
      <w:lang w:eastAsia="ru-RU"/>
    </w:rPr>
  </w:style>
  <w:style w:type="character" w:customStyle="1" w:styleId="Heading8Char1">
    <w:name w:val="Heading 8 Char1"/>
    <w:uiPriority w:val="99"/>
    <w:locked/>
    <w:rsid w:val="00052FD2"/>
    <w:rPr>
      <w:rFonts w:ascii="Calibri" w:hAnsi="Calibri"/>
      <w:i/>
      <w:sz w:val="24"/>
    </w:rPr>
  </w:style>
  <w:style w:type="character" w:customStyle="1" w:styleId="Heading9Char1">
    <w:name w:val="Heading 9 Char1"/>
    <w:uiPriority w:val="99"/>
    <w:locked/>
    <w:rsid w:val="00052FD2"/>
    <w:rPr>
      <w:rFonts w:ascii="Arial" w:hAnsi="Arial"/>
      <w:lang w:eastAsia="ru-RU"/>
    </w:rPr>
  </w:style>
  <w:style w:type="character" w:customStyle="1" w:styleId="Heading1Char2">
    <w:name w:val="Heading 1 Char2"/>
    <w:uiPriority w:val="99"/>
    <w:locked/>
    <w:rsid w:val="00052FD2"/>
    <w:rPr>
      <w:rFonts w:ascii="Arial" w:hAnsi="Arial"/>
      <w:b/>
      <w:kern w:val="32"/>
      <w:sz w:val="32"/>
      <w:lang w:eastAsia="ru-RU"/>
    </w:rPr>
  </w:style>
  <w:style w:type="character" w:customStyle="1" w:styleId="Heading3Char1">
    <w:name w:val="Heading 3 Char1"/>
    <w:uiPriority w:val="99"/>
    <w:locked/>
    <w:rsid w:val="00052FD2"/>
    <w:rPr>
      <w:rFonts w:ascii="Arial" w:hAnsi="Arial"/>
      <w:b/>
      <w:sz w:val="26"/>
      <w:lang w:val="ru-RU" w:eastAsia="ru-RU"/>
    </w:rPr>
  </w:style>
  <w:style w:type="character" w:customStyle="1" w:styleId="BodyText3Char2">
    <w:name w:val="Body Text 3 Char2"/>
    <w:uiPriority w:val="99"/>
    <w:locked/>
    <w:rsid w:val="00052FD2"/>
    <w:rPr>
      <w:rFonts w:ascii="Times New Roman" w:hAnsi="Times New Roman"/>
      <w:sz w:val="16"/>
    </w:rPr>
  </w:style>
  <w:style w:type="character" w:customStyle="1" w:styleId="BodyTextFirstIndent2Char2">
    <w:name w:val="Body Text First Indent 2 Char2"/>
    <w:uiPriority w:val="99"/>
    <w:locked/>
    <w:rsid w:val="00052FD2"/>
    <w:rPr>
      <w:rFonts w:ascii="Times New Roman" w:hAnsi="Times New Roman"/>
      <w:sz w:val="24"/>
      <w:lang w:eastAsia="ru-RU"/>
    </w:rPr>
  </w:style>
  <w:style w:type="character" w:customStyle="1" w:styleId="HTMLPreformattedChar1">
    <w:name w:val="HTML Preformatted Char1"/>
    <w:uiPriority w:val="99"/>
    <w:locked/>
    <w:rsid w:val="00052FD2"/>
    <w:rPr>
      <w:rFonts w:ascii="Courier New" w:hAnsi="Courier New"/>
      <w:sz w:val="20"/>
      <w:lang w:eastAsia="ru-RU"/>
    </w:rPr>
  </w:style>
  <w:style w:type="character" w:customStyle="1" w:styleId="FontStyle89">
    <w:name w:val="Font Style89"/>
    <w:uiPriority w:val="99"/>
    <w:qFormat/>
    <w:rsid w:val="00052FD2"/>
    <w:rPr>
      <w:rFonts w:ascii="Times New Roman" w:hAnsi="Times New Roman"/>
      <w:i/>
      <w:sz w:val="14"/>
    </w:rPr>
  </w:style>
  <w:style w:type="paragraph" w:customStyle="1" w:styleId="10c">
    <w:name w:val="Стиль10"/>
    <w:basedOn w:val="a2"/>
    <w:next w:val="aff1"/>
    <w:uiPriority w:val="99"/>
    <w:qFormat/>
    <w:rsid w:val="00052FD2"/>
    <w:pPr>
      <w:keepNext/>
      <w:widowControl/>
      <w:suppressAutoHyphens/>
      <w:snapToGrid/>
      <w:spacing w:before="240" w:after="120" w:line="276" w:lineRule="auto"/>
    </w:pPr>
    <w:rPr>
      <w:rFonts w:ascii="Arial" w:eastAsia="MS Mincho" w:hAnsi="Arial" w:cs="Tahoma"/>
      <w:sz w:val="28"/>
      <w:szCs w:val="28"/>
      <w:lang w:eastAsia="ar-SA"/>
    </w:rPr>
  </w:style>
  <w:style w:type="character" w:customStyle="1" w:styleId="2fffe">
    <w:name w:val="Заголовок Знак2"/>
    <w:uiPriority w:val="99"/>
    <w:qFormat/>
    <w:locked/>
    <w:rsid w:val="00052FD2"/>
    <w:rPr>
      <w:spacing w:val="-20"/>
      <w:sz w:val="28"/>
      <w:u w:val="single"/>
      <w:lang w:val="ru-RU" w:eastAsia="ru-RU"/>
    </w:rPr>
  </w:style>
  <w:style w:type="character" w:customStyle="1" w:styleId="7e">
    <w:name w:val="стиль7"/>
    <w:basedOn w:val="a3"/>
    <w:uiPriority w:val="99"/>
    <w:qFormat/>
    <w:rsid w:val="00052FD2"/>
    <w:rPr>
      <w:rFonts w:cs="Times New Roman"/>
    </w:rPr>
  </w:style>
  <w:style w:type="paragraph" w:customStyle="1" w:styleId="10d">
    <w:name w:val="Обычный10"/>
    <w:uiPriority w:val="99"/>
    <w:qFormat/>
    <w:rsid w:val="00052FD2"/>
    <w:pPr>
      <w:spacing w:after="0" w:line="600" w:lineRule="auto"/>
      <w:ind w:right="400" w:firstLine="12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6f2">
    <w:name w:val="Текст6"/>
    <w:basedOn w:val="a2"/>
    <w:uiPriority w:val="99"/>
    <w:qFormat/>
    <w:rsid w:val="00052FD2"/>
    <w:pPr>
      <w:snapToGrid/>
      <w:spacing w:before="0" w:after="0"/>
    </w:pPr>
    <w:rPr>
      <w:rFonts w:ascii="Courier New" w:eastAsia="Times New Roman" w:hAnsi="Courier New"/>
      <w:sz w:val="20"/>
    </w:rPr>
  </w:style>
  <w:style w:type="character" w:customStyle="1" w:styleId="title1">
    <w:name w:val="title1"/>
    <w:uiPriority w:val="99"/>
    <w:qFormat/>
    <w:rsid w:val="00052FD2"/>
    <w:rPr>
      <w:rFonts w:ascii="Verdana" w:hAnsi="Verdana"/>
      <w:color w:val="301007"/>
      <w:sz w:val="30"/>
    </w:rPr>
  </w:style>
  <w:style w:type="paragraph" w:customStyle="1" w:styleId="7f">
    <w:name w:val="Абзац списка7"/>
    <w:basedOn w:val="a2"/>
    <w:uiPriority w:val="99"/>
    <w:qFormat/>
    <w:rsid w:val="00052FD2"/>
    <w:pPr>
      <w:widowControl/>
      <w:snapToGrid/>
      <w:spacing w:before="0" w:after="0"/>
      <w:ind w:left="720"/>
      <w:contextualSpacing/>
    </w:pPr>
    <w:rPr>
      <w:rFonts w:eastAsia="Times New Roman"/>
      <w:szCs w:val="24"/>
    </w:rPr>
  </w:style>
  <w:style w:type="character" w:customStyle="1" w:styleId="7120">
    <w:name w:val="Знак Знак712"/>
    <w:uiPriority w:val="99"/>
    <w:rsid w:val="00052FD2"/>
    <w:rPr>
      <w:sz w:val="16"/>
      <w:lang w:val="ru-RU" w:eastAsia="ru-RU"/>
    </w:rPr>
  </w:style>
  <w:style w:type="paragraph" w:customStyle="1" w:styleId="12e">
    <w:name w:val="Знак Знак Знак Знак Знак Знак Знак Знак Знак Знак Знак Знак Знак12"/>
    <w:basedOn w:val="a2"/>
    <w:uiPriority w:val="99"/>
    <w:qFormat/>
    <w:rsid w:val="00052FD2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7f0">
    <w:name w:val="Основной текст7"/>
    <w:basedOn w:val="a2"/>
    <w:uiPriority w:val="99"/>
    <w:qFormat/>
    <w:rsid w:val="00052FD2"/>
    <w:pPr>
      <w:spacing w:before="0" w:after="0"/>
      <w:jc w:val="both"/>
    </w:pPr>
    <w:rPr>
      <w:rFonts w:eastAsia="Times New Roman"/>
    </w:rPr>
  </w:style>
  <w:style w:type="paragraph" w:customStyle="1" w:styleId="25b">
    <w:name w:val="Основной текст с отступом 25"/>
    <w:basedOn w:val="a2"/>
    <w:uiPriority w:val="99"/>
    <w:qFormat/>
    <w:rsid w:val="00052FD2"/>
    <w:pPr>
      <w:overflowPunct w:val="0"/>
      <w:autoSpaceDE w:val="0"/>
      <w:autoSpaceDN w:val="0"/>
      <w:adjustRightInd w:val="0"/>
      <w:snapToGrid/>
      <w:spacing w:before="0" w:after="0"/>
      <w:ind w:firstLine="720"/>
    </w:pPr>
    <w:rPr>
      <w:rFonts w:eastAsia="Times New Roman"/>
    </w:rPr>
  </w:style>
  <w:style w:type="paragraph" w:customStyle="1" w:styleId="style39">
    <w:name w:val="style3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fffffffffe">
    <w:name w:val="Знак Знак Знак Знак Знак Знак Знак Знак Знак Знак Знак Знак Знак Знак Знак Знак Знак Знак Знак Знак Знак Знак Знак Знак Знак"/>
    <w:basedOn w:val="a2"/>
    <w:uiPriority w:val="99"/>
    <w:qFormat/>
    <w:rsid w:val="00052FD2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830">
    <w:name w:val="Знак Знак83"/>
    <w:uiPriority w:val="99"/>
    <w:qFormat/>
    <w:locked/>
    <w:rsid w:val="00052FD2"/>
    <w:rPr>
      <w:sz w:val="24"/>
    </w:rPr>
  </w:style>
  <w:style w:type="character" w:customStyle="1" w:styleId="624">
    <w:name w:val="Знак Знак624"/>
    <w:uiPriority w:val="99"/>
    <w:locked/>
    <w:rsid w:val="00052FD2"/>
    <w:rPr>
      <w:b/>
      <w:caps/>
      <w:sz w:val="24"/>
      <w:lang w:val="ru-RU" w:eastAsia="ru-RU"/>
    </w:rPr>
  </w:style>
  <w:style w:type="character" w:customStyle="1" w:styleId="5190">
    <w:name w:val="Знак Знак519"/>
    <w:uiPriority w:val="99"/>
    <w:locked/>
    <w:rsid w:val="00052FD2"/>
    <w:rPr>
      <w:b/>
      <w:sz w:val="27"/>
      <w:lang w:val="ru-RU" w:eastAsia="ru-RU"/>
    </w:rPr>
  </w:style>
  <w:style w:type="paragraph" w:customStyle="1" w:styleId="264">
    <w:name w:val="Основной текст 26"/>
    <w:basedOn w:val="a2"/>
    <w:uiPriority w:val="99"/>
    <w:qFormat/>
    <w:rsid w:val="00052FD2"/>
    <w:pPr>
      <w:widowControl/>
      <w:shd w:val="clear" w:color="auto" w:fill="FFFFFF"/>
      <w:snapToGrid/>
      <w:spacing w:before="233" w:after="0" w:line="360" w:lineRule="auto"/>
      <w:ind w:left="1701" w:hanging="567"/>
    </w:pPr>
    <w:rPr>
      <w:rFonts w:eastAsia="Times New Roman"/>
      <w:b/>
      <w:color w:val="000000"/>
      <w:spacing w:val="-5"/>
      <w:sz w:val="28"/>
    </w:rPr>
  </w:style>
  <w:style w:type="character" w:customStyle="1" w:styleId="bold1">
    <w:name w:val="bold1"/>
    <w:uiPriority w:val="99"/>
    <w:qFormat/>
    <w:rsid w:val="00052FD2"/>
    <w:rPr>
      <w:rFonts w:ascii="Arial" w:hAnsi="Arial"/>
      <w:b/>
    </w:rPr>
  </w:style>
  <w:style w:type="character" w:customStyle="1" w:styleId="b-serp-itemtextpassage1">
    <w:name w:val="b-serp-item__text_passage1"/>
    <w:uiPriority w:val="99"/>
    <w:qFormat/>
    <w:rsid w:val="00052FD2"/>
    <w:rPr>
      <w:b/>
    </w:rPr>
  </w:style>
  <w:style w:type="character" w:customStyle="1" w:styleId="affffffffff">
    <w:name w:val="текст Знак Знак"/>
    <w:uiPriority w:val="99"/>
    <w:qFormat/>
    <w:rsid w:val="00052FD2"/>
    <w:rPr>
      <w:sz w:val="24"/>
      <w:lang w:val="ru-RU" w:eastAsia="ru-RU"/>
    </w:rPr>
  </w:style>
  <w:style w:type="paragraph" w:customStyle="1" w:styleId="1fffff4">
    <w:name w:val="Стиль Заголовок 1 (тем обзор)"/>
    <w:basedOn w:val="10"/>
    <w:link w:val="1fffff5"/>
    <w:uiPriority w:val="99"/>
    <w:qFormat/>
    <w:rsid w:val="00052FD2"/>
    <w:pPr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jc w:val="right"/>
    </w:pPr>
    <w:rPr>
      <w:rFonts w:ascii="Times New Roman" w:hAnsi="Times New Roman"/>
      <w:b/>
      <w:caps/>
      <w:color w:val="000000"/>
      <w:kern w:val="32"/>
      <w:sz w:val="24"/>
    </w:rPr>
  </w:style>
  <w:style w:type="character" w:customStyle="1" w:styleId="1fffff5">
    <w:name w:val="Стиль Заголовок 1 (тем обзор) Знак"/>
    <w:link w:val="1fffff4"/>
    <w:uiPriority w:val="99"/>
    <w:qFormat/>
    <w:locked/>
    <w:rsid w:val="00052FD2"/>
    <w:rPr>
      <w:rFonts w:ascii="Times New Roman" w:eastAsia="Calibri" w:hAnsi="Times New Roman" w:cs="Times New Roman"/>
      <w:b/>
      <w:caps/>
      <w:color w:val="000000"/>
      <w:kern w:val="32"/>
      <w:sz w:val="24"/>
      <w:szCs w:val="20"/>
      <w:lang w:eastAsia="ru-RU"/>
    </w:rPr>
  </w:style>
  <w:style w:type="paragraph" w:customStyle="1" w:styleId="364">
    <w:name w:val="Основной текст с отступом 36"/>
    <w:basedOn w:val="a2"/>
    <w:uiPriority w:val="99"/>
    <w:qFormat/>
    <w:rsid w:val="00052FD2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47a">
    <w:name w:val="Заголовок 47"/>
    <w:basedOn w:val="10d"/>
    <w:next w:val="10d"/>
    <w:uiPriority w:val="99"/>
    <w:qFormat/>
    <w:rsid w:val="00052FD2"/>
    <w:pPr>
      <w:keepNext/>
      <w:spacing w:line="240" w:lineRule="auto"/>
      <w:ind w:right="0" w:firstLine="0"/>
    </w:pPr>
  </w:style>
  <w:style w:type="paragraph" w:customStyle="1" w:styleId="res-desc1">
    <w:name w:val="res-desc1"/>
    <w:basedOn w:val="a2"/>
    <w:uiPriority w:val="99"/>
    <w:qFormat/>
    <w:rsid w:val="00052FD2"/>
    <w:pPr>
      <w:widowControl/>
      <w:snapToGrid/>
      <w:spacing w:before="72" w:after="0"/>
    </w:pPr>
    <w:rPr>
      <w:rFonts w:ascii="a_Timer" w:eastAsia="Times New Roman" w:hAnsi="a_Timer" w:cs="a_Timer"/>
      <w:color w:val="000000"/>
      <w:szCs w:val="24"/>
    </w:rPr>
  </w:style>
  <w:style w:type="paragraph" w:customStyle="1" w:styleId="-2">
    <w:name w:val="А - об"/>
    <w:basedOn w:val="a2"/>
    <w:uiPriority w:val="99"/>
    <w:qFormat/>
    <w:rsid w:val="00052FD2"/>
    <w:pPr>
      <w:widowControl/>
      <w:snapToGrid/>
      <w:spacing w:before="0" w:after="0" w:line="360" w:lineRule="auto"/>
      <w:ind w:firstLine="397"/>
    </w:pPr>
    <w:rPr>
      <w:rFonts w:eastAsia="Times New Roman"/>
      <w:b/>
      <w:sz w:val="20"/>
    </w:rPr>
  </w:style>
  <w:style w:type="paragraph" w:customStyle="1" w:styleId="365">
    <w:name w:val="Основной текст 36"/>
    <w:basedOn w:val="10d"/>
    <w:uiPriority w:val="99"/>
    <w:qFormat/>
    <w:rsid w:val="00052FD2"/>
    <w:pPr>
      <w:spacing w:line="240" w:lineRule="auto"/>
      <w:ind w:right="0" w:firstLine="0"/>
      <w:jc w:val="both"/>
    </w:pPr>
    <w:rPr>
      <w:i/>
      <w:sz w:val="26"/>
    </w:rPr>
  </w:style>
  <w:style w:type="character" w:customStyle="1" w:styleId="description1">
    <w:name w:val="description1"/>
    <w:uiPriority w:val="99"/>
    <w:qFormat/>
    <w:rsid w:val="00052FD2"/>
    <w:rPr>
      <w:color w:val="000000"/>
      <w:sz w:val="17"/>
    </w:rPr>
  </w:style>
  <w:style w:type="paragraph" w:customStyle="1" w:styleId="1fffff6">
    <w:name w:val="1_темы"/>
    <w:basedOn w:val="a2"/>
    <w:uiPriority w:val="99"/>
    <w:qFormat/>
    <w:rsid w:val="00052FD2"/>
    <w:pPr>
      <w:widowControl/>
      <w:snapToGrid/>
      <w:spacing w:before="0" w:after="0"/>
      <w:ind w:left="567"/>
      <w:jc w:val="both"/>
    </w:pPr>
    <w:rPr>
      <w:rFonts w:eastAsia="Times New Roman"/>
      <w:b/>
      <w:szCs w:val="24"/>
      <w:lang w:eastAsia="fr-FR"/>
    </w:rPr>
  </w:style>
  <w:style w:type="paragraph" w:customStyle="1" w:styleId="372">
    <w:name w:val="Заголовок 37"/>
    <w:basedOn w:val="a2"/>
    <w:next w:val="a2"/>
    <w:uiPriority w:val="99"/>
    <w:qFormat/>
    <w:rsid w:val="00052FD2"/>
    <w:pPr>
      <w:keepNext/>
      <w:widowControl/>
      <w:spacing w:before="240" w:after="60"/>
    </w:pPr>
    <w:rPr>
      <w:rFonts w:ascii="Arial" w:eastAsia="Times New Roman" w:hAnsi="Arial"/>
    </w:rPr>
  </w:style>
  <w:style w:type="character" w:customStyle="1" w:styleId="940">
    <w:name w:val="Знак Знак94"/>
    <w:uiPriority w:val="99"/>
    <w:rsid w:val="00052FD2"/>
    <w:rPr>
      <w:rFonts w:ascii="Times New Roman" w:hAnsi="Times New Roman"/>
      <w:sz w:val="24"/>
    </w:rPr>
  </w:style>
  <w:style w:type="character" w:customStyle="1" w:styleId="1340">
    <w:name w:val="Знак Знак134"/>
    <w:uiPriority w:val="99"/>
    <w:locked/>
    <w:rsid w:val="00052FD2"/>
    <w:rPr>
      <w:rFonts w:ascii="Arial" w:hAnsi="Arial"/>
      <w:b/>
      <w:kern w:val="32"/>
      <w:sz w:val="32"/>
      <w:lang w:val="ru-RU" w:eastAsia="ru-RU"/>
    </w:rPr>
  </w:style>
  <w:style w:type="character" w:customStyle="1" w:styleId="bibliocaption1">
    <w:name w:val="bibliocaption1"/>
    <w:uiPriority w:val="99"/>
    <w:qFormat/>
    <w:rsid w:val="00052FD2"/>
    <w:rPr>
      <w:rFonts w:ascii="Verdana" w:hAnsi="Verdana"/>
      <w:b/>
      <w:color w:val="080000"/>
      <w:sz w:val="22"/>
      <w:u w:val="none"/>
    </w:rPr>
  </w:style>
  <w:style w:type="paragraph" w:customStyle="1" w:styleId="affffffffff0">
    <w:name w:val="Знак Знак Знак Знак Знак Знак Знак Знак Знак"/>
    <w:basedOn w:val="a2"/>
    <w:uiPriority w:val="99"/>
    <w:qFormat/>
    <w:rsid w:val="00052FD2"/>
    <w:pPr>
      <w:widowControl/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paragraph" w:customStyle="1" w:styleId="affffffffff1">
    <w:name w:val="ͮ𬠫"/>
    <w:uiPriority w:val="99"/>
    <w:qFormat/>
    <w:rsid w:val="00052FD2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ft988">
    <w:name w:val="ft988"/>
    <w:basedOn w:val="a3"/>
    <w:uiPriority w:val="99"/>
    <w:qFormat/>
    <w:rsid w:val="00052FD2"/>
    <w:rPr>
      <w:rFonts w:cs="Times New Roman"/>
    </w:rPr>
  </w:style>
  <w:style w:type="character" w:customStyle="1" w:styleId="ft1067">
    <w:name w:val="ft1067"/>
    <w:basedOn w:val="a3"/>
    <w:uiPriority w:val="99"/>
    <w:qFormat/>
    <w:rsid w:val="00052FD2"/>
    <w:rPr>
      <w:rFonts w:cs="Times New Roman"/>
    </w:rPr>
  </w:style>
  <w:style w:type="character" w:customStyle="1" w:styleId="ft1144">
    <w:name w:val="ft1144"/>
    <w:basedOn w:val="a3"/>
    <w:uiPriority w:val="99"/>
    <w:qFormat/>
    <w:rsid w:val="00052FD2"/>
    <w:rPr>
      <w:rFonts w:cs="Times New Roman"/>
    </w:rPr>
  </w:style>
  <w:style w:type="character" w:customStyle="1" w:styleId="ft1207">
    <w:name w:val="ft1207"/>
    <w:basedOn w:val="a3"/>
    <w:uiPriority w:val="99"/>
    <w:qFormat/>
    <w:rsid w:val="00052FD2"/>
    <w:rPr>
      <w:rFonts w:cs="Times New Roman"/>
    </w:rPr>
  </w:style>
  <w:style w:type="character" w:customStyle="1" w:styleId="ft1213">
    <w:name w:val="ft1213"/>
    <w:basedOn w:val="a3"/>
    <w:uiPriority w:val="99"/>
    <w:qFormat/>
    <w:rsid w:val="00052FD2"/>
    <w:rPr>
      <w:rFonts w:cs="Times New Roman"/>
    </w:rPr>
  </w:style>
  <w:style w:type="character" w:customStyle="1" w:styleId="ft1214">
    <w:name w:val="ft1214"/>
    <w:basedOn w:val="a3"/>
    <w:uiPriority w:val="99"/>
    <w:qFormat/>
    <w:rsid w:val="00052FD2"/>
    <w:rPr>
      <w:rFonts w:cs="Times New Roman"/>
    </w:rPr>
  </w:style>
  <w:style w:type="character" w:customStyle="1" w:styleId="ft1289">
    <w:name w:val="ft1289"/>
    <w:basedOn w:val="a3"/>
    <w:uiPriority w:val="99"/>
    <w:qFormat/>
    <w:rsid w:val="00052FD2"/>
    <w:rPr>
      <w:rFonts w:cs="Times New Roman"/>
    </w:rPr>
  </w:style>
  <w:style w:type="character" w:customStyle="1" w:styleId="ft1311">
    <w:name w:val="ft1311"/>
    <w:basedOn w:val="a3"/>
    <w:uiPriority w:val="99"/>
    <w:qFormat/>
    <w:rsid w:val="00052FD2"/>
    <w:rPr>
      <w:rFonts w:cs="Times New Roman"/>
    </w:rPr>
  </w:style>
  <w:style w:type="character" w:customStyle="1" w:styleId="ft3008">
    <w:name w:val="ft3008"/>
    <w:basedOn w:val="a3"/>
    <w:uiPriority w:val="99"/>
    <w:qFormat/>
    <w:rsid w:val="00052FD2"/>
    <w:rPr>
      <w:rFonts w:cs="Times New Roman"/>
    </w:rPr>
  </w:style>
  <w:style w:type="character" w:customStyle="1" w:styleId="ft3181">
    <w:name w:val="ft3181"/>
    <w:basedOn w:val="a3"/>
    <w:uiPriority w:val="99"/>
    <w:qFormat/>
    <w:rsid w:val="00052FD2"/>
    <w:rPr>
      <w:rFonts w:cs="Times New Roman"/>
    </w:rPr>
  </w:style>
  <w:style w:type="character" w:customStyle="1" w:styleId="ft722">
    <w:name w:val="ft722"/>
    <w:basedOn w:val="a3"/>
    <w:uiPriority w:val="99"/>
    <w:qFormat/>
    <w:rsid w:val="00052FD2"/>
    <w:rPr>
      <w:rFonts w:cs="Times New Roman"/>
    </w:rPr>
  </w:style>
  <w:style w:type="character" w:customStyle="1" w:styleId="ft728">
    <w:name w:val="ft728"/>
    <w:basedOn w:val="a3"/>
    <w:uiPriority w:val="99"/>
    <w:qFormat/>
    <w:rsid w:val="00052FD2"/>
    <w:rPr>
      <w:rFonts w:cs="Times New Roman"/>
    </w:rPr>
  </w:style>
  <w:style w:type="character" w:customStyle="1" w:styleId="ft730">
    <w:name w:val="ft730"/>
    <w:basedOn w:val="a3"/>
    <w:uiPriority w:val="99"/>
    <w:qFormat/>
    <w:rsid w:val="00052FD2"/>
    <w:rPr>
      <w:rFonts w:cs="Times New Roman"/>
    </w:rPr>
  </w:style>
  <w:style w:type="character" w:customStyle="1" w:styleId="ft72">
    <w:name w:val="ft72"/>
    <w:basedOn w:val="a3"/>
    <w:uiPriority w:val="99"/>
    <w:qFormat/>
    <w:rsid w:val="00052FD2"/>
    <w:rPr>
      <w:rFonts w:cs="Times New Roman"/>
    </w:rPr>
  </w:style>
  <w:style w:type="character" w:customStyle="1" w:styleId="ft731">
    <w:name w:val="ft731"/>
    <w:basedOn w:val="a3"/>
    <w:uiPriority w:val="99"/>
    <w:qFormat/>
    <w:rsid w:val="00052FD2"/>
    <w:rPr>
      <w:rFonts w:cs="Times New Roman"/>
    </w:rPr>
  </w:style>
  <w:style w:type="character" w:customStyle="1" w:styleId="ft732">
    <w:name w:val="ft732"/>
    <w:basedOn w:val="a3"/>
    <w:uiPriority w:val="99"/>
    <w:qFormat/>
    <w:rsid w:val="00052FD2"/>
    <w:rPr>
      <w:rFonts w:cs="Times New Roman"/>
    </w:rPr>
  </w:style>
  <w:style w:type="character" w:customStyle="1" w:styleId="ft735">
    <w:name w:val="ft735"/>
    <w:basedOn w:val="a3"/>
    <w:uiPriority w:val="99"/>
    <w:qFormat/>
    <w:rsid w:val="00052FD2"/>
    <w:rPr>
      <w:rFonts w:cs="Times New Roman"/>
    </w:rPr>
  </w:style>
  <w:style w:type="character" w:customStyle="1" w:styleId="ft738">
    <w:name w:val="ft738"/>
    <w:basedOn w:val="a3"/>
    <w:uiPriority w:val="99"/>
    <w:qFormat/>
    <w:rsid w:val="00052FD2"/>
    <w:rPr>
      <w:rFonts w:cs="Times New Roman"/>
    </w:rPr>
  </w:style>
  <w:style w:type="character" w:customStyle="1" w:styleId="ft747">
    <w:name w:val="ft747"/>
    <w:basedOn w:val="a3"/>
    <w:uiPriority w:val="99"/>
    <w:qFormat/>
    <w:rsid w:val="00052FD2"/>
    <w:rPr>
      <w:rFonts w:cs="Times New Roman"/>
    </w:rPr>
  </w:style>
  <w:style w:type="character" w:customStyle="1" w:styleId="ft758">
    <w:name w:val="ft758"/>
    <w:basedOn w:val="a3"/>
    <w:uiPriority w:val="99"/>
    <w:qFormat/>
    <w:rsid w:val="00052FD2"/>
    <w:rPr>
      <w:rFonts w:cs="Times New Roman"/>
    </w:rPr>
  </w:style>
  <w:style w:type="paragraph" w:customStyle="1" w:styleId="Picture">
    <w:name w:val="Picture"/>
    <w:basedOn w:val="a2"/>
    <w:next w:val="a2"/>
    <w:uiPriority w:val="99"/>
    <w:qFormat/>
    <w:rsid w:val="00052FD2"/>
    <w:pPr>
      <w:widowControl/>
      <w:autoSpaceDE w:val="0"/>
      <w:autoSpaceDN w:val="0"/>
      <w:adjustRightInd w:val="0"/>
      <w:snapToGrid/>
      <w:spacing w:before="0" w:after="0" w:line="220" w:lineRule="atLeast"/>
      <w:jc w:val="center"/>
    </w:pPr>
    <w:rPr>
      <w:rFonts w:ascii="PragmaticaCTT" w:eastAsia="Times New Roman" w:hAnsi="PragmaticaCTT" w:cs="PragmaticaCTT"/>
      <w:b/>
      <w:bCs/>
      <w:sz w:val="18"/>
      <w:szCs w:val="18"/>
    </w:rPr>
  </w:style>
  <w:style w:type="paragraph" w:customStyle="1" w:styleId="Default1">
    <w:name w:val="Default1"/>
    <w:basedOn w:val="Default"/>
    <w:next w:val="Default"/>
    <w:uiPriority w:val="99"/>
    <w:qFormat/>
    <w:rsid w:val="00052FD2"/>
    <w:rPr>
      <w:color w:val="auto"/>
      <w:lang w:val="en-US" w:eastAsia="en-US"/>
    </w:rPr>
  </w:style>
  <w:style w:type="paragraph" w:customStyle="1" w:styleId="1fffff7">
    <w:name w:val="Çàãîëîâîê 1"/>
    <w:basedOn w:val="Default"/>
    <w:next w:val="Default"/>
    <w:uiPriority w:val="99"/>
    <w:qFormat/>
    <w:rsid w:val="00052FD2"/>
    <w:rPr>
      <w:color w:val="auto"/>
      <w:lang w:val="en-US" w:eastAsia="en-US"/>
    </w:rPr>
  </w:style>
  <w:style w:type="character" w:customStyle="1" w:styleId="ft2100">
    <w:name w:val="ft2100"/>
    <w:basedOn w:val="a3"/>
    <w:uiPriority w:val="99"/>
    <w:qFormat/>
    <w:rsid w:val="00052FD2"/>
    <w:rPr>
      <w:rFonts w:cs="Times New Roman"/>
    </w:rPr>
  </w:style>
  <w:style w:type="character" w:customStyle="1" w:styleId="ft2109">
    <w:name w:val="ft2109"/>
    <w:basedOn w:val="a3"/>
    <w:uiPriority w:val="99"/>
    <w:qFormat/>
    <w:rsid w:val="00052FD2"/>
    <w:rPr>
      <w:rFonts w:cs="Times New Roman"/>
    </w:rPr>
  </w:style>
  <w:style w:type="character" w:customStyle="1" w:styleId="ft2121">
    <w:name w:val="ft2121"/>
    <w:basedOn w:val="a3"/>
    <w:uiPriority w:val="99"/>
    <w:qFormat/>
    <w:rsid w:val="00052FD2"/>
    <w:rPr>
      <w:rFonts w:cs="Times New Roman"/>
    </w:rPr>
  </w:style>
  <w:style w:type="character" w:customStyle="1" w:styleId="ft2130">
    <w:name w:val="ft2130"/>
    <w:basedOn w:val="a3"/>
    <w:uiPriority w:val="99"/>
    <w:qFormat/>
    <w:rsid w:val="00052FD2"/>
    <w:rPr>
      <w:rFonts w:cs="Times New Roman"/>
    </w:rPr>
  </w:style>
  <w:style w:type="character" w:customStyle="1" w:styleId="ft24421">
    <w:name w:val="ft24421"/>
    <w:uiPriority w:val="99"/>
    <w:qFormat/>
    <w:rsid w:val="00052FD2"/>
    <w:rPr>
      <w:rFonts w:ascii="Times" w:hAnsi="Times"/>
      <w:b/>
      <w:color w:val="000000"/>
      <w:spacing w:val="15"/>
      <w:sz w:val="27"/>
    </w:rPr>
  </w:style>
  <w:style w:type="paragraph" w:customStyle="1" w:styleId="affffffffff2">
    <w:name w:val="Стиль для методичек"/>
    <w:basedOn w:val="a2"/>
    <w:uiPriority w:val="99"/>
    <w:qFormat/>
    <w:rsid w:val="00052FD2"/>
    <w:pPr>
      <w:widowControl/>
      <w:snapToGrid/>
      <w:spacing w:before="0" w:after="0"/>
      <w:ind w:left="284" w:firstLine="340"/>
      <w:jc w:val="both"/>
    </w:pPr>
    <w:rPr>
      <w:rFonts w:ascii="Calibri" w:eastAsia="Times New Roman" w:hAnsi="Calibri" w:cs="Calibri"/>
      <w:sz w:val="28"/>
      <w:szCs w:val="28"/>
    </w:rPr>
  </w:style>
  <w:style w:type="paragraph" w:customStyle="1" w:styleId="Preformatted">
    <w:name w:val="Preformatted"/>
    <w:basedOn w:val="a2"/>
    <w:uiPriority w:val="99"/>
    <w:qFormat/>
    <w:rsid w:val="00052FD2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  <w:autoSpaceDE w:val="0"/>
      <w:snapToGrid/>
      <w:spacing w:before="0" w:after="0"/>
    </w:pPr>
    <w:rPr>
      <w:rFonts w:ascii="Courier New" w:eastAsia="Times New Roman" w:hAnsi="Courier New" w:cs="Courier New"/>
      <w:sz w:val="20"/>
      <w:lang w:eastAsia="ar-SA"/>
    </w:rPr>
  </w:style>
  <w:style w:type="character" w:customStyle="1" w:styleId="FontStyle49">
    <w:name w:val="Font Style49"/>
    <w:uiPriority w:val="99"/>
    <w:qFormat/>
    <w:rsid w:val="00052FD2"/>
    <w:rPr>
      <w:rFonts w:ascii="Times New Roman" w:hAnsi="Times New Roman"/>
      <w:i/>
      <w:sz w:val="26"/>
    </w:rPr>
  </w:style>
  <w:style w:type="character" w:customStyle="1" w:styleId="rvts9">
    <w:name w:val="rvts9"/>
    <w:basedOn w:val="a3"/>
    <w:uiPriority w:val="99"/>
    <w:qFormat/>
    <w:rsid w:val="00052FD2"/>
    <w:rPr>
      <w:rFonts w:cs="Times New Roman"/>
    </w:rPr>
  </w:style>
  <w:style w:type="character" w:customStyle="1" w:styleId="rvts15">
    <w:name w:val="rvts15"/>
    <w:basedOn w:val="a3"/>
    <w:uiPriority w:val="99"/>
    <w:qFormat/>
    <w:rsid w:val="00052FD2"/>
    <w:rPr>
      <w:rFonts w:cs="Times New Roman"/>
    </w:rPr>
  </w:style>
  <w:style w:type="paragraph" w:customStyle="1" w:styleId="2TimesNewW1">
    <w:name w:val="Стиль Заголовок 2 + Times New (W1)"/>
    <w:basedOn w:val="20"/>
    <w:uiPriority w:val="99"/>
    <w:qFormat/>
    <w:rsid w:val="00052FD2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ind w:firstLine="454"/>
      <w:jc w:val="right"/>
    </w:pPr>
    <w:rPr>
      <w:rFonts w:ascii="Times New Roman" w:hAnsi="Times New Roman"/>
      <w:bCs/>
      <w:caps/>
      <w:sz w:val="24"/>
      <w:szCs w:val="24"/>
    </w:rPr>
  </w:style>
  <w:style w:type="paragraph" w:customStyle="1" w:styleId="consplusnormal1">
    <w:name w:val="consplusnormal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1125">
    <w:name w:val="Стиль Заголовок 1 + по ширине Первая строка:  125 см"/>
    <w:basedOn w:val="10"/>
    <w:uiPriority w:val="99"/>
    <w:qFormat/>
    <w:rsid w:val="00052FD2"/>
    <w:pPr>
      <w:keepNext/>
      <w:shd w:val="clear" w:color="auto" w:fill="FFFFFF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ind w:firstLine="454"/>
      <w:jc w:val="left"/>
    </w:pPr>
    <w:rPr>
      <w:rFonts w:ascii="Times New Roman ??????????" w:hAnsi="Times New Roman ??????????"/>
      <w:b/>
      <w:bCs/>
      <w:caps/>
      <w:sz w:val="24"/>
      <w:szCs w:val="24"/>
    </w:rPr>
  </w:style>
  <w:style w:type="paragraph" w:customStyle="1" w:styleId="1fffff8">
    <w:name w:val="Стиль Заголовок 1"/>
    <w:basedOn w:val="10"/>
    <w:uiPriority w:val="99"/>
    <w:qFormat/>
    <w:rsid w:val="00052FD2"/>
    <w:pPr>
      <w:keepNext/>
      <w:shd w:val="clear" w:color="auto" w:fill="FFFFFF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ind w:firstLine="454"/>
      <w:jc w:val="left"/>
    </w:pPr>
    <w:rPr>
      <w:rFonts w:ascii="Times New Roman ??????????" w:hAnsi="Times New Roman ??????????"/>
      <w:b/>
      <w:bCs/>
      <w:caps/>
      <w:sz w:val="24"/>
      <w:szCs w:val="24"/>
    </w:rPr>
  </w:style>
  <w:style w:type="paragraph" w:customStyle="1" w:styleId="211pt">
    <w:name w:val="Стиль Заголовок 2 + 11 pt не курсив Авто все прописные"/>
    <w:basedOn w:val="20"/>
    <w:uiPriority w:val="99"/>
    <w:qFormat/>
    <w:rsid w:val="00052FD2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ind w:firstLine="454"/>
      <w:jc w:val="center"/>
    </w:pPr>
    <w:rPr>
      <w:rFonts w:ascii="Times New Roman" w:hAnsi="Times New Roman" w:cs="Arial"/>
      <w:b/>
      <w:bCs/>
      <w:i/>
      <w:sz w:val="24"/>
      <w:szCs w:val="24"/>
    </w:rPr>
  </w:style>
  <w:style w:type="paragraph" w:customStyle="1" w:styleId="1fffff9">
    <w:name w:val="Стиль Заголовок 1 + Авто"/>
    <w:basedOn w:val="10"/>
    <w:link w:val="1fffffa"/>
    <w:uiPriority w:val="99"/>
    <w:qFormat/>
    <w:rsid w:val="00052FD2"/>
    <w:pPr>
      <w:keepNext/>
      <w:shd w:val="clear" w:color="auto" w:fill="FFFFFF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ind w:firstLine="454"/>
      <w:jc w:val="left"/>
    </w:pPr>
    <w:rPr>
      <w:rFonts w:ascii="Times New Roman ??????????" w:hAnsi="Times New Roman ??????????"/>
      <w:b/>
      <w:caps/>
      <w:color w:val="000000"/>
      <w:spacing w:val="1"/>
      <w:sz w:val="24"/>
    </w:rPr>
  </w:style>
  <w:style w:type="character" w:customStyle="1" w:styleId="1fffffa">
    <w:name w:val="Стиль Заголовок 1 + Авто Знак"/>
    <w:link w:val="1fffff9"/>
    <w:uiPriority w:val="99"/>
    <w:qFormat/>
    <w:locked/>
    <w:rsid w:val="00052FD2"/>
    <w:rPr>
      <w:rFonts w:ascii="Times New Roman ??????????" w:eastAsia="Calibri" w:hAnsi="Times New Roman ??????????" w:cs="Times New Roman"/>
      <w:b/>
      <w:caps/>
      <w:color w:val="000000"/>
      <w:spacing w:val="1"/>
      <w:sz w:val="24"/>
      <w:szCs w:val="20"/>
      <w:shd w:val="clear" w:color="auto" w:fill="FFFFFF"/>
      <w:lang w:eastAsia="ru-RU"/>
    </w:rPr>
  </w:style>
  <w:style w:type="paragraph" w:customStyle="1" w:styleId="2ffff">
    <w:name w:val="ЗАГ 2 УМК"/>
    <w:basedOn w:val="20"/>
    <w:uiPriority w:val="99"/>
    <w:qFormat/>
    <w:rsid w:val="00052FD2"/>
    <w:pPr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60" w:lineRule="auto"/>
      <w:ind w:left="-567" w:right="-675" w:firstLine="567"/>
    </w:pPr>
    <w:rPr>
      <w:rFonts w:ascii="Times New Roman" w:hAnsi="Times New Roman"/>
      <w:bCs/>
      <w:iCs/>
      <w:sz w:val="28"/>
      <w:szCs w:val="28"/>
    </w:rPr>
  </w:style>
  <w:style w:type="character" w:customStyle="1" w:styleId="ft401">
    <w:name w:val="ft401"/>
    <w:basedOn w:val="a3"/>
    <w:uiPriority w:val="99"/>
    <w:qFormat/>
    <w:rsid w:val="00052FD2"/>
    <w:rPr>
      <w:rFonts w:cs="Times New Roman"/>
    </w:rPr>
  </w:style>
  <w:style w:type="character" w:customStyle="1" w:styleId="ft404">
    <w:name w:val="ft404"/>
    <w:basedOn w:val="a3"/>
    <w:uiPriority w:val="99"/>
    <w:qFormat/>
    <w:rsid w:val="00052FD2"/>
    <w:rPr>
      <w:rFonts w:cs="Times New Roman"/>
    </w:rPr>
  </w:style>
  <w:style w:type="character" w:customStyle="1" w:styleId="ft2">
    <w:name w:val="ft2"/>
    <w:basedOn w:val="a3"/>
    <w:uiPriority w:val="99"/>
    <w:qFormat/>
    <w:rsid w:val="00052FD2"/>
    <w:rPr>
      <w:rFonts w:cs="Times New Roman"/>
    </w:rPr>
  </w:style>
  <w:style w:type="character" w:customStyle="1" w:styleId="ft405">
    <w:name w:val="ft405"/>
    <w:basedOn w:val="a3"/>
    <w:uiPriority w:val="99"/>
    <w:qFormat/>
    <w:rsid w:val="00052FD2"/>
    <w:rPr>
      <w:rFonts w:cs="Times New Roman"/>
    </w:rPr>
  </w:style>
  <w:style w:type="character" w:customStyle="1" w:styleId="ft407">
    <w:name w:val="ft407"/>
    <w:basedOn w:val="a3"/>
    <w:uiPriority w:val="99"/>
    <w:qFormat/>
    <w:rsid w:val="00052FD2"/>
    <w:rPr>
      <w:rFonts w:cs="Times New Roman"/>
    </w:rPr>
  </w:style>
  <w:style w:type="character" w:customStyle="1" w:styleId="ft411">
    <w:name w:val="ft411"/>
    <w:basedOn w:val="a3"/>
    <w:uiPriority w:val="99"/>
    <w:qFormat/>
    <w:rsid w:val="00052FD2"/>
    <w:rPr>
      <w:rFonts w:cs="Times New Roman"/>
    </w:rPr>
  </w:style>
  <w:style w:type="character" w:customStyle="1" w:styleId="ft416">
    <w:name w:val="ft416"/>
    <w:basedOn w:val="a3"/>
    <w:uiPriority w:val="99"/>
    <w:qFormat/>
    <w:rsid w:val="00052FD2"/>
    <w:rPr>
      <w:rFonts w:cs="Times New Roman"/>
    </w:rPr>
  </w:style>
  <w:style w:type="character" w:customStyle="1" w:styleId="ft438">
    <w:name w:val="ft438"/>
    <w:basedOn w:val="a3"/>
    <w:uiPriority w:val="99"/>
    <w:qFormat/>
    <w:rsid w:val="00052FD2"/>
    <w:rPr>
      <w:rFonts w:cs="Times New Roman"/>
    </w:rPr>
  </w:style>
  <w:style w:type="character" w:customStyle="1" w:styleId="ft461">
    <w:name w:val="ft461"/>
    <w:basedOn w:val="a3"/>
    <w:uiPriority w:val="99"/>
    <w:qFormat/>
    <w:rsid w:val="00052FD2"/>
    <w:rPr>
      <w:rFonts w:cs="Times New Roman"/>
    </w:rPr>
  </w:style>
  <w:style w:type="character" w:customStyle="1" w:styleId="ft485">
    <w:name w:val="ft485"/>
    <w:basedOn w:val="a3"/>
    <w:uiPriority w:val="99"/>
    <w:qFormat/>
    <w:rsid w:val="00052FD2"/>
    <w:rPr>
      <w:rFonts w:cs="Times New Roman"/>
    </w:rPr>
  </w:style>
  <w:style w:type="character" w:customStyle="1" w:styleId="ft507">
    <w:name w:val="ft507"/>
    <w:basedOn w:val="a3"/>
    <w:uiPriority w:val="99"/>
    <w:qFormat/>
    <w:rsid w:val="00052FD2"/>
    <w:rPr>
      <w:rFonts w:cs="Times New Roman"/>
    </w:rPr>
  </w:style>
  <w:style w:type="character" w:customStyle="1" w:styleId="ft464">
    <w:name w:val="ft464"/>
    <w:basedOn w:val="a3"/>
    <w:uiPriority w:val="99"/>
    <w:qFormat/>
    <w:rsid w:val="00052FD2"/>
    <w:rPr>
      <w:rFonts w:cs="Times New Roman"/>
    </w:rPr>
  </w:style>
  <w:style w:type="character" w:customStyle="1" w:styleId="ft515">
    <w:name w:val="ft515"/>
    <w:basedOn w:val="a3"/>
    <w:uiPriority w:val="99"/>
    <w:qFormat/>
    <w:rsid w:val="00052FD2"/>
    <w:rPr>
      <w:rFonts w:cs="Times New Roman"/>
    </w:rPr>
  </w:style>
  <w:style w:type="character" w:customStyle="1" w:styleId="ft518">
    <w:name w:val="ft518"/>
    <w:basedOn w:val="a3"/>
    <w:uiPriority w:val="99"/>
    <w:qFormat/>
    <w:rsid w:val="00052FD2"/>
    <w:rPr>
      <w:rFonts w:cs="Times New Roman"/>
    </w:rPr>
  </w:style>
  <w:style w:type="character" w:customStyle="1" w:styleId="ft521">
    <w:name w:val="ft521"/>
    <w:basedOn w:val="a3"/>
    <w:uiPriority w:val="99"/>
    <w:qFormat/>
    <w:rsid w:val="00052FD2"/>
    <w:rPr>
      <w:rFonts w:cs="Times New Roman"/>
    </w:rPr>
  </w:style>
  <w:style w:type="character" w:customStyle="1" w:styleId="ft525">
    <w:name w:val="ft525"/>
    <w:basedOn w:val="a3"/>
    <w:uiPriority w:val="99"/>
    <w:qFormat/>
    <w:rsid w:val="00052FD2"/>
    <w:rPr>
      <w:rFonts w:cs="Times New Roman"/>
    </w:rPr>
  </w:style>
  <w:style w:type="character" w:customStyle="1" w:styleId="ft549">
    <w:name w:val="ft549"/>
    <w:basedOn w:val="a3"/>
    <w:uiPriority w:val="99"/>
    <w:qFormat/>
    <w:rsid w:val="00052FD2"/>
    <w:rPr>
      <w:rFonts w:cs="Times New Roman"/>
    </w:rPr>
  </w:style>
  <w:style w:type="character" w:customStyle="1" w:styleId="ft554">
    <w:name w:val="ft554"/>
    <w:basedOn w:val="a3"/>
    <w:uiPriority w:val="99"/>
    <w:qFormat/>
    <w:rsid w:val="00052FD2"/>
    <w:rPr>
      <w:rFonts w:cs="Times New Roman"/>
    </w:rPr>
  </w:style>
  <w:style w:type="character" w:customStyle="1" w:styleId="ft557">
    <w:name w:val="ft557"/>
    <w:basedOn w:val="a3"/>
    <w:uiPriority w:val="99"/>
    <w:qFormat/>
    <w:rsid w:val="00052FD2"/>
    <w:rPr>
      <w:rFonts w:cs="Times New Roman"/>
    </w:rPr>
  </w:style>
  <w:style w:type="character" w:customStyle="1" w:styleId="ft561">
    <w:name w:val="ft561"/>
    <w:basedOn w:val="a3"/>
    <w:uiPriority w:val="99"/>
    <w:qFormat/>
    <w:rsid w:val="00052FD2"/>
    <w:rPr>
      <w:rFonts w:cs="Times New Roman"/>
    </w:rPr>
  </w:style>
  <w:style w:type="character" w:customStyle="1" w:styleId="ft565">
    <w:name w:val="ft565"/>
    <w:basedOn w:val="a3"/>
    <w:uiPriority w:val="99"/>
    <w:qFormat/>
    <w:rsid w:val="00052FD2"/>
    <w:rPr>
      <w:rFonts w:cs="Times New Roman"/>
    </w:rPr>
  </w:style>
  <w:style w:type="character" w:customStyle="1" w:styleId="ft570">
    <w:name w:val="ft570"/>
    <w:basedOn w:val="a3"/>
    <w:uiPriority w:val="99"/>
    <w:qFormat/>
    <w:rsid w:val="00052FD2"/>
    <w:rPr>
      <w:rFonts w:cs="Times New Roman"/>
    </w:rPr>
  </w:style>
  <w:style w:type="character" w:customStyle="1" w:styleId="ft594">
    <w:name w:val="ft594"/>
    <w:basedOn w:val="a3"/>
    <w:uiPriority w:val="99"/>
    <w:qFormat/>
    <w:rsid w:val="00052FD2"/>
    <w:rPr>
      <w:rFonts w:cs="Times New Roman"/>
    </w:rPr>
  </w:style>
  <w:style w:type="character" w:customStyle="1" w:styleId="ft600">
    <w:name w:val="ft600"/>
    <w:basedOn w:val="a3"/>
    <w:uiPriority w:val="99"/>
    <w:qFormat/>
    <w:rsid w:val="00052FD2"/>
    <w:rPr>
      <w:rFonts w:cs="Times New Roman"/>
    </w:rPr>
  </w:style>
  <w:style w:type="character" w:customStyle="1" w:styleId="ft625">
    <w:name w:val="ft625"/>
    <w:basedOn w:val="a3"/>
    <w:uiPriority w:val="99"/>
    <w:qFormat/>
    <w:rsid w:val="00052FD2"/>
    <w:rPr>
      <w:rFonts w:cs="Times New Roman"/>
    </w:rPr>
  </w:style>
  <w:style w:type="character" w:customStyle="1" w:styleId="ft646">
    <w:name w:val="ft646"/>
    <w:basedOn w:val="a3"/>
    <w:uiPriority w:val="99"/>
    <w:qFormat/>
    <w:rsid w:val="00052FD2"/>
    <w:rPr>
      <w:rFonts w:cs="Times New Roman"/>
    </w:rPr>
  </w:style>
  <w:style w:type="character" w:customStyle="1" w:styleId="ft648">
    <w:name w:val="ft648"/>
    <w:basedOn w:val="a3"/>
    <w:uiPriority w:val="99"/>
    <w:qFormat/>
    <w:rsid w:val="00052FD2"/>
    <w:rPr>
      <w:rFonts w:cs="Times New Roman"/>
    </w:rPr>
  </w:style>
  <w:style w:type="character" w:customStyle="1" w:styleId="ft650">
    <w:name w:val="ft650"/>
    <w:basedOn w:val="a3"/>
    <w:uiPriority w:val="99"/>
    <w:qFormat/>
    <w:rsid w:val="00052FD2"/>
    <w:rPr>
      <w:rFonts w:cs="Times New Roman"/>
    </w:rPr>
  </w:style>
  <w:style w:type="character" w:customStyle="1" w:styleId="ft651">
    <w:name w:val="ft651"/>
    <w:basedOn w:val="a3"/>
    <w:uiPriority w:val="99"/>
    <w:qFormat/>
    <w:rsid w:val="00052FD2"/>
    <w:rPr>
      <w:rFonts w:cs="Times New Roman"/>
    </w:rPr>
  </w:style>
  <w:style w:type="character" w:customStyle="1" w:styleId="ft654">
    <w:name w:val="ft654"/>
    <w:basedOn w:val="a3"/>
    <w:uiPriority w:val="99"/>
    <w:qFormat/>
    <w:rsid w:val="00052FD2"/>
    <w:rPr>
      <w:rFonts w:cs="Times New Roman"/>
    </w:rPr>
  </w:style>
  <w:style w:type="character" w:customStyle="1" w:styleId="ft655">
    <w:name w:val="ft655"/>
    <w:basedOn w:val="a3"/>
    <w:uiPriority w:val="99"/>
    <w:qFormat/>
    <w:rsid w:val="00052FD2"/>
    <w:rPr>
      <w:rFonts w:cs="Times New Roman"/>
    </w:rPr>
  </w:style>
  <w:style w:type="character" w:customStyle="1" w:styleId="ft674">
    <w:name w:val="ft674"/>
    <w:basedOn w:val="a3"/>
    <w:uiPriority w:val="99"/>
    <w:qFormat/>
    <w:rsid w:val="00052FD2"/>
    <w:rPr>
      <w:rFonts w:cs="Times New Roman"/>
    </w:rPr>
  </w:style>
  <w:style w:type="character" w:customStyle="1" w:styleId="ft698">
    <w:name w:val="ft698"/>
    <w:basedOn w:val="a3"/>
    <w:uiPriority w:val="99"/>
    <w:qFormat/>
    <w:rsid w:val="00052FD2"/>
    <w:rPr>
      <w:rFonts w:cs="Times New Roman"/>
    </w:rPr>
  </w:style>
  <w:style w:type="character" w:customStyle="1" w:styleId="ft709">
    <w:name w:val="ft709"/>
    <w:basedOn w:val="a3"/>
    <w:uiPriority w:val="99"/>
    <w:qFormat/>
    <w:rsid w:val="00052FD2"/>
    <w:rPr>
      <w:rFonts w:cs="Times New Roman"/>
    </w:rPr>
  </w:style>
  <w:style w:type="character" w:customStyle="1" w:styleId="ft723">
    <w:name w:val="ft723"/>
    <w:basedOn w:val="a3"/>
    <w:uiPriority w:val="99"/>
    <w:qFormat/>
    <w:rsid w:val="00052FD2"/>
    <w:rPr>
      <w:rFonts w:cs="Times New Roman"/>
    </w:rPr>
  </w:style>
  <w:style w:type="character" w:customStyle="1" w:styleId="ft746">
    <w:name w:val="ft746"/>
    <w:basedOn w:val="a3"/>
    <w:uiPriority w:val="99"/>
    <w:qFormat/>
    <w:rsid w:val="00052FD2"/>
    <w:rPr>
      <w:rFonts w:cs="Times New Roman"/>
    </w:rPr>
  </w:style>
  <w:style w:type="character" w:customStyle="1" w:styleId="ft770">
    <w:name w:val="ft770"/>
    <w:basedOn w:val="a3"/>
    <w:uiPriority w:val="99"/>
    <w:qFormat/>
    <w:rsid w:val="00052FD2"/>
    <w:rPr>
      <w:rFonts w:cs="Times New Roman"/>
    </w:rPr>
  </w:style>
  <w:style w:type="character" w:customStyle="1" w:styleId="ft772">
    <w:name w:val="ft772"/>
    <w:basedOn w:val="a3"/>
    <w:uiPriority w:val="99"/>
    <w:qFormat/>
    <w:rsid w:val="00052FD2"/>
    <w:rPr>
      <w:rFonts w:cs="Times New Roman"/>
    </w:rPr>
  </w:style>
  <w:style w:type="character" w:customStyle="1" w:styleId="ft774">
    <w:name w:val="ft774"/>
    <w:basedOn w:val="a3"/>
    <w:uiPriority w:val="99"/>
    <w:qFormat/>
    <w:rsid w:val="00052FD2"/>
    <w:rPr>
      <w:rFonts w:cs="Times New Roman"/>
    </w:rPr>
  </w:style>
  <w:style w:type="character" w:customStyle="1" w:styleId="ft777">
    <w:name w:val="ft777"/>
    <w:basedOn w:val="a3"/>
    <w:uiPriority w:val="99"/>
    <w:qFormat/>
    <w:rsid w:val="00052FD2"/>
    <w:rPr>
      <w:rFonts w:cs="Times New Roman"/>
    </w:rPr>
  </w:style>
  <w:style w:type="character" w:customStyle="1" w:styleId="ft778">
    <w:name w:val="ft778"/>
    <w:basedOn w:val="a3"/>
    <w:uiPriority w:val="99"/>
    <w:qFormat/>
    <w:rsid w:val="00052FD2"/>
    <w:rPr>
      <w:rFonts w:cs="Times New Roman"/>
    </w:rPr>
  </w:style>
  <w:style w:type="character" w:customStyle="1" w:styleId="ft780">
    <w:name w:val="ft780"/>
    <w:basedOn w:val="a3"/>
    <w:uiPriority w:val="99"/>
    <w:qFormat/>
    <w:rsid w:val="00052FD2"/>
    <w:rPr>
      <w:rFonts w:cs="Times New Roman"/>
    </w:rPr>
  </w:style>
  <w:style w:type="character" w:customStyle="1" w:styleId="ft794">
    <w:name w:val="ft794"/>
    <w:basedOn w:val="a3"/>
    <w:uiPriority w:val="99"/>
    <w:qFormat/>
    <w:rsid w:val="00052FD2"/>
    <w:rPr>
      <w:rFonts w:cs="Times New Roman"/>
    </w:rPr>
  </w:style>
  <w:style w:type="character" w:customStyle="1" w:styleId="ft813">
    <w:name w:val="ft813"/>
    <w:basedOn w:val="a3"/>
    <w:uiPriority w:val="99"/>
    <w:qFormat/>
    <w:rsid w:val="00052FD2"/>
    <w:rPr>
      <w:rFonts w:cs="Times New Roman"/>
    </w:rPr>
  </w:style>
  <w:style w:type="character" w:customStyle="1" w:styleId="ft845">
    <w:name w:val="ft845"/>
    <w:basedOn w:val="a3"/>
    <w:uiPriority w:val="99"/>
    <w:qFormat/>
    <w:rsid w:val="00052FD2"/>
    <w:rPr>
      <w:rFonts w:cs="Times New Roman"/>
    </w:rPr>
  </w:style>
  <w:style w:type="character" w:customStyle="1" w:styleId="ft846">
    <w:name w:val="ft846"/>
    <w:basedOn w:val="a3"/>
    <w:uiPriority w:val="99"/>
    <w:qFormat/>
    <w:rsid w:val="00052FD2"/>
    <w:rPr>
      <w:rFonts w:cs="Times New Roman"/>
    </w:rPr>
  </w:style>
  <w:style w:type="character" w:customStyle="1" w:styleId="ft869">
    <w:name w:val="ft869"/>
    <w:basedOn w:val="a3"/>
    <w:uiPriority w:val="99"/>
    <w:qFormat/>
    <w:rsid w:val="00052FD2"/>
    <w:rPr>
      <w:rFonts w:cs="Times New Roman"/>
    </w:rPr>
  </w:style>
  <w:style w:type="character" w:customStyle="1" w:styleId="ft345">
    <w:name w:val="ft345"/>
    <w:basedOn w:val="a3"/>
    <w:uiPriority w:val="99"/>
    <w:qFormat/>
    <w:rsid w:val="00052FD2"/>
    <w:rPr>
      <w:rFonts w:cs="Times New Roman"/>
    </w:rPr>
  </w:style>
  <w:style w:type="character" w:customStyle="1" w:styleId="ft348">
    <w:name w:val="ft348"/>
    <w:basedOn w:val="a3"/>
    <w:uiPriority w:val="99"/>
    <w:qFormat/>
    <w:rsid w:val="00052FD2"/>
    <w:rPr>
      <w:rFonts w:cs="Times New Roman"/>
    </w:rPr>
  </w:style>
  <w:style w:type="character" w:customStyle="1" w:styleId="ft350">
    <w:name w:val="ft350"/>
    <w:basedOn w:val="a3"/>
    <w:uiPriority w:val="99"/>
    <w:qFormat/>
    <w:rsid w:val="00052FD2"/>
    <w:rPr>
      <w:rFonts w:cs="Times New Roman"/>
    </w:rPr>
  </w:style>
  <w:style w:type="character" w:customStyle="1" w:styleId="ft351">
    <w:name w:val="ft351"/>
    <w:basedOn w:val="a3"/>
    <w:uiPriority w:val="99"/>
    <w:qFormat/>
    <w:rsid w:val="00052FD2"/>
    <w:rPr>
      <w:rFonts w:cs="Times New Roman"/>
    </w:rPr>
  </w:style>
  <w:style w:type="character" w:customStyle="1" w:styleId="ft353">
    <w:name w:val="ft353"/>
    <w:basedOn w:val="a3"/>
    <w:uiPriority w:val="99"/>
    <w:qFormat/>
    <w:rsid w:val="00052FD2"/>
    <w:rPr>
      <w:rFonts w:cs="Times New Roman"/>
    </w:rPr>
  </w:style>
  <w:style w:type="character" w:customStyle="1" w:styleId="ft355">
    <w:name w:val="ft355"/>
    <w:basedOn w:val="a3"/>
    <w:uiPriority w:val="99"/>
    <w:qFormat/>
    <w:rsid w:val="00052FD2"/>
    <w:rPr>
      <w:rFonts w:cs="Times New Roman"/>
    </w:rPr>
  </w:style>
  <w:style w:type="character" w:customStyle="1" w:styleId="ft372">
    <w:name w:val="ft372"/>
    <w:basedOn w:val="a3"/>
    <w:uiPriority w:val="99"/>
    <w:qFormat/>
    <w:rsid w:val="00052FD2"/>
    <w:rPr>
      <w:rFonts w:cs="Times New Roman"/>
    </w:rPr>
  </w:style>
  <w:style w:type="character" w:customStyle="1" w:styleId="ft219">
    <w:name w:val="ft219"/>
    <w:basedOn w:val="a3"/>
    <w:uiPriority w:val="99"/>
    <w:qFormat/>
    <w:rsid w:val="00052FD2"/>
    <w:rPr>
      <w:rFonts w:cs="Times New Roman"/>
    </w:rPr>
  </w:style>
  <w:style w:type="character" w:customStyle="1" w:styleId="ft255">
    <w:name w:val="ft255"/>
    <w:basedOn w:val="a3"/>
    <w:uiPriority w:val="99"/>
    <w:qFormat/>
    <w:rsid w:val="00052FD2"/>
    <w:rPr>
      <w:rFonts w:cs="Times New Roman"/>
    </w:rPr>
  </w:style>
  <w:style w:type="character" w:customStyle="1" w:styleId="ft264">
    <w:name w:val="ft264"/>
    <w:basedOn w:val="a3"/>
    <w:uiPriority w:val="99"/>
    <w:qFormat/>
    <w:rsid w:val="00052FD2"/>
    <w:rPr>
      <w:rFonts w:cs="Times New Roman"/>
    </w:rPr>
  </w:style>
  <w:style w:type="character" w:customStyle="1" w:styleId="ft269">
    <w:name w:val="ft269"/>
    <w:basedOn w:val="a3"/>
    <w:uiPriority w:val="99"/>
    <w:qFormat/>
    <w:rsid w:val="00052FD2"/>
    <w:rPr>
      <w:rFonts w:cs="Times New Roman"/>
    </w:rPr>
  </w:style>
  <w:style w:type="character" w:customStyle="1" w:styleId="ft292">
    <w:name w:val="ft292"/>
    <w:basedOn w:val="a3"/>
    <w:uiPriority w:val="99"/>
    <w:qFormat/>
    <w:rsid w:val="00052FD2"/>
    <w:rPr>
      <w:rFonts w:cs="Times New Roman"/>
    </w:rPr>
  </w:style>
  <w:style w:type="character" w:customStyle="1" w:styleId="ft300">
    <w:name w:val="ft300"/>
    <w:basedOn w:val="a3"/>
    <w:uiPriority w:val="99"/>
    <w:qFormat/>
    <w:rsid w:val="00052FD2"/>
    <w:rPr>
      <w:rFonts w:cs="Times New Roman"/>
    </w:rPr>
  </w:style>
  <w:style w:type="character" w:customStyle="1" w:styleId="ft308">
    <w:name w:val="ft308"/>
    <w:basedOn w:val="a3"/>
    <w:uiPriority w:val="99"/>
    <w:qFormat/>
    <w:rsid w:val="00052FD2"/>
    <w:rPr>
      <w:rFonts w:cs="Times New Roman"/>
    </w:rPr>
  </w:style>
  <w:style w:type="character" w:customStyle="1" w:styleId="ft334">
    <w:name w:val="ft334"/>
    <w:basedOn w:val="a3"/>
    <w:uiPriority w:val="99"/>
    <w:qFormat/>
    <w:rsid w:val="00052FD2"/>
    <w:rPr>
      <w:rFonts w:cs="Times New Roman"/>
    </w:rPr>
  </w:style>
  <w:style w:type="character" w:customStyle="1" w:styleId="ft346">
    <w:name w:val="ft346"/>
    <w:basedOn w:val="a3"/>
    <w:uiPriority w:val="99"/>
    <w:qFormat/>
    <w:rsid w:val="00052FD2"/>
    <w:rPr>
      <w:rFonts w:cs="Times New Roman"/>
    </w:rPr>
  </w:style>
  <w:style w:type="character" w:customStyle="1" w:styleId="ft3">
    <w:name w:val="ft3"/>
    <w:basedOn w:val="a3"/>
    <w:uiPriority w:val="99"/>
    <w:qFormat/>
    <w:rsid w:val="00052FD2"/>
    <w:rPr>
      <w:rFonts w:cs="Times New Roman"/>
    </w:rPr>
  </w:style>
  <w:style w:type="character" w:customStyle="1" w:styleId="ft381">
    <w:name w:val="ft381"/>
    <w:basedOn w:val="a3"/>
    <w:uiPriority w:val="99"/>
    <w:qFormat/>
    <w:rsid w:val="00052FD2"/>
    <w:rPr>
      <w:rFonts w:cs="Times New Roman"/>
    </w:rPr>
  </w:style>
  <w:style w:type="character" w:customStyle="1" w:styleId="ft391">
    <w:name w:val="ft391"/>
    <w:basedOn w:val="a3"/>
    <w:uiPriority w:val="99"/>
    <w:qFormat/>
    <w:rsid w:val="00052FD2"/>
    <w:rPr>
      <w:rFonts w:cs="Times New Roman"/>
    </w:rPr>
  </w:style>
  <w:style w:type="character" w:customStyle="1" w:styleId="ft397">
    <w:name w:val="ft397"/>
    <w:basedOn w:val="a3"/>
    <w:uiPriority w:val="99"/>
    <w:qFormat/>
    <w:rsid w:val="00052FD2"/>
    <w:rPr>
      <w:rFonts w:cs="Times New Roman"/>
    </w:rPr>
  </w:style>
  <w:style w:type="character" w:customStyle="1" w:styleId="ft176">
    <w:name w:val="ft176"/>
    <w:basedOn w:val="a3"/>
    <w:uiPriority w:val="99"/>
    <w:qFormat/>
    <w:rsid w:val="00052FD2"/>
    <w:rPr>
      <w:rFonts w:cs="Times New Roman"/>
    </w:rPr>
  </w:style>
  <w:style w:type="character" w:customStyle="1" w:styleId="ft410">
    <w:name w:val="ft410"/>
    <w:basedOn w:val="a3"/>
    <w:uiPriority w:val="99"/>
    <w:qFormat/>
    <w:rsid w:val="00052FD2"/>
    <w:rPr>
      <w:rFonts w:cs="Times New Roman"/>
    </w:rPr>
  </w:style>
  <w:style w:type="character" w:customStyle="1" w:styleId="ft421">
    <w:name w:val="ft421"/>
    <w:basedOn w:val="a3"/>
    <w:uiPriority w:val="99"/>
    <w:qFormat/>
    <w:rsid w:val="00052FD2"/>
    <w:rPr>
      <w:rFonts w:cs="Times New Roman"/>
    </w:rPr>
  </w:style>
  <w:style w:type="character" w:customStyle="1" w:styleId="ft467">
    <w:name w:val="ft467"/>
    <w:basedOn w:val="a3"/>
    <w:uiPriority w:val="99"/>
    <w:qFormat/>
    <w:rsid w:val="00052FD2"/>
    <w:rPr>
      <w:rFonts w:cs="Times New Roman"/>
    </w:rPr>
  </w:style>
  <w:style w:type="character" w:customStyle="1" w:styleId="ft479">
    <w:name w:val="ft479"/>
    <w:basedOn w:val="a3"/>
    <w:uiPriority w:val="99"/>
    <w:qFormat/>
    <w:rsid w:val="00052FD2"/>
    <w:rPr>
      <w:rFonts w:cs="Times New Roman"/>
    </w:rPr>
  </w:style>
  <w:style w:type="character" w:customStyle="1" w:styleId="ft578">
    <w:name w:val="ft578"/>
    <w:basedOn w:val="a3"/>
    <w:uiPriority w:val="99"/>
    <w:qFormat/>
    <w:rsid w:val="00052FD2"/>
    <w:rPr>
      <w:rFonts w:cs="Times New Roman"/>
    </w:rPr>
  </w:style>
  <w:style w:type="character" w:customStyle="1" w:styleId="ft624">
    <w:name w:val="ft624"/>
    <w:basedOn w:val="a3"/>
    <w:uiPriority w:val="99"/>
    <w:qFormat/>
    <w:rsid w:val="00052FD2"/>
    <w:rPr>
      <w:rFonts w:cs="Times New Roman"/>
    </w:rPr>
  </w:style>
  <w:style w:type="character" w:customStyle="1" w:styleId="ft631">
    <w:name w:val="ft631"/>
    <w:basedOn w:val="a3"/>
    <w:uiPriority w:val="99"/>
    <w:qFormat/>
    <w:rsid w:val="00052FD2"/>
    <w:rPr>
      <w:rFonts w:cs="Times New Roman"/>
    </w:rPr>
  </w:style>
  <w:style w:type="character" w:customStyle="1" w:styleId="ft679">
    <w:name w:val="ft679"/>
    <w:basedOn w:val="a3"/>
    <w:uiPriority w:val="99"/>
    <w:qFormat/>
    <w:rsid w:val="00052FD2"/>
    <w:rPr>
      <w:rFonts w:cs="Times New Roman"/>
    </w:rPr>
  </w:style>
  <w:style w:type="character" w:customStyle="1" w:styleId="ft725">
    <w:name w:val="ft725"/>
    <w:basedOn w:val="a3"/>
    <w:uiPriority w:val="99"/>
    <w:qFormat/>
    <w:rsid w:val="00052FD2"/>
    <w:rPr>
      <w:rFonts w:cs="Times New Roman"/>
    </w:rPr>
  </w:style>
  <w:style w:type="character" w:customStyle="1" w:styleId="ft769">
    <w:name w:val="ft769"/>
    <w:basedOn w:val="a3"/>
    <w:uiPriority w:val="99"/>
    <w:qFormat/>
    <w:rsid w:val="00052FD2"/>
    <w:rPr>
      <w:rFonts w:cs="Times New Roman"/>
    </w:rPr>
  </w:style>
  <w:style w:type="character" w:customStyle="1" w:styleId="ft819">
    <w:name w:val="ft819"/>
    <w:basedOn w:val="a3"/>
    <w:uiPriority w:val="99"/>
    <w:qFormat/>
    <w:rsid w:val="00052FD2"/>
    <w:rPr>
      <w:rFonts w:cs="Times New Roman"/>
    </w:rPr>
  </w:style>
  <w:style w:type="character" w:customStyle="1" w:styleId="ft877">
    <w:name w:val="ft877"/>
    <w:basedOn w:val="a3"/>
    <w:uiPriority w:val="99"/>
    <w:qFormat/>
    <w:rsid w:val="00052FD2"/>
    <w:rPr>
      <w:rFonts w:cs="Times New Roman"/>
    </w:rPr>
  </w:style>
  <w:style w:type="character" w:customStyle="1" w:styleId="ft275">
    <w:name w:val="ft275"/>
    <w:basedOn w:val="a3"/>
    <w:uiPriority w:val="99"/>
    <w:qFormat/>
    <w:rsid w:val="00052FD2"/>
    <w:rPr>
      <w:rFonts w:cs="Times New Roman"/>
    </w:rPr>
  </w:style>
  <w:style w:type="character" w:customStyle="1" w:styleId="ft935">
    <w:name w:val="ft935"/>
    <w:basedOn w:val="a3"/>
    <w:uiPriority w:val="99"/>
    <w:qFormat/>
    <w:rsid w:val="00052FD2"/>
    <w:rPr>
      <w:rFonts w:cs="Times New Roman"/>
    </w:rPr>
  </w:style>
  <w:style w:type="character" w:customStyle="1" w:styleId="ft969">
    <w:name w:val="ft969"/>
    <w:basedOn w:val="a3"/>
    <w:uiPriority w:val="99"/>
    <w:qFormat/>
    <w:rsid w:val="00052FD2"/>
    <w:rPr>
      <w:rFonts w:cs="Times New Roman"/>
    </w:rPr>
  </w:style>
  <w:style w:type="character" w:customStyle="1" w:styleId="ft1010">
    <w:name w:val="ft1010"/>
    <w:basedOn w:val="a3"/>
    <w:uiPriority w:val="99"/>
    <w:qFormat/>
    <w:rsid w:val="00052FD2"/>
    <w:rPr>
      <w:rFonts w:cs="Times New Roman"/>
    </w:rPr>
  </w:style>
  <w:style w:type="character" w:customStyle="1" w:styleId="ft1058">
    <w:name w:val="ft1058"/>
    <w:basedOn w:val="a3"/>
    <w:uiPriority w:val="99"/>
    <w:qFormat/>
    <w:rsid w:val="00052FD2"/>
    <w:rPr>
      <w:rFonts w:cs="Times New Roman"/>
    </w:rPr>
  </w:style>
  <w:style w:type="character" w:customStyle="1" w:styleId="ft1101">
    <w:name w:val="ft1101"/>
    <w:basedOn w:val="a3"/>
    <w:uiPriority w:val="99"/>
    <w:qFormat/>
    <w:rsid w:val="00052FD2"/>
    <w:rPr>
      <w:rFonts w:cs="Times New Roman"/>
    </w:rPr>
  </w:style>
  <w:style w:type="character" w:customStyle="1" w:styleId="ft1162">
    <w:name w:val="ft1162"/>
    <w:basedOn w:val="a3"/>
    <w:uiPriority w:val="99"/>
    <w:qFormat/>
    <w:rsid w:val="00052FD2"/>
    <w:rPr>
      <w:rFonts w:cs="Times New Roman"/>
    </w:rPr>
  </w:style>
  <w:style w:type="character" w:customStyle="1" w:styleId="ft1197">
    <w:name w:val="ft1197"/>
    <w:basedOn w:val="a3"/>
    <w:uiPriority w:val="99"/>
    <w:qFormat/>
    <w:rsid w:val="00052FD2"/>
    <w:rPr>
      <w:rFonts w:cs="Times New Roman"/>
    </w:rPr>
  </w:style>
  <w:style w:type="character" w:customStyle="1" w:styleId="ft1248">
    <w:name w:val="ft1248"/>
    <w:basedOn w:val="a3"/>
    <w:uiPriority w:val="99"/>
    <w:qFormat/>
    <w:rsid w:val="00052FD2"/>
    <w:rPr>
      <w:rFonts w:cs="Times New Roman"/>
    </w:rPr>
  </w:style>
  <w:style w:type="character" w:customStyle="1" w:styleId="ft1293">
    <w:name w:val="ft1293"/>
    <w:basedOn w:val="a3"/>
    <w:uiPriority w:val="99"/>
    <w:qFormat/>
    <w:rsid w:val="00052FD2"/>
    <w:rPr>
      <w:rFonts w:cs="Times New Roman"/>
    </w:rPr>
  </w:style>
  <w:style w:type="character" w:customStyle="1" w:styleId="ft1308">
    <w:name w:val="ft1308"/>
    <w:basedOn w:val="a3"/>
    <w:uiPriority w:val="99"/>
    <w:qFormat/>
    <w:rsid w:val="00052FD2"/>
    <w:rPr>
      <w:rFonts w:cs="Times New Roman"/>
    </w:rPr>
  </w:style>
  <w:style w:type="character" w:customStyle="1" w:styleId="ft1366">
    <w:name w:val="ft1366"/>
    <w:basedOn w:val="a3"/>
    <w:uiPriority w:val="99"/>
    <w:qFormat/>
    <w:rsid w:val="00052FD2"/>
    <w:rPr>
      <w:rFonts w:cs="Times New Roman"/>
    </w:rPr>
  </w:style>
  <w:style w:type="character" w:customStyle="1" w:styleId="ft1377">
    <w:name w:val="ft1377"/>
    <w:basedOn w:val="a3"/>
    <w:uiPriority w:val="99"/>
    <w:qFormat/>
    <w:rsid w:val="00052FD2"/>
    <w:rPr>
      <w:rFonts w:cs="Times New Roman"/>
    </w:rPr>
  </w:style>
  <w:style w:type="character" w:customStyle="1" w:styleId="ft1380">
    <w:name w:val="ft1380"/>
    <w:basedOn w:val="a3"/>
    <w:uiPriority w:val="99"/>
    <w:qFormat/>
    <w:rsid w:val="00052FD2"/>
    <w:rPr>
      <w:rFonts w:cs="Times New Roman"/>
    </w:rPr>
  </w:style>
  <w:style w:type="character" w:customStyle="1" w:styleId="ft1389">
    <w:name w:val="ft1389"/>
    <w:basedOn w:val="a3"/>
    <w:uiPriority w:val="99"/>
    <w:qFormat/>
    <w:rsid w:val="00052FD2"/>
    <w:rPr>
      <w:rFonts w:cs="Times New Roman"/>
    </w:rPr>
  </w:style>
  <w:style w:type="character" w:customStyle="1" w:styleId="ft1393">
    <w:name w:val="ft1393"/>
    <w:basedOn w:val="a3"/>
    <w:uiPriority w:val="99"/>
    <w:qFormat/>
    <w:rsid w:val="00052FD2"/>
    <w:rPr>
      <w:rFonts w:cs="Times New Roman"/>
    </w:rPr>
  </w:style>
  <w:style w:type="character" w:customStyle="1" w:styleId="ft1400">
    <w:name w:val="ft1400"/>
    <w:basedOn w:val="a3"/>
    <w:uiPriority w:val="99"/>
    <w:qFormat/>
    <w:rsid w:val="00052FD2"/>
    <w:rPr>
      <w:rFonts w:cs="Times New Roman"/>
    </w:rPr>
  </w:style>
  <w:style w:type="character" w:customStyle="1" w:styleId="ft1407">
    <w:name w:val="ft1407"/>
    <w:basedOn w:val="a3"/>
    <w:uiPriority w:val="99"/>
    <w:qFormat/>
    <w:rsid w:val="00052FD2"/>
    <w:rPr>
      <w:rFonts w:cs="Times New Roman"/>
    </w:rPr>
  </w:style>
  <w:style w:type="character" w:customStyle="1" w:styleId="ft1410">
    <w:name w:val="ft1410"/>
    <w:basedOn w:val="a3"/>
    <w:uiPriority w:val="99"/>
    <w:qFormat/>
    <w:rsid w:val="00052FD2"/>
    <w:rPr>
      <w:rFonts w:cs="Times New Roman"/>
    </w:rPr>
  </w:style>
  <w:style w:type="character" w:customStyle="1" w:styleId="ft1427">
    <w:name w:val="ft1427"/>
    <w:basedOn w:val="a3"/>
    <w:uiPriority w:val="99"/>
    <w:qFormat/>
    <w:rsid w:val="00052FD2"/>
    <w:rPr>
      <w:rFonts w:cs="Times New Roman"/>
    </w:rPr>
  </w:style>
  <w:style w:type="character" w:customStyle="1" w:styleId="ft1478">
    <w:name w:val="ft1478"/>
    <w:basedOn w:val="a3"/>
    <w:uiPriority w:val="99"/>
    <w:qFormat/>
    <w:rsid w:val="00052FD2"/>
    <w:rPr>
      <w:rFonts w:cs="Times New Roman"/>
    </w:rPr>
  </w:style>
  <w:style w:type="character" w:customStyle="1" w:styleId="ft1533">
    <w:name w:val="ft1533"/>
    <w:basedOn w:val="a3"/>
    <w:uiPriority w:val="99"/>
    <w:qFormat/>
    <w:rsid w:val="00052FD2"/>
    <w:rPr>
      <w:rFonts w:cs="Times New Roman"/>
    </w:rPr>
  </w:style>
  <w:style w:type="character" w:customStyle="1" w:styleId="ft1586">
    <w:name w:val="ft1586"/>
    <w:basedOn w:val="a3"/>
    <w:uiPriority w:val="99"/>
    <w:qFormat/>
    <w:rsid w:val="00052FD2"/>
    <w:rPr>
      <w:rFonts w:cs="Times New Roman"/>
    </w:rPr>
  </w:style>
  <w:style w:type="character" w:customStyle="1" w:styleId="ft1627">
    <w:name w:val="ft1627"/>
    <w:basedOn w:val="a3"/>
    <w:uiPriority w:val="99"/>
    <w:qFormat/>
    <w:rsid w:val="00052FD2"/>
    <w:rPr>
      <w:rFonts w:cs="Times New Roman"/>
    </w:rPr>
  </w:style>
  <w:style w:type="character" w:customStyle="1" w:styleId="ft1634">
    <w:name w:val="ft1634"/>
    <w:basedOn w:val="a3"/>
    <w:uiPriority w:val="99"/>
    <w:qFormat/>
    <w:rsid w:val="00052FD2"/>
    <w:rPr>
      <w:rFonts w:cs="Times New Roman"/>
    </w:rPr>
  </w:style>
  <w:style w:type="character" w:customStyle="1" w:styleId="ft1638">
    <w:name w:val="ft1638"/>
    <w:basedOn w:val="a3"/>
    <w:uiPriority w:val="99"/>
    <w:qFormat/>
    <w:rsid w:val="00052FD2"/>
    <w:rPr>
      <w:rFonts w:cs="Times New Roman"/>
    </w:rPr>
  </w:style>
  <w:style w:type="character" w:customStyle="1" w:styleId="ft1643">
    <w:name w:val="ft1643"/>
    <w:basedOn w:val="a3"/>
    <w:uiPriority w:val="99"/>
    <w:qFormat/>
    <w:rsid w:val="00052FD2"/>
    <w:rPr>
      <w:rFonts w:cs="Times New Roman"/>
    </w:rPr>
  </w:style>
  <w:style w:type="character" w:customStyle="1" w:styleId="ft1659">
    <w:name w:val="ft1659"/>
    <w:basedOn w:val="a3"/>
    <w:uiPriority w:val="99"/>
    <w:qFormat/>
    <w:rsid w:val="00052FD2"/>
    <w:rPr>
      <w:rFonts w:cs="Times New Roman"/>
    </w:rPr>
  </w:style>
  <w:style w:type="character" w:customStyle="1" w:styleId="ft1665">
    <w:name w:val="ft1665"/>
    <w:basedOn w:val="a3"/>
    <w:uiPriority w:val="99"/>
    <w:qFormat/>
    <w:rsid w:val="00052FD2"/>
    <w:rPr>
      <w:rFonts w:cs="Times New Roman"/>
    </w:rPr>
  </w:style>
  <w:style w:type="character" w:customStyle="1" w:styleId="ft1711">
    <w:name w:val="ft1711"/>
    <w:basedOn w:val="a3"/>
    <w:uiPriority w:val="99"/>
    <w:qFormat/>
    <w:rsid w:val="00052FD2"/>
    <w:rPr>
      <w:rFonts w:cs="Times New Roman"/>
    </w:rPr>
  </w:style>
  <w:style w:type="character" w:customStyle="1" w:styleId="ft1757">
    <w:name w:val="ft1757"/>
    <w:basedOn w:val="a3"/>
    <w:uiPriority w:val="99"/>
    <w:qFormat/>
    <w:rsid w:val="00052FD2"/>
    <w:rPr>
      <w:rFonts w:cs="Times New Roman"/>
    </w:rPr>
  </w:style>
  <w:style w:type="character" w:customStyle="1" w:styleId="ft1804">
    <w:name w:val="ft1804"/>
    <w:basedOn w:val="a3"/>
    <w:uiPriority w:val="99"/>
    <w:qFormat/>
    <w:rsid w:val="00052FD2"/>
    <w:rPr>
      <w:rFonts w:cs="Times New Roman"/>
    </w:rPr>
  </w:style>
  <w:style w:type="character" w:customStyle="1" w:styleId="ft1855">
    <w:name w:val="ft1855"/>
    <w:basedOn w:val="a3"/>
    <w:uiPriority w:val="99"/>
    <w:qFormat/>
    <w:rsid w:val="00052FD2"/>
    <w:rPr>
      <w:rFonts w:cs="Times New Roman"/>
    </w:rPr>
  </w:style>
  <w:style w:type="character" w:customStyle="1" w:styleId="ft1883">
    <w:name w:val="ft1883"/>
    <w:basedOn w:val="a3"/>
    <w:uiPriority w:val="99"/>
    <w:qFormat/>
    <w:rsid w:val="00052FD2"/>
    <w:rPr>
      <w:rFonts w:cs="Times New Roman"/>
    </w:rPr>
  </w:style>
  <w:style w:type="character" w:customStyle="1" w:styleId="ft1937">
    <w:name w:val="ft1937"/>
    <w:basedOn w:val="a3"/>
    <w:uiPriority w:val="99"/>
    <w:qFormat/>
    <w:rsid w:val="00052FD2"/>
    <w:rPr>
      <w:rFonts w:cs="Times New Roman"/>
    </w:rPr>
  </w:style>
  <w:style w:type="character" w:customStyle="1" w:styleId="ft1983">
    <w:name w:val="ft1983"/>
    <w:basedOn w:val="a3"/>
    <w:uiPriority w:val="99"/>
    <w:qFormat/>
    <w:rsid w:val="00052FD2"/>
    <w:rPr>
      <w:rFonts w:cs="Times New Roman"/>
    </w:rPr>
  </w:style>
  <w:style w:type="character" w:customStyle="1" w:styleId="ft2028">
    <w:name w:val="ft2028"/>
    <w:basedOn w:val="a3"/>
    <w:uiPriority w:val="99"/>
    <w:qFormat/>
    <w:rsid w:val="00052FD2"/>
    <w:rPr>
      <w:rFonts w:cs="Times New Roman"/>
    </w:rPr>
  </w:style>
  <w:style w:type="character" w:customStyle="1" w:styleId="ft2049">
    <w:name w:val="ft2049"/>
    <w:basedOn w:val="a3"/>
    <w:uiPriority w:val="99"/>
    <w:qFormat/>
    <w:rsid w:val="00052FD2"/>
    <w:rPr>
      <w:rFonts w:cs="Times New Roman"/>
    </w:rPr>
  </w:style>
  <w:style w:type="character" w:customStyle="1" w:styleId="ft2096">
    <w:name w:val="ft2096"/>
    <w:basedOn w:val="a3"/>
    <w:uiPriority w:val="99"/>
    <w:qFormat/>
    <w:rsid w:val="00052FD2"/>
    <w:rPr>
      <w:rFonts w:cs="Times New Roman"/>
    </w:rPr>
  </w:style>
  <w:style w:type="character" w:customStyle="1" w:styleId="ft2144">
    <w:name w:val="ft2144"/>
    <w:basedOn w:val="a3"/>
    <w:uiPriority w:val="99"/>
    <w:qFormat/>
    <w:rsid w:val="00052FD2"/>
    <w:rPr>
      <w:rFonts w:cs="Times New Roman"/>
    </w:rPr>
  </w:style>
  <w:style w:type="character" w:customStyle="1" w:styleId="ft2234">
    <w:name w:val="ft2234"/>
    <w:basedOn w:val="a3"/>
    <w:uiPriority w:val="99"/>
    <w:qFormat/>
    <w:rsid w:val="00052FD2"/>
    <w:rPr>
      <w:rFonts w:cs="Times New Roman"/>
    </w:rPr>
  </w:style>
  <w:style w:type="character" w:customStyle="1" w:styleId="ft2289">
    <w:name w:val="ft2289"/>
    <w:basedOn w:val="a3"/>
    <w:uiPriority w:val="99"/>
    <w:qFormat/>
    <w:rsid w:val="00052FD2"/>
    <w:rPr>
      <w:rFonts w:cs="Times New Roman"/>
    </w:rPr>
  </w:style>
  <w:style w:type="character" w:customStyle="1" w:styleId="ft1884">
    <w:name w:val="ft1884"/>
    <w:basedOn w:val="a3"/>
    <w:uiPriority w:val="99"/>
    <w:qFormat/>
    <w:rsid w:val="00052FD2"/>
    <w:rPr>
      <w:rFonts w:cs="Times New Roman"/>
    </w:rPr>
  </w:style>
  <w:style w:type="character" w:customStyle="1" w:styleId="ft2343">
    <w:name w:val="ft2343"/>
    <w:basedOn w:val="a3"/>
    <w:uiPriority w:val="99"/>
    <w:qFormat/>
    <w:rsid w:val="00052FD2"/>
    <w:rPr>
      <w:rFonts w:cs="Times New Roman"/>
    </w:rPr>
  </w:style>
  <w:style w:type="character" w:customStyle="1" w:styleId="ft2392">
    <w:name w:val="ft2392"/>
    <w:basedOn w:val="a3"/>
    <w:uiPriority w:val="99"/>
    <w:qFormat/>
    <w:rsid w:val="00052FD2"/>
    <w:rPr>
      <w:rFonts w:cs="Times New Roman"/>
    </w:rPr>
  </w:style>
  <w:style w:type="character" w:customStyle="1" w:styleId="ft2439">
    <w:name w:val="ft2439"/>
    <w:basedOn w:val="a3"/>
    <w:uiPriority w:val="99"/>
    <w:qFormat/>
    <w:rsid w:val="00052FD2"/>
    <w:rPr>
      <w:rFonts w:cs="Times New Roman"/>
    </w:rPr>
  </w:style>
  <w:style w:type="character" w:customStyle="1" w:styleId="ft2489">
    <w:name w:val="ft2489"/>
    <w:basedOn w:val="a3"/>
    <w:uiPriority w:val="99"/>
    <w:qFormat/>
    <w:rsid w:val="00052FD2"/>
    <w:rPr>
      <w:rFonts w:cs="Times New Roman"/>
    </w:rPr>
  </w:style>
  <w:style w:type="character" w:customStyle="1" w:styleId="ft2500">
    <w:name w:val="ft2500"/>
    <w:basedOn w:val="a3"/>
    <w:uiPriority w:val="99"/>
    <w:qFormat/>
    <w:rsid w:val="00052FD2"/>
    <w:rPr>
      <w:rFonts w:cs="Times New Roman"/>
    </w:rPr>
  </w:style>
  <w:style w:type="character" w:customStyle="1" w:styleId="ft2555">
    <w:name w:val="ft2555"/>
    <w:basedOn w:val="a3"/>
    <w:uiPriority w:val="99"/>
    <w:qFormat/>
    <w:rsid w:val="00052FD2"/>
    <w:rPr>
      <w:rFonts w:cs="Times New Roman"/>
    </w:rPr>
  </w:style>
  <w:style w:type="character" w:customStyle="1" w:styleId="ft2562">
    <w:name w:val="ft2562"/>
    <w:basedOn w:val="a3"/>
    <w:uiPriority w:val="99"/>
    <w:qFormat/>
    <w:rsid w:val="00052FD2"/>
    <w:rPr>
      <w:rFonts w:cs="Times New Roman"/>
    </w:rPr>
  </w:style>
  <w:style w:type="character" w:customStyle="1" w:styleId="ft2569">
    <w:name w:val="ft2569"/>
    <w:basedOn w:val="a3"/>
    <w:uiPriority w:val="99"/>
    <w:qFormat/>
    <w:rsid w:val="00052FD2"/>
    <w:rPr>
      <w:rFonts w:cs="Times New Roman"/>
    </w:rPr>
  </w:style>
  <w:style w:type="character" w:customStyle="1" w:styleId="ft2572">
    <w:name w:val="ft2572"/>
    <w:basedOn w:val="a3"/>
    <w:uiPriority w:val="99"/>
    <w:qFormat/>
    <w:rsid w:val="00052FD2"/>
    <w:rPr>
      <w:rFonts w:cs="Times New Roman"/>
    </w:rPr>
  </w:style>
  <w:style w:type="character" w:customStyle="1" w:styleId="ft2581">
    <w:name w:val="ft2581"/>
    <w:basedOn w:val="a3"/>
    <w:uiPriority w:val="99"/>
    <w:qFormat/>
    <w:rsid w:val="00052FD2"/>
    <w:rPr>
      <w:rFonts w:cs="Times New Roman"/>
    </w:rPr>
  </w:style>
  <w:style w:type="character" w:customStyle="1" w:styleId="ft2590">
    <w:name w:val="ft2590"/>
    <w:basedOn w:val="a3"/>
    <w:uiPriority w:val="99"/>
    <w:qFormat/>
    <w:rsid w:val="00052FD2"/>
    <w:rPr>
      <w:rFonts w:cs="Times New Roman"/>
    </w:rPr>
  </w:style>
  <w:style w:type="character" w:customStyle="1" w:styleId="ft2624">
    <w:name w:val="ft2624"/>
    <w:basedOn w:val="a3"/>
    <w:uiPriority w:val="99"/>
    <w:qFormat/>
    <w:rsid w:val="00052FD2"/>
    <w:rPr>
      <w:rFonts w:cs="Times New Roman"/>
    </w:rPr>
  </w:style>
  <w:style w:type="character" w:customStyle="1" w:styleId="ft2669">
    <w:name w:val="ft2669"/>
    <w:basedOn w:val="a3"/>
    <w:uiPriority w:val="99"/>
    <w:qFormat/>
    <w:rsid w:val="00052FD2"/>
    <w:rPr>
      <w:rFonts w:cs="Times New Roman"/>
    </w:rPr>
  </w:style>
  <w:style w:type="character" w:customStyle="1" w:styleId="ft2679">
    <w:name w:val="ft2679"/>
    <w:basedOn w:val="a3"/>
    <w:uiPriority w:val="99"/>
    <w:qFormat/>
    <w:rsid w:val="00052FD2"/>
    <w:rPr>
      <w:rFonts w:cs="Times New Roman"/>
    </w:rPr>
  </w:style>
  <w:style w:type="character" w:customStyle="1" w:styleId="ft2716">
    <w:name w:val="ft2716"/>
    <w:basedOn w:val="a3"/>
    <w:uiPriority w:val="99"/>
    <w:qFormat/>
    <w:rsid w:val="00052FD2"/>
    <w:rPr>
      <w:rFonts w:cs="Times New Roman"/>
    </w:rPr>
  </w:style>
  <w:style w:type="character" w:customStyle="1" w:styleId="ft2726">
    <w:name w:val="ft2726"/>
    <w:basedOn w:val="a3"/>
    <w:uiPriority w:val="99"/>
    <w:qFormat/>
    <w:rsid w:val="00052FD2"/>
    <w:rPr>
      <w:rFonts w:cs="Times New Roman"/>
    </w:rPr>
  </w:style>
  <w:style w:type="character" w:customStyle="1" w:styleId="ft2773">
    <w:name w:val="ft2773"/>
    <w:basedOn w:val="a3"/>
    <w:uiPriority w:val="99"/>
    <w:qFormat/>
    <w:rsid w:val="00052FD2"/>
    <w:rPr>
      <w:rFonts w:cs="Times New Roman"/>
    </w:rPr>
  </w:style>
  <w:style w:type="character" w:customStyle="1" w:styleId="ft2782">
    <w:name w:val="ft2782"/>
    <w:basedOn w:val="a3"/>
    <w:uiPriority w:val="99"/>
    <w:qFormat/>
    <w:rsid w:val="00052FD2"/>
    <w:rPr>
      <w:rFonts w:cs="Times New Roman"/>
    </w:rPr>
  </w:style>
  <w:style w:type="character" w:customStyle="1" w:styleId="ft2828">
    <w:name w:val="ft2828"/>
    <w:basedOn w:val="a3"/>
    <w:uiPriority w:val="99"/>
    <w:qFormat/>
    <w:rsid w:val="00052FD2"/>
    <w:rPr>
      <w:rFonts w:cs="Times New Roman"/>
    </w:rPr>
  </w:style>
  <w:style w:type="character" w:customStyle="1" w:styleId="ft2877">
    <w:name w:val="ft2877"/>
    <w:basedOn w:val="a3"/>
    <w:uiPriority w:val="99"/>
    <w:qFormat/>
    <w:rsid w:val="00052FD2"/>
    <w:rPr>
      <w:rFonts w:cs="Times New Roman"/>
    </w:rPr>
  </w:style>
  <w:style w:type="character" w:customStyle="1" w:styleId="ft2921">
    <w:name w:val="ft2921"/>
    <w:basedOn w:val="a3"/>
    <w:uiPriority w:val="99"/>
    <w:qFormat/>
    <w:rsid w:val="00052FD2"/>
    <w:rPr>
      <w:rFonts w:cs="Times New Roman"/>
    </w:rPr>
  </w:style>
  <w:style w:type="character" w:customStyle="1" w:styleId="ft2927">
    <w:name w:val="ft2927"/>
    <w:basedOn w:val="a3"/>
    <w:uiPriority w:val="99"/>
    <w:qFormat/>
    <w:rsid w:val="00052FD2"/>
    <w:rPr>
      <w:rFonts w:cs="Times New Roman"/>
    </w:rPr>
  </w:style>
  <w:style w:type="character" w:customStyle="1" w:styleId="ft2935">
    <w:name w:val="ft2935"/>
    <w:basedOn w:val="a3"/>
    <w:uiPriority w:val="99"/>
    <w:qFormat/>
    <w:rsid w:val="00052FD2"/>
    <w:rPr>
      <w:rFonts w:cs="Times New Roman"/>
    </w:rPr>
  </w:style>
  <w:style w:type="character" w:customStyle="1" w:styleId="ft2943">
    <w:name w:val="ft2943"/>
    <w:basedOn w:val="a3"/>
    <w:uiPriority w:val="99"/>
    <w:qFormat/>
    <w:rsid w:val="00052FD2"/>
    <w:rPr>
      <w:rFonts w:cs="Times New Roman"/>
    </w:rPr>
  </w:style>
  <w:style w:type="character" w:customStyle="1" w:styleId="ft2952">
    <w:name w:val="ft2952"/>
    <w:basedOn w:val="a3"/>
    <w:uiPriority w:val="99"/>
    <w:qFormat/>
    <w:rsid w:val="00052FD2"/>
    <w:rPr>
      <w:rFonts w:cs="Times New Roman"/>
    </w:rPr>
  </w:style>
  <w:style w:type="character" w:customStyle="1" w:styleId="ft2954">
    <w:name w:val="ft2954"/>
    <w:basedOn w:val="a3"/>
    <w:uiPriority w:val="99"/>
    <w:qFormat/>
    <w:rsid w:val="00052FD2"/>
    <w:rPr>
      <w:rFonts w:cs="Times New Roman"/>
    </w:rPr>
  </w:style>
  <w:style w:type="character" w:customStyle="1" w:styleId="ft2955">
    <w:name w:val="ft2955"/>
    <w:basedOn w:val="a3"/>
    <w:uiPriority w:val="99"/>
    <w:qFormat/>
    <w:rsid w:val="00052FD2"/>
    <w:rPr>
      <w:rFonts w:cs="Times New Roman"/>
    </w:rPr>
  </w:style>
  <w:style w:type="character" w:customStyle="1" w:styleId="ft2962">
    <w:name w:val="ft2962"/>
    <w:basedOn w:val="a3"/>
    <w:uiPriority w:val="99"/>
    <w:qFormat/>
    <w:rsid w:val="00052FD2"/>
    <w:rPr>
      <w:rFonts w:cs="Times New Roman"/>
    </w:rPr>
  </w:style>
  <w:style w:type="character" w:customStyle="1" w:styleId="ft2968">
    <w:name w:val="ft2968"/>
    <w:basedOn w:val="a3"/>
    <w:uiPriority w:val="99"/>
    <w:qFormat/>
    <w:rsid w:val="00052FD2"/>
    <w:rPr>
      <w:rFonts w:cs="Times New Roman"/>
    </w:rPr>
  </w:style>
  <w:style w:type="character" w:customStyle="1" w:styleId="ft2973">
    <w:name w:val="ft2973"/>
    <w:basedOn w:val="a3"/>
    <w:uiPriority w:val="99"/>
    <w:qFormat/>
    <w:rsid w:val="00052FD2"/>
    <w:rPr>
      <w:rFonts w:cs="Times New Roman"/>
    </w:rPr>
  </w:style>
  <w:style w:type="character" w:customStyle="1" w:styleId="ft2974">
    <w:name w:val="ft2974"/>
    <w:basedOn w:val="a3"/>
    <w:uiPriority w:val="99"/>
    <w:qFormat/>
    <w:rsid w:val="00052FD2"/>
    <w:rPr>
      <w:rFonts w:cs="Times New Roman"/>
    </w:rPr>
  </w:style>
  <w:style w:type="character" w:customStyle="1" w:styleId="ft2976">
    <w:name w:val="ft2976"/>
    <w:basedOn w:val="a3"/>
    <w:uiPriority w:val="99"/>
    <w:qFormat/>
    <w:rsid w:val="00052FD2"/>
    <w:rPr>
      <w:rFonts w:cs="Times New Roman"/>
    </w:rPr>
  </w:style>
  <w:style w:type="character" w:customStyle="1" w:styleId="ft2985">
    <w:name w:val="ft2985"/>
    <w:basedOn w:val="a3"/>
    <w:uiPriority w:val="99"/>
    <w:qFormat/>
    <w:rsid w:val="00052FD2"/>
    <w:rPr>
      <w:rFonts w:cs="Times New Roman"/>
    </w:rPr>
  </w:style>
  <w:style w:type="character" w:customStyle="1" w:styleId="ft3002">
    <w:name w:val="ft3002"/>
    <w:basedOn w:val="a3"/>
    <w:uiPriority w:val="99"/>
    <w:qFormat/>
    <w:rsid w:val="00052FD2"/>
    <w:rPr>
      <w:rFonts w:cs="Times New Roman"/>
    </w:rPr>
  </w:style>
  <w:style w:type="character" w:customStyle="1" w:styleId="ft3037">
    <w:name w:val="ft3037"/>
    <w:basedOn w:val="a3"/>
    <w:uiPriority w:val="99"/>
    <w:qFormat/>
    <w:rsid w:val="00052FD2"/>
    <w:rPr>
      <w:rFonts w:cs="Times New Roman"/>
    </w:rPr>
  </w:style>
  <w:style w:type="character" w:customStyle="1" w:styleId="ft3084">
    <w:name w:val="ft3084"/>
    <w:basedOn w:val="a3"/>
    <w:uiPriority w:val="99"/>
    <w:qFormat/>
    <w:rsid w:val="00052FD2"/>
    <w:rPr>
      <w:rFonts w:cs="Times New Roman"/>
    </w:rPr>
  </w:style>
  <w:style w:type="character" w:customStyle="1" w:styleId="ft3127">
    <w:name w:val="ft3127"/>
    <w:basedOn w:val="a3"/>
    <w:uiPriority w:val="99"/>
    <w:qFormat/>
    <w:rsid w:val="00052FD2"/>
    <w:rPr>
      <w:rFonts w:cs="Times New Roman"/>
    </w:rPr>
  </w:style>
  <w:style w:type="character" w:customStyle="1" w:styleId="ft3156">
    <w:name w:val="ft3156"/>
    <w:basedOn w:val="a3"/>
    <w:uiPriority w:val="99"/>
    <w:qFormat/>
    <w:rsid w:val="00052FD2"/>
    <w:rPr>
      <w:rFonts w:cs="Times New Roman"/>
    </w:rPr>
  </w:style>
  <w:style w:type="character" w:customStyle="1" w:styleId="ft3206">
    <w:name w:val="ft3206"/>
    <w:basedOn w:val="a3"/>
    <w:uiPriority w:val="99"/>
    <w:qFormat/>
    <w:rsid w:val="00052FD2"/>
    <w:rPr>
      <w:rFonts w:cs="Times New Roman"/>
    </w:rPr>
  </w:style>
  <w:style w:type="character" w:customStyle="1" w:styleId="ft3264">
    <w:name w:val="ft3264"/>
    <w:basedOn w:val="a3"/>
    <w:uiPriority w:val="99"/>
    <w:qFormat/>
    <w:rsid w:val="00052FD2"/>
    <w:rPr>
      <w:rFonts w:cs="Times New Roman"/>
    </w:rPr>
  </w:style>
  <w:style w:type="character" w:customStyle="1" w:styleId="ft3315">
    <w:name w:val="ft3315"/>
    <w:basedOn w:val="a3"/>
    <w:uiPriority w:val="99"/>
    <w:qFormat/>
    <w:rsid w:val="00052FD2"/>
    <w:rPr>
      <w:rFonts w:cs="Times New Roman"/>
    </w:rPr>
  </w:style>
  <w:style w:type="character" w:customStyle="1" w:styleId="ft3373">
    <w:name w:val="ft3373"/>
    <w:basedOn w:val="a3"/>
    <w:uiPriority w:val="99"/>
    <w:qFormat/>
    <w:rsid w:val="00052FD2"/>
    <w:rPr>
      <w:rFonts w:cs="Times New Roman"/>
    </w:rPr>
  </w:style>
  <w:style w:type="character" w:customStyle="1" w:styleId="ft3432">
    <w:name w:val="ft3432"/>
    <w:basedOn w:val="a3"/>
    <w:uiPriority w:val="99"/>
    <w:qFormat/>
    <w:rsid w:val="00052FD2"/>
    <w:rPr>
      <w:rFonts w:cs="Times New Roman"/>
    </w:rPr>
  </w:style>
  <w:style w:type="character" w:customStyle="1" w:styleId="ft3489">
    <w:name w:val="ft3489"/>
    <w:basedOn w:val="a3"/>
    <w:uiPriority w:val="99"/>
    <w:qFormat/>
    <w:rsid w:val="00052FD2"/>
    <w:rPr>
      <w:rFonts w:cs="Times New Roman"/>
    </w:rPr>
  </w:style>
  <w:style w:type="character" w:customStyle="1" w:styleId="ft3546">
    <w:name w:val="ft3546"/>
    <w:basedOn w:val="a3"/>
    <w:uiPriority w:val="99"/>
    <w:qFormat/>
    <w:rsid w:val="00052FD2"/>
    <w:rPr>
      <w:rFonts w:cs="Times New Roman"/>
    </w:rPr>
  </w:style>
  <w:style w:type="character" w:customStyle="1" w:styleId="ft3608">
    <w:name w:val="ft3608"/>
    <w:basedOn w:val="a3"/>
    <w:uiPriority w:val="99"/>
    <w:qFormat/>
    <w:rsid w:val="00052FD2"/>
    <w:rPr>
      <w:rFonts w:cs="Times New Roman"/>
    </w:rPr>
  </w:style>
  <w:style w:type="character" w:customStyle="1" w:styleId="ft3651">
    <w:name w:val="ft3651"/>
    <w:basedOn w:val="a3"/>
    <w:uiPriority w:val="99"/>
    <w:qFormat/>
    <w:rsid w:val="00052FD2"/>
    <w:rPr>
      <w:rFonts w:cs="Times New Roman"/>
    </w:rPr>
  </w:style>
  <w:style w:type="paragraph" w:customStyle="1" w:styleId="c4c8c7c24">
    <w:name w:val="c4 c8 c7 c24"/>
    <w:basedOn w:val="a2"/>
    <w:uiPriority w:val="99"/>
    <w:qFormat/>
    <w:rsid w:val="00052FD2"/>
    <w:pPr>
      <w:widowControl/>
      <w:snapToGrid/>
      <w:spacing w:before="90" w:after="90"/>
    </w:pPr>
    <w:rPr>
      <w:rFonts w:eastAsia="Times New Roman"/>
      <w:szCs w:val="24"/>
    </w:rPr>
  </w:style>
  <w:style w:type="character" w:customStyle="1" w:styleId="c5">
    <w:name w:val="c5"/>
    <w:basedOn w:val="a3"/>
    <w:uiPriority w:val="99"/>
    <w:qFormat/>
    <w:rsid w:val="00052FD2"/>
    <w:rPr>
      <w:rFonts w:cs="Times New Roman"/>
    </w:rPr>
  </w:style>
  <w:style w:type="character" w:customStyle="1" w:styleId="1142">
    <w:name w:val="Знак Знак114"/>
    <w:uiPriority w:val="99"/>
    <w:locked/>
    <w:rsid w:val="00052FD2"/>
    <w:rPr>
      <w:rFonts w:ascii="Arial" w:hAnsi="Arial"/>
      <w:b/>
      <w:color w:val="000000"/>
      <w:sz w:val="26"/>
      <w:lang w:val="ru-RU" w:eastAsia="ru-RU"/>
    </w:rPr>
  </w:style>
  <w:style w:type="paragraph" w:customStyle="1" w:styleId="1122">
    <w:name w:val="Стиль Заголовок 1 + 12 пт"/>
    <w:basedOn w:val="10"/>
    <w:uiPriority w:val="99"/>
    <w:qFormat/>
    <w:rsid w:val="00052FD2"/>
    <w:pPr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suppressAutoHyphens/>
      <w:spacing w:line="312" w:lineRule="auto"/>
      <w:ind w:firstLine="454"/>
      <w:jc w:val="left"/>
    </w:pPr>
    <w:rPr>
      <w:rFonts w:ascii="Times New Roman ??????????" w:hAnsi="Times New Roman ??????????"/>
      <w:b/>
      <w:bCs/>
      <w:caps/>
      <w:sz w:val="24"/>
    </w:rPr>
  </w:style>
  <w:style w:type="character" w:customStyle="1" w:styleId="ft9267">
    <w:name w:val="ft9267"/>
    <w:uiPriority w:val="99"/>
    <w:qFormat/>
    <w:rsid w:val="00052FD2"/>
  </w:style>
  <w:style w:type="character" w:customStyle="1" w:styleId="ft9274">
    <w:name w:val="ft9274"/>
    <w:uiPriority w:val="99"/>
    <w:qFormat/>
    <w:rsid w:val="00052FD2"/>
  </w:style>
  <w:style w:type="character" w:customStyle="1" w:styleId="ft9282">
    <w:name w:val="ft9282"/>
    <w:uiPriority w:val="99"/>
    <w:qFormat/>
    <w:rsid w:val="00052FD2"/>
  </w:style>
  <w:style w:type="character" w:customStyle="1" w:styleId="ft9284">
    <w:name w:val="ft9284"/>
    <w:uiPriority w:val="99"/>
    <w:qFormat/>
    <w:rsid w:val="00052FD2"/>
  </w:style>
  <w:style w:type="character" w:customStyle="1" w:styleId="ft9287">
    <w:name w:val="ft9287"/>
    <w:uiPriority w:val="99"/>
    <w:qFormat/>
    <w:rsid w:val="00052FD2"/>
  </w:style>
  <w:style w:type="character" w:customStyle="1" w:styleId="ft9293">
    <w:name w:val="ft9293"/>
    <w:uiPriority w:val="99"/>
    <w:qFormat/>
    <w:rsid w:val="00052FD2"/>
  </w:style>
  <w:style w:type="character" w:customStyle="1" w:styleId="ft9299">
    <w:name w:val="ft9299"/>
    <w:uiPriority w:val="99"/>
    <w:qFormat/>
    <w:rsid w:val="00052FD2"/>
  </w:style>
  <w:style w:type="character" w:customStyle="1" w:styleId="ft9306">
    <w:name w:val="ft9306"/>
    <w:uiPriority w:val="99"/>
    <w:qFormat/>
    <w:rsid w:val="00052FD2"/>
  </w:style>
  <w:style w:type="character" w:customStyle="1" w:styleId="ft8849">
    <w:name w:val="ft8849"/>
    <w:uiPriority w:val="99"/>
    <w:qFormat/>
    <w:rsid w:val="00052FD2"/>
  </w:style>
  <w:style w:type="character" w:customStyle="1" w:styleId="ft9312">
    <w:name w:val="ft9312"/>
    <w:uiPriority w:val="99"/>
    <w:qFormat/>
    <w:rsid w:val="00052FD2"/>
  </w:style>
  <w:style w:type="character" w:customStyle="1" w:styleId="ft9316">
    <w:name w:val="ft9316"/>
    <w:uiPriority w:val="99"/>
    <w:qFormat/>
    <w:rsid w:val="00052FD2"/>
  </w:style>
  <w:style w:type="character" w:customStyle="1" w:styleId="ft9324">
    <w:name w:val="ft9324"/>
    <w:uiPriority w:val="99"/>
    <w:qFormat/>
    <w:rsid w:val="00052FD2"/>
  </w:style>
  <w:style w:type="character" w:customStyle="1" w:styleId="ft9330">
    <w:name w:val="ft9330"/>
    <w:uiPriority w:val="99"/>
    <w:qFormat/>
    <w:rsid w:val="00052FD2"/>
  </w:style>
  <w:style w:type="character" w:customStyle="1" w:styleId="18100">
    <w:name w:val="Знак Знак1810"/>
    <w:uiPriority w:val="99"/>
    <w:rsid w:val="00052FD2"/>
    <w:rPr>
      <w:rFonts w:eastAsia="SimSun"/>
      <w:b/>
      <w:caps/>
      <w:sz w:val="24"/>
      <w:lang w:val="ru-RU" w:eastAsia="ru-RU"/>
    </w:rPr>
  </w:style>
  <w:style w:type="paragraph" w:customStyle="1" w:styleId="1fffffb">
    <w:name w:val="1 уровень Знак"/>
    <w:basedOn w:val="a2"/>
    <w:link w:val="1fffffc"/>
    <w:uiPriority w:val="99"/>
    <w:qFormat/>
    <w:rsid w:val="00052FD2"/>
    <w:pPr>
      <w:keepNext/>
      <w:shd w:val="clear" w:color="auto" w:fill="FFFFFF"/>
      <w:autoSpaceDE w:val="0"/>
      <w:autoSpaceDN w:val="0"/>
      <w:adjustRightInd w:val="0"/>
      <w:snapToGrid/>
      <w:spacing w:before="520" w:after="260" w:line="312" w:lineRule="auto"/>
      <w:jc w:val="center"/>
      <w:outlineLvl w:val="0"/>
    </w:pPr>
    <w:rPr>
      <w:b/>
      <w:color w:val="000000"/>
    </w:rPr>
  </w:style>
  <w:style w:type="character" w:customStyle="1" w:styleId="1fffffc">
    <w:name w:val="1 уровень Знак Знак"/>
    <w:link w:val="1fffffb"/>
    <w:uiPriority w:val="99"/>
    <w:qFormat/>
    <w:locked/>
    <w:rsid w:val="00052FD2"/>
    <w:rPr>
      <w:rFonts w:ascii="Times New Roman" w:eastAsia="Calibri" w:hAnsi="Times New Roman" w:cs="Times New Roman"/>
      <w:b/>
      <w:color w:val="000000"/>
      <w:sz w:val="24"/>
      <w:szCs w:val="20"/>
      <w:shd w:val="clear" w:color="auto" w:fill="FFFFFF"/>
      <w:lang w:eastAsia="ru-RU"/>
    </w:rPr>
  </w:style>
  <w:style w:type="character" w:customStyle="1" w:styleId="WW8Num36z0">
    <w:name w:val="WW8Num36z0"/>
    <w:uiPriority w:val="99"/>
    <w:qFormat/>
    <w:rsid w:val="00052FD2"/>
    <w:rPr>
      <w:rFonts w:ascii="Wingdings" w:hAnsi="Wingdings"/>
    </w:rPr>
  </w:style>
  <w:style w:type="character" w:customStyle="1" w:styleId="WW8Num39z0">
    <w:name w:val="WW8Num39z0"/>
    <w:uiPriority w:val="99"/>
    <w:qFormat/>
    <w:rsid w:val="00052FD2"/>
    <w:rPr>
      <w:rFonts w:ascii="Wingdings" w:hAnsi="Wingdings"/>
    </w:rPr>
  </w:style>
  <w:style w:type="character" w:customStyle="1" w:styleId="WW8Num42z0">
    <w:name w:val="WW8Num42z0"/>
    <w:uiPriority w:val="99"/>
    <w:qFormat/>
    <w:rsid w:val="00052FD2"/>
    <w:rPr>
      <w:rFonts w:ascii="Wingdings" w:hAnsi="Wingdings"/>
    </w:rPr>
  </w:style>
  <w:style w:type="character" w:customStyle="1" w:styleId="WW8Num44z0">
    <w:name w:val="WW8Num44z0"/>
    <w:uiPriority w:val="99"/>
    <w:qFormat/>
    <w:rsid w:val="00052FD2"/>
    <w:rPr>
      <w:rFonts w:ascii="Wingdings" w:hAnsi="Wingdings"/>
    </w:rPr>
  </w:style>
  <w:style w:type="character" w:customStyle="1" w:styleId="WW8Num44z1">
    <w:name w:val="WW8Num44z1"/>
    <w:uiPriority w:val="99"/>
    <w:qFormat/>
    <w:rsid w:val="00052FD2"/>
    <w:rPr>
      <w:rFonts w:ascii="Courier New" w:hAnsi="Courier New"/>
    </w:rPr>
  </w:style>
  <w:style w:type="character" w:customStyle="1" w:styleId="WW8Num44z3">
    <w:name w:val="WW8Num44z3"/>
    <w:uiPriority w:val="99"/>
    <w:qFormat/>
    <w:rsid w:val="00052FD2"/>
    <w:rPr>
      <w:rFonts w:ascii="Symbol" w:hAnsi="Symbol"/>
    </w:rPr>
  </w:style>
  <w:style w:type="character" w:customStyle="1" w:styleId="WW8Num47z0">
    <w:name w:val="WW8Num47z0"/>
    <w:uiPriority w:val="99"/>
    <w:qFormat/>
    <w:rsid w:val="00052FD2"/>
    <w:rPr>
      <w:rFonts w:ascii="Wingdings" w:hAnsi="Wingdings"/>
    </w:rPr>
  </w:style>
  <w:style w:type="character" w:customStyle="1" w:styleId="WW8Num47z1">
    <w:name w:val="WW8Num47z1"/>
    <w:uiPriority w:val="99"/>
    <w:qFormat/>
    <w:rsid w:val="00052FD2"/>
    <w:rPr>
      <w:rFonts w:ascii="Courier New" w:hAnsi="Courier New"/>
    </w:rPr>
  </w:style>
  <w:style w:type="character" w:customStyle="1" w:styleId="WW8Num47z3">
    <w:name w:val="WW8Num47z3"/>
    <w:uiPriority w:val="99"/>
    <w:qFormat/>
    <w:rsid w:val="00052FD2"/>
    <w:rPr>
      <w:rFonts w:ascii="Symbol" w:hAnsi="Symbol"/>
    </w:rPr>
  </w:style>
  <w:style w:type="character" w:customStyle="1" w:styleId="WW8Num50z0">
    <w:name w:val="WW8Num50z0"/>
    <w:uiPriority w:val="99"/>
    <w:qFormat/>
    <w:rsid w:val="00052FD2"/>
    <w:rPr>
      <w:rFonts w:ascii="Wingdings" w:hAnsi="Wingdings"/>
    </w:rPr>
  </w:style>
  <w:style w:type="character" w:customStyle="1" w:styleId="WW8Num51z0">
    <w:name w:val="WW8Num51z0"/>
    <w:uiPriority w:val="99"/>
    <w:qFormat/>
    <w:rsid w:val="00052FD2"/>
    <w:rPr>
      <w:rFonts w:ascii="Wingdings" w:hAnsi="Wingdings"/>
    </w:rPr>
  </w:style>
  <w:style w:type="character" w:customStyle="1" w:styleId="WW8Num52z0">
    <w:name w:val="WW8Num52z0"/>
    <w:uiPriority w:val="99"/>
    <w:qFormat/>
    <w:rsid w:val="00052FD2"/>
    <w:rPr>
      <w:rFonts w:ascii="Symbol" w:hAnsi="Symbol"/>
    </w:rPr>
  </w:style>
  <w:style w:type="character" w:customStyle="1" w:styleId="WW8Num53z0">
    <w:name w:val="WW8Num53z0"/>
    <w:uiPriority w:val="99"/>
    <w:qFormat/>
    <w:rsid w:val="00052FD2"/>
    <w:rPr>
      <w:rFonts w:ascii="Wingdings" w:hAnsi="Wingdings"/>
    </w:rPr>
  </w:style>
  <w:style w:type="character" w:customStyle="1" w:styleId="WW8Num53z1">
    <w:name w:val="WW8Num53z1"/>
    <w:uiPriority w:val="99"/>
    <w:qFormat/>
    <w:rsid w:val="00052FD2"/>
    <w:rPr>
      <w:rFonts w:ascii="Courier New" w:hAnsi="Courier New"/>
    </w:rPr>
  </w:style>
  <w:style w:type="character" w:customStyle="1" w:styleId="WW8Num53z3">
    <w:name w:val="WW8Num53z3"/>
    <w:uiPriority w:val="99"/>
    <w:qFormat/>
    <w:rsid w:val="00052FD2"/>
    <w:rPr>
      <w:rFonts w:ascii="Symbol" w:hAnsi="Symbol"/>
    </w:rPr>
  </w:style>
  <w:style w:type="character" w:customStyle="1" w:styleId="WW8Num55z0">
    <w:name w:val="WW8Num55z0"/>
    <w:uiPriority w:val="99"/>
    <w:qFormat/>
    <w:rsid w:val="00052FD2"/>
    <w:rPr>
      <w:rFonts w:ascii="Symbol" w:hAnsi="Symbol"/>
    </w:rPr>
  </w:style>
  <w:style w:type="character" w:customStyle="1" w:styleId="WW8Num56z0">
    <w:name w:val="WW8Num56z0"/>
    <w:uiPriority w:val="99"/>
    <w:qFormat/>
    <w:rsid w:val="00052FD2"/>
    <w:rPr>
      <w:rFonts w:ascii="Symbol" w:hAnsi="Symbol"/>
    </w:rPr>
  </w:style>
  <w:style w:type="character" w:customStyle="1" w:styleId="WW8Num59z0">
    <w:name w:val="WW8Num59z0"/>
    <w:uiPriority w:val="99"/>
    <w:qFormat/>
    <w:rsid w:val="00052FD2"/>
    <w:rPr>
      <w:rFonts w:ascii="Symbol" w:hAnsi="Symbol"/>
    </w:rPr>
  </w:style>
  <w:style w:type="character" w:customStyle="1" w:styleId="WW8Num63z0">
    <w:name w:val="WW8Num63z0"/>
    <w:uiPriority w:val="99"/>
    <w:qFormat/>
    <w:rsid w:val="00052FD2"/>
    <w:rPr>
      <w:rFonts w:ascii="Symbol" w:hAnsi="Symbol"/>
    </w:rPr>
  </w:style>
  <w:style w:type="character" w:customStyle="1" w:styleId="WW8Num66z0">
    <w:name w:val="WW8Num66z0"/>
    <w:uiPriority w:val="99"/>
    <w:qFormat/>
    <w:rsid w:val="00052FD2"/>
    <w:rPr>
      <w:rFonts w:ascii="Symbol" w:hAnsi="Symbol"/>
    </w:rPr>
  </w:style>
  <w:style w:type="character" w:customStyle="1" w:styleId="WW8Num69z1">
    <w:name w:val="WW8Num69z1"/>
    <w:uiPriority w:val="99"/>
    <w:qFormat/>
    <w:rsid w:val="00052FD2"/>
    <w:rPr>
      <w:rFonts w:ascii="Wingdings" w:hAnsi="Wingdings"/>
    </w:rPr>
  </w:style>
  <w:style w:type="character" w:customStyle="1" w:styleId="WW8Num72z0">
    <w:name w:val="WW8Num72z0"/>
    <w:uiPriority w:val="99"/>
    <w:qFormat/>
    <w:rsid w:val="00052FD2"/>
    <w:rPr>
      <w:rFonts w:ascii="Symbol" w:hAnsi="Symbol"/>
    </w:rPr>
  </w:style>
  <w:style w:type="character" w:customStyle="1" w:styleId="WW8Num72z1">
    <w:name w:val="WW8Num72z1"/>
    <w:uiPriority w:val="99"/>
    <w:qFormat/>
    <w:rsid w:val="00052FD2"/>
    <w:rPr>
      <w:rFonts w:ascii="Courier New" w:hAnsi="Courier New"/>
    </w:rPr>
  </w:style>
  <w:style w:type="character" w:customStyle="1" w:styleId="WW8Num72z2">
    <w:name w:val="WW8Num72z2"/>
    <w:uiPriority w:val="99"/>
    <w:qFormat/>
    <w:rsid w:val="00052FD2"/>
    <w:rPr>
      <w:rFonts w:ascii="Wingdings" w:hAnsi="Wingdings"/>
    </w:rPr>
  </w:style>
  <w:style w:type="character" w:customStyle="1" w:styleId="WW8Num74z0">
    <w:name w:val="WW8Num74z0"/>
    <w:uiPriority w:val="99"/>
    <w:qFormat/>
    <w:rsid w:val="00052FD2"/>
    <w:rPr>
      <w:rFonts w:ascii="Symbol" w:hAnsi="Symbol"/>
    </w:rPr>
  </w:style>
  <w:style w:type="character" w:customStyle="1" w:styleId="WW8Num75z0">
    <w:name w:val="WW8Num75z0"/>
    <w:uiPriority w:val="99"/>
    <w:qFormat/>
    <w:rsid w:val="00052FD2"/>
    <w:rPr>
      <w:rFonts w:ascii="Wingdings" w:hAnsi="Wingdings"/>
    </w:rPr>
  </w:style>
  <w:style w:type="character" w:customStyle="1" w:styleId="WW8Num75z1">
    <w:name w:val="WW8Num75z1"/>
    <w:uiPriority w:val="99"/>
    <w:qFormat/>
    <w:rsid w:val="00052FD2"/>
    <w:rPr>
      <w:rFonts w:ascii="Courier New" w:hAnsi="Courier New"/>
    </w:rPr>
  </w:style>
  <w:style w:type="character" w:customStyle="1" w:styleId="WW8Num75z3">
    <w:name w:val="WW8Num75z3"/>
    <w:uiPriority w:val="99"/>
    <w:qFormat/>
    <w:rsid w:val="00052FD2"/>
    <w:rPr>
      <w:rFonts w:ascii="Symbol" w:hAnsi="Symbol"/>
    </w:rPr>
  </w:style>
  <w:style w:type="character" w:customStyle="1" w:styleId="WW8Num77z0">
    <w:name w:val="WW8Num77z0"/>
    <w:uiPriority w:val="99"/>
    <w:qFormat/>
    <w:rsid w:val="00052FD2"/>
    <w:rPr>
      <w:rFonts w:ascii="Symbol" w:hAnsi="Symbol"/>
    </w:rPr>
  </w:style>
  <w:style w:type="character" w:customStyle="1" w:styleId="WW8Num78z0">
    <w:name w:val="WW8Num78z0"/>
    <w:uiPriority w:val="99"/>
    <w:qFormat/>
    <w:rsid w:val="00052FD2"/>
    <w:rPr>
      <w:rFonts w:ascii="Wingdings" w:hAnsi="Wingdings"/>
    </w:rPr>
  </w:style>
  <w:style w:type="character" w:customStyle="1" w:styleId="WW8Num78z1">
    <w:name w:val="WW8Num78z1"/>
    <w:uiPriority w:val="99"/>
    <w:qFormat/>
    <w:rsid w:val="00052FD2"/>
    <w:rPr>
      <w:rFonts w:ascii="Courier New" w:hAnsi="Courier New"/>
    </w:rPr>
  </w:style>
  <w:style w:type="character" w:customStyle="1" w:styleId="WW8Num78z3">
    <w:name w:val="WW8Num78z3"/>
    <w:uiPriority w:val="99"/>
    <w:qFormat/>
    <w:rsid w:val="00052FD2"/>
    <w:rPr>
      <w:rFonts w:ascii="Symbol" w:hAnsi="Symbol"/>
    </w:rPr>
  </w:style>
  <w:style w:type="character" w:customStyle="1" w:styleId="WW8Num79z0">
    <w:name w:val="WW8Num79z0"/>
    <w:uiPriority w:val="99"/>
    <w:qFormat/>
    <w:rsid w:val="00052FD2"/>
    <w:rPr>
      <w:rFonts w:ascii="Symbol" w:hAnsi="Symbol"/>
    </w:rPr>
  </w:style>
  <w:style w:type="character" w:customStyle="1" w:styleId="WW8Num86z0">
    <w:name w:val="WW8Num86z0"/>
    <w:uiPriority w:val="99"/>
    <w:qFormat/>
    <w:rsid w:val="00052FD2"/>
    <w:rPr>
      <w:rFonts w:ascii="Wingdings" w:hAnsi="Wingdings"/>
    </w:rPr>
  </w:style>
  <w:style w:type="character" w:customStyle="1" w:styleId="WW8Num86z1">
    <w:name w:val="WW8Num86z1"/>
    <w:uiPriority w:val="99"/>
    <w:qFormat/>
    <w:rsid w:val="00052FD2"/>
    <w:rPr>
      <w:rFonts w:ascii="Courier New" w:hAnsi="Courier New"/>
    </w:rPr>
  </w:style>
  <w:style w:type="character" w:customStyle="1" w:styleId="WW8Num86z3">
    <w:name w:val="WW8Num86z3"/>
    <w:uiPriority w:val="99"/>
    <w:qFormat/>
    <w:rsid w:val="00052FD2"/>
    <w:rPr>
      <w:rFonts w:ascii="Symbol" w:hAnsi="Symbol"/>
    </w:rPr>
  </w:style>
  <w:style w:type="character" w:customStyle="1" w:styleId="WW8Num87z0">
    <w:name w:val="WW8Num87z0"/>
    <w:uiPriority w:val="99"/>
    <w:qFormat/>
    <w:rsid w:val="00052FD2"/>
    <w:rPr>
      <w:rFonts w:ascii="Symbol" w:hAnsi="Symbol"/>
    </w:rPr>
  </w:style>
  <w:style w:type="character" w:customStyle="1" w:styleId="WW8Num89z0">
    <w:name w:val="WW8Num89z0"/>
    <w:uiPriority w:val="99"/>
    <w:qFormat/>
    <w:rsid w:val="00052FD2"/>
    <w:rPr>
      <w:rFonts w:ascii="Symbol" w:hAnsi="Symbol"/>
    </w:rPr>
  </w:style>
  <w:style w:type="character" w:customStyle="1" w:styleId="WW8Num90z0">
    <w:name w:val="WW8Num90z0"/>
    <w:uiPriority w:val="99"/>
    <w:qFormat/>
    <w:rsid w:val="00052FD2"/>
    <w:rPr>
      <w:rFonts w:ascii="Symbol" w:hAnsi="Symbol"/>
    </w:rPr>
  </w:style>
  <w:style w:type="character" w:customStyle="1" w:styleId="WW8Num92z0">
    <w:name w:val="WW8Num92z0"/>
    <w:uiPriority w:val="99"/>
    <w:qFormat/>
    <w:rsid w:val="00052FD2"/>
    <w:rPr>
      <w:rFonts w:ascii="Symbol" w:hAnsi="Symbol"/>
    </w:rPr>
  </w:style>
  <w:style w:type="character" w:customStyle="1" w:styleId="WW8Num93z0">
    <w:name w:val="WW8Num93z0"/>
    <w:uiPriority w:val="99"/>
    <w:qFormat/>
    <w:rsid w:val="00052FD2"/>
    <w:rPr>
      <w:rFonts w:ascii="Wingdings" w:hAnsi="Wingdings"/>
    </w:rPr>
  </w:style>
  <w:style w:type="character" w:customStyle="1" w:styleId="WW8Num93z1">
    <w:name w:val="WW8Num93z1"/>
    <w:uiPriority w:val="99"/>
    <w:qFormat/>
    <w:rsid w:val="00052FD2"/>
    <w:rPr>
      <w:rFonts w:ascii="Courier New" w:hAnsi="Courier New"/>
    </w:rPr>
  </w:style>
  <w:style w:type="character" w:customStyle="1" w:styleId="WW8Num93z3">
    <w:name w:val="WW8Num93z3"/>
    <w:uiPriority w:val="99"/>
    <w:qFormat/>
    <w:rsid w:val="00052FD2"/>
    <w:rPr>
      <w:rFonts w:ascii="Symbol" w:hAnsi="Symbol"/>
    </w:rPr>
  </w:style>
  <w:style w:type="character" w:customStyle="1" w:styleId="WW8Num94z0">
    <w:name w:val="WW8Num94z0"/>
    <w:uiPriority w:val="99"/>
    <w:qFormat/>
    <w:rsid w:val="00052FD2"/>
    <w:rPr>
      <w:rFonts w:ascii="Symbol" w:hAnsi="Symbol"/>
    </w:rPr>
  </w:style>
  <w:style w:type="character" w:customStyle="1" w:styleId="WW8Num97z0">
    <w:name w:val="WW8Num97z0"/>
    <w:uiPriority w:val="99"/>
    <w:qFormat/>
    <w:rsid w:val="00052FD2"/>
    <w:rPr>
      <w:rFonts w:ascii="Symbol" w:hAnsi="Symbol"/>
    </w:rPr>
  </w:style>
  <w:style w:type="character" w:customStyle="1" w:styleId="WW8Num99z0">
    <w:name w:val="WW8Num99z0"/>
    <w:uiPriority w:val="99"/>
    <w:qFormat/>
    <w:rsid w:val="00052FD2"/>
    <w:rPr>
      <w:rFonts w:ascii="Symbol" w:hAnsi="Symbol"/>
    </w:rPr>
  </w:style>
  <w:style w:type="character" w:customStyle="1" w:styleId="WW8Num101z0">
    <w:name w:val="WW8Num101z0"/>
    <w:uiPriority w:val="99"/>
    <w:qFormat/>
    <w:rsid w:val="00052FD2"/>
    <w:rPr>
      <w:rFonts w:ascii="Symbol" w:hAnsi="Symbol"/>
    </w:rPr>
  </w:style>
  <w:style w:type="character" w:customStyle="1" w:styleId="WW8Num104z0">
    <w:name w:val="WW8Num104z0"/>
    <w:uiPriority w:val="99"/>
    <w:qFormat/>
    <w:rsid w:val="00052FD2"/>
    <w:rPr>
      <w:rFonts w:ascii="Symbol" w:hAnsi="Symbol"/>
    </w:rPr>
  </w:style>
  <w:style w:type="character" w:customStyle="1" w:styleId="WW8Num107z0">
    <w:name w:val="WW8Num107z0"/>
    <w:uiPriority w:val="99"/>
    <w:qFormat/>
    <w:rsid w:val="00052FD2"/>
    <w:rPr>
      <w:rFonts w:ascii="Symbol" w:hAnsi="Symbol"/>
    </w:rPr>
  </w:style>
  <w:style w:type="character" w:customStyle="1" w:styleId="WW8Num109z0">
    <w:name w:val="WW8Num109z0"/>
    <w:uiPriority w:val="99"/>
    <w:qFormat/>
    <w:rsid w:val="00052FD2"/>
    <w:rPr>
      <w:rFonts w:ascii="Symbol" w:hAnsi="Symbol"/>
    </w:rPr>
  </w:style>
  <w:style w:type="character" w:customStyle="1" w:styleId="WW8Num112z1">
    <w:name w:val="WW8Num112z1"/>
    <w:uiPriority w:val="99"/>
    <w:qFormat/>
    <w:rsid w:val="00052FD2"/>
    <w:rPr>
      <w:color w:val="000000"/>
    </w:rPr>
  </w:style>
  <w:style w:type="character" w:customStyle="1" w:styleId="WW8Num114z0">
    <w:name w:val="WW8Num114z0"/>
    <w:uiPriority w:val="99"/>
    <w:qFormat/>
    <w:rsid w:val="00052FD2"/>
    <w:rPr>
      <w:rFonts w:ascii="Symbol" w:hAnsi="Symbol"/>
    </w:rPr>
  </w:style>
  <w:style w:type="character" w:customStyle="1" w:styleId="WW8Num117z0">
    <w:name w:val="WW8Num117z0"/>
    <w:uiPriority w:val="99"/>
    <w:qFormat/>
    <w:rsid w:val="00052FD2"/>
    <w:rPr>
      <w:rFonts w:ascii="Symbol" w:hAnsi="Symbol"/>
    </w:rPr>
  </w:style>
  <w:style w:type="character" w:customStyle="1" w:styleId="WW8Num118z0">
    <w:name w:val="WW8Num118z0"/>
    <w:uiPriority w:val="99"/>
    <w:qFormat/>
    <w:rsid w:val="00052FD2"/>
    <w:rPr>
      <w:rFonts w:ascii="Wingdings" w:hAnsi="Wingdings"/>
    </w:rPr>
  </w:style>
  <w:style w:type="character" w:customStyle="1" w:styleId="WW8Num118z1">
    <w:name w:val="WW8Num118z1"/>
    <w:uiPriority w:val="99"/>
    <w:qFormat/>
    <w:rsid w:val="00052FD2"/>
    <w:rPr>
      <w:rFonts w:ascii="Courier New" w:hAnsi="Courier New"/>
    </w:rPr>
  </w:style>
  <w:style w:type="character" w:customStyle="1" w:styleId="WW8Num118z3">
    <w:name w:val="WW8Num118z3"/>
    <w:uiPriority w:val="99"/>
    <w:qFormat/>
    <w:rsid w:val="00052FD2"/>
    <w:rPr>
      <w:rFonts w:ascii="Symbol" w:hAnsi="Symbol"/>
    </w:rPr>
  </w:style>
  <w:style w:type="character" w:customStyle="1" w:styleId="WW8Num120z0">
    <w:name w:val="WW8Num120z0"/>
    <w:uiPriority w:val="99"/>
    <w:qFormat/>
    <w:rsid w:val="00052FD2"/>
    <w:rPr>
      <w:rFonts w:ascii="Symbol" w:hAnsi="Symbol"/>
    </w:rPr>
  </w:style>
  <w:style w:type="character" w:customStyle="1" w:styleId="WW8Num121z0">
    <w:name w:val="WW8Num121z0"/>
    <w:uiPriority w:val="99"/>
    <w:qFormat/>
    <w:rsid w:val="00052FD2"/>
    <w:rPr>
      <w:rFonts w:ascii="Symbol" w:hAnsi="Symbol"/>
    </w:rPr>
  </w:style>
  <w:style w:type="character" w:customStyle="1" w:styleId="WW8Num124z0">
    <w:name w:val="WW8Num124z0"/>
    <w:uiPriority w:val="99"/>
    <w:qFormat/>
    <w:rsid w:val="00052FD2"/>
    <w:rPr>
      <w:rFonts w:ascii="Symbol" w:hAnsi="Symbol"/>
    </w:rPr>
  </w:style>
  <w:style w:type="character" w:customStyle="1" w:styleId="WW8Num125z0">
    <w:name w:val="WW8Num125z0"/>
    <w:uiPriority w:val="99"/>
    <w:qFormat/>
    <w:rsid w:val="00052FD2"/>
    <w:rPr>
      <w:rFonts w:ascii="Wingdings" w:hAnsi="Wingdings"/>
    </w:rPr>
  </w:style>
  <w:style w:type="character" w:customStyle="1" w:styleId="WW8Num125z1">
    <w:name w:val="WW8Num125z1"/>
    <w:uiPriority w:val="99"/>
    <w:qFormat/>
    <w:rsid w:val="00052FD2"/>
    <w:rPr>
      <w:rFonts w:ascii="Courier New" w:hAnsi="Courier New"/>
    </w:rPr>
  </w:style>
  <w:style w:type="character" w:customStyle="1" w:styleId="WW8Num125z3">
    <w:name w:val="WW8Num125z3"/>
    <w:uiPriority w:val="99"/>
    <w:qFormat/>
    <w:rsid w:val="00052FD2"/>
    <w:rPr>
      <w:rFonts w:ascii="Symbol" w:hAnsi="Symbol"/>
    </w:rPr>
  </w:style>
  <w:style w:type="character" w:customStyle="1" w:styleId="WW8Num126z0">
    <w:name w:val="WW8Num126z0"/>
    <w:uiPriority w:val="99"/>
    <w:qFormat/>
    <w:rsid w:val="00052FD2"/>
    <w:rPr>
      <w:rFonts w:ascii="Symbol" w:hAnsi="Symbol"/>
    </w:rPr>
  </w:style>
  <w:style w:type="character" w:customStyle="1" w:styleId="WW8Num127z0">
    <w:name w:val="WW8Num127z0"/>
    <w:uiPriority w:val="99"/>
    <w:qFormat/>
    <w:rsid w:val="00052FD2"/>
    <w:rPr>
      <w:rFonts w:ascii="Symbol" w:hAnsi="Symbol"/>
    </w:rPr>
  </w:style>
  <w:style w:type="character" w:customStyle="1" w:styleId="WW8Num130z0">
    <w:name w:val="WW8Num130z0"/>
    <w:uiPriority w:val="99"/>
    <w:qFormat/>
    <w:rsid w:val="00052FD2"/>
    <w:rPr>
      <w:rFonts w:ascii="Symbol" w:hAnsi="Symbol"/>
    </w:rPr>
  </w:style>
  <w:style w:type="character" w:customStyle="1" w:styleId="WW8Num131z0">
    <w:name w:val="WW8Num131z0"/>
    <w:uiPriority w:val="99"/>
    <w:qFormat/>
    <w:rsid w:val="00052FD2"/>
    <w:rPr>
      <w:rFonts w:ascii="Symbol" w:hAnsi="Symbol"/>
    </w:rPr>
  </w:style>
  <w:style w:type="character" w:customStyle="1" w:styleId="WW8Num132z0">
    <w:name w:val="WW8Num132z0"/>
    <w:uiPriority w:val="99"/>
    <w:qFormat/>
    <w:rsid w:val="00052FD2"/>
    <w:rPr>
      <w:rFonts w:ascii="Symbol" w:hAnsi="Symbol"/>
    </w:rPr>
  </w:style>
  <w:style w:type="character" w:customStyle="1" w:styleId="WW8Num134z0">
    <w:name w:val="WW8Num134z0"/>
    <w:uiPriority w:val="99"/>
    <w:qFormat/>
    <w:rsid w:val="00052FD2"/>
    <w:rPr>
      <w:rFonts w:ascii="Wingdings" w:hAnsi="Wingdings"/>
    </w:rPr>
  </w:style>
  <w:style w:type="character" w:customStyle="1" w:styleId="WW8Num136z0">
    <w:name w:val="WW8Num136z0"/>
    <w:uiPriority w:val="99"/>
    <w:qFormat/>
    <w:rsid w:val="00052FD2"/>
    <w:rPr>
      <w:rFonts w:ascii="Symbol" w:hAnsi="Symbol"/>
    </w:rPr>
  </w:style>
  <w:style w:type="character" w:customStyle="1" w:styleId="WW8Num139z0">
    <w:name w:val="WW8Num139z0"/>
    <w:uiPriority w:val="99"/>
    <w:qFormat/>
    <w:rsid w:val="00052FD2"/>
    <w:rPr>
      <w:rFonts w:ascii="Symbol" w:hAnsi="Symbol"/>
    </w:rPr>
  </w:style>
  <w:style w:type="character" w:customStyle="1" w:styleId="WW8Num143z0">
    <w:name w:val="WW8Num143z0"/>
    <w:uiPriority w:val="99"/>
    <w:qFormat/>
    <w:rsid w:val="00052FD2"/>
    <w:rPr>
      <w:rFonts w:ascii="Symbol" w:hAnsi="Symbol"/>
    </w:rPr>
  </w:style>
  <w:style w:type="character" w:customStyle="1" w:styleId="WW8Num144z0">
    <w:name w:val="WW8Num144z0"/>
    <w:uiPriority w:val="99"/>
    <w:qFormat/>
    <w:rsid w:val="00052FD2"/>
    <w:rPr>
      <w:rFonts w:ascii="Symbol" w:hAnsi="Symbol"/>
    </w:rPr>
  </w:style>
  <w:style w:type="character" w:customStyle="1" w:styleId="WW8Num145z0">
    <w:name w:val="WW8Num145z0"/>
    <w:uiPriority w:val="99"/>
    <w:qFormat/>
    <w:rsid w:val="00052FD2"/>
    <w:rPr>
      <w:rFonts w:ascii="Symbol" w:hAnsi="Symbol"/>
    </w:rPr>
  </w:style>
  <w:style w:type="character" w:customStyle="1" w:styleId="WW8Num146z0">
    <w:name w:val="WW8Num146z0"/>
    <w:uiPriority w:val="99"/>
    <w:qFormat/>
    <w:rsid w:val="00052FD2"/>
    <w:rPr>
      <w:rFonts w:ascii="Symbol" w:hAnsi="Symbol"/>
    </w:rPr>
  </w:style>
  <w:style w:type="character" w:customStyle="1" w:styleId="WW8Num147z0">
    <w:name w:val="WW8Num147z0"/>
    <w:uiPriority w:val="99"/>
    <w:qFormat/>
    <w:rsid w:val="00052FD2"/>
    <w:rPr>
      <w:rFonts w:ascii="Wingdings" w:hAnsi="Wingdings"/>
    </w:rPr>
  </w:style>
  <w:style w:type="character" w:customStyle="1" w:styleId="WW8Num147z1">
    <w:name w:val="WW8Num147z1"/>
    <w:uiPriority w:val="99"/>
    <w:qFormat/>
    <w:rsid w:val="00052FD2"/>
    <w:rPr>
      <w:rFonts w:ascii="Courier New" w:hAnsi="Courier New"/>
    </w:rPr>
  </w:style>
  <w:style w:type="character" w:customStyle="1" w:styleId="WW8Num147z3">
    <w:name w:val="WW8Num147z3"/>
    <w:uiPriority w:val="99"/>
    <w:qFormat/>
    <w:rsid w:val="00052FD2"/>
    <w:rPr>
      <w:rFonts w:ascii="Symbol" w:hAnsi="Symbol"/>
    </w:rPr>
  </w:style>
  <w:style w:type="character" w:customStyle="1" w:styleId="WW8Num150z0">
    <w:name w:val="WW8Num150z0"/>
    <w:uiPriority w:val="99"/>
    <w:qFormat/>
    <w:rsid w:val="00052FD2"/>
    <w:rPr>
      <w:rFonts w:ascii="Symbol" w:hAnsi="Symbol"/>
    </w:rPr>
  </w:style>
  <w:style w:type="character" w:customStyle="1" w:styleId="WW8Num157z0">
    <w:name w:val="WW8Num157z0"/>
    <w:uiPriority w:val="99"/>
    <w:qFormat/>
    <w:rsid w:val="00052FD2"/>
    <w:rPr>
      <w:rFonts w:ascii="Symbol" w:hAnsi="Symbol"/>
    </w:rPr>
  </w:style>
  <w:style w:type="character" w:customStyle="1" w:styleId="WW8Num159z0">
    <w:name w:val="WW8Num159z0"/>
    <w:uiPriority w:val="99"/>
    <w:qFormat/>
    <w:rsid w:val="00052FD2"/>
    <w:rPr>
      <w:rFonts w:ascii="Symbol" w:hAnsi="Symbol"/>
    </w:rPr>
  </w:style>
  <w:style w:type="character" w:customStyle="1" w:styleId="WW8Num160z0">
    <w:name w:val="WW8Num160z0"/>
    <w:uiPriority w:val="99"/>
    <w:qFormat/>
    <w:rsid w:val="00052FD2"/>
    <w:rPr>
      <w:rFonts w:ascii="Symbol" w:hAnsi="Symbol"/>
    </w:rPr>
  </w:style>
  <w:style w:type="character" w:customStyle="1" w:styleId="WW8Num162z0">
    <w:name w:val="WW8Num162z0"/>
    <w:uiPriority w:val="99"/>
    <w:qFormat/>
    <w:rsid w:val="00052FD2"/>
    <w:rPr>
      <w:rFonts w:ascii="Symbol" w:hAnsi="Symbol"/>
    </w:rPr>
  </w:style>
  <w:style w:type="character" w:customStyle="1" w:styleId="WW8Num163z0">
    <w:name w:val="WW8Num163z0"/>
    <w:uiPriority w:val="99"/>
    <w:qFormat/>
    <w:rsid w:val="00052FD2"/>
    <w:rPr>
      <w:rFonts w:ascii="Symbol" w:hAnsi="Symbol"/>
    </w:rPr>
  </w:style>
  <w:style w:type="character" w:customStyle="1" w:styleId="WW8Num164z0">
    <w:name w:val="WW8Num164z0"/>
    <w:uiPriority w:val="99"/>
    <w:qFormat/>
    <w:rsid w:val="00052FD2"/>
    <w:rPr>
      <w:rFonts w:ascii="Wingdings" w:hAnsi="Wingdings"/>
    </w:rPr>
  </w:style>
  <w:style w:type="character" w:customStyle="1" w:styleId="WW8Num164z1">
    <w:name w:val="WW8Num164z1"/>
    <w:uiPriority w:val="99"/>
    <w:qFormat/>
    <w:rsid w:val="00052FD2"/>
    <w:rPr>
      <w:rFonts w:ascii="Courier New" w:hAnsi="Courier New"/>
    </w:rPr>
  </w:style>
  <w:style w:type="character" w:customStyle="1" w:styleId="WW8Num164z3">
    <w:name w:val="WW8Num164z3"/>
    <w:uiPriority w:val="99"/>
    <w:qFormat/>
    <w:rsid w:val="00052FD2"/>
    <w:rPr>
      <w:rFonts w:ascii="Symbol" w:hAnsi="Symbol"/>
    </w:rPr>
  </w:style>
  <w:style w:type="character" w:customStyle="1" w:styleId="WW8Num168z0">
    <w:name w:val="WW8Num168z0"/>
    <w:uiPriority w:val="99"/>
    <w:qFormat/>
    <w:rsid w:val="00052FD2"/>
    <w:rPr>
      <w:rFonts w:ascii="Symbol" w:hAnsi="Symbol"/>
    </w:rPr>
  </w:style>
  <w:style w:type="character" w:customStyle="1" w:styleId="WW8Num169z0">
    <w:name w:val="WW8Num169z0"/>
    <w:uiPriority w:val="99"/>
    <w:qFormat/>
    <w:rsid w:val="00052FD2"/>
    <w:rPr>
      <w:rFonts w:ascii="Symbol" w:hAnsi="Symbol"/>
    </w:rPr>
  </w:style>
  <w:style w:type="character" w:customStyle="1" w:styleId="WW8Num170z0">
    <w:name w:val="WW8Num170z0"/>
    <w:uiPriority w:val="99"/>
    <w:qFormat/>
    <w:rsid w:val="00052FD2"/>
    <w:rPr>
      <w:rFonts w:ascii="Symbol" w:hAnsi="Symbol"/>
    </w:rPr>
  </w:style>
  <w:style w:type="character" w:customStyle="1" w:styleId="WW8Num174z0">
    <w:name w:val="WW8Num174z0"/>
    <w:uiPriority w:val="99"/>
    <w:qFormat/>
    <w:rsid w:val="00052FD2"/>
    <w:rPr>
      <w:rFonts w:ascii="Symbol" w:hAnsi="Symbol"/>
    </w:rPr>
  </w:style>
  <w:style w:type="character" w:customStyle="1" w:styleId="WW8Num177z0">
    <w:name w:val="WW8Num177z0"/>
    <w:uiPriority w:val="99"/>
    <w:qFormat/>
    <w:rsid w:val="00052FD2"/>
    <w:rPr>
      <w:rFonts w:ascii="Symbol" w:hAnsi="Symbol"/>
    </w:rPr>
  </w:style>
  <w:style w:type="character" w:customStyle="1" w:styleId="WW8Num178z0">
    <w:name w:val="WW8Num178z0"/>
    <w:uiPriority w:val="99"/>
    <w:qFormat/>
    <w:rsid w:val="00052FD2"/>
    <w:rPr>
      <w:rFonts w:ascii="Symbol" w:hAnsi="Symbol"/>
    </w:rPr>
  </w:style>
  <w:style w:type="character" w:customStyle="1" w:styleId="WW8Num182z0">
    <w:name w:val="WW8Num182z0"/>
    <w:uiPriority w:val="99"/>
    <w:qFormat/>
    <w:rsid w:val="00052FD2"/>
    <w:rPr>
      <w:rFonts w:ascii="Symbol" w:hAnsi="Symbol"/>
    </w:rPr>
  </w:style>
  <w:style w:type="character" w:customStyle="1" w:styleId="WW8Num37z0">
    <w:name w:val="WW8Num37z0"/>
    <w:uiPriority w:val="99"/>
    <w:qFormat/>
    <w:rsid w:val="00052FD2"/>
    <w:rPr>
      <w:rFonts w:ascii="Wingdings" w:hAnsi="Wingdings"/>
    </w:rPr>
  </w:style>
  <w:style w:type="character" w:customStyle="1" w:styleId="WW8Num38z0">
    <w:name w:val="WW8Num38z0"/>
    <w:uiPriority w:val="99"/>
    <w:qFormat/>
    <w:rsid w:val="00052FD2"/>
    <w:rPr>
      <w:rFonts w:ascii="Wingdings" w:hAnsi="Wingdings"/>
    </w:rPr>
  </w:style>
  <w:style w:type="character" w:customStyle="1" w:styleId="WW8Num40z0">
    <w:name w:val="WW8Num40z0"/>
    <w:uiPriority w:val="99"/>
    <w:qFormat/>
    <w:rsid w:val="00052FD2"/>
    <w:rPr>
      <w:rFonts w:ascii="Wingdings" w:hAnsi="Wingdings"/>
    </w:rPr>
  </w:style>
  <w:style w:type="character" w:customStyle="1" w:styleId="WW8Num41z0">
    <w:name w:val="WW8Num41z0"/>
    <w:uiPriority w:val="99"/>
    <w:qFormat/>
    <w:rsid w:val="00052FD2"/>
    <w:rPr>
      <w:rFonts w:ascii="Wingdings" w:hAnsi="Wingdings"/>
    </w:rPr>
  </w:style>
  <w:style w:type="character" w:customStyle="1" w:styleId="WW8Num43z0">
    <w:name w:val="WW8Num43z0"/>
    <w:uiPriority w:val="99"/>
    <w:qFormat/>
    <w:rsid w:val="00052FD2"/>
    <w:rPr>
      <w:rFonts w:ascii="Wingdings" w:hAnsi="Wingdings"/>
    </w:rPr>
  </w:style>
  <w:style w:type="character" w:customStyle="1" w:styleId="WW8Num20z1">
    <w:name w:val="WW8Num20z1"/>
    <w:uiPriority w:val="99"/>
    <w:qFormat/>
    <w:rsid w:val="00052FD2"/>
    <w:rPr>
      <w:rFonts w:ascii="Courier New" w:hAnsi="Courier New"/>
    </w:rPr>
  </w:style>
  <w:style w:type="character" w:customStyle="1" w:styleId="WW8Num20z3">
    <w:name w:val="WW8Num20z3"/>
    <w:uiPriority w:val="99"/>
    <w:qFormat/>
    <w:rsid w:val="00052FD2"/>
    <w:rPr>
      <w:rFonts w:ascii="Symbol" w:hAnsi="Symbol"/>
    </w:rPr>
  </w:style>
  <w:style w:type="character" w:customStyle="1" w:styleId="WW8Num26z3">
    <w:name w:val="WW8Num26z3"/>
    <w:uiPriority w:val="99"/>
    <w:qFormat/>
    <w:rsid w:val="00052FD2"/>
    <w:rPr>
      <w:rFonts w:ascii="Symbol" w:hAnsi="Symbol"/>
    </w:rPr>
  </w:style>
  <w:style w:type="character" w:customStyle="1" w:styleId="WW8Num33z0">
    <w:name w:val="WW8Num33z0"/>
    <w:uiPriority w:val="99"/>
    <w:qFormat/>
    <w:rsid w:val="00052FD2"/>
    <w:rPr>
      <w:rFonts w:ascii="Wingdings" w:hAnsi="Wingdings"/>
    </w:rPr>
  </w:style>
  <w:style w:type="character" w:customStyle="1" w:styleId="WW8Num33z3">
    <w:name w:val="WW8Num33z3"/>
    <w:uiPriority w:val="99"/>
    <w:qFormat/>
    <w:rsid w:val="00052FD2"/>
    <w:rPr>
      <w:rFonts w:ascii="Symbol" w:hAnsi="Symbol"/>
    </w:rPr>
  </w:style>
  <w:style w:type="character" w:customStyle="1" w:styleId="WW8Num33z4">
    <w:name w:val="WW8Num33z4"/>
    <w:uiPriority w:val="99"/>
    <w:qFormat/>
    <w:rsid w:val="00052FD2"/>
    <w:rPr>
      <w:rFonts w:ascii="Courier New" w:hAnsi="Courier New"/>
    </w:rPr>
  </w:style>
  <w:style w:type="character" w:customStyle="1" w:styleId="WW8Num34z0">
    <w:name w:val="WW8Num34z0"/>
    <w:uiPriority w:val="99"/>
    <w:qFormat/>
    <w:rsid w:val="00052FD2"/>
    <w:rPr>
      <w:rFonts w:ascii="Wingdings" w:hAnsi="Wingdings"/>
    </w:rPr>
  </w:style>
  <w:style w:type="character" w:customStyle="1" w:styleId="WW8Num34z1">
    <w:name w:val="WW8Num34z1"/>
    <w:uiPriority w:val="99"/>
    <w:qFormat/>
    <w:rsid w:val="00052FD2"/>
    <w:rPr>
      <w:rFonts w:ascii="Courier New" w:hAnsi="Courier New"/>
    </w:rPr>
  </w:style>
  <w:style w:type="character" w:customStyle="1" w:styleId="WW8Num34z3">
    <w:name w:val="WW8Num34z3"/>
    <w:uiPriority w:val="99"/>
    <w:qFormat/>
    <w:rsid w:val="00052FD2"/>
    <w:rPr>
      <w:rFonts w:ascii="Symbol" w:hAnsi="Symbol"/>
    </w:rPr>
  </w:style>
  <w:style w:type="character" w:customStyle="1" w:styleId="WW8Num35z0">
    <w:name w:val="WW8Num35z0"/>
    <w:uiPriority w:val="99"/>
    <w:qFormat/>
    <w:rsid w:val="00052FD2"/>
    <w:rPr>
      <w:rFonts w:ascii="Wingdings" w:hAnsi="Wingdings"/>
    </w:rPr>
  </w:style>
  <w:style w:type="character" w:customStyle="1" w:styleId="WW8Num35z1">
    <w:name w:val="WW8Num35z1"/>
    <w:uiPriority w:val="99"/>
    <w:qFormat/>
    <w:rsid w:val="00052FD2"/>
    <w:rPr>
      <w:rFonts w:ascii="Courier New" w:hAnsi="Courier New"/>
    </w:rPr>
  </w:style>
  <w:style w:type="character" w:customStyle="1" w:styleId="WW8Num35z3">
    <w:name w:val="WW8Num35z3"/>
    <w:uiPriority w:val="99"/>
    <w:qFormat/>
    <w:rsid w:val="00052FD2"/>
    <w:rPr>
      <w:rFonts w:ascii="Symbol" w:hAnsi="Symbol"/>
    </w:rPr>
  </w:style>
  <w:style w:type="character" w:customStyle="1" w:styleId="WW8Num36z1">
    <w:name w:val="WW8Num36z1"/>
    <w:uiPriority w:val="99"/>
    <w:qFormat/>
    <w:rsid w:val="00052FD2"/>
    <w:rPr>
      <w:rFonts w:ascii="Courier New" w:hAnsi="Courier New"/>
    </w:rPr>
  </w:style>
  <w:style w:type="character" w:customStyle="1" w:styleId="WW8Num36z3">
    <w:name w:val="WW8Num36z3"/>
    <w:uiPriority w:val="99"/>
    <w:qFormat/>
    <w:rsid w:val="00052FD2"/>
    <w:rPr>
      <w:rFonts w:ascii="Symbol" w:hAnsi="Symbol"/>
    </w:rPr>
  </w:style>
  <w:style w:type="character" w:customStyle="1" w:styleId="WW8Num37z1">
    <w:name w:val="WW8Num37z1"/>
    <w:uiPriority w:val="99"/>
    <w:qFormat/>
    <w:rsid w:val="00052FD2"/>
    <w:rPr>
      <w:rFonts w:ascii="Courier New" w:hAnsi="Courier New"/>
    </w:rPr>
  </w:style>
  <w:style w:type="character" w:customStyle="1" w:styleId="WW8Num37z3">
    <w:name w:val="WW8Num37z3"/>
    <w:uiPriority w:val="99"/>
    <w:qFormat/>
    <w:rsid w:val="00052FD2"/>
    <w:rPr>
      <w:rFonts w:ascii="Symbol" w:hAnsi="Symbol"/>
    </w:rPr>
  </w:style>
  <w:style w:type="character" w:customStyle="1" w:styleId="WW8Num39z1">
    <w:name w:val="WW8Num39z1"/>
    <w:uiPriority w:val="99"/>
    <w:qFormat/>
    <w:rsid w:val="00052FD2"/>
    <w:rPr>
      <w:rFonts w:ascii="Times New Roman" w:hAnsi="Times New Roman"/>
    </w:rPr>
  </w:style>
  <w:style w:type="character" w:customStyle="1" w:styleId="WW8Num39z3">
    <w:name w:val="WW8Num39z3"/>
    <w:uiPriority w:val="99"/>
    <w:qFormat/>
    <w:rsid w:val="00052FD2"/>
    <w:rPr>
      <w:rFonts w:ascii="Symbol" w:hAnsi="Symbol"/>
    </w:rPr>
  </w:style>
  <w:style w:type="character" w:customStyle="1" w:styleId="WW8Num39z4">
    <w:name w:val="WW8Num39z4"/>
    <w:uiPriority w:val="99"/>
    <w:qFormat/>
    <w:rsid w:val="00052FD2"/>
    <w:rPr>
      <w:rFonts w:ascii="Courier New" w:hAnsi="Courier New"/>
    </w:rPr>
  </w:style>
  <w:style w:type="character" w:customStyle="1" w:styleId="WW8Num42z1">
    <w:name w:val="WW8Num42z1"/>
    <w:uiPriority w:val="99"/>
    <w:qFormat/>
    <w:rsid w:val="00052FD2"/>
    <w:rPr>
      <w:rFonts w:ascii="Courier New" w:hAnsi="Courier New"/>
    </w:rPr>
  </w:style>
  <w:style w:type="character" w:customStyle="1" w:styleId="WW8Num42z3">
    <w:name w:val="WW8Num42z3"/>
    <w:uiPriority w:val="99"/>
    <w:qFormat/>
    <w:rsid w:val="00052FD2"/>
    <w:rPr>
      <w:rFonts w:ascii="Symbol" w:hAnsi="Symbol"/>
    </w:rPr>
  </w:style>
  <w:style w:type="character" w:customStyle="1" w:styleId="WW8Num45z0">
    <w:name w:val="WW8Num45z0"/>
    <w:uiPriority w:val="99"/>
    <w:qFormat/>
    <w:rsid w:val="00052FD2"/>
    <w:rPr>
      <w:rFonts w:ascii="Wingdings" w:hAnsi="Wingdings"/>
    </w:rPr>
  </w:style>
  <w:style w:type="character" w:customStyle="1" w:styleId="WW8Num45z1">
    <w:name w:val="WW8Num45z1"/>
    <w:uiPriority w:val="99"/>
    <w:qFormat/>
    <w:rsid w:val="00052FD2"/>
    <w:rPr>
      <w:rFonts w:ascii="Courier New" w:hAnsi="Courier New"/>
    </w:rPr>
  </w:style>
  <w:style w:type="character" w:customStyle="1" w:styleId="WW8Num45z3">
    <w:name w:val="WW8Num45z3"/>
    <w:uiPriority w:val="99"/>
    <w:qFormat/>
    <w:rsid w:val="00052FD2"/>
    <w:rPr>
      <w:rFonts w:ascii="Symbol" w:hAnsi="Symbol"/>
    </w:rPr>
  </w:style>
  <w:style w:type="character" w:customStyle="1" w:styleId="WW8Num46z0">
    <w:name w:val="WW8Num46z0"/>
    <w:uiPriority w:val="99"/>
    <w:qFormat/>
    <w:rsid w:val="00052FD2"/>
    <w:rPr>
      <w:rFonts w:ascii="Wingdings" w:hAnsi="Wingdings"/>
    </w:rPr>
  </w:style>
  <w:style w:type="character" w:customStyle="1" w:styleId="WW8Num46z1">
    <w:name w:val="WW8Num46z1"/>
    <w:uiPriority w:val="99"/>
    <w:qFormat/>
    <w:rsid w:val="00052FD2"/>
    <w:rPr>
      <w:rFonts w:ascii="Courier New" w:hAnsi="Courier New"/>
    </w:rPr>
  </w:style>
  <w:style w:type="character" w:customStyle="1" w:styleId="WW8Num46z3">
    <w:name w:val="WW8Num46z3"/>
    <w:uiPriority w:val="99"/>
    <w:qFormat/>
    <w:rsid w:val="00052FD2"/>
    <w:rPr>
      <w:rFonts w:ascii="Symbol" w:hAnsi="Symbol"/>
    </w:rPr>
  </w:style>
  <w:style w:type="character" w:customStyle="1" w:styleId="WW8Num48z0">
    <w:name w:val="WW8Num48z0"/>
    <w:uiPriority w:val="99"/>
    <w:qFormat/>
    <w:rsid w:val="00052FD2"/>
    <w:rPr>
      <w:rFonts w:ascii="Wingdings" w:hAnsi="Wingdings"/>
    </w:rPr>
  </w:style>
  <w:style w:type="character" w:customStyle="1" w:styleId="WW8Num48z1">
    <w:name w:val="WW8Num48z1"/>
    <w:uiPriority w:val="99"/>
    <w:qFormat/>
    <w:rsid w:val="00052FD2"/>
    <w:rPr>
      <w:rFonts w:ascii="Courier New" w:hAnsi="Courier New"/>
    </w:rPr>
  </w:style>
  <w:style w:type="character" w:customStyle="1" w:styleId="WW8Num48z3">
    <w:name w:val="WW8Num48z3"/>
    <w:uiPriority w:val="99"/>
    <w:qFormat/>
    <w:rsid w:val="00052FD2"/>
    <w:rPr>
      <w:rFonts w:ascii="Symbol" w:hAnsi="Symbol"/>
    </w:rPr>
  </w:style>
  <w:style w:type="character" w:customStyle="1" w:styleId="WW8Num49z0">
    <w:name w:val="WW8Num49z0"/>
    <w:uiPriority w:val="99"/>
    <w:qFormat/>
    <w:rsid w:val="00052FD2"/>
    <w:rPr>
      <w:rFonts w:ascii="Wingdings" w:hAnsi="Wingdings"/>
    </w:rPr>
  </w:style>
  <w:style w:type="character" w:customStyle="1" w:styleId="WW8Num49z1">
    <w:name w:val="WW8Num49z1"/>
    <w:uiPriority w:val="99"/>
    <w:qFormat/>
    <w:rsid w:val="00052FD2"/>
    <w:rPr>
      <w:rFonts w:ascii="Courier New" w:hAnsi="Courier New"/>
    </w:rPr>
  </w:style>
  <w:style w:type="character" w:customStyle="1" w:styleId="WW8Num49z3">
    <w:name w:val="WW8Num49z3"/>
    <w:uiPriority w:val="99"/>
    <w:qFormat/>
    <w:rsid w:val="00052FD2"/>
    <w:rPr>
      <w:rFonts w:ascii="Symbol" w:hAnsi="Symbol"/>
    </w:rPr>
  </w:style>
  <w:style w:type="character" w:customStyle="1" w:styleId="WW8Num50z1">
    <w:name w:val="WW8Num50z1"/>
    <w:uiPriority w:val="99"/>
    <w:qFormat/>
    <w:rsid w:val="00052FD2"/>
    <w:rPr>
      <w:rFonts w:ascii="Courier New" w:hAnsi="Courier New"/>
    </w:rPr>
  </w:style>
  <w:style w:type="character" w:customStyle="1" w:styleId="WW8Num50z3">
    <w:name w:val="WW8Num50z3"/>
    <w:uiPriority w:val="99"/>
    <w:qFormat/>
    <w:rsid w:val="00052FD2"/>
    <w:rPr>
      <w:rFonts w:ascii="Symbol" w:hAnsi="Symbol"/>
    </w:rPr>
  </w:style>
  <w:style w:type="character" w:customStyle="1" w:styleId="WW8Num51z1">
    <w:name w:val="WW8Num51z1"/>
    <w:uiPriority w:val="99"/>
    <w:qFormat/>
    <w:rsid w:val="00052FD2"/>
    <w:rPr>
      <w:rFonts w:ascii="Courier New" w:hAnsi="Courier New"/>
    </w:rPr>
  </w:style>
  <w:style w:type="character" w:customStyle="1" w:styleId="WW8Num51z3">
    <w:name w:val="WW8Num51z3"/>
    <w:uiPriority w:val="99"/>
    <w:qFormat/>
    <w:rsid w:val="00052FD2"/>
    <w:rPr>
      <w:rFonts w:ascii="Symbol" w:hAnsi="Symbol"/>
    </w:rPr>
  </w:style>
  <w:style w:type="character" w:customStyle="1" w:styleId="WW-">
    <w:name w:val="WW-Основной шрифт абзаца"/>
    <w:uiPriority w:val="99"/>
    <w:qFormat/>
    <w:rsid w:val="00052FD2"/>
  </w:style>
  <w:style w:type="character" w:customStyle="1" w:styleId="FontStyle1600">
    <w:name w:val="Font Style160"/>
    <w:uiPriority w:val="99"/>
    <w:qFormat/>
    <w:rsid w:val="00052FD2"/>
    <w:rPr>
      <w:rFonts w:ascii="Bookman Old Style" w:hAnsi="Bookman Old Style"/>
      <w:sz w:val="18"/>
    </w:rPr>
  </w:style>
  <w:style w:type="character" w:customStyle="1" w:styleId="FontStyle116">
    <w:name w:val="Font Style116"/>
    <w:uiPriority w:val="99"/>
    <w:qFormat/>
    <w:rsid w:val="00052FD2"/>
    <w:rPr>
      <w:rFonts w:ascii="Bookman Old Style" w:hAnsi="Bookman Old Style"/>
      <w:sz w:val="18"/>
    </w:rPr>
  </w:style>
  <w:style w:type="character" w:customStyle="1" w:styleId="FontStyle131">
    <w:name w:val="Font Style131"/>
    <w:uiPriority w:val="99"/>
    <w:qFormat/>
    <w:rsid w:val="00052FD2"/>
    <w:rPr>
      <w:rFonts w:ascii="Arial" w:hAnsi="Arial"/>
      <w:b/>
      <w:sz w:val="16"/>
    </w:rPr>
  </w:style>
  <w:style w:type="character" w:customStyle="1" w:styleId="FontStyle221">
    <w:name w:val="Font Style221"/>
    <w:uiPriority w:val="99"/>
    <w:qFormat/>
    <w:rsid w:val="00052FD2"/>
    <w:rPr>
      <w:rFonts w:ascii="Times New Roman" w:hAnsi="Times New Roman"/>
      <w:sz w:val="20"/>
    </w:rPr>
  </w:style>
  <w:style w:type="paragraph" w:customStyle="1" w:styleId="3ffc">
    <w:name w:val="Заголовок оглавления3"/>
    <w:basedOn w:val="10"/>
    <w:next w:val="a2"/>
    <w:uiPriority w:val="99"/>
    <w:qFormat/>
    <w:rsid w:val="00052FD2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suppressAutoHyphens/>
      <w:autoSpaceDE/>
      <w:autoSpaceDN/>
      <w:adjustRightInd/>
      <w:spacing w:before="480" w:line="276" w:lineRule="auto"/>
      <w:jc w:val="left"/>
    </w:pPr>
    <w:rPr>
      <w:rFonts w:ascii="Cambria" w:hAnsi="Cambria" w:cs="Calibri"/>
      <w:b/>
      <w:bCs/>
      <w:color w:val="365F91"/>
      <w:kern w:val="1"/>
      <w:sz w:val="28"/>
      <w:szCs w:val="28"/>
      <w:lang w:eastAsia="ar-SA"/>
    </w:rPr>
  </w:style>
  <w:style w:type="paragraph" w:customStyle="1" w:styleId="10e">
    <w:name w:val="Оглавление 10"/>
    <w:basedOn w:val="aff3"/>
    <w:uiPriority w:val="99"/>
    <w:qFormat/>
    <w:rsid w:val="00052FD2"/>
    <w:pPr>
      <w:tabs>
        <w:tab w:val="right" w:leader="dot" w:pos="9637"/>
      </w:tabs>
      <w:spacing w:after="200" w:line="276" w:lineRule="auto"/>
      <w:ind w:left="2547"/>
    </w:pPr>
    <w:rPr>
      <w:rFonts w:ascii="Calibri" w:hAnsi="Calibri"/>
      <w:sz w:val="22"/>
      <w:szCs w:val="22"/>
    </w:rPr>
  </w:style>
  <w:style w:type="paragraph" w:customStyle="1" w:styleId="affffffffff3">
    <w:name w:val="Рисунок"/>
    <w:basedOn w:val="affb"/>
    <w:uiPriority w:val="99"/>
    <w:qFormat/>
    <w:rsid w:val="00052FD2"/>
    <w:pPr>
      <w:suppressLineNumbers/>
      <w:suppressAutoHyphens/>
      <w:spacing w:before="120" w:after="120" w:line="276" w:lineRule="auto"/>
      <w:jc w:val="left"/>
    </w:pPr>
    <w:rPr>
      <w:rFonts w:ascii="Calibri" w:hAnsi="Calibri" w:cs="Tahoma"/>
      <w:i/>
      <w:iCs/>
      <w:sz w:val="24"/>
      <w:lang w:val="ru-RU" w:eastAsia="ar-SA"/>
    </w:rPr>
  </w:style>
  <w:style w:type="paragraph" w:customStyle="1" w:styleId="summary">
    <w:name w:val="summary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31c">
    <w:name w:val="Основной текст + Полужирный31"/>
    <w:uiPriority w:val="99"/>
    <w:qFormat/>
    <w:rsid w:val="00052FD2"/>
    <w:rPr>
      <w:rFonts w:ascii="Microsoft Sans Serif" w:hAnsi="Microsoft Sans Serif"/>
      <w:b/>
      <w:spacing w:val="10"/>
      <w:sz w:val="26"/>
    </w:rPr>
  </w:style>
  <w:style w:type="character" w:customStyle="1" w:styleId="303">
    <w:name w:val="Основной текст + Полужирный30"/>
    <w:uiPriority w:val="99"/>
    <w:qFormat/>
    <w:rsid w:val="00052FD2"/>
    <w:rPr>
      <w:rFonts w:ascii="Microsoft Sans Serif" w:hAnsi="Microsoft Sans Serif"/>
      <w:b/>
      <w:spacing w:val="10"/>
      <w:sz w:val="26"/>
    </w:rPr>
  </w:style>
  <w:style w:type="character" w:customStyle="1" w:styleId="291">
    <w:name w:val="Основной текст + Полужирный29"/>
    <w:uiPriority w:val="99"/>
    <w:qFormat/>
    <w:rsid w:val="00052FD2"/>
    <w:rPr>
      <w:rFonts w:ascii="Microsoft Sans Serif" w:hAnsi="Microsoft Sans Serif"/>
      <w:b/>
      <w:spacing w:val="10"/>
      <w:sz w:val="26"/>
    </w:rPr>
  </w:style>
  <w:style w:type="character" w:customStyle="1" w:styleId="282">
    <w:name w:val="Основной текст + Полужирный28"/>
    <w:uiPriority w:val="99"/>
    <w:qFormat/>
    <w:rsid w:val="00052FD2"/>
    <w:rPr>
      <w:rFonts w:ascii="Microsoft Sans Serif" w:hAnsi="Microsoft Sans Serif"/>
      <w:b/>
      <w:spacing w:val="10"/>
      <w:sz w:val="26"/>
    </w:rPr>
  </w:style>
  <w:style w:type="character" w:customStyle="1" w:styleId="274">
    <w:name w:val="Основной текст + Полужирный27"/>
    <w:uiPriority w:val="99"/>
    <w:rsid w:val="00052FD2"/>
    <w:rPr>
      <w:rFonts w:ascii="Microsoft Sans Serif" w:hAnsi="Microsoft Sans Serif"/>
      <w:b/>
      <w:spacing w:val="10"/>
      <w:sz w:val="26"/>
    </w:rPr>
  </w:style>
  <w:style w:type="character" w:customStyle="1" w:styleId="12pt21">
    <w:name w:val="Основной текст + 12 pt21"/>
    <w:uiPriority w:val="99"/>
    <w:qFormat/>
    <w:rsid w:val="00052FD2"/>
    <w:rPr>
      <w:rFonts w:ascii="Microsoft Sans Serif" w:hAnsi="Microsoft Sans Serif"/>
      <w:i/>
      <w:spacing w:val="30"/>
      <w:sz w:val="24"/>
    </w:rPr>
  </w:style>
  <w:style w:type="character" w:customStyle="1" w:styleId="12pt20">
    <w:name w:val="Основной текст + 12 pt20"/>
    <w:uiPriority w:val="99"/>
    <w:qFormat/>
    <w:rsid w:val="00052FD2"/>
    <w:rPr>
      <w:rFonts w:ascii="Microsoft Sans Serif" w:hAnsi="Microsoft Sans Serif"/>
      <w:i/>
      <w:spacing w:val="30"/>
      <w:sz w:val="24"/>
    </w:rPr>
  </w:style>
  <w:style w:type="character" w:customStyle="1" w:styleId="12pt19">
    <w:name w:val="Основной текст + 12 pt19"/>
    <w:uiPriority w:val="99"/>
    <w:qFormat/>
    <w:rsid w:val="00052FD2"/>
    <w:rPr>
      <w:rFonts w:ascii="Microsoft Sans Serif" w:hAnsi="Microsoft Sans Serif"/>
      <w:i/>
      <w:spacing w:val="30"/>
      <w:sz w:val="24"/>
    </w:rPr>
  </w:style>
  <w:style w:type="character" w:customStyle="1" w:styleId="6f3">
    <w:name w:val="Заголовок №6_"/>
    <w:link w:val="6f4"/>
    <w:uiPriority w:val="99"/>
    <w:qFormat/>
    <w:locked/>
    <w:rsid w:val="00052FD2"/>
    <w:rPr>
      <w:rFonts w:ascii="Microsoft Sans Serif" w:hAnsi="Microsoft Sans Serif"/>
      <w:b/>
      <w:spacing w:val="10"/>
      <w:sz w:val="26"/>
      <w:shd w:val="clear" w:color="auto" w:fill="FFFFFF"/>
    </w:rPr>
  </w:style>
  <w:style w:type="paragraph" w:customStyle="1" w:styleId="6f4">
    <w:name w:val="Заголовок №6"/>
    <w:basedOn w:val="a2"/>
    <w:link w:val="6f3"/>
    <w:uiPriority w:val="99"/>
    <w:qFormat/>
    <w:rsid w:val="00052FD2"/>
    <w:pPr>
      <w:widowControl/>
      <w:shd w:val="clear" w:color="auto" w:fill="FFFFFF"/>
      <w:snapToGrid/>
      <w:spacing w:before="1200" w:after="0" w:line="240" w:lineRule="atLeast"/>
      <w:outlineLvl w:val="5"/>
    </w:pPr>
    <w:rPr>
      <w:rFonts w:ascii="Microsoft Sans Serif" w:eastAsiaTheme="minorHAnsi" w:hAnsi="Microsoft Sans Serif" w:cstheme="minorBidi"/>
      <w:b/>
      <w:spacing w:val="10"/>
      <w:sz w:val="26"/>
      <w:szCs w:val="22"/>
      <w:shd w:val="clear" w:color="auto" w:fill="FFFFFF"/>
      <w:lang w:eastAsia="en-US"/>
    </w:rPr>
  </w:style>
  <w:style w:type="paragraph" w:customStyle="1" w:styleId="1212">
    <w:name w:val="Основной текст (12)1"/>
    <w:basedOn w:val="a2"/>
    <w:uiPriority w:val="99"/>
    <w:qFormat/>
    <w:rsid w:val="00052FD2"/>
    <w:pPr>
      <w:widowControl/>
      <w:shd w:val="clear" w:color="auto" w:fill="FFFFFF"/>
      <w:snapToGrid/>
      <w:spacing w:before="0" w:after="0" w:line="293" w:lineRule="exact"/>
      <w:jc w:val="right"/>
    </w:pPr>
    <w:rPr>
      <w:sz w:val="22"/>
      <w:szCs w:val="22"/>
    </w:rPr>
  </w:style>
  <w:style w:type="character" w:customStyle="1" w:styleId="12pt18">
    <w:name w:val="Основной текст + 12 pt18"/>
    <w:uiPriority w:val="99"/>
    <w:qFormat/>
    <w:rsid w:val="00052FD2"/>
    <w:rPr>
      <w:rFonts w:ascii="Microsoft Sans Serif" w:hAnsi="Microsoft Sans Serif"/>
      <w:i/>
      <w:spacing w:val="30"/>
      <w:sz w:val="24"/>
    </w:rPr>
  </w:style>
  <w:style w:type="character" w:customStyle="1" w:styleId="12pt17">
    <w:name w:val="Основной текст + 12 pt17"/>
    <w:uiPriority w:val="99"/>
    <w:qFormat/>
    <w:rsid w:val="00052FD2"/>
    <w:rPr>
      <w:rFonts w:ascii="Microsoft Sans Serif" w:hAnsi="Microsoft Sans Serif"/>
      <w:i/>
      <w:spacing w:val="30"/>
      <w:sz w:val="24"/>
    </w:rPr>
  </w:style>
  <w:style w:type="character" w:customStyle="1" w:styleId="265">
    <w:name w:val="Основной текст + Полужирный26"/>
    <w:uiPriority w:val="99"/>
    <w:qFormat/>
    <w:rsid w:val="00052FD2"/>
    <w:rPr>
      <w:rFonts w:ascii="Microsoft Sans Serif" w:hAnsi="Microsoft Sans Serif"/>
      <w:b/>
      <w:spacing w:val="10"/>
      <w:sz w:val="26"/>
    </w:rPr>
  </w:style>
  <w:style w:type="character" w:customStyle="1" w:styleId="25c">
    <w:name w:val="Основной текст + Полужирный25"/>
    <w:uiPriority w:val="99"/>
    <w:qFormat/>
    <w:rsid w:val="00052FD2"/>
    <w:rPr>
      <w:rFonts w:ascii="Microsoft Sans Serif" w:hAnsi="Microsoft Sans Serif"/>
      <w:b/>
      <w:spacing w:val="10"/>
      <w:sz w:val="26"/>
    </w:rPr>
  </w:style>
  <w:style w:type="character" w:customStyle="1" w:styleId="247">
    <w:name w:val="Основной текст + Полужирный24"/>
    <w:uiPriority w:val="99"/>
    <w:qFormat/>
    <w:rsid w:val="00052FD2"/>
    <w:rPr>
      <w:rFonts w:ascii="Microsoft Sans Serif" w:hAnsi="Microsoft Sans Serif"/>
      <w:b/>
      <w:spacing w:val="10"/>
      <w:sz w:val="26"/>
    </w:rPr>
  </w:style>
  <w:style w:type="character" w:customStyle="1" w:styleId="12pt16">
    <w:name w:val="Основной текст + 12 pt16"/>
    <w:uiPriority w:val="99"/>
    <w:qFormat/>
    <w:rsid w:val="00052FD2"/>
    <w:rPr>
      <w:rFonts w:ascii="Microsoft Sans Serif" w:hAnsi="Microsoft Sans Serif"/>
      <w:i/>
      <w:spacing w:val="30"/>
      <w:sz w:val="24"/>
    </w:rPr>
  </w:style>
  <w:style w:type="character" w:customStyle="1" w:styleId="23d">
    <w:name w:val="Основной текст + Полужирный23"/>
    <w:uiPriority w:val="99"/>
    <w:qFormat/>
    <w:rsid w:val="00052FD2"/>
    <w:rPr>
      <w:rFonts w:ascii="Microsoft Sans Serif" w:hAnsi="Microsoft Sans Serif"/>
      <w:b/>
      <w:spacing w:val="10"/>
      <w:sz w:val="26"/>
    </w:rPr>
  </w:style>
  <w:style w:type="character" w:customStyle="1" w:styleId="22e">
    <w:name w:val="Основной текст + Полужирный22"/>
    <w:uiPriority w:val="99"/>
    <w:qFormat/>
    <w:rsid w:val="00052FD2"/>
    <w:rPr>
      <w:rFonts w:ascii="Microsoft Sans Serif" w:hAnsi="Microsoft Sans Serif"/>
      <w:b/>
      <w:spacing w:val="10"/>
      <w:sz w:val="26"/>
    </w:rPr>
  </w:style>
  <w:style w:type="character" w:customStyle="1" w:styleId="21f4">
    <w:name w:val="Основной текст + Полужирный21"/>
    <w:uiPriority w:val="99"/>
    <w:qFormat/>
    <w:rsid w:val="00052FD2"/>
    <w:rPr>
      <w:rFonts w:ascii="Microsoft Sans Serif" w:hAnsi="Microsoft Sans Serif"/>
      <w:b/>
      <w:spacing w:val="10"/>
      <w:sz w:val="26"/>
    </w:rPr>
  </w:style>
  <w:style w:type="character" w:customStyle="1" w:styleId="20a">
    <w:name w:val="Основной текст + Полужирный20"/>
    <w:uiPriority w:val="99"/>
    <w:qFormat/>
    <w:rsid w:val="00052FD2"/>
    <w:rPr>
      <w:rFonts w:ascii="Microsoft Sans Serif" w:hAnsi="Microsoft Sans Serif"/>
      <w:b/>
      <w:spacing w:val="10"/>
      <w:sz w:val="26"/>
    </w:rPr>
  </w:style>
  <w:style w:type="character" w:customStyle="1" w:styleId="4pt">
    <w:name w:val="Основной текст + Интервал 4 pt"/>
    <w:uiPriority w:val="99"/>
    <w:qFormat/>
    <w:rsid w:val="00052FD2"/>
    <w:rPr>
      <w:rFonts w:ascii="Microsoft Sans Serif" w:hAnsi="Microsoft Sans Serif"/>
      <w:spacing w:val="80"/>
      <w:sz w:val="26"/>
    </w:rPr>
  </w:style>
  <w:style w:type="character" w:customStyle="1" w:styleId="19a">
    <w:name w:val="Основной текст + Полужирный19"/>
    <w:uiPriority w:val="99"/>
    <w:qFormat/>
    <w:rsid w:val="00052FD2"/>
    <w:rPr>
      <w:rFonts w:ascii="Microsoft Sans Serif" w:hAnsi="Microsoft Sans Serif"/>
      <w:b/>
      <w:spacing w:val="10"/>
      <w:sz w:val="26"/>
    </w:rPr>
  </w:style>
  <w:style w:type="character" w:customStyle="1" w:styleId="189">
    <w:name w:val="Основной текст + Полужирный18"/>
    <w:uiPriority w:val="99"/>
    <w:qFormat/>
    <w:rsid w:val="00052FD2"/>
    <w:rPr>
      <w:rFonts w:ascii="Microsoft Sans Serif" w:hAnsi="Microsoft Sans Serif"/>
      <w:b/>
      <w:spacing w:val="10"/>
      <w:sz w:val="26"/>
    </w:rPr>
  </w:style>
  <w:style w:type="character" w:customStyle="1" w:styleId="17a">
    <w:name w:val="Основной текст + Полужирный17"/>
    <w:uiPriority w:val="99"/>
    <w:qFormat/>
    <w:rsid w:val="00052FD2"/>
    <w:rPr>
      <w:rFonts w:ascii="Microsoft Sans Serif" w:hAnsi="Microsoft Sans Serif"/>
      <w:b/>
      <w:spacing w:val="10"/>
      <w:sz w:val="26"/>
    </w:rPr>
  </w:style>
  <w:style w:type="character" w:customStyle="1" w:styleId="12pt14">
    <w:name w:val="Основной текст + 12 pt14"/>
    <w:uiPriority w:val="99"/>
    <w:qFormat/>
    <w:rsid w:val="00052FD2"/>
    <w:rPr>
      <w:rFonts w:ascii="Microsoft Sans Serif" w:hAnsi="Microsoft Sans Serif"/>
      <w:i/>
      <w:spacing w:val="30"/>
      <w:sz w:val="24"/>
    </w:rPr>
  </w:style>
  <w:style w:type="character" w:customStyle="1" w:styleId="16a">
    <w:name w:val="Основной текст + Полужирный16"/>
    <w:uiPriority w:val="99"/>
    <w:qFormat/>
    <w:rsid w:val="00052FD2"/>
    <w:rPr>
      <w:rFonts w:ascii="Microsoft Sans Serif" w:hAnsi="Microsoft Sans Serif"/>
      <w:b/>
      <w:spacing w:val="10"/>
      <w:sz w:val="26"/>
    </w:rPr>
  </w:style>
  <w:style w:type="character" w:customStyle="1" w:styleId="17b">
    <w:name w:val="Основной текст (17)_"/>
    <w:link w:val="17c"/>
    <w:uiPriority w:val="99"/>
    <w:qFormat/>
    <w:locked/>
    <w:rsid w:val="00052FD2"/>
    <w:rPr>
      <w:i/>
      <w:spacing w:val="20"/>
      <w:sz w:val="26"/>
      <w:shd w:val="clear" w:color="auto" w:fill="FFFFFF"/>
      <w:lang w:val="en-US"/>
    </w:rPr>
  </w:style>
  <w:style w:type="paragraph" w:customStyle="1" w:styleId="17c">
    <w:name w:val="Основной текст (17)"/>
    <w:basedOn w:val="a2"/>
    <w:link w:val="17b"/>
    <w:uiPriority w:val="99"/>
    <w:qFormat/>
    <w:rsid w:val="00052FD2"/>
    <w:pPr>
      <w:widowControl/>
      <w:shd w:val="clear" w:color="auto" w:fill="FFFFFF"/>
      <w:snapToGrid/>
      <w:spacing w:before="60" w:after="0" w:line="240" w:lineRule="atLeast"/>
    </w:pPr>
    <w:rPr>
      <w:rFonts w:asciiTheme="minorHAnsi" w:eastAsiaTheme="minorHAnsi" w:hAnsiTheme="minorHAnsi" w:cstheme="minorBidi"/>
      <w:i/>
      <w:spacing w:val="20"/>
      <w:sz w:val="26"/>
      <w:szCs w:val="22"/>
      <w:shd w:val="clear" w:color="auto" w:fill="FFFFFF"/>
      <w:lang w:val="en-US" w:eastAsia="en-US"/>
    </w:rPr>
  </w:style>
  <w:style w:type="character" w:customStyle="1" w:styleId="6pt">
    <w:name w:val="Основной текст + Интервал 6 pt"/>
    <w:uiPriority w:val="99"/>
    <w:qFormat/>
    <w:rsid w:val="00052FD2"/>
    <w:rPr>
      <w:rFonts w:ascii="Microsoft Sans Serif" w:eastAsia="SimSun" w:hAnsi="Microsoft Sans Serif"/>
      <w:spacing w:val="130"/>
      <w:sz w:val="27"/>
      <w:u w:val="none"/>
      <w:lang w:val="ru-RU" w:eastAsia="zh-CN"/>
    </w:rPr>
  </w:style>
  <w:style w:type="paragraph" w:customStyle="1" w:styleId="1fffffd">
    <w:name w:val="Подпись к таблице1"/>
    <w:basedOn w:val="a2"/>
    <w:uiPriority w:val="99"/>
    <w:qFormat/>
    <w:rsid w:val="00052FD2"/>
    <w:pPr>
      <w:widowControl/>
      <w:shd w:val="clear" w:color="auto" w:fill="FFFFFF"/>
      <w:snapToGrid/>
      <w:spacing w:before="0" w:after="0" w:line="240" w:lineRule="atLeast"/>
    </w:pPr>
    <w:rPr>
      <w:rFonts w:ascii="Microsoft Sans Serif" w:eastAsia="Times New Roman" w:hAnsi="Microsoft Sans Serif"/>
      <w:spacing w:val="10"/>
      <w:sz w:val="26"/>
      <w:szCs w:val="26"/>
      <w:shd w:val="clear" w:color="auto" w:fill="FFFFFF"/>
    </w:rPr>
  </w:style>
  <w:style w:type="character" w:customStyle="1" w:styleId="12pt13">
    <w:name w:val="Основной текст + 12 pt13"/>
    <w:uiPriority w:val="99"/>
    <w:qFormat/>
    <w:rsid w:val="00052FD2"/>
    <w:rPr>
      <w:rFonts w:ascii="Microsoft Sans Serif" w:hAnsi="Microsoft Sans Serif"/>
      <w:i/>
      <w:spacing w:val="30"/>
      <w:sz w:val="24"/>
    </w:rPr>
  </w:style>
  <w:style w:type="character" w:customStyle="1" w:styleId="12pt12">
    <w:name w:val="Основной текст + 12 pt12"/>
    <w:uiPriority w:val="99"/>
    <w:qFormat/>
    <w:rsid w:val="00052FD2"/>
    <w:rPr>
      <w:rFonts w:ascii="Microsoft Sans Serif" w:hAnsi="Microsoft Sans Serif"/>
      <w:i/>
      <w:spacing w:val="30"/>
      <w:sz w:val="24"/>
    </w:rPr>
  </w:style>
  <w:style w:type="character" w:customStyle="1" w:styleId="15a">
    <w:name w:val="Основной текст + Полужирный15"/>
    <w:uiPriority w:val="99"/>
    <w:qFormat/>
    <w:rsid w:val="00052FD2"/>
    <w:rPr>
      <w:rFonts w:ascii="Microsoft Sans Serif" w:hAnsi="Microsoft Sans Serif"/>
      <w:b/>
      <w:spacing w:val="10"/>
      <w:sz w:val="26"/>
    </w:rPr>
  </w:style>
  <w:style w:type="character" w:customStyle="1" w:styleId="2ffff0">
    <w:name w:val="Основной текст + Полужирный2"/>
    <w:uiPriority w:val="99"/>
    <w:qFormat/>
    <w:rsid w:val="00052FD2"/>
    <w:rPr>
      <w:rFonts w:ascii="Microsoft Sans Serif" w:hAnsi="Microsoft Sans Serif"/>
      <w:b/>
      <w:spacing w:val="10"/>
      <w:sz w:val="26"/>
    </w:rPr>
  </w:style>
  <w:style w:type="character" w:customStyle="1" w:styleId="12pt5">
    <w:name w:val="Основной текст + 12 pt5"/>
    <w:uiPriority w:val="99"/>
    <w:qFormat/>
    <w:rsid w:val="00052FD2"/>
    <w:rPr>
      <w:rFonts w:ascii="Microsoft Sans Serif" w:hAnsi="Microsoft Sans Serif"/>
      <w:i/>
      <w:spacing w:val="30"/>
      <w:sz w:val="24"/>
    </w:rPr>
  </w:style>
  <w:style w:type="character" w:customStyle="1" w:styleId="affffffffff4">
    <w:name w:val="Подпись к картинке_"/>
    <w:link w:val="affffffffff5"/>
    <w:uiPriority w:val="99"/>
    <w:qFormat/>
    <w:locked/>
    <w:rsid w:val="00052FD2"/>
    <w:rPr>
      <w:rFonts w:ascii="Microsoft Sans Serif" w:hAnsi="Microsoft Sans Serif"/>
      <w:b/>
      <w:spacing w:val="10"/>
      <w:sz w:val="26"/>
      <w:shd w:val="clear" w:color="auto" w:fill="FFFFFF"/>
    </w:rPr>
  </w:style>
  <w:style w:type="paragraph" w:customStyle="1" w:styleId="affffffffff5">
    <w:name w:val="Подпись к картинке"/>
    <w:basedOn w:val="a2"/>
    <w:link w:val="affffffffff4"/>
    <w:uiPriority w:val="99"/>
    <w:qFormat/>
    <w:rsid w:val="00052FD2"/>
    <w:pPr>
      <w:widowControl/>
      <w:shd w:val="clear" w:color="auto" w:fill="FFFFFF"/>
      <w:snapToGrid/>
      <w:spacing w:before="0" w:after="0" w:line="240" w:lineRule="atLeast"/>
    </w:pPr>
    <w:rPr>
      <w:rFonts w:ascii="Microsoft Sans Serif" w:eastAsiaTheme="minorHAnsi" w:hAnsi="Microsoft Sans Serif" w:cstheme="minorBidi"/>
      <w:b/>
      <w:spacing w:val="10"/>
      <w:sz w:val="26"/>
      <w:szCs w:val="22"/>
      <w:shd w:val="clear" w:color="auto" w:fill="FFFFFF"/>
      <w:lang w:eastAsia="en-US"/>
    </w:rPr>
  </w:style>
  <w:style w:type="character" w:customStyle="1" w:styleId="12pt3">
    <w:name w:val="Основной текст + 12 pt3"/>
    <w:uiPriority w:val="99"/>
    <w:qFormat/>
    <w:rsid w:val="00052FD2"/>
    <w:rPr>
      <w:rFonts w:ascii="Microsoft Sans Serif" w:hAnsi="Microsoft Sans Serif"/>
      <w:i/>
      <w:spacing w:val="30"/>
      <w:sz w:val="24"/>
    </w:rPr>
  </w:style>
  <w:style w:type="character" w:customStyle="1" w:styleId="affffffffff6">
    <w:name w:val="Колонтитул_"/>
    <w:link w:val="affffffffff7"/>
    <w:uiPriority w:val="99"/>
    <w:qFormat/>
    <w:locked/>
    <w:rsid w:val="00052FD2"/>
    <w:rPr>
      <w:shd w:val="clear" w:color="auto" w:fill="FFFFFF"/>
    </w:rPr>
  </w:style>
  <w:style w:type="paragraph" w:customStyle="1" w:styleId="affffffffff7">
    <w:name w:val="Колонтитул"/>
    <w:basedOn w:val="a2"/>
    <w:link w:val="affffffffff6"/>
    <w:uiPriority w:val="99"/>
    <w:qFormat/>
    <w:rsid w:val="00052FD2"/>
    <w:pPr>
      <w:widowControl/>
      <w:shd w:val="clear" w:color="auto" w:fill="FFFFFF"/>
      <w:snapToGrid/>
      <w:spacing w:before="0" w:after="0"/>
    </w:pPr>
    <w:rPr>
      <w:rFonts w:asciiTheme="minorHAnsi" w:eastAsiaTheme="minorHAnsi" w:hAnsiTheme="minorHAnsi" w:cstheme="minorBidi"/>
      <w:sz w:val="22"/>
      <w:szCs w:val="22"/>
      <w:shd w:val="clear" w:color="auto" w:fill="FFFFFF"/>
      <w:lang w:eastAsia="en-US"/>
    </w:rPr>
  </w:style>
  <w:style w:type="character" w:customStyle="1" w:styleId="MicrosoftSansSerif">
    <w:name w:val="Колонтитул + Microsoft Sans Serif"/>
    <w:uiPriority w:val="99"/>
    <w:qFormat/>
    <w:rsid w:val="00052FD2"/>
    <w:rPr>
      <w:rFonts w:ascii="Microsoft Sans Serif" w:hAnsi="Microsoft Sans Serif"/>
      <w:spacing w:val="20"/>
      <w:sz w:val="22"/>
      <w:shd w:val="clear" w:color="auto" w:fill="FFFFFF"/>
    </w:rPr>
  </w:style>
  <w:style w:type="character" w:customStyle="1" w:styleId="12pt2">
    <w:name w:val="Основной текст + 12 pt2"/>
    <w:uiPriority w:val="99"/>
    <w:qFormat/>
    <w:rsid w:val="00052FD2"/>
    <w:rPr>
      <w:rFonts w:ascii="Microsoft Sans Serif" w:hAnsi="Microsoft Sans Serif"/>
      <w:i/>
      <w:spacing w:val="30"/>
      <w:sz w:val="24"/>
    </w:rPr>
  </w:style>
  <w:style w:type="character" w:customStyle="1" w:styleId="12pt1">
    <w:name w:val="Основной текст + 12 pt1"/>
    <w:uiPriority w:val="99"/>
    <w:qFormat/>
    <w:rsid w:val="00052FD2"/>
    <w:rPr>
      <w:rFonts w:ascii="Microsoft Sans Serif" w:hAnsi="Microsoft Sans Serif"/>
      <w:i/>
      <w:spacing w:val="30"/>
      <w:sz w:val="24"/>
    </w:rPr>
  </w:style>
  <w:style w:type="paragraph" w:customStyle="1" w:styleId="msonospacing0">
    <w:name w:val="msonospacing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ffffffffff8">
    <w:name w:val="Стиль Обычный (веб)"/>
    <w:basedOn w:val="afff1"/>
    <w:uiPriority w:val="99"/>
    <w:qFormat/>
    <w:rsid w:val="00052FD2"/>
    <w:pPr>
      <w:spacing w:beforeAutospacing="1" w:afterAutospacing="1" w:line="233" w:lineRule="auto"/>
      <w:jc w:val="both"/>
    </w:pPr>
  </w:style>
  <w:style w:type="character" w:customStyle="1" w:styleId="2ffff1">
    <w:name w:val="Основной текст (2) + Полужирный"/>
    <w:uiPriority w:val="99"/>
    <w:qFormat/>
    <w:rsid w:val="00052FD2"/>
    <w:rPr>
      <w:rFonts w:ascii="Times New Roman" w:hAnsi="Times New Roman"/>
      <w:b/>
      <w:sz w:val="19"/>
      <w:shd w:val="clear" w:color="auto" w:fill="FFFFFF"/>
    </w:rPr>
  </w:style>
  <w:style w:type="paragraph" w:customStyle="1" w:styleId="pic">
    <w:name w:val="pic"/>
    <w:basedOn w:val="a2"/>
    <w:uiPriority w:val="99"/>
    <w:qFormat/>
    <w:rsid w:val="00052FD2"/>
    <w:pPr>
      <w:widowControl/>
      <w:snapToGrid/>
      <w:spacing w:before="0" w:after="0"/>
      <w:ind w:firstLine="480"/>
    </w:pPr>
    <w:rPr>
      <w:rFonts w:eastAsia="Times New Roman"/>
      <w:szCs w:val="24"/>
    </w:rPr>
  </w:style>
  <w:style w:type="paragraph" w:customStyle="1" w:styleId="wysiwyg-text-align-center">
    <w:name w:val="wysiwyg-text-align-center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wysiwyg-text-align-right">
    <w:name w:val="wysiwyg-text-align-right"/>
    <w:basedOn w:val="a2"/>
    <w:uiPriority w:val="99"/>
    <w:qFormat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keyword2">
    <w:name w:val="keyword2"/>
    <w:basedOn w:val="a3"/>
    <w:uiPriority w:val="99"/>
    <w:qFormat/>
    <w:rsid w:val="00052FD2"/>
    <w:rPr>
      <w:rFonts w:cs="Times New Roman"/>
    </w:rPr>
  </w:style>
  <w:style w:type="character" w:customStyle="1" w:styleId="c8">
    <w:name w:val="c8"/>
    <w:basedOn w:val="a3"/>
    <w:uiPriority w:val="99"/>
    <w:qFormat/>
    <w:rsid w:val="00052FD2"/>
    <w:rPr>
      <w:rFonts w:cs="Times New Roman"/>
    </w:rPr>
  </w:style>
  <w:style w:type="character" w:customStyle="1" w:styleId="FontStyle805">
    <w:name w:val="Font Style805"/>
    <w:uiPriority w:val="99"/>
    <w:qFormat/>
    <w:rsid w:val="00052FD2"/>
    <w:rPr>
      <w:rFonts w:ascii="Arial Narrow" w:hAnsi="Arial Narrow"/>
      <w:i/>
      <w:sz w:val="12"/>
    </w:rPr>
  </w:style>
  <w:style w:type="character" w:customStyle="1" w:styleId="FontStyle97">
    <w:name w:val="Font Style97"/>
    <w:uiPriority w:val="99"/>
    <w:qFormat/>
    <w:rsid w:val="00052FD2"/>
    <w:rPr>
      <w:rFonts w:ascii="Times New Roman" w:hAnsi="Times New Roman"/>
      <w:sz w:val="24"/>
    </w:rPr>
  </w:style>
  <w:style w:type="character" w:customStyle="1" w:styleId="FontStyle764">
    <w:name w:val="Font Style764"/>
    <w:uiPriority w:val="99"/>
    <w:qFormat/>
    <w:rsid w:val="00052FD2"/>
    <w:rPr>
      <w:rFonts w:ascii="Times New Roman" w:hAnsi="Times New Roman"/>
      <w:b/>
      <w:i/>
      <w:sz w:val="20"/>
    </w:rPr>
  </w:style>
  <w:style w:type="paragraph" w:customStyle="1" w:styleId="11ff2">
    <w:name w:val="Загол11"/>
    <w:basedOn w:val="10f"/>
    <w:uiPriority w:val="99"/>
    <w:qFormat/>
    <w:rsid w:val="00052FD2"/>
    <w:rPr>
      <w:sz w:val="22"/>
      <w:szCs w:val="22"/>
    </w:rPr>
  </w:style>
  <w:style w:type="paragraph" w:customStyle="1" w:styleId="10f">
    <w:name w:val="Загол10"/>
    <w:basedOn w:val="9b"/>
    <w:uiPriority w:val="99"/>
    <w:qFormat/>
    <w:rsid w:val="00052FD2"/>
    <w:rPr>
      <w:caps/>
      <w:color w:val="auto"/>
      <w:sz w:val="20"/>
      <w:szCs w:val="20"/>
    </w:rPr>
  </w:style>
  <w:style w:type="paragraph" w:customStyle="1" w:styleId="9b">
    <w:name w:val="Загол9"/>
    <w:uiPriority w:val="99"/>
    <w:qFormat/>
    <w:rsid w:val="00052FD2"/>
    <w:pPr>
      <w:keepNext/>
      <w:autoSpaceDE w:val="0"/>
      <w:autoSpaceDN w:val="0"/>
      <w:adjustRightInd w:val="0"/>
      <w:spacing w:before="187" w:after="187" w:line="190" w:lineRule="atLeast"/>
      <w:jc w:val="center"/>
    </w:pPr>
    <w:rPr>
      <w:rFonts w:ascii="PragmaticaCTT" w:eastAsia="Times New Roman" w:hAnsi="PragmaticaCTT" w:cs="PragmaticaCTT"/>
      <w:b/>
      <w:bCs/>
      <w:color w:val="000000"/>
      <w:sz w:val="18"/>
      <w:szCs w:val="18"/>
      <w:lang w:eastAsia="ru-RU"/>
    </w:rPr>
  </w:style>
  <w:style w:type="paragraph" w:customStyle="1" w:styleId="12f">
    <w:name w:val="Абзац списка12"/>
    <w:basedOn w:val="a2"/>
    <w:uiPriority w:val="99"/>
    <w:qFormat/>
    <w:rsid w:val="00052FD2"/>
    <w:pPr>
      <w:widowControl/>
      <w:snapToGrid/>
      <w:spacing w:before="0" w:after="0"/>
      <w:ind w:left="720"/>
      <w:contextualSpacing/>
    </w:pPr>
    <w:rPr>
      <w:szCs w:val="22"/>
    </w:rPr>
  </w:style>
  <w:style w:type="paragraph" w:customStyle="1" w:styleId="13c">
    <w:name w:val="Обычный13"/>
    <w:uiPriority w:val="99"/>
    <w:qFormat/>
    <w:rsid w:val="00052FD2"/>
    <w:pPr>
      <w:widowControl w:val="0"/>
      <w:spacing w:after="0" w:line="259" w:lineRule="auto"/>
      <w:ind w:firstLine="460"/>
      <w:jc w:val="both"/>
    </w:pPr>
    <w:rPr>
      <w:rFonts w:ascii="Times New Roman" w:eastAsia="Calibri" w:hAnsi="Times New Roman" w:cs="Times New Roman"/>
      <w:sz w:val="18"/>
      <w:szCs w:val="20"/>
      <w:lang w:eastAsia="ru-RU"/>
    </w:rPr>
  </w:style>
  <w:style w:type="paragraph" w:customStyle="1" w:styleId="12f0">
    <w:name w:val="Основной текст12"/>
    <w:basedOn w:val="a2"/>
    <w:uiPriority w:val="99"/>
    <w:qFormat/>
    <w:rsid w:val="00052FD2"/>
    <w:pPr>
      <w:widowControl/>
      <w:shd w:val="clear" w:color="auto" w:fill="FFFFFF"/>
      <w:snapToGrid/>
      <w:spacing w:before="180" w:after="0" w:line="235" w:lineRule="exact"/>
      <w:jc w:val="both"/>
    </w:pPr>
    <w:rPr>
      <w:rFonts w:ascii="Arial" w:eastAsia="Times New Roman" w:hAnsi="Arial"/>
      <w:sz w:val="19"/>
    </w:rPr>
  </w:style>
  <w:style w:type="paragraph" w:customStyle="1" w:styleId="2124">
    <w:name w:val="Заголовок 212"/>
    <w:basedOn w:val="a2"/>
    <w:next w:val="a2"/>
    <w:uiPriority w:val="99"/>
    <w:qFormat/>
    <w:rsid w:val="00052FD2"/>
    <w:pPr>
      <w:keepNext/>
      <w:snapToGrid/>
      <w:spacing w:before="0" w:after="0"/>
      <w:jc w:val="center"/>
    </w:pPr>
    <w:rPr>
      <w:b/>
      <w:sz w:val="26"/>
    </w:rPr>
  </w:style>
  <w:style w:type="paragraph" w:customStyle="1" w:styleId="22f">
    <w:name w:val="Текст22"/>
    <w:basedOn w:val="a2"/>
    <w:uiPriority w:val="99"/>
    <w:qFormat/>
    <w:rsid w:val="00052FD2"/>
    <w:pPr>
      <w:widowControl/>
      <w:snapToGrid/>
      <w:spacing w:before="0" w:after="0"/>
    </w:pPr>
    <w:rPr>
      <w:rFonts w:ascii="Courier New" w:hAnsi="Courier New"/>
      <w:sz w:val="20"/>
    </w:rPr>
  </w:style>
  <w:style w:type="paragraph" w:customStyle="1" w:styleId="11ff3">
    <w:name w:val="Верхний колонтитул11"/>
    <w:basedOn w:val="a2"/>
    <w:uiPriority w:val="99"/>
    <w:qFormat/>
    <w:rsid w:val="00052FD2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hAnsi="Arial"/>
    </w:rPr>
  </w:style>
  <w:style w:type="paragraph" w:customStyle="1" w:styleId="3114">
    <w:name w:val="Заголовок 311"/>
    <w:basedOn w:val="13c"/>
    <w:next w:val="13c"/>
    <w:uiPriority w:val="99"/>
    <w:qFormat/>
    <w:rsid w:val="00052FD2"/>
    <w:pPr>
      <w:keepNext/>
      <w:widowControl/>
      <w:tabs>
        <w:tab w:val="left" w:pos="3330"/>
      </w:tabs>
      <w:spacing w:line="240" w:lineRule="auto"/>
      <w:ind w:firstLine="0"/>
      <w:jc w:val="left"/>
      <w:outlineLvl w:val="2"/>
    </w:pPr>
    <w:rPr>
      <w:sz w:val="24"/>
    </w:rPr>
  </w:style>
  <w:style w:type="paragraph" w:customStyle="1" w:styleId="4121">
    <w:name w:val="Заголовок 412"/>
    <w:basedOn w:val="13c"/>
    <w:next w:val="13c"/>
    <w:uiPriority w:val="99"/>
    <w:qFormat/>
    <w:rsid w:val="00052FD2"/>
    <w:pPr>
      <w:keepNext/>
      <w:widowControl/>
      <w:spacing w:line="240" w:lineRule="auto"/>
      <w:ind w:firstLine="0"/>
      <w:jc w:val="left"/>
    </w:pPr>
    <w:rPr>
      <w:rFonts w:eastAsia="Times New Roman"/>
      <w:sz w:val="24"/>
    </w:rPr>
  </w:style>
  <w:style w:type="paragraph" w:customStyle="1" w:styleId="11ff4">
    <w:name w:val="Без интервала11"/>
    <w:uiPriority w:val="99"/>
    <w:qFormat/>
    <w:rsid w:val="00052F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11">
    <w:name w:val="Основной текст 221"/>
    <w:basedOn w:val="a2"/>
    <w:uiPriority w:val="99"/>
    <w:qFormat/>
    <w:rsid w:val="00052FD2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</w:pPr>
    <w:rPr>
      <w:sz w:val="28"/>
    </w:rPr>
  </w:style>
  <w:style w:type="paragraph" w:customStyle="1" w:styleId="3210">
    <w:name w:val="Основной текст 321"/>
    <w:basedOn w:val="2ff1"/>
    <w:uiPriority w:val="99"/>
    <w:qFormat/>
    <w:rsid w:val="00052FD2"/>
    <w:pPr>
      <w:widowControl/>
      <w:spacing w:line="240" w:lineRule="auto"/>
      <w:ind w:firstLine="0"/>
    </w:pPr>
    <w:rPr>
      <w:rFonts w:eastAsia="Calibri"/>
      <w:i/>
      <w:sz w:val="26"/>
    </w:rPr>
  </w:style>
  <w:style w:type="paragraph" w:customStyle="1" w:styleId="21f5">
    <w:name w:val="Цитата21"/>
    <w:basedOn w:val="a2"/>
    <w:uiPriority w:val="99"/>
    <w:qFormat/>
    <w:rsid w:val="00052FD2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b/>
      <w:color w:val="000000"/>
      <w:spacing w:val="-5"/>
      <w:sz w:val="28"/>
    </w:rPr>
  </w:style>
  <w:style w:type="paragraph" w:customStyle="1" w:styleId="HTML11b">
    <w:name w:val="Стандартный HTML11"/>
    <w:basedOn w:val="a2"/>
    <w:uiPriority w:val="99"/>
    <w:qFormat/>
    <w:rsid w:val="00052FD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paragraph" w:customStyle="1" w:styleId="msonormal0">
    <w:name w:val="msonormal"/>
    <w:basedOn w:val="a2"/>
    <w:uiPriority w:val="99"/>
    <w:qFormat/>
    <w:rsid w:val="00052FD2"/>
    <w:pPr>
      <w:widowControl/>
      <w:snapToGrid/>
      <w:spacing w:beforeAutospacing="1" w:afterAutospacing="1"/>
    </w:pPr>
    <w:rPr>
      <w:szCs w:val="24"/>
    </w:rPr>
  </w:style>
  <w:style w:type="paragraph" w:customStyle="1" w:styleId="p22">
    <w:name w:val="p22"/>
    <w:basedOn w:val="a2"/>
    <w:uiPriority w:val="99"/>
    <w:qFormat/>
    <w:rsid w:val="00052FD2"/>
    <w:pPr>
      <w:widowControl/>
      <w:snapToGrid/>
      <w:spacing w:beforeAutospacing="1" w:afterAutospacing="1"/>
    </w:pPr>
    <w:rPr>
      <w:szCs w:val="24"/>
    </w:rPr>
  </w:style>
  <w:style w:type="paragraph" w:customStyle="1" w:styleId="SP">
    <w:name w:val="SP"/>
    <w:uiPriority w:val="99"/>
    <w:qFormat/>
    <w:rsid w:val="00052FD2"/>
    <w:pPr>
      <w:tabs>
        <w:tab w:val="left" w:pos="907"/>
        <w:tab w:val="right" w:leader="underscore" w:pos="6917"/>
      </w:tabs>
      <w:autoSpaceDE w:val="0"/>
      <w:autoSpaceDN w:val="0"/>
      <w:adjustRightInd w:val="0"/>
      <w:spacing w:after="0" w:line="240" w:lineRule="auto"/>
      <w:ind w:left="907" w:hanging="340"/>
      <w:jc w:val="both"/>
    </w:pPr>
    <w:rPr>
      <w:rFonts w:ascii="PragmaticaCTT" w:eastAsia="Calibri" w:hAnsi="PragmaticaCTT" w:cs="PragmaticaCTT"/>
      <w:color w:val="000000"/>
      <w:sz w:val="20"/>
      <w:szCs w:val="20"/>
      <w:lang w:eastAsia="ru-RU"/>
    </w:rPr>
  </w:style>
  <w:style w:type="paragraph" w:customStyle="1" w:styleId="21210">
    <w:name w:val="Стиль Заголовок 2 + 12 пт1"/>
    <w:basedOn w:val="20"/>
    <w:uiPriority w:val="99"/>
    <w:qFormat/>
    <w:rsid w:val="00052FD2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 w:cs="Arial"/>
      <w:b/>
      <w:kern w:val="32"/>
      <w:sz w:val="24"/>
    </w:rPr>
  </w:style>
  <w:style w:type="paragraph" w:customStyle="1" w:styleId="21220">
    <w:name w:val="Стиль Заголовок 2 + 12 пт2"/>
    <w:basedOn w:val="20"/>
    <w:uiPriority w:val="99"/>
    <w:qFormat/>
    <w:rsid w:val="00052FD2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 w:cs="Arial"/>
      <w:b/>
      <w:kern w:val="32"/>
      <w:sz w:val="24"/>
    </w:rPr>
  </w:style>
  <w:style w:type="paragraph" w:customStyle="1" w:styleId="3ffd">
    <w:name w:val="3"/>
    <w:basedOn w:val="a2"/>
    <w:next w:val="affb"/>
    <w:uiPriority w:val="99"/>
    <w:qFormat/>
    <w:rsid w:val="00052FD2"/>
    <w:pPr>
      <w:widowControl/>
      <w:snapToGrid/>
      <w:spacing w:before="0" w:after="0"/>
      <w:jc w:val="center"/>
    </w:pPr>
    <w:rPr>
      <w:rFonts w:eastAsia="Times New Roman"/>
      <w:sz w:val="28"/>
      <w:szCs w:val="24"/>
      <w:lang w:val="en-US"/>
    </w:rPr>
  </w:style>
  <w:style w:type="character" w:customStyle="1" w:styleId="11ff5">
    <w:name w:val="Основной шрифт абзаца11"/>
    <w:uiPriority w:val="99"/>
    <w:qFormat/>
    <w:rsid w:val="00052FD2"/>
  </w:style>
  <w:style w:type="character" w:customStyle="1" w:styleId="11ff6">
    <w:name w:val="Слабое выделение11"/>
    <w:uiPriority w:val="99"/>
    <w:qFormat/>
    <w:rsid w:val="00052FD2"/>
    <w:rPr>
      <w:i/>
      <w:color w:val="808080"/>
    </w:rPr>
  </w:style>
  <w:style w:type="character" w:customStyle="1" w:styleId="11ff7">
    <w:name w:val="Сильное выделение11"/>
    <w:uiPriority w:val="99"/>
    <w:qFormat/>
    <w:rsid w:val="00052FD2"/>
    <w:rPr>
      <w:b/>
    </w:rPr>
  </w:style>
  <w:style w:type="character" w:customStyle="1" w:styleId="mathjax1">
    <w:name w:val="mathjax1"/>
    <w:uiPriority w:val="99"/>
    <w:qFormat/>
    <w:rsid w:val="00052FD2"/>
    <w:rPr>
      <w:spacing w:val="0"/>
      <w:sz w:val="24"/>
    </w:rPr>
  </w:style>
  <w:style w:type="character" w:customStyle="1" w:styleId="2ffff2">
    <w:name w:val="Заголовок 2 Знак Знак"/>
    <w:uiPriority w:val="99"/>
    <w:qFormat/>
    <w:locked/>
    <w:rsid w:val="00052FD2"/>
    <w:rPr>
      <w:rFonts w:ascii="Arial" w:hAnsi="Arial"/>
      <w:b/>
      <w:sz w:val="28"/>
      <w:lang w:val="ru-RU" w:eastAsia="en-US"/>
    </w:rPr>
  </w:style>
  <w:style w:type="character" w:customStyle="1" w:styleId="2ffff3">
    <w:name w:val="Основной текст (2)"/>
    <w:uiPriority w:val="99"/>
    <w:qFormat/>
    <w:rsid w:val="00052FD2"/>
    <w:rPr>
      <w:rFonts w:ascii="Times New Roman" w:hAnsi="Times New Roman"/>
      <w:color w:val="000000"/>
      <w:spacing w:val="0"/>
      <w:w w:val="100"/>
      <w:position w:val="0"/>
      <w:sz w:val="19"/>
      <w:u w:val="none"/>
      <w:lang w:val="ru-RU" w:eastAsia="ru-RU"/>
    </w:rPr>
  </w:style>
  <w:style w:type="character" w:customStyle="1" w:styleId="rvts210">
    <w:name w:val="rvts210"/>
    <w:uiPriority w:val="99"/>
    <w:qFormat/>
    <w:rsid w:val="00052FD2"/>
    <w:rPr>
      <w:i/>
      <w:color w:val="000000"/>
      <w:sz w:val="20"/>
    </w:rPr>
  </w:style>
  <w:style w:type="character" w:customStyle="1" w:styleId="3100">
    <w:name w:val="Знак Знак310"/>
    <w:uiPriority w:val="99"/>
    <w:qFormat/>
    <w:locked/>
    <w:rsid w:val="00052FD2"/>
    <w:rPr>
      <w:rFonts w:ascii="Tahoma" w:hAnsi="Tahoma"/>
      <w:sz w:val="16"/>
      <w:lang w:val="ru-RU" w:eastAsia="ru-RU"/>
    </w:rPr>
  </w:style>
  <w:style w:type="character" w:customStyle="1" w:styleId="3520">
    <w:name w:val="Знак Знак352"/>
    <w:uiPriority w:val="99"/>
    <w:qFormat/>
    <w:locked/>
    <w:rsid w:val="00052FD2"/>
    <w:rPr>
      <w:sz w:val="24"/>
      <w:lang w:val="ru-RU" w:eastAsia="ru-RU"/>
    </w:rPr>
  </w:style>
  <w:style w:type="character" w:customStyle="1" w:styleId="4011">
    <w:name w:val="Знак Знак401"/>
    <w:uiPriority w:val="99"/>
    <w:qFormat/>
    <w:locked/>
    <w:rsid w:val="00052FD2"/>
    <w:rPr>
      <w:b/>
      <w:sz w:val="27"/>
      <w:lang w:val="ru-RU" w:eastAsia="ru-RU"/>
    </w:rPr>
  </w:style>
  <w:style w:type="character" w:customStyle="1" w:styleId="3910">
    <w:name w:val="Знак Знак391"/>
    <w:uiPriority w:val="99"/>
    <w:qFormat/>
    <w:locked/>
    <w:rsid w:val="00052FD2"/>
    <w:rPr>
      <w:b/>
      <w:sz w:val="28"/>
      <w:lang w:val="ru-RU" w:eastAsia="ru-RU"/>
    </w:rPr>
  </w:style>
  <w:style w:type="character" w:customStyle="1" w:styleId="3810">
    <w:name w:val="Знак Знак381"/>
    <w:uiPriority w:val="99"/>
    <w:qFormat/>
    <w:locked/>
    <w:rsid w:val="00052FD2"/>
    <w:rPr>
      <w:b/>
      <w:i/>
      <w:sz w:val="26"/>
      <w:lang w:val="ru-RU" w:eastAsia="ru-RU"/>
    </w:rPr>
  </w:style>
  <w:style w:type="character" w:customStyle="1" w:styleId="3710">
    <w:name w:val="Знак Знак371"/>
    <w:uiPriority w:val="99"/>
    <w:qFormat/>
    <w:locked/>
    <w:rsid w:val="00052FD2"/>
    <w:rPr>
      <w:sz w:val="24"/>
      <w:lang w:val="ru-RU" w:eastAsia="ru-RU"/>
    </w:rPr>
  </w:style>
  <w:style w:type="character" w:customStyle="1" w:styleId="3610">
    <w:name w:val="Знак Знак361"/>
    <w:uiPriority w:val="99"/>
    <w:qFormat/>
    <w:locked/>
    <w:rsid w:val="00052FD2"/>
    <w:rPr>
      <w:sz w:val="24"/>
      <w:lang w:val="ru-RU" w:eastAsia="ru-RU"/>
    </w:rPr>
  </w:style>
  <w:style w:type="character" w:customStyle="1" w:styleId="3510">
    <w:name w:val="Знак Знак351"/>
    <w:uiPriority w:val="99"/>
    <w:qFormat/>
    <w:locked/>
    <w:rsid w:val="00052FD2"/>
    <w:rPr>
      <w:i/>
      <w:sz w:val="24"/>
      <w:lang w:val="ru-RU" w:eastAsia="ru-RU"/>
    </w:rPr>
  </w:style>
  <w:style w:type="character" w:customStyle="1" w:styleId="3410">
    <w:name w:val="Знак Знак341"/>
    <w:uiPriority w:val="99"/>
    <w:qFormat/>
    <w:locked/>
    <w:rsid w:val="00052FD2"/>
    <w:rPr>
      <w:rFonts w:ascii="Arial" w:hAnsi="Arial"/>
      <w:sz w:val="22"/>
      <w:lang w:val="ru-RU" w:eastAsia="ru-RU"/>
    </w:rPr>
  </w:style>
  <w:style w:type="character" w:customStyle="1" w:styleId="3310">
    <w:name w:val="Знак Знак331"/>
    <w:uiPriority w:val="99"/>
    <w:qFormat/>
    <w:locked/>
    <w:rsid w:val="00052FD2"/>
    <w:rPr>
      <w:rFonts w:ascii="Courier New" w:hAnsi="Courier New"/>
      <w:lang w:val="ru-RU" w:eastAsia="ru-RU"/>
    </w:rPr>
  </w:style>
  <w:style w:type="character" w:customStyle="1" w:styleId="3211">
    <w:name w:val="Знак Знак321"/>
    <w:uiPriority w:val="99"/>
    <w:qFormat/>
    <w:locked/>
    <w:rsid w:val="00052FD2"/>
    <w:rPr>
      <w:lang w:val="ru-RU" w:eastAsia="ru-RU"/>
    </w:rPr>
  </w:style>
  <w:style w:type="character" w:customStyle="1" w:styleId="3115">
    <w:name w:val="Знак Знак311"/>
    <w:uiPriority w:val="99"/>
    <w:qFormat/>
    <w:locked/>
    <w:rsid w:val="00052FD2"/>
    <w:rPr>
      <w:sz w:val="24"/>
      <w:lang w:val="ru-RU" w:eastAsia="ru-RU"/>
    </w:rPr>
  </w:style>
  <w:style w:type="character" w:customStyle="1" w:styleId="2910">
    <w:name w:val="Знак Знак291"/>
    <w:uiPriority w:val="99"/>
    <w:qFormat/>
    <w:locked/>
    <w:rsid w:val="00052FD2"/>
    <w:rPr>
      <w:sz w:val="16"/>
      <w:lang w:val="ru-RU" w:eastAsia="ru-RU"/>
    </w:rPr>
  </w:style>
  <w:style w:type="character" w:customStyle="1" w:styleId="2810">
    <w:name w:val="Знак Знак281"/>
    <w:uiPriority w:val="99"/>
    <w:qFormat/>
    <w:locked/>
    <w:rsid w:val="00052FD2"/>
    <w:rPr>
      <w:sz w:val="16"/>
      <w:lang w:val="ru-RU" w:eastAsia="ru-RU"/>
    </w:rPr>
  </w:style>
  <w:style w:type="character" w:customStyle="1" w:styleId="2710">
    <w:name w:val="Знак Знак271"/>
    <w:uiPriority w:val="99"/>
    <w:qFormat/>
    <w:locked/>
    <w:rsid w:val="00052FD2"/>
    <w:rPr>
      <w:rFonts w:ascii="Courier New" w:hAnsi="Courier New"/>
      <w:lang w:val="ru-RU" w:eastAsia="ru-RU"/>
    </w:rPr>
  </w:style>
  <w:style w:type="character" w:customStyle="1" w:styleId="1320">
    <w:name w:val="Знак Знак132"/>
    <w:uiPriority w:val="99"/>
    <w:qFormat/>
    <w:locked/>
    <w:rsid w:val="00052FD2"/>
    <w:rPr>
      <w:lang w:val="ru-RU" w:eastAsia="ar-SA" w:bidi="ar-SA"/>
    </w:rPr>
  </w:style>
  <w:style w:type="character" w:customStyle="1" w:styleId="1221">
    <w:name w:val="Знак Знак122"/>
    <w:uiPriority w:val="99"/>
    <w:qFormat/>
    <w:locked/>
    <w:rsid w:val="00052FD2"/>
    <w:rPr>
      <w:sz w:val="28"/>
      <w:lang w:val="ru-RU" w:eastAsia="ru-RU"/>
    </w:rPr>
  </w:style>
  <w:style w:type="character" w:customStyle="1" w:styleId="1123">
    <w:name w:val="Знак Знак112"/>
    <w:uiPriority w:val="99"/>
    <w:qFormat/>
    <w:locked/>
    <w:rsid w:val="00052FD2"/>
    <w:rPr>
      <w:sz w:val="28"/>
      <w:lang w:val="ru-RU" w:eastAsia="ru-RU"/>
    </w:rPr>
  </w:style>
  <w:style w:type="character" w:customStyle="1" w:styleId="922">
    <w:name w:val="Знак Знак92"/>
    <w:uiPriority w:val="99"/>
    <w:qFormat/>
    <w:locked/>
    <w:rsid w:val="00052FD2"/>
    <w:rPr>
      <w:rFonts w:ascii="Tahoma" w:hAnsi="Tahoma"/>
      <w:lang w:val="ru-RU" w:eastAsia="ru-RU"/>
    </w:rPr>
  </w:style>
  <w:style w:type="character" w:customStyle="1" w:styleId="4020">
    <w:name w:val="Знак Знак402"/>
    <w:uiPriority w:val="99"/>
    <w:qFormat/>
    <w:locked/>
    <w:rsid w:val="00052FD2"/>
    <w:rPr>
      <w:rFonts w:ascii="Arial" w:hAnsi="Arial"/>
      <w:b/>
      <w:i/>
      <w:sz w:val="28"/>
      <w:lang w:val="ru-RU" w:eastAsia="zh-CN"/>
    </w:rPr>
  </w:style>
  <w:style w:type="character" w:customStyle="1" w:styleId="392">
    <w:name w:val="Знак Знак392"/>
    <w:uiPriority w:val="99"/>
    <w:qFormat/>
    <w:locked/>
    <w:rsid w:val="00052FD2"/>
    <w:rPr>
      <w:b/>
      <w:sz w:val="27"/>
      <w:lang w:val="ru-RU" w:eastAsia="zh-CN"/>
    </w:rPr>
  </w:style>
  <w:style w:type="character" w:customStyle="1" w:styleId="382">
    <w:name w:val="Знак Знак382"/>
    <w:uiPriority w:val="99"/>
    <w:qFormat/>
    <w:locked/>
    <w:rsid w:val="00052FD2"/>
    <w:rPr>
      <w:b/>
      <w:sz w:val="28"/>
      <w:lang w:val="ru-RU" w:eastAsia="ru-RU"/>
    </w:rPr>
  </w:style>
  <w:style w:type="character" w:customStyle="1" w:styleId="3720">
    <w:name w:val="Знак Знак372"/>
    <w:uiPriority w:val="99"/>
    <w:qFormat/>
    <w:locked/>
    <w:rsid w:val="00052FD2"/>
    <w:rPr>
      <w:b/>
      <w:i/>
      <w:sz w:val="26"/>
      <w:lang w:val="ru-RU" w:eastAsia="zh-CN"/>
    </w:rPr>
  </w:style>
  <w:style w:type="character" w:customStyle="1" w:styleId="3620">
    <w:name w:val="Знак Знак362"/>
    <w:uiPriority w:val="99"/>
    <w:qFormat/>
    <w:locked/>
    <w:rsid w:val="00052FD2"/>
    <w:rPr>
      <w:sz w:val="24"/>
      <w:lang w:val="ru-RU" w:eastAsia="ru-RU"/>
    </w:rPr>
  </w:style>
  <w:style w:type="character" w:customStyle="1" w:styleId="3120">
    <w:name w:val="Знак Знак312"/>
    <w:uiPriority w:val="99"/>
    <w:qFormat/>
    <w:locked/>
    <w:rsid w:val="00052FD2"/>
    <w:rPr>
      <w:rFonts w:ascii="Courier New" w:hAnsi="Courier New"/>
      <w:lang w:val="ru-RU" w:eastAsia="ru-RU"/>
    </w:rPr>
  </w:style>
  <w:style w:type="character" w:customStyle="1" w:styleId="3420">
    <w:name w:val="Знак Знак342"/>
    <w:uiPriority w:val="99"/>
    <w:qFormat/>
    <w:locked/>
    <w:rsid w:val="00052FD2"/>
    <w:rPr>
      <w:rFonts w:ascii="Calibri" w:hAnsi="Calibri"/>
      <w:i/>
      <w:sz w:val="24"/>
      <w:lang w:val="ru-RU" w:eastAsia="zh-CN"/>
    </w:rPr>
  </w:style>
  <w:style w:type="character" w:customStyle="1" w:styleId="3220">
    <w:name w:val="Знак Знак322"/>
    <w:uiPriority w:val="99"/>
    <w:qFormat/>
    <w:locked/>
    <w:rsid w:val="00052FD2"/>
    <w:rPr>
      <w:rFonts w:ascii="Arial" w:hAnsi="Arial"/>
      <w:sz w:val="22"/>
      <w:lang w:val="ru-RU" w:eastAsia="ru-RU"/>
    </w:rPr>
  </w:style>
  <w:style w:type="character" w:customStyle="1" w:styleId="3010">
    <w:name w:val="Знак Знак301"/>
    <w:uiPriority w:val="99"/>
    <w:qFormat/>
    <w:locked/>
    <w:rsid w:val="00052FD2"/>
    <w:rPr>
      <w:lang w:val="ru-RU" w:eastAsia="ru-RU"/>
    </w:rPr>
  </w:style>
  <w:style w:type="character" w:customStyle="1" w:styleId="292">
    <w:name w:val="Знак Знак292"/>
    <w:uiPriority w:val="99"/>
    <w:qFormat/>
    <w:locked/>
    <w:rsid w:val="00052FD2"/>
    <w:rPr>
      <w:sz w:val="24"/>
      <w:lang w:val="ru-RU" w:eastAsia="zh-CN"/>
    </w:rPr>
  </w:style>
  <w:style w:type="character" w:customStyle="1" w:styleId="2820">
    <w:name w:val="Знак Знак282"/>
    <w:uiPriority w:val="99"/>
    <w:qFormat/>
    <w:locked/>
    <w:rsid w:val="00052FD2"/>
    <w:rPr>
      <w:sz w:val="24"/>
      <w:lang w:val="ru-RU" w:eastAsia="ru-RU"/>
    </w:rPr>
  </w:style>
  <w:style w:type="character" w:customStyle="1" w:styleId="2720">
    <w:name w:val="Знак Знак272"/>
    <w:uiPriority w:val="99"/>
    <w:qFormat/>
    <w:locked/>
    <w:rsid w:val="00052FD2"/>
    <w:rPr>
      <w:sz w:val="16"/>
      <w:lang w:val="ru-RU" w:eastAsia="ru-RU"/>
    </w:rPr>
  </w:style>
  <w:style w:type="character" w:customStyle="1" w:styleId="2125">
    <w:name w:val="Знак Знак212"/>
    <w:uiPriority w:val="99"/>
    <w:qFormat/>
    <w:locked/>
    <w:rsid w:val="00052FD2"/>
    <w:rPr>
      <w:rFonts w:ascii="Tahoma" w:hAnsi="Tahoma"/>
      <w:lang w:val="ru-RU" w:eastAsia="ru-RU"/>
    </w:rPr>
  </w:style>
  <w:style w:type="character" w:customStyle="1" w:styleId="2620">
    <w:name w:val="Знак Знак262"/>
    <w:uiPriority w:val="99"/>
    <w:qFormat/>
    <w:rsid w:val="00052FD2"/>
    <w:rPr>
      <w:rFonts w:ascii="Cambria" w:hAnsi="Cambria"/>
      <w:b/>
      <w:sz w:val="26"/>
    </w:rPr>
  </w:style>
  <w:style w:type="character" w:customStyle="1" w:styleId="2420">
    <w:name w:val="Знак Знак242"/>
    <w:uiPriority w:val="99"/>
    <w:qFormat/>
    <w:rsid w:val="00052FD2"/>
    <w:rPr>
      <w:rFonts w:ascii="Times New Roman" w:hAnsi="Times New Roman"/>
      <w:b/>
      <w:i/>
      <w:sz w:val="26"/>
    </w:rPr>
  </w:style>
  <w:style w:type="character" w:customStyle="1" w:styleId="2320">
    <w:name w:val="Знак Знак232"/>
    <w:uiPriority w:val="99"/>
    <w:qFormat/>
    <w:rsid w:val="00052FD2"/>
    <w:rPr>
      <w:rFonts w:ascii="Times New Roman" w:hAnsi="Times New Roman"/>
      <w:b/>
      <w:sz w:val="22"/>
    </w:rPr>
  </w:style>
  <w:style w:type="character" w:customStyle="1" w:styleId="3130">
    <w:name w:val="Знак Знак313"/>
    <w:uiPriority w:val="99"/>
    <w:qFormat/>
    <w:locked/>
    <w:rsid w:val="00052FD2"/>
    <w:rPr>
      <w:rFonts w:ascii="PragmaticaCTT" w:hAnsi="PragmaticaCTT"/>
      <w:b/>
      <w:sz w:val="24"/>
      <w:lang w:val="ru-RU" w:eastAsia="ru-RU"/>
    </w:rPr>
  </w:style>
  <w:style w:type="character" w:customStyle="1" w:styleId="2015">
    <w:name w:val="Знак Знак2015"/>
    <w:uiPriority w:val="99"/>
    <w:rsid w:val="00052FD2"/>
    <w:rPr>
      <w:rFonts w:ascii="Arial" w:hAnsi="Arial"/>
      <w:sz w:val="22"/>
    </w:rPr>
  </w:style>
  <w:style w:type="character" w:customStyle="1" w:styleId="font55">
    <w:name w:val="font55"/>
    <w:basedOn w:val="a3"/>
    <w:uiPriority w:val="99"/>
    <w:rsid w:val="00052FD2"/>
    <w:rPr>
      <w:rFonts w:cs="Times New Roman"/>
    </w:rPr>
  </w:style>
  <w:style w:type="character" w:customStyle="1" w:styleId="WW8Num24z4">
    <w:name w:val="WW8Num24z4"/>
    <w:uiPriority w:val="99"/>
    <w:rsid w:val="00052FD2"/>
  </w:style>
  <w:style w:type="character" w:customStyle="1" w:styleId="WW8Num24z5">
    <w:name w:val="WW8Num24z5"/>
    <w:uiPriority w:val="99"/>
    <w:rsid w:val="00052FD2"/>
  </w:style>
  <w:style w:type="character" w:customStyle="1" w:styleId="WW8Num24z6">
    <w:name w:val="WW8Num24z6"/>
    <w:uiPriority w:val="99"/>
    <w:rsid w:val="00052FD2"/>
  </w:style>
  <w:style w:type="character" w:customStyle="1" w:styleId="WW8Num24z7">
    <w:name w:val="WW8Num24z7"/>
    <w:uiPriority w:val="99"/>
    <w:rsid w:val="00052FD2"/>
  </w:style>
  <w:style w:type="character" w:customStyle="1" w:styleId="WW8Num24z8">
    <w:name w:val="WW8Num24z8"/>
    <w:uiPriority w:val="99"/>
    <w:rsid w:val="00052FD2"/>
  </w:style>
  <w:style w:type="character" w:customStyle="1" w:styleId="WW8Num25z4">
    <w:name w:val="WW8Num25z4"/>
    <w:uiPriority w:val="99"/>
    <w:rsid w:val="00052FD2"/>
  </w:style>
  <w:style w:type="character" w:customStyle="1" w:styleId="WW8Num25z5">
    <w:name w:val="WW8Num25z5"/>
    <w:uiPriority w:val="99"/>
    <w:rsid w:val="00052FD2"/>
  </w:style>
  <w:style w:type="character" w:customStyle="1" w:styleId="WW8Num25z6">
    <w:name w:val="WW8Num25z6"/>
    <w:uiPriority w:val="99"/>
    <w:rsid w:val="00052FD2"/>
  </w:style>
  <w:style w:type="character" w:customStyle="1" w:styleId="WW8Num25z7">
    <w:name w:val="WW8Num25z7"/>
    <w:uiPriority w:val="99"/>
    <w:rsid w:val="00052FD2"/>
  </w:style>
  <w:style w:type="character" w:customStyle="1" w:styleId="WW8Num25z8">
    <w:name w:val="WW8Num25z8"/>
    <w:uiPriority w:val="99"/>
    <w:rsid w:val="00052FD2"/>
  </w:style>
  <w:style w:type="character" w:customStyle="1" w:styleId="WW8Num30z2">
    <w:name w:val="WW8Num30z2"/>
    <w:uiPriority w:val="99"/>
    <w:rsid w:val="00052FD2"/>
  </w:style>
  <w:style w:type="character" w:customStyle="1" w:styleId="WW8Num30z4">
    <w:name w:val="WW8Num30z4"/>
    <w:uiPriority w:val="99"/>
    <w:rsid w:val="00052FD2"/>
  </w:style>
  <w:style w:type="character" w:customStyle="1" w:styleId="WW8Num30z5">
    <w:name w:val="WW8Num30z5"/>
    <w:uiPriority w:val="99"/>
    <w:rsid w:val="00052FD2"/>
  </w:style>
  <w:style w:type="character" w:customStyle="1" w:styleId="WW8Num30z6">
    <w:name w:val="WW8Num30z6"/>
    <w:uiPriority w:val="99"/>
    <w:rsid w:val="00052FD2"/>
  </w:style>
  <w:style w:type="character" w:customStyle="1" w:styleId="WW8Num30z7">
    <w:name w:val="WW8Num30z7"/>
    <w:uiPriority w:val="99"/>
    <w:rsid w:val="00052FD2"/>
  </w:style>
  <w:style w:type="character" w:customStyle="1" w:styleId="WW8Num30z8">
    <w:name w:val="WW8Num30z8"/>
    <w:uiPriority w:val="99"/>
    <w:rsid w:val="00052FD2"/>
  </w:style>
  <w:style w:type="character" w:customStyle="1" w:styleId="WW8Num32z4">
    <w:name w:val="WW8Num32z4"/>
    <w:uiPriority w:val="99"/>
    <w:rsid w:val="00052FD2"/>
  </w:style>
  <w:style w:type="character" w:customStyle="1" w:styleId="WW8Num32z5">
    <w:name w:val="WW8Num32z5"/>
    <w:uiPriority w:val="99"/>
    <w:rsid w:val="00052FD2"/>
  </w:style>
  <w:style w:type="character" w:customStyle="1" w:styleId="WW8Num32z6">
    <w:name w:val="WW8Num32z6"/>
    <w:uiPriority w:val="99"/>
    <w:rsid w:val="00052FD2"/>
  </w:style>
  <w:style w:type="character" w:customStyle="1" w:styleId="WW8Num32z7">
    <w:name w:val="WW8Num32z7"/>
    <w:uiPriority w:val="99"/>
    <w:rsid w:val="00052FD2"/>
  </w:style>
  <w:style w:type="character" w:customStyle="1" w:styleId="WW8Num32z8">
    <w:name w:val="WW8Num32z8"/>
    <w:uiPriority w:val="99"/>
    <w:rsid w:val="00052FD2"/>
  </w:style>
  <w:style w:type="character" w:customStyle="1" w:styleId="WW8Num33z1">
    <w:name w:val="WW8Num33z1"/>
    <w:uiPriority w:val="99"/>
    <w:rsid w:val="00052FD2"/>
  </w:style>
  <w:style w:type="character" w:customStyle="1" w:styleId="WW8Num33z2">
    <w:name w:val="WW8Num33z2"/>
    <w:uiPriority w:val="99"/>
    <w:rsid w:val="00052FD2"/>
  </w:style>
  <w:style w:type="character" w:customStyle="1" w:styleId="WW8Num33z5">
    <w:name w:val="WW8Num33z5"/>
    <w:uiPriority w:val="99"/>
    <w:rsid w:val="00052FD2"/>
  </w:style>
  <w:style w:type="character" w:customStyle="1" w:styleId="WW8Num33z6">
    <w:name w:val="WW8Num33z6"/>
    <w:uiPriority w:val="99"/>
    <w:rsid w:val="00052FD2"/>
  </w:style>
  <w:style w:type="character" w:customStyle="1" w:styleId="WW8Num33z7">
    <w:name w:val="WW8Num33z7"/>
    <w:uiPriority w:val="99"/>
    <w:rsid w:val="00052FD2"/>
  </w:style>
  <w:style w:type="character" w:customStyle="1" w:styleId="WW8Num33z8">
    <w:name w:val="WW8Num33z8"/>
    <w:uiPriority w:val="99"/>
    <w:rsid w:val="00052FD2"/>
  </w:style>
  <w:style w:type="character" w:customStyle="1" w:styleId="WW8Num35z2">
    <w:name w:val="WW8Num35z2"/>
    <w:uiPriority w:val="99"/>
    <w:rsid w:val="00052FD2"/>
  </w:style>
  <w:style w:type="character" w:customStyle="1" w:styleId="WW8Num35z4">
    <w:name w:val="WW8Num35z4"/>
    <w:uiPriority w:val="99"/>
    <w:rsid w:val="00052FD2"/>
  </w:style>
  <w:style w:type="character" w:customStyle="1" w:styleId="WW8Num35z5">
    <w:name w:val="WW8Num35z5"/>
    <w:uiPriority w:val="99"/>
    <w:rsid w:val="00052FD2"/>
  </w:style>
  <w:style w:type="character" w:customStyle="1" w:styleId="WW8Num35z6">
    <w:name w:val="WW8Num35z6"/>
    <w:uiPriority w:val="99"/>
    <w:rsid w:val="00052FD2"/>
  </w:style>
  <w:style w:type="character" w:customStyle="1" w:styleId="WW8Num35z7">
    <w:name w:val="WW8Num35z7"/>
    <w:uiPriority w:val="99"/>
    <w:rsid w:val="00052FD2"/>
  </w:style>
  <w:style w:type="character" w:customStyle="1" w:styleId="WW8Num35z8">
    <w:name w:val="WW8Num35z8"/>
    <w:uiPriority w:val="99"/>
    <w:rsid w:val="00052FD2"/>
  </w:style>
  <w:style w:type="character" w:customStyle="1" w:styleId="WW8Num37z2">
    <w:name w:val="WW8Num37z2"/>
    <w:uiPriority w:val="99"/>
    <w:rsid w:val="00052FD2"/>
  </w:style>
  <w:style w:type="character" w:customStyle="1" w:styleId="WW8Num37z4">
    <w:name w:val="WW8Num37z4"/>
    <w:uiPriority w:val="99"/>
    <w:rsid w:val="00052FD2"/>
  </w:style>
  <w:style w:type="character" w:customStyle="1" w:styleId="WW8Num37z5">
    <w:name w:val="WW8Num37z5"/>
    <w:uiPriority w:val="99"/>
    <w:qFormat/>
    <w:rsid w:val="00052FD2"/>
  </w:style>
  <w:style w:type="character" w:customStyle="1" w:styleId="WW8Num37z6">
    <w:name w:val="WW8Num37z6"/>
    <w:uiPriority w:val="99"/>
    <w:rsid w:val="00052FD2"/>
  </w:style>
  <w:style w:type="character" w:customStyle="1" w:styleId="WW8Num37z7">
    <w:name w:val="WW8Num37z7"/>
    <w:uiPriority w:val="99"/>
    <w:rsid w:val="00052FD2"/>
  </w:style>
  <w:style w:type="character" w:customStyle="1" w:styleId="WW8Num37z8">
    <w:name w:val="WW8Num37z8"/>
    <w:uiPriority w:val="99"/>
    <w:rsid w:val="00052FD2"/>
  </w:style>
  <w:style w:type="character" w:customStyle="1" w:styleId="WW8Num38z1">
    <w:name w:val="WW8Num38z1"/>
    <w:uiPriority w:val="99"/>
    <w:rsid w:val="00052FD2"/>
  </w:style>
  <w:style w:type="character" w:customStyle="1" w:styleId="WW8Num38z2">
    <w:name w:val="WW8Num38z2"/>
    <w:uiPriority w:val="99"/>
    <w:rsid w:val="00052FD2"/>
  </w:style>
  <w:style w:type="character" w:customStyle="1" w:styleId="WW8Num38z3">
    <w:name w:val="WW8Num38z3"/>
    <w:uiPriority w:val="99"/>
    <w:rsid w:val="00052FD2"/>
  </w:style>
  <w:style w:type="character" w:customStyle="1" w:styleId="WW8Num38z4">
    <w:name w:val="WW8Num38z4"/>
    <w:uiPriority w:val="99"/>
    <w:rsid w:val="00052FD2"/>
  </w:style>
  <w:style w:type="character" w:customStyle="1" w:styleId="WW8Num38z5">
    <w:name w:val="WW8Num38z5"/>
    <w:uiPriority w:val="99"/>
    <w:rsid w:val="00052FD2"/>
  </w:style>
  <w:style w:type="character" w:customStyle="1" w:styleId="WW8Num38z6">
    <w:name w:val="WW8Num38z6"/>
    <w:uiPriority w:val="99"/>
    <w:rsid w:val="00052FD2"/>
  </w:style>
  <w:style w:type="character" w:customStyle="1" w:styleId="WW8Num38z7">
    <w:name w:val="WW8Num38z7"/>
    <w:uiPriority w:val="99"/>
    <w:rsid w:val="00052FD2"/>
  </w:style>
  <w:style w:type="character" w:customStyle="1" w:styleId="WW8Num38z8">
    <w:name w:val="WW8Num38z8"/>
    <w:uiPriority w:val="99"/>
    <w:rsid w:val="00052FD2"/>
  </w:style>
  <w:style w:type="character" w:customStyle="1" w:styleId="WW8Num40z1">
    <w:name w:val="WW8Num40z1"/>
    <w:uiPriority w:val="99"/>
    <w:rsid w:val="00052FD2"/>
    <w:rPr>
      <w:rFonts w:ascii="Courier New" w:hAnsi="Courier New"/>
    </w:rPr>
  </w:style>
  <w:style w:type="character" w:customStyle="1" w:styleId="WW8Num40z2">
    <w:name w:val="WW8Num40z2"/>
    <w:uiPriority w:val="99"/>
    <w:rsid w:val="00052FD2"/>
    <w:rPr>
      <w:rFonts w:ascii="Wingdings" w:hAnsi="Wingdings"/>
    </w:rPr>
  </w:style>
  <w:style w:type="character" w:customStyle="1" w:styleId="WW8Num41z1">
    <w:name w:val="WW8Num41z1"/>
    <w:uiPriority w:val="99"/>
    <w:rsid w:val="00052FD2"/>
  </w:style>
  <w:style w:type="character" w:customStyle="1" w:styleId="WW8Num41z2">
    <w:name w:val="WW8Num41z2"/>
    <w:uiPriority w:val="99"/>
    <w:rsid w:val="00052FD2"/>
  </w:style>
  <w:style w:type="character" w:customStyle="1" w:styleId="WW8Num41z3">
    <w:name w:val="WW8Num41z3"/>
    <w:uiPriority w:val="99"/>
    <w:rsid w:val="00052FD2"/>
  </w:style>
  <w:style w:type="character" w:customStyle="1" w:styleId="WW8Num41z4">
    <w:name w:val="WW8Num41z4"/>
    <w:uiPriority w:val="99"/>
    <w:rsid w:val="00052FD2"/>
  </w:style>
  <w:style w:type="character" w:customStyle="1" w:styleId="WW8Num41z5">
    <w:name w:val="WW8Num41z5"/>
    <w:uiPriority w:val="99"/>
    <w:rsid w:val="00052FD2"/>
  </w:style>
  <w:style w:type="character" w:customStyle="1" w:styleId="WW8Num41z6">
    <w:name w:val="WW8Num41z6"/>
    <w:uiPriority w:val="99"/>
    <w:rsid w:val="00052FD2"/>
  </w:style>
  <w:style w:type="character" w:customStyle="1" w:styleId="WW8Num41z7">
    <w:name w:val="WW8Num41z7"/>
    <w:uiPriority w:val="99"/>
    <w:rsid w:val="00052FD2"/>
  </w:style>
  <w:style w:type="character" w:customStyle="1" w:styleId="WW8Num41z8">
    <w:name w:val="WW8Num41z8"/>
    <w:uiPriority w:val="99"/>
    <w:rsid w:val="00052FD2"/>
  </w:style>
  <w:style w:type="character" w:customStyle="1" w:styleId="WW8Num43z1">
    <w:name w:val="WW8Num43z1"/>
    <w:uiPriority w:val="99"/>
    <w:rsid w:val="00052FD2"/>
  </w:style>
  <w:style w:type="character" w:customStyle="1" w:styleId="WW8Num43z2">
    <w:name w:val="WW8Num43z2"/>
    <w:uiPriority w:val="99"/>
    <w:rsid w:val="00052FD2"/>
  </w:style>
  <w:style w:type="character" w:customStyle="1" w:styleId="WW8Num43z3">
    <w:name w:val="WW8Num43z3"/>
    <w:uiPriority w:val="99"/>
    <w:rsid w:val="00052FD2"/>
  </w:style>
  <w:style w:type="character" w:customStyle="1" w:styleId="WW8Num43z4">
    <w:name w:val="WW8Num43z4"/>
    <w:uiPriority w:val="99"/>
    <w:rsid w:val="00052FD2"/>
  </w:style>
  <w:style w:type="character" w:customStyle="1" w:styleId="WW8Num43z5">
    <w:name w:val="WW8Num43z5"/>
    <w:uiPriority w:val="99"/>
    <w:rsid w:val="00052FD2"/>
  </w:style>
  <w:style w:type="character" w:customStyle="1" w:styleId="WW8Num43z6">
    <w:name w:val="WW8Num43z6"/>
    <w:uiPriority w:val="99"/>
    <w:rsid w:val="00052FD2"/>
  </w:style>
  <w:style w:type="character" w:customStyle="1" w:styleId="WW8Num43z7">
    <w:name w:val="WW8Num43z7"/>
    <w:uiPriority w:val="99"/>
    <w:rsid w:val="00052FD2"/>
  </w:style>
  <w:style w:type="character" w:customStyle="1" w:styleId="WW8Num43z8">
    <w:name w:val="WW8Num43z8"/>
    <w:uiPriority w:val="99"/>
    <w:rsid w:val="00052FD2"/>
  </w:style>
  <w:style w:type="character" w:customStyle="1" w:styleId="WW8Num44z2">
    <w:name w:val="WW8Num44z2"/>
    <w:uiPriority w:val="99"/>
    <w:rsid w:val="00052FD2"/>
    <w:rPr>
      <w:rFonts w:ascii="Wingdings" w:hAnsi="Wingdings"/>
    </w:rPr>
  </w:style>
  <w:style w:type="character" w:customStyle="1" w:styleId="WW8Num46z2">
    <w:name w:val="WW8Num46z2"/>
    <w:uiPriority w:val="99"/>
    <w:rsid w:val="00052FD2"/>
    <w:rPr>
      <w:rFonts w:ascii="Wingdings" w:hAnsi="Wingdings"/>
    </w:rPr>
  </w:style>
  <w:style w:type="character" w:customStyle="1" w:styleId="WW8Num47z2">
    <w:name w:val="WW8Num47z2"/>
    <w:uiPriority w:val="99"/>
    <w:rsid w:val="00052FD2"/>
    <w:rPr>
      <w:rFonts w:ascii="Wingdings" w:hAnsi="Wingdings"/>
    </w:rPr>
  </w:style>
  <w:style w:type="character" w:customStyle="1" w:styleId="WW8NumSt31z0">
    <w:name w:val="WW8NumSt31z0"/>
    <w:uiPriority w:val="99"/>
    <w:rsid w:val="00052FD2"/>
    <w:rPr>
      <w:rFonts w:ascii="Times New Roman" w:hAnsi="Times New Roman"/>
      <w:sz w:val="20"/>
    </w:rPr>
  </w:style>
  <w:style w:type="character" w:customStyle="1" w:styleId="FootnoteCharacters">
    <w:name w:val="Footnote Characters"/>
    <w:uiPriority w:val="99"/>
    <w:rsid w:val="00052FD2"/>
    <w:rPr>
      <w:vertAlign w:val="superscript"/>
    </w:rPr>
  </w:style>
  <w:style w:type="character" w:customStyle="1" w:styleId="1fffffe">
    <w:name w:val="Знак примечания1"/>
    <w:uiPriority w:val="99"/>
    <w:rsid w:val="00052FD2"/>
    <w:rPr>
      <w:sz w:val="16"/>
    </w:rPr>
  </w:style>
  <w:style w:type="character" w:customStyle="1" w:styleId="EndnoteCharacters">
    <w:name w:val="Endnote Characters"/>
    <w:uiPriority w:val="99"/>
    <w:rsid w:val="00052FD2"/>
    <w:rPr>
      <w:vertAlign w:val="superscript"/>
    </w:rPr>
  </w:style>
  <w:style w:type="paragraph" w:customStyle="1" w:styleId="LO-Normal1">
    <w:name w:val="LO-Normal1"/>
    <w:uiPriority w:val="99"/>
    <w:qFormat/>
    <w:rsid w:val="00052FD2"/>
    <w:pPr>
      <w:suppressAutoHyphens/>
      <w:spacing w:after="0" w:line="480" w:lineRule="auto"/>
      <w:ind w:right="400" w:firstLine="1220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2ffff4">
    <w:name w:val="Схема документа2"/>
    <w:basedOn w:val="a2"/>
    <w:uiPriority w:val="99"/>
    <w:qFormat/>
    <w:rsid w:val="00052FD2"/>
    <w:pPr>
      <w:widowControl/>
      <w:shd w:val="clear" w:color="auto" w:fill="000080"/>
      <w:suppressAutoHyphens/>
      <w:snapToGrid/>
      <w:spacing w:before="0" w:after="0"/>
    </w:pPr>
    <w:rPr>
      <w:rFonts w:ascii="Tahoma" w:eastAsia="Times New Roman" w:hAnsi="Tahoma" w:cs="Tahoma"/>
      <w:szCs w:val="24"/>
      <w:lang w:eastAsia="zh-CN"/>
    </w:rPr>
  </w:style>
  <w:style w:type="paragraph" w:customStyle="1" w:styleId="22f0">
    <w:name w:val="Список 22"/>
    <w:basedOn w:val="a2"/>
    <w:uiPriority w:val="99"/>
    <w:qFormat/>
    <w:rsid w:val="00052FD2"/>
    <w:pPr>
      <w:widowControl/>
      <w:suppressAutoHyphens/>
      <w:snapToGrid/>
      <w:spacing w:before="0" w:after="0"/>
      <w:ind w:left="566" w:hanging="283"/>
    </w:pPr>
    <w:rPr>
      <w:rFonts w:eastAsia="Times New Roman"/>
      <w:szCs w:val="24"/>
      <w:lang w:eastAsia="zh-CN"/>
    </w:rPr>
  </w:style>
  <w:style w:type="paragraph" w:customStyle="1" w:styleId="31d">
    <w:name w:val="Список 31"/>
    <w:basedOn w:val="a2"/>
    <w:uiPriority w:val="99"/>
    <w:qFormat/>
    <w:rsid w:val="00052FD2"/>
    <w:pPr>
      <w:widowControl/>
      <w:suppressAutoHyphens/>
      <w:snapToGrid/>
      <w:spacing w:before="0" w:after="0"/>
      <w:ind w:left="849" w:hanging="283"/>
    </w:pPr>
    <w:rPr>
      <w:rFonts w:eastAsia="Times New Roman"/>
      <w:szCs w:val="24"/>
      <w:lang w:eastAsia="zh-CN"/>
    </w:rPr>
  </w:style>
  <w:style w:type="paragraph" w:customStyle="1" w:styleId="1ffffff">
    <w:name w:val="Обычный отступ1"/>
    <w:basedOn w:val="a2"/>
    <w:uiPriority w:val="99"/>
    <w:qFormat/>
    <w:rsid w:val="00052FD2"/>
    <w:pPr>
      <w:widowControl/>
      <w:suppressAutoHyphens/>
      <w:snapToGrid/>
      <w:spacing w:before="0" w:after="0"/>
      <w:ind w:firstLine="720"/>
      <w:jc w:val="both"/>
    </w:pPr>
    <w:rPr>
      <w:rFonts w:eastAsia="Times New Roman"/>
      <w:sz w:val="28"/>
      <w:lang w:eastAsia="zh-CN"/>
    </w:rPr>
  </w:style>
  <w:style w:type="paragraph" w:customStyle="1" w:styleId="2">
    <w:name w:val="Нумерованный список2"/>
    <w:basedOn w:val="a2"/>
    <w:uiPriority w:val="99"/>
    <w:qFormat/>
    <w:rsid w:val="00052FD2"/>
    <w:pPr>
      <w:keepNext/>
      <w:widowControl/>
      <w:numPr>
        <w:numId w:val="9"/>
      </w:numPr>
      <w:suppressAutoHyphens/>
      <w:snapToGrid/>
      <w:spacing w:before="0" w:after="0"/>
      <w:jc w:val="both"/>
    </w:pPr>
    <w:rPr>
      <w:rFonts w:eastAsia="Times New Roman"/>
      <w:b/>
      <w:szCs w:val="24"/>
      <w:lang w:val="en-US" w:eastAsia="zh-CN"/>
    </w:rPr>
  </w:style>
  <w:style w:type="paragraph" w:customStyle="1" w:styleId="1ffffff0">
    <w:name w:val="Красная строка1"/>
    <w:basedOn w:val="aff1"/>
    <w:uiPriority w:val="99"/>
    <w:qFormat/>
    <w:rsid w:val="00052FD2"/>
    <w:pPr>
      <w:suppressAutoHyphens/>
      <w:spacing w:after="120" w:line="240" w:lineRule="auto"/>
      <w:ind w:firstLine="210"/>
    </w:pPr>
    <w:rPr>
      <w:szCs w:val="24"/>
      <w:lang w:eastAsia="zh-CN"/>
    </w:rPr>
  </w:style>
  <w:style w:type="paragraph" w:customStyle="1" w:styleId="21">
    <w:name w:val="Нумерованный список 21"/>
    <w:basedOn w:val="a2"/>
    <w:uiPriority w:val="99"/>
    <w:qFormat/>
    <w:rsid w:val="00052FD2"/>
    <w:pPr>
      <w:widowControl/>
      <w:numPr>
        <w:numId w:val="10"/>
      </w:numPr>
      <w:suppressAutoHyphens/>
      <w:snapToGrid/>
      <w:spacing w:before="0" w:after="0"/>
    </w:pPr>
    <w:rPr>
      <w:rFonts w:eastAsia="Times New Roman"/>
      <w:szCs w:val="24"/>
      <w:lang w:eastAsia="zh-CN"/>
    </w:rPr>
  </w:style>
  <w:style w:type="paragraph" w:customStyle="1" w:styleId="42a">
    <w:name w:val="Список 42"/>
    <w:basedOn w:val="a2"/>
    <w:uiPriority w:val="99"/>
    <w:qFormat/>
    <w:rsid w:val="00052FD2"/>
    <w:pPr>
      <w:widowControl/>
      <w:suppressAutoHyphens/>
      <w:snapToGrid/>
      <w:spacing w:before="0" w:after="0"/>
      <w:ind w:left="1132" w:hanging="283"/>
    </w:pPr>
    <w:rPr>
      <w:rFonts w:eastAsia="Times New Roman"/>
      <w:szCs w:val="24"/>
      <w:lang w:eastAsia="zh-CN"/>
    </w:rPr>
  </w:style>
  <w:style w:type="paragraph" w:customStyle="1" w:styleId="22f1">
    <w:name w:val="Маркированный список 22"/>
    <w:basedOn w:val="a2"/>
    <w:uiPriority w:val="99"/>
    <w:qFormat/>
    <w:rsid w:val="00052FD2"/>
    <w:pPr>
      <w:widowControl/>
      <w:tabs>
        <w:tab w:val="left" w:pos="720"/>
        <w:tab w:val="left" w:pos="851"/>
      </w:tabs>
      <w:suppressAutoHyphens/>
      <w:snapToGrid/>
      <w:spacing w:before="0" w:after="0"/>
      <w:ind w:left="851" w:hanging="363"/>
    </w:pPr>
    <w:rPr>
      <w:rFonts w:eastAsia="Times New Roman"/>
      <w:szCs w:val="24"/>
      <w:lang w:eastAsia="zh-CN"/>
    </w:rPr>
  </w:style>
  <w:style w:type="paragraph" w:customStyle="1" w:styleId="31e">
    <w:name w:val="Маркированный список 31"/>
    <w:basedOn w:val="a2"/>
    <w:uiPriority w:val="99"/>
    <w:qFormat/>
    <w:rsid w:val="00052FD2"/>
    <w:pPr>
      <w:widowControl/>
      <w:tabs>
        <w:tab w:val="left" w:pos="708"/>
      </w:tabs>
      <w:suppressAutoHyphens/>
      <w:snapToGrid/>
      <w:spacing w:before="0" w:after="0"/>
      <w:jc w:val="both"/>
    </w:pPr>
    <w:rPr>
      <w:rFonts w:eastAsia="Times New Roman"/>
      <w:bCs/>
      <w:iCs/>
      <w:sz w:val="28"/>
      <w:szCs w:val="28"/>
      <w:lang w:eastAsia="zh-CN"/>
    </w:rPr>
  </w:style>
  <w:style w:type="paragraph" w:customStyle="1" w:styleId="2ffff5">
    <w:name w:val="Текст примечания2"/>
    <w:basedOn w:val="a2"/>
    <w:uiPriority w:val="99"/>
    <w:qFormat/>
    <w:rsid w:val="00052FD2"/>
    <w:pPr>
      <w:widowControl/>
      <w:suppressAutoHyphens/>
      <w:snapToGrid/>
      <w:spacing w:before="0" w:after="0"/>
    </w:pPr>
    <w:rPr>
      <w:rFonts w:eastAsia="Times New Roman"/>
      <w:sz w:val="20"/>
      <w:lang w:eastAsia="zh-CN"/>
    </w:rPr>
  </w:style>
  <w:style w:type="paragraph" w:customStyle="1" w:styleId="2ffff6">
    <w:name w:val="Название объекта2"/>
    <w:basedOn w:val="a2"/>
    <w:next w:val="a2"/>
    <w:uiPriority w:val="99"/>
    <w:qFormat/>
    <w:rsid w:val="00052FD2"/>
    <w:pPr>
      <w:shd w:val="clear" w:color="auto" w:fill="FFFFFF"/>
      <w:suppressAutoHyphens/>
      <w:autoSpaceDE w:val="0"/>
      <w:snapToGrid/>
      <w:spacing w:before="0" w:after="0"/>
      <w:ind w:firstLine="284"/>
      <w:jc w:val="right"/>
    </w:pPr>
    <w:rPr>
      <w:rFonts w:eastAsia="Times New Roman"/>
      <w:i/>
      <w:iCs/>
      <w:color w:val="000000"/>
      <w:lang w:eastAsia="zh-CN"/>
    </w:rPr>
  </w:style>
  <w:style w:type="paragraph" w:customStyle="1" w:styleId="WW-Heading3">
    <w:name w:val="WW-Heading 3"/>
    <w:uiPriority w:val="99"/>
    <w:qFormat/>
    <w:rsid w:val="00052FD2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9">
    <w:name w:val="WW-Heading 9"/>
    <w:uiPriority w:val="99"/>
    <w:qFormat/>
    <w:rsid w:val="00052FD2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1">
    <w:name w:val="WW-Heading 1"/>
    <w:uiPriority w:val="99"/>
    <w:qFormat/>
    <w:rsid w:val="00052FD2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6">
    <w:name w:val="WW-Heading 6"/>
    <w:uiPriority w:val="99"/>
    <w:qFormat/>
    <w:rsid w:val="00052FD2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7">
    <w:name w:val="WW-Heading 7"/>
    <w:uiPriority w:val="99"/>
    <w:qFormat/>
    <w:rsid w:val="00052FD2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2">
    <w:name w:val="WW-Heading 2"/>
    <w:uiPriority w:val="99"/>
    <w:qFormat/>
    <w:rsid w:val="00052FD2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5">
    <w:name w:val="WW-Heading 5"/>
    <w:uiPriority w:val="99"/>
    <w:qFormat/>
    <w:rsid w:val="00052FD2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1ffffff1">
    <w:name w:val="Маркированный список1"/>
    <w:basedOn w:val="a2"/>
    <w:uiPriority w:val="99"/>
    <w:qFormat/>
    <w:rsid w:val="00052FD2"/>
    <w:pPr>
      <w:widowControl/>
      <w:tabs>
        <w:tab w:val="left" w:pos="360"/>
      </w:tabs>
      <w:suppressAutoHyphens/>
      <w:snapToGrid/>
      <w:spacing w:before="0" w:after="0"/>
      <w:ind w:left="360" w:hanging="360"/>
    </w:pPr>
    <w:rPr>
      <w:rFonts w:eastAsia="Times New Roman"/>
      <w:sz w:val="20"/>
      <w:lang w:val="en-US" w:eastAsia="zh-CN"/>
    </w:rPr>
  </w:style>
  <w:style w:type="paragraph" w:customStyle="1" w:styleId="22f2">
    <w:name w:val="Красная строка 22"/>
    <w:basedOn w:val="aff8"/>
    <w:uiPriority w:val="99"/>
    <w:qFormat/>
    <w:rsid w:val="00052FD2"/>
    <w:pPr>
      <w:widowControl/>
      <w:suppressAutoHyphens/>
      <w:snapToGrid/>
      <w:spacing w:before="0"/>
      <w:ind w:firstLine="210"/>
    </w:pPr>
    <w:rPr>
      <w:rFonts w:cs="PragmaticaCTT"/>
      <w:szCs w:val="24"/>
      <w:lang w:eastAsia="zh-CN"/>
    </w:rPr>
  </w:style>
  <w:style w:type="paragraph" w:customStyle="1" w:styleId="WW-Heading">
    <w:name w:val="WW-Heading"/>
    <w:uiPriority w:val="99"/>
    <w:qFormat/>
    <w:rsid w:val="00052FD2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lang w:eastAsia="zh-CN"/>
    </w:rPr>
  </w:style>
  <w:style w:type="paragraph" w:customStyle="1" w:styleId="LO-normal10">
    <w:name w:val="LO-normal1"/>
    <w:basedOn w:val="a2"/>
    <w:uiPriority w:val="99"/>
    <w:qFormat/>
    <w:rsid w:val="00052FD2"/>
    <w:pPr>
      <w:widowControl/>
      <w:suppressAutoHyphens/>
      <w:snapToGrid/>
      <w:spacing w:before="280" w:after="280"/>
    </w:pPr>
    <w:rPr>
      <w:rFonts w:eastAsia="Times New Roman"/>
      <w:szCs w:val="24"/>
      <w:lang w:eastAsia="zh-CN"/>
    </w:rPr>
  </w:style>
  <w:style w:type="paragraph" w:customStyle="1" w:styleId="1ffffff2">
    <w:name w:val="Текст макроса1"/>
    <w:uiPriority w:val="99"/>
    <w:qFormat/>
    <w:rsid w:val="00052FD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val="en-US" w:eastAsia="zh-CN"/>
    </w:rPr>
  </w:style>
  <w:style w:type="paragraph" w:customStyle="1" w:styleId="51a">
    <w:name w:val="Нумерованный список 51"/>
    <w:basedOn w:val="a2"/>
    <w:uiPriority w:val="99"/>
    <w:qFormat/>
    <w:rsid w:val="00052FD2"/>
    <w:pPr>
      <w:widowControl/>
      <w:suppressAutoHyphens/>
      <w:snapToGrid/>
      <w:spacing w:before="0" w:after="0"/>
      <w:ind w:left="720" w:hanging="360"/>
    </w:pPr>
    <w:rPr>
      <w:rFonts w:eastAsia="Times New Roman"/>
      <w:szCs w:val="24"/>
      <w:lang w:eastAsia="zh-CN"/>
    </w:rPr>
  </w:style>
  <w:style w:type="paragraph" w:customStyle="1" w:styleId="WW-TextBody">
    <w:name w:val="WW-Text Body"/>
    <w:basedOn w:val="a2"/>
    <w:uiPriority w:val="99"/>
    <w:qFormat/>
    <w:rsid w:val="00052FD2"/>
    <w:pPr>
      <w:widowControl/>
      <w:suppressAutoHyphens/>
      <w:snapToGrid/>
      <w:spacing w:before="0" w:after="120"/>
    </w:pPr>
    <w:rPr>
      <w:rFonts w:eastAsia="Times New Roman"/>
      <w:szCs w:val="24"/>
      <w:lang w:val="en-US" w:eastAsia="zh-CN"/>
    </w:rPr>
  </w:style>
  <w:style w:type="paragraph" w:customStyle="1" w:styleId="WW-Heading4">
    <w:name w:val="WW-Heading 4"/>
    <w:basedOn w:val="a2"/>
    <w:next w:val="a2"/>
    <w:uiPriority w:val="99"/>
    <w:qFormat/>
    <w:rsid w:val="00052FD2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</w:pPr>
    <w:rPr>
      <w:rFonts w:eastAsia="Times New Roman"/>
      <w:b/>
      <w:bCs/>
      <w:sz w:val="28"/>
      <w:szCs w:val="28"/>
      <w:lang w:eastAsia="zh-CN"/>
    </w:rPr>
  </w:style>
  <w:style w:type="paragraph" w:customStyle="1" w:styleId="WW-Heading8">
    <w:name w:val="WW-Heading 8"/>
    <w:basedOn w:val="a2"/>
    <w:next w:val="a2"/>
    <w:uiPriority w:val="99"/>
    <w:qFormat/>
    <w:rsid w:val="00052FD2"/>
    <w:pPr>
      <w:widowControl/>
      <w:tabs>
        <w:tab w:val="left" w:pos="1440"/>
      </w:tabs>
      <w:suppressAutoHyphens/>
      <w:snapToGrid/>
      <w:spacing w:before="240" w:after="60"/>
      <w:ind w:left="1440" w:hanging="1440"/>
    </w:pPr>
    <w:rPr>
      <w:rFonts w:eastAsia="Times New Roman"/>
      <w:i/>
      <w:iCs/>
      <w:szCs w:val="24"/>
      <w:lang w:eastAsia="zh-CN"/>
    </w:rPr>
  </w:style>
  <w:style w:type="paragraph" w:customStyle="1" w:styleId="21f6">
    <w:name w:val="Продолжение списка 21"/>
    <w:basedOn w:val="a2"/>
    <w:uiPriority w:val="99"/>
    <w:qFormat/>
    <w:rsid w:val="00052FD2"/>
    <w:pPr>
      <w:widowControl/>
      <w:suppressAutoHyphens/>
      <w:snapToGrid/>
      <w:spacing w:before="0" w:after="120"/>
      <w:ind w:left="566"/>
    </w:pPr>
    <w:rPr>
      <w:rFonts w:eastAsia="Times New Roman"/>
      <w:sz w:val="20"/>
      <w:lang w:eastAsia="zh-CN"/>
    </w:rPr>
  </w:style>
  <w:style w:type="paragraph" w:customStyle="1" w:styleId="31f">
    <w:name w:val="Нумерованный список 31"/>
    <w:basedOn w:val="a2"/>
    <w:uiPriority w:val="99"/>
    <w:qFormat/>
    <w:rsid w:val="00052FD2"/>
    <w:pPr>
      <w:widowControl/>
      <w:tabs>
        <w:tab w:val="left" w:pos="360"/>
      </w:tabs>
      <w:suppressAutoHyphens/>
      <w:snapToGrid/>
      <w:spacing w:before="0" w:after="0"/>
      <w:ind w:left="360" w:hanging="360"/>
    </w:pPr>
    <w:rPr>
      <w:rFonts w:eastAsia="Times New Roman"/>
      <w:szCs w:val="24"/>
      <w:lang w:eastAsia="zh-CN"/>
    </w:rPr>
  </w:style>
  <w:style w:type="paragraph" w:customStyle="1" w:styleId="TableContents">
    <w:name w:val="Table Contents"/>
    <w:basedOn w:val="a2"/>
    <w:qFormat/>
    <w:rsid w:val="00052FD2"/>
    <w:pPr>
      <w:widowControl/>
      <w:suppressLineNumbers/>
      <w:suppressAutoHyphens/>
      <w:snapToGrid/>
      <w:spacing w:before="0" w:after="0"/>
    </w:pPr>
    <w:rPr>
      <w:rFonts w:eastAsia="Times New Roman"/>
      <w:szCs w:val="24"/>
      <w:lang w:eastAsia="zh-CN"/>
    </w:rPr>
  </w:style>
  <w:style w:type="paragraph" w:customStyle="1" w:styleId="TableHeading">
    <w:name w:val="Table Heading"/>
    <w:basedOn w:val="TableContents"/>
    <w:uiPriority w:val="99"/>
    <w:qFormat/>
    <w:rsid w:val="00052FD2"/>
    <w:pPr>
      <w:jc w:val="center"/>
    </w:pPr>
    <w:rPr>
      <w:b/>
      <w:bCs/>
    </w:rPr>
  </w:style>
  <w:style w:type="character" w:customStyle="1" w:styleId="InternetLink">
    <w:name w:val="Internet Link"/>
    <w:uiPriority w:val="99"/>
    <w:rsid w:val="00052FD2"/>
    <w:rPr>
      <w:color w:val="0000FF"/>
      <w:u w:val="single"/>
    </w:rPr>
  </w:style>
  <w:style w:type="character" w:customStyle="1" w:styleId="23e">
    <w:name w:val="Основной текст с отступом 2 Знак3"/>
    <w:uiPriority w:val="99"/>
    <w:qFormat/>
    <w:rsid w:val="00052FD2"/>
    <w:rPr>
      <w:rFonts w:ascii="Microsoft Sans Serif" w:hAnsi="Microsoft Sans Serif"/>
      <w:b/>
      <w:spacing w:val="10"/>
      <w:sz w:val="26"/>
    </w:rPr>
  </w:style>
  <w:style w:type="character" w:customStyle="1" w:styleId="34a">
    <w:name w:val="Основной текст с отступом 3 Знак4"/>
    <w:uiPriority w:val="99"/>
    <w:qFormat/>
    <w:locked/>
    <w:rsid w:val="00052FD2"/>
    <w:rPr>
      <w:rFonts w:ascii="Times New Roman" w:hAnsi="Times New Roman"/>
      <w:sz w:val="24"/>
      <w:lang w:val="en-US"/>
    </w:rPr>
  </w:style>
  <w:style w:type="character" w:customStyle="1" w:styleId="326">
    <w:name w:val="Основной текст 3 Знак2"/>
    <w:uiPriority w:val="99"/>
    <w:qFormat/>
    <w:locked/>
    <w:rsid w:val="00052FD2"/>
    <w:rPr>
      <w:rFonts w:ascii="Garamond" w:hAnsi="Garamond"/>
      <w:sz w:val="24"/>
      <w:shd w:val="clear" w:color="auto" w:fill="FFFFFF"/>
    </w:rPr>
  </w:style>
  <w:style w:type="character" w:customStyle="1" w:styleId="ListLabel7">
    <w:name w:val="ListLabel 7"/>
    <w:uiPriority w:val="99"/>
    <w:qFormat/>
    <w:rsid w:val="00052FD2"/>
  </w:style>
  <w:style w:type="character" w:customStyle="1" w:styleId="ListLabel8">
    <w:name w:val="ListLabel 8"/>
    <w:uiPriority w:val="99"/>
    <w:qFormat/>
    <w:rsid w:val="00052FD2"/>
  </w:style>
  <w:style w:type="character" w:customStyle="1" w:styleId="ListLabel9">
    <w:name w:val="ListLabel 9"/>
    <w:uiPriority w:val="99"/>
    <w:qFormat/>
    <w:rsid w:val="00052FD2"/>
  </w:style>
  <w:style w:type="character" w:customStyle="1" w:styleId="ListLabel10">
    <w:name w:val="ListLabel 10"/>
    <w:uiPriority w:val="99"/>
    <w:qFormat/>
    <w:rsid w:val="00052FD2"/>
  </w:style>
  <w:style w:type="character" w:customStyle="1" w:styleId="ListLabel11">
    <w:name w:val="ListLabel 11"/>
    <w:uiPriority w:val="99"/>
    <w:qFormat/>
    <w:rsid w:val="00052FD2"/>
  </w:style>
  <w:style w:type="character" w:customStyle="1" w:styleId="ListLabel12">
    <w:name w:val="ListLabel 12"/>
    <w:uiPriority w:val="99"/>
    <w:qFormat/>
    <w:rsid w:val="00052FD2"/>
  </w:style>
  <w:style w:type="character" w:customStyle="1" w:styleId="ListLabel13">
    <w:name w:val="ListLabel 13"/>
    <w:uiPriority w:val="99"/>
    <w:qFormat/>
    <w:rsid w:val="00052FD2"/>
  </w:style>
  <w:style w:type="character" w:customStyle="1" w:styleId="ListLabel14">
    <w:name w:val="ListLabel 14"/>
    <w:uiPriority w:val="99"/>
    <w:qFormat/>
    <w:rsid w:val="00052FD2"/>
  </w:style>
  <w:style w:type="character" w:customStyle="1" w:styleId="ListLabel15">
    <w:name w:val="ListLabel 15"/>
    <w:uiPriority w:val="99"/>
    <w:qFormat/>
    <w:rsid w:val="00052FD2"/>
  </w:style>
  <w:style w:type="character" w:customStyle="1" w:styleId="ListLabel16">
    <w:name w:val="ListLabel 16"/>
    <w:uiPriority w:val="99"/>
    <w:qFormat/>
    <w:rsid w:val="00052FD2"/>
  </w:style>
  <w:style w:type="character" w:customStyle="1" w:styleId="ListLabel17">
    <w:name w:val="ListLabel 17"/>
    <w:uiPriority w:val="99"/>
    <w:qFormat/>
    <w:rsid w:val="00052FD2"/>
  </w:style>
  <w:style w:type="character" w:customStyle="1" w:styleId="ListLabel18">
    <w:name w:val="ListLabel 18"/>
    <w:uiPriority w:val="99"/>
    <w:qFormat/>
    <w:rsid w:val="00052FD2"/>
  </w:style>
  <w:style w:type="character" w:customStyle="1" w:styleId="ListLabel19">
    <w:name w:val="ListLabel 19"/>
    <w:uiPriority w:val="99"/>
    <w:qFormat/>
    <w:rsid w:val="00052FD2"/>
  </w:style>
  <w:style w:type="character" w:customStyle="1" w:styleId="ListLabel20">
    <w:name w:val="ListLabel 20"/>
    <w:uiPriority w:val="99"/>
    <w:qFormat/>
    <w:rsid w:val="00052FD2"/>
  </w:style>
  <w:style w:type="character" w:customStyle="1" w:styleId="ListLabel21">
    <w:name w:val="ListLabel 21"/>
    <w:uiPriority w:val="99"/>
    <w:qFormat/>
    <w:rsid w:val="00052FD2"/>
  </w:style>
  <w:style w:type="character" w:customStyle="1" w:styleId="ListLabel22">
    <w:name w:val="ListLabel 22"/>
    <w:uiPriority w:val="99"/>
    <w:qFormat/>
    <w:rsid w:val="00052FD2"/>
  </w:style>
  <w:style w:type="character" w:customStyle="1" w:styleId="ListLabel23">
    <w:name w:val="ListLabel 23"/>
    <w:uiPriority w:val="99"/>
    <w:qFormat/>
    <w:rsid w:val="00052FD2"/>
  </w:style>
  <w:style w:type="character" w:customStyle="1" w:styleId="ListLabel24">
    <w:name w:val="ListLabel 24"/>
    <w:uiPriority w:val="99"/>
    <w:qFormat/>
    <w:rsid w:val="00052FD2"/>
  </w:style>
  <w:style w:type="character" w:customStyle="1" w:styleId="ListLabel25">
    <w:name w:val="ListLabel 25"/>
    <w:uiPriority w:val="99"/>
    <w:qFormat/>
    <w:rsid w:val="00052FD2"/>
  </w:style>
  <w:style w:type="character" w:customStyle="1" w:styleId="ListLabel26">
    <w:name w:val="ListLabel 26"/>
    <w:uiPriority w:val="99"/>
    <w:qFormat/>
    <w:rsid w:val="00052FD2"/>
  </w:style>
  <w:style w:type="character" w:customStyle="1" w:styleId="ListLabel27">
    <w:name w:val="ListLabel 27"/>
    <w:uiPriority w:val="99"/>
    <w:qFormat/>
    <w:rsid w:val="00052FD2"/>
  </w:style>
  <w:style w:type="character" w:customStyle="1" w:styleId="ListLabel28">
    <w:name w:val="ListLabel 28"/>
    <w:uiPriority w:val="99"/>
    <w:qFormat/>
    <w:rsid w:val="00052FD2"/>
  </w:style>
  <w:style w:type="character" w:customStyle="1" w:styleId="ListLabel29">
    <w:name w:val="ListLabel 29"/>
    <w:uiPriority w:val="99"/>
    <w:qFormat/>
    <w:rsid w:val="00052FD2"/>
  </w:style>
  <w:style w:type="character" w:customStyle="1" w:styleId="ListLabel30">
    <w:name w:val="ListLabel 30"/>
    <w:uiPriority w:val="99"/>
    <w:qFormat/>
    <w:rsid w:val="00052FD2"/>
  </w:style>
  <w:style w:type="character" w:customStyle="1" w:styleId="ListLabel31">
    <w:name w:val="ListLabel 31"/>
    <w:uiPriority w:val="99"/>
    <w:qFormat/>
    <w:rsid w:val="00052FD2"/>
  </w:style>
  <w:style w:type="character" w:customStyle="1" w:styleId="ListLabel32">
    <w:name w:val="ListLabel 32"/>
    <w:uiPriority w:val="99"/>
    <w:qFormat/>
    <w:rsid w:val="00052FD2"/>
  </w:style>
  <w:style w:type="character" w:customStyle="1" w:styleId="ListLabel33">
    <w:name w:val="ListLabel 33"/>
    <w:uiPriority w:val="99"/>
    <w:qFormat/>
    <w:rsid w:val="00052FD2"/>
  </w:style>
  <w:style w:type="character" w:customStyle="1" w:styleId="ListLabel34">
    <w:name w:val="ListLabel 34"/>
    <w:uiPriority w:val="99"/>
    <w:qFormat/>
    <w:rsid w:val="00052FD2"/>
    <w:rPr>
      <w:color w:val="00000A"/>
    </w:rPr>
  </w:style>
  <w:style w:type="character" w:customStyle="1" w:styleId="ListLabel35">
    <w:name w:val="ListLabel 35"/>
    <w:uiPriority w:val="99"/>
    <w:qFormat/>
    <w:rsid w:val="00052FD2"/>
  </w:style>
  <w:style w:type="character" w:customStyle="1" w:styleId="ListLabel36">
    <w:name w:val="ListLabel 36"/>
    <w:uiPriority w:val="99"/>
    <w:qFormat/>
    <w:rsid w:val="00052FD2"/>
  </w:style>
  <w:style w:type="character" w:customStyle="1" w:styleId="ListLabel37">
    <w:name w:val="ListLabel 37"/>
    <w:uiPriority w:val="99"/>
    <w:qFormat/>
    <w:rsid w:val="00052FD2"/>
  </w:style>
  <w:style w:type="character" w:customStyle="1" w:styleId="ListLabel38">
    <w:name w:val="ListLabel 38"/>
    <w:uiPriority w:val="99"/>
    <w:qFormat/>
    <w:rsid w:val="00052FD2"/>
  </w:style>
  <w:style w:type="character" w:customStyle="1" w:styleId="ListLabel39">
    <w:name w:val="ListLabel 39"/>
    <w:uiPriority w:val="99"/>
    <w:qFormat/>
    <w:rsid w:val="00052FD2"/>
  </w:style>
  <w:style w:type="character" w:customStyle="1" w:styleId="ListLabel40">
    <w:name w:val="ListLabel 40"/>
    <w:uiPriority w:val="99"/>
    <w:qFormat/>
    <w:rsid w:val="00052FD2"/>
  </w:style>
  <w:style w:type="character" w:customStyle="1" w:styleId="ListLabel41">
    <w:name w:val="ListLabel 41"/>
    <w:uiPriority w:val="99"/>
    <w:qFormat/>
    <w:rsid w:val="00052FD2"/>
  </w:style>
  <w:style w:type="character" w:customStyle="1" w:styleId="ListLabel42">
    <w:name w:val="ListLabel 42"/>
    <w:uiPriority w:val="99"/>
    <w:qFormat/>
    <w:rsid w:val="00052FD2"/>
  </w:style>
  <w:style w:type="character" w:customStyle="1" w:styleId="ListLabel43">
    <w:name w:val="ListLabel 43"/>
    <w:uiPriority w:val="99"/>
    <w:qFormat/>
    <w:rsid w:val="00052FD2"/>
  </w:style>
  <w:style w:type="character" w:customStyle="1" w:styleId="ListLabel44">
    <w:name w:val="ListLabel 44"/>
    <w:uiPriority w:val="99"/>
    <w:qFormat/>
    <w:rsid w:val="00052FD2"/>
  </w:style>
  <w:style w:type="character" w:customStyle="1" w:styleId="ListLabel45">
    <w:name w:val="ListLabel 45"/>
    <w:uiPriority w:val="99"/>
    <w:qFormat/>
    <w:rsid w:val="00052FD2"/>
  </w:style>
  <w:style w:type="character" w:customStyle="1" w:styleId="ListLabel46">
    <w:name w:val="ListLabel 46"/>
    <w:uiPriority w:val="99"/>
    <w:qFormat/>
    <w:rsid w:val="00052FD2"/>
  </w:style>
  <w:style w:type="character" w:customStyle="1" w:styleId="ListLabel47">
    <w:name w:val="ListLabel 47"/>
    <w:uiPriority w:val="99"/>
    <w:qFormat/>
    <w:rsid w:val="00052FD2"/>
  </w:style>
  <w:style w:type="character" w:customStyle="1" w:styleId="ListLabel48">
    <w:name w:val="ListLabel 48"/>
    <w:uiPriority w:val="99"/>
    <w:qFormat/>
    <w:rsid w:val="00052FD2"/>
  </w:style>
  <w:style w:type="character" w:customStyle="1" w:styleId="ListLabel49">
    <w:name w:val="ListLabel 49"/>
    <w:uiPriority w:val="99"/>
    <w:qFormat/>
    <w:rsid w:val="00052FD2"/>
  </w:style>
  <w:style w:type="character" w:customStyle="1" w:styleId="ListLabel50">
    <w:name w:val="ListLabel 50"/>
    <w:uiPriority w:val="99"/>
    <w:qFormat/>
    <w:rsid w:val="00052FD2"/>
  </w:style>
  <w:style w:type="character" w:customStyle="1" w:styleId="ListLabel51">
    <w:name w:val="ListLabel 51"/>
    <w:uiPriority w:val="99"/>
    <w:qFormat/>
    <w:rsid w:val="00052FD2"/>
  </w:style>
  <w:style w:type="character" w:customStyle="1" w:styleId="ListLabel52">
    <w:name w:val="ListLabel 52"/>
    <w:uiPriority w:val="99"/>
    <w:qFormat/>
    <w:rsid w:val="00052FD2"/>
  </w:style>
  <w:style w:type="character" w:customStyle="1" w:styleId="ListLabel53">
    <w:name w:val="ListLabel 53"/>
    <w:uiPriority w:val="99"/>
    <w:qFormat/>
    <w:rsid w:val="00052FD2"/>
    <w:rPr>
      <w:color w:val="00000A"/>
      <w:position w:val="0"/>
      <w:sz w:val="24"/>
      <w:u w:val="none"/>
      <w:vertAlign w:val="baseline"/>
    </w:rPr>
  </w:style>
  <w:style w:type="character" w:customStyle="1" w:styleId="ListLabel54">
    <w:name w:val="ListLabel 54"/>
    <w:uiPriority w:val="99"/>
    <w:qFormat/>
    <w:rsid w:val="00052FD2"/>
    <w:rPr>
      <w:position w:val="0"/>
      <w:sz w:val="20"/>
      <w:u w:val="none"/>
      <w:vertAlign w:val="baseline"/>
    </w:rPr>
  </w:style>
  <w:style w:type="character" w:customStyle="1" w:styleId="ListLabel55">
    <w:name w:val="ListLabel 55"/>
    <w:uiPriority w:val="99"/>
    <w:qFormat/>
    <w:rsid w:val="00052FD2"/>
    <w:rPr>
      <w:position w:val="0"/>
      <w:sz w:val="20"/>
      <w:u w:val="none"/>
      <w:vertAlign w:val="baseline"/>
    </w:rPr>
  </w:style>
  <w:style w:type="character" w:customStyle="1" w:styleId="ListLabel56">
    <w:name w:val="ListLabel 56"/>
    <w:uiPriority w:val="99"/>
    <w:qFormat/>
    <w:rsid w:val="00052FD2"/>
  </w:style>
  <w:style w:type="character" w:customStyle="1" w:styleId="ListLabel57">
    <w:name w:val="ListLabel 57"/>
    <w:uiPriority w:val="99"/>
    <w:qFormat/>
    <w:rsid w:val="00052FD2"/>
  </w:style>
  <w:style w:type="character" w:customStyle="1" w:styleId="ListLabel58">
    <w:name w:val="ListLabel 58"/>
    <w:uiPriority w:val="99"/>
    <w:qFormat/>
    <w:rsid w:val="00052FD2"/>
  </w:style>
  <w:style w:type="character" w:customStyle="1" w:styleId="ListLabel59">
    <w:name w:val="ListLabel 59"/>
    <w:uiPriority w:val="99"/>
    <w:qFormat/>
    <w:rsid w:val="00052FD2"/>
  </w:style>
  <w:style w:type="character" w:customStyle="1" w:styleId="ListLabel60">
    <w:name w:val="ListLabel 60"/>
    <w:uiPriority w:val="99"/>
    <w:qFormat/>
    <w:rsid w:val="00052FD2"/>
  </w:style>
  <w:style w:type="character" w:customStyle="1" w:styleId="ListLabel61">
    <w:name w:val="ListLabel 61"/>
    <w:uiPriority w:val="99"/>
    <w:qFormat/>
    <w:rsid w:val="00052FD2"/>
  </w:style>
  <w:style w:type="character" w:customStyle="1" w:styleId="ListLabel62">
    <w:name w:val="ListLabel 62"/>
    <w:uiPriority w:val="99"/>
    <w:qFormat/>
    <w:rsid w:val="00052FD2"/>
  </w:style>
  <w:style w:type="character" w:customStyle="1" w:styleId="ListLabel63">
    <w:name w:val="ListLabel 63"/>
    <w:uiPriority w:val="99"/>
    <w:qFormat/>
    <w:rsid w:val="00052FD2"/>
    <w:rPr>
      <w:sz w:val="24"/>
    </w:rPr>
  </w:style>
  <w:style w:type="character" w:customStyle="1" w:styleId="ListLabel64">
    <w:name w:val="ListLabel 64"/>
    <w:uiPriority w:val="99"/>
    <w:qFormat/>
    <w:rsid w:val="00052FD2"/>
  </w:style>
  <w:style w:type="character" w:customStyle="1" w:styleId="ListLabel65">
    <w:name w:val="ListLabel 65"/>
    <w:uiPriority w:val="99"/>
    <w:qFormat/>
    <w:rsid w:val="00052FD2"/>
  </w:style>
  <w:style w:type="character" w:customStyle="1" w:styleId="ListLabel66">
    <w:name w:val="ListLabel 66"/>
    <w:uiPriority w:val="99"/>
    <w:qFormat/>
    <w:rsid w:val="00052FD2"/>
  </w:style>
  <w:style w:type="character" w:customStyle="1" w:styleId="ListLabel67">
    <w:name w:val="ListLabel 67"/>
    <w:uiPriority w:val="99"/>
    <w:qFormat/>
    <w:rsid w:val="00052FD2"/>
  </w:style>
  <w:style w:type="character" w:customStyle="1" w:styleId="ListLabel68">
    <w:name w:val="ListLabel 68"/>
    <w:uiPriority w:val="99"/>
    <w:qFormat/>
    <w:rsid w:val="00052FD2"/>
  </w:style>
  <w:style w:type="character" w:customStyle="1" w:styleId="ListLabel69">
    <w:name w:val="ListLabel 69"/>
    <w:uiPriority w:val="99"/>
    <w:qFormat/>
    <w:rsid w:val="00052FD2"/>
  </w:style>
  <w:style w:type="character" w:customStyle="1" w:styleId="ListLabel70">
    <w:name w:val="ListLabel 70"/>
    <w:uiPriority w:val="99"/>
    <w:qFormat/>
    <w:rsid w:val="00052FD2"/>
  </w:style>
  <w:style w:type="character" w:customStyle="1" w:styleId="ListLabel71">
    <w:name w:val="ListLabel 71"/>
    <w:uiPriority w:val="99"/>
    <w:qFormat/>
    <w:rsid w:val="00052FD2"/>
  </w:style>
  <w:style w:type="character" w:customStyle="1" w:styleId="ListLabel72">
    <w:name w:val="ListLabel 72"/>
    <w:uiPriority w:val="99"/>
    <w:qFormat/>
    <w:rsid w:val="00052FD2"/>
  </w:style>
  <w:style w:type="character" w:customStyle="1" w:styleId="ListLabel73">
    <w:name w:val="ListLabel 73"/>
    <w:uiPriority w:val="99"/>
    <w:qFormat/>
    <w:rsid w:val="00052FD2"/>
  </w:style>
  <w:style w:type="character" w:customStyle="1" w:styleId="ListLabel74">
    <w:name w:val="ListLabel 74"/>
    <w:uiPriority w:val="99"/>
    <w:qFormat/>
    <w:rsid w:val="00052FD2"/>
  </w:style>
  <w:style w:type="character" w:customStyle="1" w:styleId="ListLabel75">
    <w:name w:val="ListLabel 75"/>
    <w:uiPriority w:val="99"/>
    <w:qFormat/>
    <w:rsid w:val="00052FD2"/>
  </w:style>
  <w:style w:type="character" w:customStyle="1" w:styleId="ListLabel76">
    <w:name w:val="ListLabel 76"/>
    <w:uiPriority w:val="99"/>
    <w:qFormat/>
    <w:rsid w:val="00052FD2"/>
  </w:style>
  <w:style w:type="character" w:customStyle="1" w:styleId="ListLabel77">
    <w:name w:val="ListLabel 77"/>
    <w:uiPriority w:val="99"/>
    <w:qFormat/>
    <w:rsid w:val="00052FD2"/>
  </w:style>
  <w:style w:type="character" w:customStyle="1" w:styleId="ListLabel78">
    <w:name w:val="ListLabel 78"/>
    <w:uiPriority w:val="99"/>
    <w:qFormat/>
    <w:rsid w:val="00052FD2"/>
    <w:rPr>
      <w:sz w:val="24"/>
    </w:rPr>
  </w:style>
  <w:style w:type="character" w:customStyle="1" w:styleId="ListLabel79">
    <w:name w:val="ListLabel 79"/>
    <w:uiPriority w:val="99"/>
    <w:qFormat/>
    <w:rsid w:val="00052FD2"/>
  </w:style>
  <w:style w:type="character" w:customStyle="1" w:styleId="ListLabel80">
    <w:name w:val="ListLabel 80"/>
    <w:uiPriority w:val="99"/>
    <w:qFormat/>
    <w:rsid w:val="00052FD2"/>
  </w:style>
  <w:style w:type="character" w:customStyle="1" w:styleId="ListLabel81">
    <w:name w:val="ListLabel 81"/>
    <w:uiPriority w:val="99"/>
    <w:qFormat/>
    <w:rsid w:val="00052FD2"/>
  </w:style>
  <w:style w:type="character" w:customStyle="1" w:styleId="ListLabel82">
    <w:name w:val="ListLabel 82"/>
    <w:uiPriority w:val="99"/>
    <w:qFormat/>
    <w:rsid w:val="00052FD2"/>
  </w:style>
  <w:style w:type="character" w:customStyle="1" w:styleId="ListLabel83">
    <w:name w:val="ListLabel 83"/>
    <w:uiPriority w:val="99"/>
    <w:qFormat/>
    <w:rsid w:val="00052FD2"/>
  </w:style>
  <w:style w:type="character" w:customStyle="1" w:styleId="ListLabel84">
    <w:name w:val="ListLabel 84"/>
    <w:uiPriority w:val="99"/>
    <w:qFormat/>
    <w:rsid w:val="00052FD2"/>
  </w:style>
  <w:style w:type="character" w:customStyle="1" w:styleId="ListLabel85">
    <w:name w:val="ListLabel 85"/>
    <w:uiPriority w:val="99"/>
    <w:qFormat/>
    <w:rsid w:val="00052FD2"/>
  </w:style>
  <w:style w:type="character" w:customStyle="1" w:styleId="ListLabel86">
    <w:name w:val="ListLabel 86"/>
    <w:uiPriority w:val="99"/>
    <w:qFormat/>
    <w:rsid w:val="00052FD2"/>
  </w:style>
  <w:style w:type="character" w:customStyle="1" w:styleId="ListLabel87">
    <w:name w:val="ListLabel 87"/>
    <w:uiPriority w:val="99"/>
    <w:qFormat/>
    <w:rsid w:val="00052FD2"/>
  </w:style>
  <w:style w:type="character" w:customStyle="1" w:styleId="ListLabel88">
    <w:name w:val="ListLabel 88"/>
    <w:uiPriority w:val="99"/>
    <w:qFormat/>
    <w:rsid w:val="00052FD2"/>
  </w:style>
  <w:style w:type="character" w:customStyle="1" w:styleId="ListLabel89">
    <w:name w:val="ListLabel 89"/>
    <w:uiPriority w:val="99"/>
    <w:qFormat/>
    <w:rsid w:val="00052FD2"/>
  </w:style>
  <w:style w:type="character" w:customStyle="1" w:styleId="ListLabel90">
    <w:name w:val="ListLabel 90"/>
    <w:uiPriority w:val="99"/>
    <w:qFormat/>
    <w:rsid w:val="00052FD2"/>
  </w:style>
  <w:style w:type="character" w:customStyle="1" w:styleId="ListLabel91">
    <w:name w:val="ListLabel 91"/>
    <w:uiPriority w:val="99"/>
    <w:qFormat/>
    <w:rsid w:val="00052FD2"/>
  </w:style>
  <w:style w:type="character" w:customStyle="1" w:styleId="ListLabel92">
    <w:name w:val="ListLabel 92"/>
    <w:uiPriority w:val="99"/>
    <w:qFormat/>
    <w:rsid w:val="00052FD2"/>
  </w:style>
  <w:style w:type="character" w:customStyle="1" w:styleId="ListLabel93">
    <w:name w:val="ListLabel 93"/>
    <w:uiPriority w:val="99"/>
    <w:qFormat/>
    <w:rsid w:val="00052FD2"/>
  </w:style>
  <w:style w:type="character" w:customStyle="1" w:styleId="ListLabel94">
    <w:name w:val="ListLabel 94"/>
    <w:uiPriority w:val="99"/>
    <w:qFormat/>
    <w:rsid w:val="00052FD2"/>
  </w:style>
  <w:style w:type="character" w:customStyle="1" w:styleId="ListLabel95">
    <w:name w:val="ListLabel 95"/>
    <w:uiPriority w:val="99"/>
    <w:qFormat/>
    <w:rsid w:val="00052FD2"/>
  </w:style>
  <w:style w:type="character" w:customStyle="1" w:styleId="ListLabel96">
    <w:name w:val="ListLabel 96"/>
    <w:uiPriority w:val="99"/>
    <w:qFormat/>
    <w:rsid w:val="00052FD2"/>
    <w:rPr>
      <w:sz w:val="24"/>
    </w:rPr>
  </w:style>
  <w:style w:type="character" w:customStyle="1" w:styleId="ListLabel97">
    <w:name w:val="ListLabel 97"/>
    <w:uiPriority w:val="99"/>
    <w:qFormat/>
    <w:rsid w:val="00052FD2"/>
  </w:style>
  <w:style w:type="character" w:customStyle="1" w:styleId="ListLabel98">
    <w:name w:val="ListLabel 98"/>
    <w:uiPriority w:val="99"/>
    <w:qFormat/>
    <w:rsid w:val="00052FD2"/>
  </w:style>
  <w:style w:type="character" w:customStyle="1" w:styleId="ListLabel99">
    <w:name w:val="ListLabel 99"/>
    <w:uiPriority w:val="99"/>
    <w:qFormat/>
    <w:rsid w:val="00052FD2"/>
  </w:style>
  <w:style w:type="character" w:customStyle="1" w:styleId="ListLabel100">
    <w:name w:val="ListLabel 100"/>
    <w:uiPriority w:val="99"/>
    <w:qFormat/>
    <w:rsid w:val="00052FD2"/>
  </w:style>
  <w:style w:type="character" w:customStyle="1" w:styleId="ListLabel101">
    <w:name w:val="ListLabel 101"/>
    <w:uiPriority w:val="99"/>
    <w:qFormat/>
    <w:rsid w:val="00052FD2"/>
  </w:style>
  <w:style w:type="character" w:customStyle="1" w:styleId="ListLabel102">
    <w:name w:val="ListLabel 102"/>
    <w:uiPriority w:val="99"/>
    <w:qFormat/>
    <w:rsid w:val="00052FD2"/>
  </w:style>
  <w:style w:type="character" w:customStyle="1" w:styleId="ListLabel103">
    <w:name w:val="ListLabel 103"/>
    <w:uiPriority w:val="99"/>
    <w:qFormat/>
    <w:rsid w:val="00052FD2"/>
  </w:style>
  <w:style w:type="character" w:customStyle="1" w:styleId="ListLabel104">
    <w:name w:val="ListLabel 104"/>
    <w:uiPriority w:val="99"/>
    <w:qFormat/>
    <w:rsid w:val="00052FD2"/>
  </w:style>
  <w:style w:type="character" w:customStyle="1" w:styleId="ListLabel105">
    <w:name w:val="ListLabel 105"/>
    <w:uiPriority w:val="99"/>
    <w:qFormat/>
    <w:rsid w:val="00052FD2"/>
  </w:style>
  <w:style w:type="character" w:customStyle="1" w:styleId="ListLabel106">
    <w:name w:val="ListLabel 106"/>
    <w:uiPriority w:val="99"/>
    <w:qFormat/>
    <w:rsid w:val="00052FD2"/>
  </w:style>
  <w:style w:type="character" w:customStyle="1" w:styleId="ListLabel107">
    <w:name w:val="ListLabel 107"/>
    <w:uiPriority w:val="99"/>
    <w:qFormat/>
    <w:rsid w:val="00052FD2"/>
  </w:style>
  <w:style w:type="character" w:customStyle="1" w:styleId="ListLabel108">
    <w:name w:val="ListLabel 108"/>
    <w:uiPriority w:val="99"/>
    <w:qFormat/>
    <w:rsid w:val="00052FD2"/>
  </w:style>
  <w:style w:type="character" w:customStyle="1" w:styleId="ListLabel109">
    <w:name w:val="ListLabel 109"/>
    <w:uiPriority w:val="99"/>
    <w:qFormat/>
    <w:rsid w:val="00052FD2"/>
  </w:style>
  <w:style w:type="character" w:customStyle="1" w:styleId="ListLabel110">
    <w:name w:val="ListLabel 110"/>
    <w:uiPriority w:val="99"/>
    <w:qFormat/>
    <w:rsid w:val="00052FD2"/>
  </w:style>
  <w:style w:type="character" w:customStyle="1" w:styleId="ListLabel111">
    <w:name w:val="ListLabel 111"/>
    <w:uiPriority w:val="99"/>
    <w:qFormat/>
    <w:rsid w:val="00052FD2"/>
  </w:style>
  <w:style w:type="character" w:customStyle="1" w:styleId="ListLabel112">
    <w:name w:val="ListLabel 112"/>
    <w:uiPriority w:val="99"/>
    <w:qFormat/>
    <w:rsid w:val="00052FD2"/>
  </w:style>
  <w:style w:type="character" w:customStyle="1" w:styleId="ListLabel113">
    <w:name w:val="ListLabel 113"/>
    <w:uiPriority w:val="99"/>
    <w:qFormat/>
    <w:rsid w:val="00052FD2"/>
  </w:style>
  <w:style w:type="character" w:customStyle="1" w:styleId="ListLabel114">
    <w:name w:val="ListLabel 114"/>
    <w:uiPriority w:val="99"/>
    <w:qFormat/>
    <w:rsid w:val="00052FD2"/>
    <w:rPr>
      <w:sz w:val="24"/>
    </w:rPr>
  </w:style>
  <w:style w:type="character" w:customStyle="1" w:styleId="ListLabel115">
    <w:name w:val="ListLabel 115"/>
    <w:uiPriority w:val="99"/>
    <w:qFormat/>
    <w:rsid w:val="00052FD2"/>
  </w:style>
  <w:style w:type="character" w:customStyle="1" w:styleId="ListLabel116">
    <w:name w:val="ListLabel 116"/>
    <w:uiPriority w:val="99"/>
    <w:qFormat/>
    <w:rsid w:val="00052FD2"/>
  </w:style>
  <w:style w:type="character" w:customStyle="1" w:styleId="ListLabel117">
    <w:name w:val="ListLabel 117"/>
    <w:uiPriority w:val="99"/>
    <w:qFormat/>
    <w:rsid w:val="00052FD2"/>
  </w:style>
  <w:style w:type="character" w:customStyle="1" w:styleId="ListLabel118">
    <w:name w:val="ListLabel 118"/>
    <w:uiPriority w:val="99"/>
    <w:qFormat/>
    <w:rsid w:val="00052FD2"/>
  </w:style>
  <w:style w:type="character" w:customStyle="1" w:styleId="ListLabel119">
    <w:name w:val="ListLabel 119"/>
    <w:uiPriority w:val="99"/>
    <w:qFormat/>
    <w:rsid w:val="00052FD2"/>
  </w:style>
  <w:style w:type="character" w:customStyle="1" w:styleId="ListLabel120">
    <w:name w:val="ListLabel 120"/>
    <w:uiPriority w:val="99"/>
    <w:qFormat/>
    <w:rsid w:val="00052FD2"/>
  </w:style>
  <w:style w:type="character" w:customStyle="1" w:styleId="ListLabel121">
    <w:name w:val="ListLabel 121"/>
    <w:uiPriority w:val="99"/>
    <w:qFormat/>
    <w:rsid w:val="00052FD2"/>
  </w:style>
  <w:style w:type="character" w:customStyle="1" w:styleId="ListLabel122">
    <w:name w:val="ListLabel 122"/>
    <w:uiPriority w:val="99"/>
    <w:qFormat/>
    <w:rsid w:val="00052FD2"/>
  </w:style>
  <w:style w:type="character" w:customStyle="1" w:styleId="ListLabel123">
    <w:name w:val="ListLabel 123"/>
    <w:uiPriority w:val="99"/>
    <w:qFormat/>
    <w:rsid w:val="00052FD2"/>
  </w:style>
  <w:style w:type="character" w:customStyle="1" w:styleId="ListLabel124">
    <w:name w:val="ListLabel 124"/>
    <w:uiPriority w:val="99"/>
    <w:qFormat/>
    <w:rsid w:val="00052FD2"/>
  </w:style>
  <w:style w:type="character" w:customStyle="1" w:styleId="ListLabel125">
    <w:name w:val="ListLabel 125"/>
    <w:uiPriority w:val="99"/>
    <w:qFormat/>
    <w:rsid w:val="00052FD2"/>
  </w:style>
  <w:style w:type="character" w:customStyle="1" w:styleId="ListLabel126">
    <w:name w:val="ListLabel 126"/>
    <w:uiPriority w:val="99"/>
    <w:qFormat/>
    <w:rsid w:val="00052FD2"/>
  </w:style>
  <w:style w:type="character" w:customStyle="1" w:styleId="ListLabel127">
    <w:name w:val="ListLabel 127"/>
    <w:uiPriority w:val="99"/>
    <w:qFormat/>
    <w:rsid w:val="00052FD2"/>
  </w:style>
  <w:style w:type="character" w:customStyle="1" w:styleId="ListLabel128">
    <w:name w:val="ListLabel 128"/>
    <w:uiPriority w:val="99"/>
    <w:qFormat/>
    <w:rsid w:val="00052FD2"/>
  </w:style>
  <w:style w:type="character" w:customStyle="1" w:styleId="ListLabel129">
    <w:name w:val="ListLabel 129"/>
    <w:uiPriority w:val="99"/>
    <w:qFormat/>
    <w:rsid w:val="00052FD2"/>
  </w:style>
  <w:style w:type="character" w:customStyle="1" w:styleId="ListLabel130">
    <w:name w:val="ListLabel 130"/>
    <w:uiPriority w:val="99"/>
    <w:qFormat/>
    <w:rsid w:val="00052FD2"/>
  </w:style>
  <w:style w:type="character" w:customStyle="1" w:styleId="ListLabel131">
    <w:name w:val="ListLabel 131"/>
    <w:uiPriority w:val="99"/>
    <w:qFormat/>
    <w:rsid w:val="00052FD2"/>
  </w:style>
  <w:style w:type="character" w:customStyle="1" w:styleId="ListLabel132">
    <w:name w:val="ListLabel 132"/>
    <w:uiPriority w:val="99"/>
    <w:qFormat/>
    <w:rsid w:val="00052FD2"/>
  </w:style>
  <w:style w:type="character" w:customStyle="1" w:styleId="ListLabel133">
    <w:name w:val="ListLabel 133"/>
    <w:uiPriority w:val="99"/>
    <w:qFormat/>
    <w:rsid w:val="00052FD2"/>
  </w:style>
  <w:style w:type="character" w:customStyle="1" w:styleId="ListLabel134">
    <w:name w:val="ListLabel 134"/>
    <w:uiPriority w:val="99"/>
    <w:qFormat/>
    <w:rsid w:val="00052FD2"/>
  </w:style>
  <w:style w:type="character" w:customStyle="1" w:styleId="ListLabel135">
    <w:name w:val="ListLabel 135"/>
    <w:uiPriority w:val="99"/>
    <w:qFormat/>
    <w:rsid w:val="00052FD2"/>
  </w:style>
  <w:style w:type="character" w:customStyle="1" w:styleId="ListLabel136">
    <w:name w:val="ListLabel 136"/>
    <w:uiPriority w:val="99"/>
    <w:qFormat/>
    <w:rsid w:val="00052FD2"/>
  </w:style>
  <w:style w:type="character" w:customStyle="1" w:styleId="ListLabel137">
    <w:name w:val="ListLabel 137"/>
    <w:uiPriority w:val="99"/>
    <w:qFormat/>
    <w:rsid w:val="00052FD2"/>
  </w:style>
  <w:style w:type="character" w:customStyle="1" w:styleId="ListLabel138">
    <w:name w:val="ListLabel 138"/>
    <w:uiPriority w:val="99"/>
    <w:qFormat/>
    <w:rsid w:val="00052FD2"/>
  </w:style>
  <w:style w:type="character" w:customStyle="1" w:styleId="ListLabel139">
    <w:name w:val="ListLabel 139"/>
    <w:uiPriority w:val="99"/>
    <w:qFormat/>
    <w:rsid w:val="00052FD2"/>
  </w:style>
  <w:style w:type="character" w:customStyle="1" w:styleId="ListLabel140">
    <w:name w:val="ListLabel 140"/>
    <w:uiPriority w:val="99"/>
    <w:qFormat/>
    <w:rsid w:val="00052FD2"/>
  </w:style>
  <w:style w:type="character" w:customStyle="1" w:styleId="ListLabel141">
    <w:name w:val="ListLabel 141"/>
    <w:uiPriority w:val="99"/>
    <w:qFormat/>
    <w:rsid w:val="00052FD2"/>
  </w:style>
  <w:style w:type="character" w:customStyle="1" w:styleId="ListLabel142">
    <w:name w:val="ListLabel 142"/>
    <w:uiPriority w:val="99"/>
    <w:qFormat/>
    <w:rsid w:val="00052FD2"/>
  </w:style>
  <w:style w:type="character" w:customStyle="1" w:styleId="ListLabel143">
    <w:name w:val="ListLabel 143"/>
    <w:uiPriority w:val="99"/>
    <w:qFormat/>
    <w:rsid w:val="00052FD2"/>
  </w:style>
  <w:style w:type="character" w:customStyle="1" w:styleId="ListLabel144">
    <w:name w:val="ListLabel 144"/>
    <w:uiPriority w:val="99"/>
    <w:qFormat/>
    <w:rsid w:val="00052FD2"/>
  </w:style>
  <w:style w:type="character" w:customStyle="1" w:styleId="ListLabel145">
    <w:name w:val="ListLabel 145"/>
    <w:uiPriority w:val="99"/>
    <w:qFormat/>
    <w:rsid w:val="00052FD2"/>
  </w:style>
  <w:style w:type="character" w:customStyle="1" w:styleId="ListLabel146">
    <w:name w:val="ListLabel 146"/>
    <w:uiPriority w:val="99"/>
    <w:qFormat/>
    <w:rsid w:val="00052FD2"/>
  </w:style>
  <w:style w:type="character" w:customStyle="1" w:styleId="ListLabel147">
    <w:name w:val="ListLabel 147"/>
    <w:uiPriority w:val="99"/>
    <w:qFormat/>
    <w:rsid w:val="00052FD2"/>
  </w:style>
  <w:style w:type="character" w:customStyle="1" w:styleId="ListLabel148">
    <w:name w:val="ListLabel 148"/>
    <w:uiPriority w:val="99"/>
    <w:qFormat/>
    <w:rsid w:val="00052FD2"/>
  </w:style>
  <w:style w:type="character" w:customStyle="1" w:styleId="ListLabel149">
    <w:name w:val="ListLabel 149"/>
    <w:uiPriority w:val="99"/>
    <w:qFormat/>
    <w:rsid w:val="00052FD2"/>
  </w:style>
  <w:style w:type="character" w:customStyle="1" w:styleId="ListLabel150">
    <w:name w:val="ListLabel 150"/>
    <w:uiPriority w:val="99"/>
    <w:qFormat/>
    <w:rsid w:val="00052FD2"/>
    <w:rPr>
      <w:sz w:val="24"/>
    </w:rPr>
  </w:style>
  <w:style w:type="character" w:customStyle="1" w:styleId="ListLabel151">
    <w:name w:val="ListLabel 151"/>
    <w:uiPriority w:val="99"/>
    <w:qFormat/>
    <w:rsid w:val="00052FD2"/>
  </w:style>
  <w:style w:type="character" w:customStyle="1" w:styleId="ListLabel152">
    <w:name w:val="ListLabel 152"/>
    <w:uiPriority w:val="99"/>
    <w:qFormat/>
    <w:rsid w:val="00052FD2"/>
  </w:style>
  <w:style w:type="character" w:customStyle="1" w:styleId="ListLabel153">
    <w:name w:val="ListLabel 153"/>
    <w:uiPriority w:val="99"/>
    <w:qFormat/>
    <w:rsid w:val="00052FD2"/>
  </w:style>
  <w:style w:type="character" w:customStyle="1" w:styleId="ListLabel154">
    <w:name w:val="ListLabel 154"/>
    <w:uiPriority w:val="99"/>
    <w:qFormat/>
    <w:rsid w:val="00052FD2"/>
  </w:style>
  <w:style w:type="character" w:customStyle="1" w:styleId="ListLabel155">
    <w:name w:val="ListLabel 155"/>
    <w:uiPriority w:val="99"/>
    <w:qFormat/>
    <w:rsid w:val="00052FD2"/>
  </w:style>
  <w:style w:type="character" w:customStyle="1" w:styleId="ListLabel156">
    <w:name w:val="ListLabel 156"/>
    <w:uiPriority w:val="99"/>
    <w:qFormat/>
    <w:rsid w:val="00052FD2"/>
  </w:style>
  <w:style w:type="character" w:customStyle="1" w:styleId="ListLabel157">
    <w:name w:val="ListLabel 157"/>
    <w:uiPriority w:val="99"/>
    <w:qFormat/>
    <w:rsid w:val="00052FD2"/>
  </w:style>
  <w:style w:type="character" w:customStyle="1" w:styleId="ListLabel158">
    <w:name w:val="ListLabel 158"/>
    <w:uiPriority w:val="99"/>
    <w:qFormat/>
    <w:rsid w:val="00052FD2"/>
  </w:style>
  <w:style w:type="character" w:customStyle="1" w:styleId="ListLabel159">
    <w:name w:val="ListLabel 159"/>
    <w:uiPriority w:val="99"/>
    <w:qFormat/>
    <w:rsid w:val="00052FD2"/>
    <w:rPr>
      <w:sz w:val="24"/>
    </w:rPr>
  </w:style>
  <w:style w:type="character" w:customStyle="1" w:styleId="ListLabel160">
    <w:name w:val="ListLabel 160"/>
    <w:uiPriority w:val="99"/>
    <w:qFormat/>
    <w:rsid w:val="00052FD2"/>
  </w:style>
  <w:style w:type="character" w:customStyle="1" w:styleId="ListLabel161">
    <w:name w:val="ListLabel 161"/>
    <w:uiPriority w:val="99"/>
    <w:qFormat/>
    <w:rsid w:val="00052FD2"/>
  </w:style>
  <w:style w:type="character" w:customStyle="1" w:styleId="ListLabel162">
    <w:name w:val="ListLabel 162"/>
    <w:uiPriority w:val="99"/>
    <w:qFormat/>
    <w:rsid w:val="00052FD2"/>
  </w:style>
  <w:style w:type="character" w:customStyle="1" w:styleId="ListLabel163">
    <w:name w:val="ListLabel 163"/>
    <w:uiPriority w:val="99"/>
    <w:qFormat/>
    <w:rsid w:val="00052FD2"/>
  </w:style>
  <w:style w:type="character" w:customStyle="1" w:styleId="ListLabel164">
    <w:name w:val="ListLabel 164"/>
    <w:uiPriority w:val="99"/>
    <w:qFormat/>
    <w:rsid w:val="00052FD2"/>
  </w:style>
  <w:style w:type="character" w:customStyle="1" w:styleId="ListLabel165">
    <w:name w:val="ListLabel 165"/>
    <w:uiPriority w:val="99"/>
    <w:qFormat/>
    <w:rsid w:val="00052FD2"/>
  </w:style>
  <w:style w:type="character" w:customStyle="1" w:styleId="ListLabel166">
    <w:name w:val="ListLabel 166"/>
    <w:uiPriority w:val="99"/>
    <w:qFormat/>
    <w:rsid w:val="00052FD2"/>
  </w:style>
  <w:style w:type="character" w:customStyle="1" w:styleId="ListLabel167">
    <w:name w:val="ListLabel 167"/>
    <w:uiPriority w:val="99"/>
    <w:qFormat/>
    <w:rsid w:val="00052FD2"/>
  </w:style>
  <w:style w:type="character" w:customStyle="1" w:styleId="ListLabel168">
    <w:name w:val="ListLabel 168"/>
    <w:uiPriority w:val="99"/>
    <w:qFormat/>
    <w:rsid w:val="00052FD2"/>
    <w:rPr>
      <w:sz w:val="24"/>
    </w:rPr>
  </w:style>
  <w:style w:type="character" w:customStyle="1" w:styleId="ListLabel169">
    <w:name w:val="ListLabel 169"/>
    <w:uiPriority w:val="99"/>
    <w:qFormat/>
    <w:rsid w:val="00052FD2"/>
  </w:style>
  <w:style w:type="character" w:customStyle="1" w:styleId="ListLabel170">
    <w:name w:val="ListLabel 170"/>
    <w:uiPriority w:val="99"/>
    <w:qFormat/>
    <w:rsid w:val="00052FD2"/>
  </w:style>
  <w:style w:type="character" w:customStyle="1" w:styleId="ListLabel171">
    <w:name w:val="ListLabel 171"/>
    <w:uiPriority w:val="99"/>
    <w:qFormat/>
    <w:rsid w:val="00052FD2"/>
  </w:style>
  <w:style w:type="character" w:customStyle="1" w:styleId="ListLabel172">
    <w:name w:val="ListLabel 172"/>
    <w:uiPriority w:val="99"/>
    <w:qFormat/>
    <w:rsid w:val="00052FD2"/>
  </w:style>
  <w:style w:type="character" w:customStyle="1" w:styleId="ListLabel173">
    <w:name w:val="ListLabel 173"/>
    <w:uiPriority w:val="99"/>
    <w:qFormat/>
    <w:rsid w:val="00052FD2"/>
  </w:style>
  <w:style w:type="character" w:customStyle="1" w:styleId="ListLabel174">
    <w:name w:val="ListLabel 174"/>
    <w:uiPriority w:val="99"/>
    <w:qFormat/>
    <w:rsid w:val="00052FD2"/>
  </w:style>
  <w:style w:type="character" w:customStyle="1" w:styleId="ListLabel175">
    <w:name w:val="ListLabel 175"/>
    <w:uiPriority w:val="99"/>
    <w:qFormat/>
    <w:rsid w:val="00052FD2"/>
  </w:style>
  <w:style w:type="character" w:customStyle="1" w:styleId="ListLabel176">
    <w:name w:val="ListLabel 176"/>
    <w:uiPriority w:val="99"/>
    <w:qFormat/>
    <w:rsid w:val="00052FD2"/>
  </w:style>
  <w:style w:type="character" w:customStyle="1" w:styleId="ListLabel177">
    <w:name w:val="ListLabel 177"/>
    <w:uiPriority w:val="99"/>
    <w:qFormat/>
    <w:rsid w:val="00052FD2"/>
  </w:style>
  <w:style w:type="character" w:customStyle="1" w:styleId="ListLabel178">
    <w:name w:val="ListLabel 178"/>
    <w:uiPriority w:val="99"/>
    <w:qFormat/>
    <w:rsid w:val="00052FD2"/>
  </w:style>
  <w:style w:type="character" w:customStyle="1" w:styleId="ListLabel179">
    <w:name w:val="ListLabel 179"/>
    <w:uiPriority w:val="99"/>
    <w:qFormat/>
    <w:rsid w:val="00052FD2"/>
  </w:style>
  <w:style w:type="character" w:customStyle="1" w:styleId="ListLabel180">
    <w:name w:val="ListLabel 180"/>
    <w:uiPriority w:val="99"/>
    <w:qFormat/>
    <w:rsid w:val="00052FD2"/>
  </w:style>
  <w:style w:type="character" w:customStyle="1" w:styleId="ListLabel181">
    <w:name w:val="ListLabel 181"/>
    <w:uiPriority w:val="99"/>
    <w:qFormat/>
    <w:rsid w:val="00052FD2"/>
  </w:style>
  <w:style w:type="character" w:customStyle="1" w:styleId="ListLabel182">
    <w:name w:val="ListLabel 182"/>
    <w:uiPriority w:val="99"/>
    <w:qFormat/>
    <w:rsid w:val="00052FD2"/>
  </w:style>
  <w:style w:type="character" w:customStyle="1" w:styleId="ListLabel183">
    <w:name w:val="ListLabel 183"/>
    <w:uiPriority w:val="99"/>
    <w:qFormat/>
    <w:rsid w:val="00052FD2"/>
  </w:style>
  <w:style w:type="character" w:customStyle="1" w:styleId="ListLabel184">
    <w:name w:val="ListLabel 184"/>
    <w:uiPriority w:val="99"/>
    <w:qFormat/>
    <w:rsid w:val="00052FD2"/>
  </w:style>
  <w:style w:type="character" w:customStyle="1" w:styleId="ListLabel185">
    <w:name w:val="ListLabel 185"/>
    <w:uiPriority w:val="99"/>
    <w:qFormat/>
    <w:rsid w:val="00052FD2"/>
  </w:style>
  <w:style w:type="character" w:customStyle="1" w:styleId="ListLabel186">
    <w:name w:val="ListLabel 186"/>
    <w:uiPriority w:val="99"/>
    <w:qFormat/>
    <w:rsid w:val="00052FD2"/>
    <w:rPr>
      <w:sz w:val="20"/>
    </w:rPr>
  </w:style>
  <w:style w:type="character" w:customStyle="1" w:styleId="ListLabel187">
    <w:name w:val="ListLabel 187"/>
    <w:uiPriority w:val="99"/>
    <w:qFormat/>
    <w:rsid w:val="00052FD2"/>
  </w:style>
  <w:style w:type="character" w:customStyle="1" w:styleId="ListLabel188">
    <w:name w:val="ListLabel 188"/>
    <w:uiPriority w:val="99"/>
    <w:qFormat/>
    <w:rsid w:val="00052FD2"/>
  </w:style>
  <w:style w:type="character" w:customStyle="1" w:styleId="ListLabel189">
    <w:name w:val="ListLabel 189"/>
    <w:uiPriority w:val="99"/>
    <w:qFormat/>
    <w:rsid w:val="00052FD2"/>
  </w:style>
  <w:style w:type="character" w:customStyle="1" w:styleId="ListLabel190">
    <w:name w:val="ListLabel 190"/>
    <w:uiPriority w:val="99"/>
    <w:qFormat/>
    <w:rsid w:val="00052FD2"/>
  </w:style>
  <w:style w:type="character" w:customStyle="1" w:styleId="ListLabel191">
    <w:name w:val="ListLabel 191"/>
    <w:uiPriority w:val="99"/>
    <w:qFormat/>
    <w:rsid w:val="00052FD2"/>
  </w:style>
  <w:style w:type="character" w:customStyle="1" w:styleId="ListLabel192">
    <w:name w:val="ListLabel 192"/>
    <w:uiPriority w:val="99"/>
    <w:qFormat/>
    <w:rsid w:val="00052FD2"/>
  </w:style>
  <w:style w:type="character" w:customStyle="1" w:styleId="ListLabel193">
    <w:name w:val="ListLabel 193"/>
    <w:uiPriority w:val="99"/>
    <w:qFormat/>
    <w:rsid w:val="00052FD2"/>
  </w:style>
  <w:style w:type="character" w:customStyle="1" w:styleId="ListLabel194">
    <w:name w:val="ListLabel 194"/>
    <w:uiPriority w:val="99"/>
    <w:qFormat/>
    <w:rsid w:val="00052FD2"/>
  </w:style>
  <w:style w:type="character" w:customStyle="1" w:styleId="ListLabel195">
    <w:name w:val="ListLabel 195"/>
    <w:uiPriority w:val="99"/>
    <w:qFormat/>
    <w:rsid w:val="00052FD2"/>
    <w:rPr>
      <w:sz w:val="20"/>
    </w:rPr>
  </w:style>
  <w:style w:type="character" w:customStyle="1" w:styleId="ListLabel196">
    <w:name w:val="ListLabel 196"/>
    <w:uiPriority w:val="99"/>
    <w:qFormat/>
    <w:rsid w:val="00052FD2"/>
  </w:style>
  <w:style w:type="character" w:customStyle="1" w:styleId="ListLabel197">
    <w:name w:val="ListLabel 197"/>
    <w:uiPriority w:val="99"/>
    <w:qFormat/>
    <w:rsid w:val="00052FD2"/>
  </w:style>
  <w:style w:type="character" w:customStyle="1" w:styleId="ListLabel198">
    <w:name w:val="ListLabel 198"/>
    <w:uiPriority w:val="99"/>
    <w:qFormat/>
    <w:rsid w:val="00052FD2"/>
  </w:style>
  <w:style w:type="character" w:customStyle="1" w:styleId="ListLabel199">
    <w:name w:val="ListLabel 199"/>
    <w:uiPriority w:val="99"/>
    <w:qFormat/>
    <w:rsid w:val="00052FD2"/>
  </w:style>
  <w:style w:type="character" w:customStyle="1" w:styleId="ListLabel200">
    <w:name w:val="ListLabel 200"/>
    <w:uiPriority w:val="99"/>
    <w:qFormat/>
    <w:rsid w:val="00052FD2"/>
  </w:style>
  <w:style w:type="character" w:customStyle="1" w:styleId="ListLabel201">
    <w:name w:val="ListLabel 201"/>
    <w:uiPriority w:val="99"/>
    <w:qFormat/>
    <w:rsid w:val="00052FD2"/>
  </w:style>
  <w:style w:type="character" w:customStyle="1" w:styleId="ListLabel202">
    <w:name w:val="ListLabel 202"/>
    <w:uiPriority w:val="99"/>
    <w:qFormat/>
    <w:rsid w:val="00052FD2"/>
  </w:style>
  <w:style w:type="character" w:customStyle="1" w:styleId="ListLabel203">
    <w:name w:val="ListLabel 203"/>
    <w:uiPriority w:val="99"/>
    <w:qFormat/>
    <w:rsid w:val="00052FD2"/>
  </w:style>
  <w:style w:type="character" w:customStyle="1" w:styleId="ListLabel204">
    <w:name w:val="ListLabel 204"/>
    <w:uiPriority w:val="99"/>
    <w:qFormat/>
    <w:rsid w:val="00052FD2"/>
  </w:style>
  <w:style w:type="character" w:customStyle="1" w:styleId="ListLabel205">
    <w:name w:val="ListLabel 205"/>
    <w:uiPriority w:val="99"/>
    <w:qFormat/>
    <w:rsid w:val="00052FD2"/>
  </w:style>
  <w:style w:type="character" w:customStyle="1" w:styleId="ListLabel206">
    <w:name w:val="ListLabel 206"/>
    <w:uiPriority w:val="99"/>
    <w:qFormat/>
    <w:rsid w:val="00052FD2"/>
  </w:style>
  <w:style w:type="character" w:customStyle="1" w:styleId="ListLabel207">
    <w:name w:val="ListLabel 207"/>
    <w:uiPriority w:val="99"/>
    <w:qFormat/>
    <w:rsid w:val="00052FD2"/>
  </w:style>
  <w:style w:type="character" w:customStyle="1" w:styleId="ListLabel208">
    <w:name w:val="ListLabel 208"/>
    <w:uiPriority w:val="99"/>
    <w:qFormat/>
    <w:rsid w:val="00052FD2"/>
  </w:style>
  <w:style w:type="character" w:customStyle="1" w:styleId="ListLabel209">
    <w:name w:val="ListLabel 209"/>
    <w:uiPriority w:val="99"/>
    <w:qFormat/>
    <w:rsid w:val="00052FD2"/>
  </w:style>
  <w:style w:type="character" w:customStyle="1" w:styleId="ListLabel210">
    <w:name w:val="ListLabel 210"/>
    <w:uiPriority w:val="99"/>
    <w:qFormat/>
    <w:rsid w:val="00052FD2"/>
  </w:style>
  <w:style w:type="character" w:customStyle="1" w:styleId="ListLabel211">
    <w:name w:val="ListLabel 211"/>
    <w:uiPriority w:val="99"/>
    <w:qFormat/>
    <w:rsid w:val="00052FD2"/>
  </w:style>
  <w:style w:type="character" w:customStyle="1" w:styleId="ListLabel212">
    <w:name w:val="ListLabel 212"/>
    <w:uiPriority w:val="99"/>
    <w:qFormat/>
    <w:rsid w:val="00052FD2"/>
  </w:style>
  <w:style w:type="character" w:customStyle="1" w:styleId="ListLabel213">
    <w:name w:val="ListLabel 213"/>
    <w:uiPriority w:val="99"/>
    <w:qFormat/>
    <w:rsid w:val="00052FD2"/>
  </w:style>
  <w:style w:type="character" w:customStyle="1" w:styleId="ListLabel214">
    <w:name w:val="ListLabel 214"/>
    <w:uiPriority w:val="99"/>
    <w:qFormat/>
    <w:rsid w:val="00052FD2"/>
  </w:style>
  <w:style w:type="character" w:customStyle="1" w:styleId="ListLabel215">
    <w:name w:val="ListLabel 215"/>
    <w:uiPriority w:val="99"/>
    <w:qFormat/>
    <w:rsid w:val="00052FD2"/>
  </w:style>
  <w:style w:type="character" w:customStyle="1" w:styleId="ListLabel216">
    <w:name w:val="ListLabel 216"/>
    <w:uiPriority w:val="99"/>
    <w:qFormat/>
    <w:rsid w:val="00052FD2"/>
  </w:style>
  <w:style w:type="character" w:customStyle="1" w:styleId="ListLabel217">
    <w:name w:val="ListLabel 217"/>
    <w:uiPriority w:val="99"/>
    <w:qFormat/>
    <w:rsid w:val="00052FD2"/>
  </w:style>
  <w:style w:type="character" w:customStyle="1" w:styleId="ListLabel218">
    <w:name w:val="ListLabel 218"/>
    <w:uiPriority w:val="99"/>
    <w:qFormat/>
    <w:rsid w:val="00052FD2"/>
  </w:style>
  <w:style w:type="character" w:customStyle="1" w:styleId="ListLabel219">
    <w:name w:val="ListLabel 219"/>
    <w:uiPriority w:val="99"/>
    <w:qFormat/>
    <w:rsid w:val="00052FD2"/>
  </w:style>
  <w:style w:type="character" w:customStyle="1" w:styleId="ListLabel220">
    <w:name w:val="ListLabel 220"/>
    <w:uiPriority w:val="99"/>
    <w:qFormat/>
    <w:rsid w:val="00052FD2"/>
  </w:style>
  <w:style w:type="character" w:customStyle="1" w:styleId="ListLabel221">
    <w:name w:val="ListLabel 221"/>
    <w:uiPriority w:val="99"/>
    <w:qFormat/>
    <w:rsid w:val="00052FD2"/>
  </w:style>
  <w:style w:type="character" w:customStyle="1" w:styleId="ListLabel222">
    <w:name w:val="ListLabel 222"/>
    <w:uiPriority w:val="99"/>
    <w:qFormat/>
    <w:rsid w:val="00052FD2"/>
  </w:style>
  <w:style w:type="character" w:customStyle="1" w:styleId="ListLabel223">
    <w:name w:val="ListLabel 223"/>
    <w:uiPriority w:val="99"/>
    <w:qFormat/>
    <w:rsid w:val="00052FD2"/>
  </w:style>
  <w:style w:type="character" w:customStyle="1" w:styleId="ListLabel224">
    <w:name w:val="ListLabel 224"/>
    <w:uiPriority w:val="99"/>
    <w:qFormat/>
    <w:rsid w:val="00052FD2"/>
  </w:style>
  <w:style w:type="character" w:customStyle="1" w:styleId="ListLabel225">
    <w:name w:val="ListLabel 225"/>
    <w:uiPriority w:val="99"/>
    <w:qFormat/>
    <w:rsid w:val="00052FD2"/>
  </w:style>
  <w:style w:type="character" w:customStyle="1" w:styleId="ListLabel226">
    <w:name w:val="ListLabel 226"/>
    <w:uiPriority w:val="99"/>
    <w:qFormat/>
    <w:rsid w:val="00052FD2"/>
    <w:rPr>
      <w:b/>
      <w:sz w:val="20"/>
    </w:rPr>
  </w:style>
  <w:style w:type="character" w:customStyle="1" w:styleId="ListLabel227">
    <w:name w:val="ListLabel 227"/>
    <w:uiPriority w:val="99"/>
    <w:qFormat/>
    <w:rsid w:val="00052FD2"/>
  </w:style>
  <w:style w:type="character" w:customStyle="1" w:styleId="ListLabel228">
    <w:name w:val="ListLabel 228"/>
    <w:uiPriority w:val="99"/>
    <w:qFormat/>
    <w:rsid w:val="00052FD2"/>
  </w:style>
  <w:style w:type="character" w:customStyle="1" w:styleId="ListLabel229">
    <w:name w:val="ListLabel 229"/>
    <w:uiPriority w:val="99"/>
    <w:qFormat/>
    <w:rsid w:val="00052FD2"/>
  </w:style>
  <w:style w:type="character" w:customStyle="1" w:styleId="ListLabel230">
    <w:name w:val="ListLabel 230"/>
    <w:uiPriority w:val="99"/>
    <w:qFormat/>
    <w:rsid w:val="00052FD2"/>
  </w:style>
  <w:style w:type="character" w:customStyle="1" w:styleId="ListLabel231">
    <w:name w:val="ListLabel 231"/>
    <w:uiPriority w:val="99"/>
    <w:qFormat/>
    <w:rsid w:val="00052FD2"/>
  </w:style>
  <w:style w:type="character" w:customStyle="1" w:styleId="ListLabel232">
    <w:name w:val="ListLabel 232"/>
    <w:uiPriority w:val="99"/>
    <w:qFormat/>
    <w:rsid w:val="00052FD2"/>
  </w:style>
  <w:style w:type="character" w:customStyle="1" w:styleId="ListLabel233">
    <w:name w:val="ListLabel 233"/>
    <w:uiPriority w:val="99"/>
    <w:qFormat/>
    <w:rsid w:val="00052FD2"/>
  </w:style>
  <w:style w:type="character" w:customStyle="1" w:styleId="ListLabel234">
    <w:name w:val="ListLabel 234"/>
    <w:uiPriority w:val="99"/>
    <w:qFormat/>
    <w:rsid w:val="00052FD2"/>
  </w:style>
  <w:style w:type="character" w:customStyle="1" w:styleId="ListLabel235">
    <w:name w:val="ListLabel 235"/>
    <w:uiPriority w:val="99"/>
    <w:qFormat/>
    <w:rsid w:val="00052FD2"/>
    <w:rPr>
      <w:sz w:val="20"/>
    </w:rPr>
  </w:style>
  <w:style w:type="character" w:customStyle="1" w:styleId="ListLabel236">
    <w:name w:val="ListLabel 236"/>
    <w:uiPriority w:val="99"/>
    <w:qFormat/>
    <w:rsid w:val="00052FD2"/>
  </w:style>
  <w:style w:type="character" w:customStyle="1" w:styleId="ListLabel237">
    <w:name w:val="ListLabel 237"/>
    <w:uiPriority w:val="99"/>
    <w:qFormat/>
    <w:rsid w:val="00052FD2"/>
  </w:style>
  <w:style w:type="character" w:customStyle="1" w:styleId="ListLabel238">
    <w:name w:val="ListLabel 238"/>
    <w:uiPriority w:val="99"/>
    <w:qFormat/>
    <w:rsid w:val="00052FD2"/>
  </w:style>
  <w:style w:type="character" w:customStyle="1" w:styleId="ListLabel239">
    <w:name w:val="ListLabel 239"/>
    <w:uiPriority w:val="99"/>
    <w:qFormat/>
    <w:rsid w:val="00052FD2"/>
  </w:style>
  <w:style w:type="character" w:customStyle="1" w:styleId="ListLabel240">
    <w:name w:val="ListLabel 240"/>
    <w:uiPriority w:val="99"/>
    <w:qFormat/>
    <w:rsid w:val="00052FD2"/>
  </w:style>
  <w:style w:type="character" w:customStyle="1" w:styleId="ListLabel241">
    <w:name w:val="ListLabel 241"/>
    <w:uiPriority w:val="99"/>
    <w:qFormat/>
    <w:rsid w:val="00052FD2"/>
  </w:style>
  <w:style w:type="character" w:customStyle="1" w:styleId="ListLabel242">
    <w:name w:val="ListLabel 242"/>
    <w:uiPriority w:val="99"/>
    <w:qFormat/>
    <w:rsid w:val="00052FD2"/>
  </w:style>
  <w:style w:type="character" w:customStyle="1" w:styleId="ListLabel243">
    <w:name w:val="ListLabel 243"/>
    <w:uiPriority w:val="99"/>
    <w:qFormat/>
    <w:rsid w:val="00052FD2"/>
  </w:style>
  <w:style w:type="character" w:customStyle="1" w:styleId="ListLabel244">
    <w:name w:val="ListLabel 244"/>
    <w:uiPriority w:val="99"/>
    <w:qFormat/>
    <w:rsid w:val="00052FD2"/>
    <w:rPr>
      <w:sz w:val="20"/>
    </w:rPr>
  </w:style>
  <w:style w:type="character" w:customStyle="1" w:styleId="ListLabel245">
    <w:name w:val="ListLabel 245"/>
    <w:uiPriority w:val="99"/>
    <w:qFormat/>
    <w:rsid w:val="00052FD2"/>
  </w:style>
  <w:style w:type="character" w:customStyle="1" w:styleId="ListLabel246">
    <w:name w:val="ListLabel 246"/>
    <w:uiPriority w:val="99"/>
    <w:qFormat/>
    <w:rsid w:val="00052FD2"/>
  </w:style>
  <w:style w:type="character" w:customStyle="1" w:styleId="ListLabel247">
    <w:name w:val="ListLabel 247"/>
    <w:uiPriority w:val="99"/>
    <w:qFormat/>
    <w:rsid w:val="00052FD2"/>
  </w:style>
  <w:style w:type="character" w:customStyle="1" w:styleId="ListLabel248">
    <w:name w:val="ListLabel 248"/>
    <w:uiPriority w:val="99"/>
    <w:qFormat/>
    <w:rsid w:val="00052FD2"/>
  </w:style>
  <w:style w:type="character" w:customStyle="1" w:styleId="ListLabel249">
    <w:name w:val="ListLabel 249"/>
    <w:uiPriority w:val="99"/>
    <w:qFormat/>
    <w:rsid w:val="00052FD2"/>
  </w:style>
  <w:style w:type="character" w:customStyle="1" w:styleId="ListLabel250">
    <w:name w:val="ListLabel 250"/>
    <w:uiPriority w:val="99"/>
    <w:qFormat/>
    <w:rsid w:val="00052FD2"/>
  </w:style>
  <w:style w:type="character" w:customStyle="1" w:styleId="ListLabel251">
    <w:name w:val="ListLabel 251"/>
    <w:uiPriority w:val="99"/>
    <w:qFormat/>
    <w:rsid w:val="00052FD2"/>
  </w:style>
  <w:style w:type="character" w:customStyle="1" w:styleId="ListLabel252">
    <w:name w:val="ListLabel 252"/>
    <w:uiPriority w:val="99"/>
    <w:qFormat/>
    <w:rsid w:val="00052FD2"/>
  </w:style>
  <w:style w:type="character" w:customStyle="1" w:styleId="ListLabel253">
    <w:name w:val="ListLabel 253"/>
    <w:uiPriority w:val="99"/>
    <w:qFormat/>
    <w:rsid w:val="00052FD2"/>
    <w:rPr>
      <w:sz w:val="20"/>
    </w:rPr>
  </w:style>
  <w:style w:type="character" w:customStyle="1" w:styleId="ListLabel254">
    <w:name w:val="ListLabel 254"/>
    <w:uiPriority w:val="99"/>
    <w:qFormat/>
    <w:rsid w:val="00052FD2"/>
  </w:style>
  <w:style w:type="character" w:customStyle="1" w:styleId="ListLabel255">
    <w:name w:val="ListLabel 255"/>
    <w:uiPriority w:val="99"/>
    <w:qFormat/>
    <w:rsid w:val="00052FD2"/>
  </w:style>
  <w:style w:type="character" w:customStyle="1" w:styleId="ListLabel256">
    <w:name w:val="ListLabel 256"/>
    <w:uiPriority w:val="99"/>
    <w:qFormat/>
    <w:rsid w:val="00052FD2"/>
  </w:style>
  <w:style w:type="character" w:customStyle="1" w:styleId="ListLabel257">
    <w:name w:val="ListLabel 257"/>
    <w:uiPriority w:val="99"/>
    <w:qFormat/>
    <w:rsid w:val="00052FD2"/>
  </w:style>
  <w:style w:type="character" w:customStyle="1" w:styleId="ListLabel258">
    <w:name w:val="ListLabel 258"/>
    <w:uiPriority w:val="99"/>
    <w:qFormat/>
    <w:rsid w:val="00052FD2"/>
  </w:style>
  <w:style w:type="character" w:customStyle="1" w:styleId="ListLabel259">
    <w:name w:val="ListLabel 259"/>
    <w:uiPriority w:val="99"/>
    <w:qFormat/>
    <w:rsid w:val="00052FD2"/>
  </w:style>
  <w:style w:type="character" w:customStyle="1" w:styleId="ListLabel260">
    <w:name w:val="ListLabel 260"/>
    <w:uiPriority w:val="99"/>
    <w:qFormat/>
    <w:rsid w:val="00052FD2"/>
  </w:style>
  <w:style w:type="character" w:customStyle="1" w:styleId="ListLabel261">
    <w:name w:val="ListLabel 261"/>
    <w:uiPriority w:val="99"/>
    <w:qFormat/>
    <w:rsid w:val="00052FD2"/>
  </w:style>
  <w:style w:type="character" w:customStyle="1" w:styleId="ListLabel262">
    <w:name w:val="ListLabel 262"/>
    <w:uiPriority w:val="99"/>
    <w:qFormat/>
    <w:rsid w:val="00052FD2"/>
    <w:rPr>
      <w:sz w:val="20"/>
    </w:rPr>
  </w:style>
  <w:style w:type="character" w:customStyle="1" w:styleId="ListLabel263">
    <w:name w:val="ListLabel 263"/>
    <w:uiPriority w:val="99"/>
    <w:qFormat/>
    <w:rsid w:val="00052FD2"/>
  </w:style>
  <w:style w:type="character" w:customStyle="1" w:styleId="ListLabel264">
    <w:name w:val="ListLabel 264"/>
    <w:uiPriority w:val="99"/>
    <w:qFormat/>
    <w:rsid w:val="00052FD2"/>
  </w:style>
  <w:style w:type="character" w:customStyle="1" w:styleId="ListLabel265">
    <w:name w:val="ListLabel 265"/>
    <w:uiPriority w:val="99"/>
    <w:qFormat/>
    <w:rsid w:val="00052FD2"/>
  </w:style>
  <w:style w:type="character" w:customStyle="1" w:styleId="ListLabel266">
    <w:name w:val="ListLabel 266"/>
    <w:uiPriority w:val="99"/>
    <w:qFormat/>
    <w:rsid w:val="00052FD2"/>
  </w:style>
  <w:style w:type="character" w:customStyle="1" w:styleId="ListLabel267">
    <w:name w:val="ListLabel 267"/>
    <w:uiPriority w:val="99"/>
    <w:qFormat/>
    <w:rsid w:val="00052FD2"/>
  </w:style>
  <w:style w:type="character" w:customStyle="1" w:styleId="ListLabel268">
    <w:name w:val="ListLabel 268"/>
    <w:uiPriority w:val="99"/>
    <w:qFormat/>
    <w:rsid w:val="00052FD2"/>
  </w:style>
  <w:style w:type="character" w:customStyle="1" w:styleId="ListLabel269">
    <w:name w:val="ListLabel 269"/>
    <w:uiPriority w:val="99"/>
    <w:qFormat/>
    <w:rsid w:val="00052FD2"/>
  </w:style>
  <w:style w:type="character" w:customStyle="1" w:styleId="ListLabel270">
    <w:name w:val="ListLabel 270"/>
    <w:uiPriority w:val="99"/>
    <w:qFormat/>
    <w:rsid w:val="00052FD2"/>
  </w:style>
  <w:style w:type="character" w:customStyle="1" w:styleId="ListLabel271">
    <w:name w:val="ListLabel 271"/>
    <w:uiPriority w:val="99"/>
    <w:qFormat/>
    <w:rsid w:val="00052FD2"/>
    <w:rPr>
      <w:sz w:val="20"/>
    </w:rPr>
  </w:style>
  <w:style w:type="character" w:customStyle="1" w:styleId="ListLabel272">
    <w:name w:val="ListLabel 272"/>
    <w:uiPriority w:val="99"/>
    <w:qFormat/>
    <w:rsid w:val="00052FD2"/>
  </w:style>
  <w:style w:type="character" w:customStyle="1" w:styleId="ListLabel273">
    <w:name w:val="ListLabel 273"/>
    <w:uiPriority w:val="99"/>
    <w:qFormat/>
    <w:rsid w:val="00052FD2"/>
  </w:style>
  <w:style w:type="character" w:customStyle="1" w:styleId="ListLabel274">
    <w:name w:val="ListLabel 274"/>
    <w:uiPriority w:val="99"/>
    <w:qFormat/>
    <w:rsid w:val="00052FD2"/>
  </w:style>
  <w:style w:type="character" w:customStyle="1" w:styleId="ListLabel275">
    <w:name w:val="ListLabel 275"/>
    <w:uiPriority w:val="99"/>
    <w:qFormat/>
    <w:rsid w:val="00052FD2"/>
  </w:style>
  <w:style w:type="character" w:customStyle="1" w:styleId="ListLabel276">
    <w:name w:val="ListLabel 276"/>
    <w:uiPriority w:val="99"/>
    <w:qFormat/>
    <w:rsid w:val="00052FD2"/>
  </w:style>
  <w:style w:type="character" w:customStyle="1" w:styleId="ListLabel277">
    <w:name w:val="ListLabel 277"/>
    <w:uiPriority w:val="99"/>
    <w:qFormat/>
    <w:rsid w:val="00052FD2"/>
  </w:style>
  <w:style w:type="character" w:customStyle="1" w:styleId="ListLabel278">
    <w:name w:val="ListLabel 278"/>
    <w:uiPriority w:val="99"/>
    <w:qFormat/>
    <w:rsid w:val="00052FD2"/>
  </w:style>
  <w:style w:type="character" w:customStyle="1" w:styleId="ListLabel279">
    <w:name w:val="ListLabel 279"/>
    <w:uiPriority w:val="99"/>
    <w:qFormat/>
    <w:rsid w:val="00052FD2"/>
  </w:style>
  <w:style w:type="character" w:customStyle="1" w:styleId="ListLabel280">
    <w:name w:val="ListLabel 280"/>
    <w:uiPriority w:val="99"/>
    <w:qFormat/>
    <w:rsid w:val="00052FD2"/>
    <w:rPr>
      <w:sz w:val="20"/>
    </w:rPr>
  </w:style>
  <w:style w:type="character" w:customStyle="1" w:styleId="ListLabel281">
    <w:name w:val="ListLabel 281"/>
    <w:uiPriority w:val="99"/>
    <w:qFormat/>
    <w:rsid w:val="00052FD2"/>
  </w:style>
  <w:style w:type="character" w:customStyle="1" w:styleId="ListLabel282">
    <w:name w:val="ListLabel 282"/>
    <w:uiPriority w:val="99"/>
    <w:qFormat/>
    <w:rsid w:val="00052FD2"/>
  </w:style>
  <w:style w:type="character" w:customStyle="1" w:styleId="ListLabel283">
    <w:name w:val="ListLabel 283"/>
    <w:uiPriority w:val="99"/>
    <w:qFormat/>
    <w:rsid w:val="00052FD2"/>
  </w:style>
  <w:style w:type="character" w:customStyle="1" w:styleId="ListLabel284">
    <w:name w:val="ListLabel 284"/>
    <w:uiPriority w:val="99"/>
    <w:qFormat/>
    <w:rsid w:val="00052FD2"/>
  </w:style>
  <w:style w:type="character" w:customStyle="1" w:styleId="ListLabel285">
    <w:name w:val="ListLabel 285"/>
    <w:uiPriority w:val="99"/>
    <w:qFormat/>
    <w:rsid w:val="00052FD2"/>
  </w:style>
  <w:style w:type="character" w:customStyle="1" w:styleId="ListLabel286">
    <w:name w:val="ListLabel 286"/>
    <w:uiPriority w:val="99"/>
    <w:qFormat/>
    <w:rsid w:val="00052FD2"/>
  </w:style>
  <w:style w:type="character" w:customStyle="1" w:styleId="ListLabel287">
    <w:name w:val="ListLabel 287"/>
    <w:uiPriority w:val="99"/>
    <w:qFormat/>
    <w:rsid w:val="00052FD2"/>
  </w:style>
  <w:style w:type="character" w:customStyle="1" w:styleId="ListLabel288">
    <w:name w:val="ListLabel 288"/>
    <w:uiPriority w:val="99"/>
    <w:qFormat/>
    <w:rsid w:val="00052FD2"/>
  </w:style>
  <w:style w:type="character" w:customStyle="1" w:styleId="ListLabel289">
    <w:name w:val="ListLabel 289"/>
    <w:uiPriority w:val="99"/>
    <w:qFormat/>
    <w:rsid w:val="00052FD2"/>
    <w:rPr>
      <w:b/>
      <w:color w:val="00000A"/>
      <w:sz w:val="20"/>
    </w:rPr>
  </w:style>
  <w:style w:type="character" w:customStyle="1" w:styleId="ListLabel290">
    <w:name w:val="ListLabel 290"/>
    <w:uiPriority w:val="99"/>
    <w:qFormat/>
    <w:rsid w:val="00052FD2"/>
  </w:style>
  <w:style w:type="character" w:customStyle="1" w:styleId="ListLabel291">
    <w:name w:val="ListLabel 291"/>
    <w:uiPriority w:val="99"/>
    <w:qFormat/>
    <w:rsid w:val="00052FD2"/>
  </w:style>
  <w:style w:type="character" w:customStyle="1" w:styleId="ListLabel292">
    <w:name w:val="ListLabel 292"/>
    <w:uiPriority w:val="99"/>
    <w:qFormat/>
    <w:rsid w:val="00052FD2"/>
  </w:style>
  <w:style w:type="character" w:customStyle="1" w:styleId="ListLabel293">
    <w:name w:val="ListLabel 293"/>
    <w:uiPriority w:val="99"/>
    <w:qFormat/>
    <w:rsid w:val="00052FD2"/>
  </w:style>
  <w:style w:type="character" w:customStyle="1" w:styleId="ListLabel294">
    <w:name w:val="ListLabel 294"/>
    <w:uiPriority w:val="99"/>
    <w:qFormat/>
    <w:rsid w:val="00052FD2"/>
  </w:style>
  <w:style w:type="character" w:customStyle="1" w:styleId="ListLabel295">
    <w:name w:val="ListLabel 295"/>
    <w:uiPriority w:val="99"/>
    <w:qFormat/>
    <w:rsid w:val="00052FD2"/>
  </w:style>
  <w:style w:type="character" w:customStyle="1" w:styleId="ListLabel296">
    <w:name w:val="ListLabel 296"/>
    <w:uiPriority w:val="99"/>
    <w:qFormat/>
    <w:rsid w:val="00052FD2"/>
  </w:style>
  <w:style w:type="character" w:customStyle="1" w:styleId="ListLabel297">
    <w:name w:val="ListLabel 297"/>
    <w:uiPriority w:val="99"/>
    <w:qFormat/>
    <w:rsid w:val="00052FD2"/>
  </w:style>
  <w:style w:type="character" w:customStyle="1" w:styleId="ListLabel298">
    <w:name w:val="ListLabel 298"/>
    <w:uiPriority w:val="99"/>
    <w:qFormat/>
    <w:rsid w:val="00052FD2"/>
    <w:rPr>
      <w:b/>
      <w:color w:val="00000A"/>
      <w:sz w:val="20"/>
    </w:rPr>
  </w:style>
  <w:style w:type="character" w:customStyle="1" w:styleId="Bullets">
    <w:name w:val="Bullets"/>
    <w:uiPriority w:val="99"/>
    <w:qFormat/>
    <w:rsid w:val="00052FD2"/>
    <w:rPr>
      <w:rFonts w:ascii="OpenSymbol" w:hAnsi="OpenSymbol"/>
    </w:rPr>
  </w:style>
  <w:style w:type="character" w:customStyle="1" w:styleId="StrongEmphasis">
    <w:name w:val="Strong Emphasis"/>
    <w:uiPriority w:val="99"/>
    <w:qFormat/>
    <w:rsid w:val="00052FD2"/>
    <w:rPr>
      <w:b/>
    </w:rPr>
  </w:style>
  <w:style w:type="character" w:customStyle="1" w:styleId="ListLabel299">
    <w:name w:val="ListLabel 299"/>
    <w:uiPriority w:val="99"/>
    <w:qFormat/>
    <w:rsid w:val="00052FD2"/>
    <w:rPr>
      <w:sz w:val="20"/>
    </w:rPr>
  </w:style>
  <w:style w:type="character" w:customStyle="1" w:styleId="ListLabel300">
    <w:name w:val="ListLabel 300"/>
    <w:uiPriority w:val="99"/>
    <w:qFormat/>
    <w:rsid w:val="00052FD2"/>
  </w:style>
  <w:style w:type="character" w:customStyle="1" w:styleId="ListLabel301">
    <w:name w:val="ListLabel 301"/>
    <w:uiPriority w:val="99"/>
    <w:qFormat/>
    <w:rsid w:val="00052FD2"/>
  </w:style>
  <w:style w:type="character" w:customStyle="1" w:styleId="ListLabel302">
    <w:name w:val="ListLabel 302"/>
    <w:uiPriority w:val="99"/>
    <w:qFormat/>
    <w:rsid w:val="00052FD2"/>
  </w:style>
  <w:style w:type="character" w:customStyle="1" w:styleId="ListLabel303">
    <w:name w:val="ListLabel 303"/>
    <w:uiPriority w:val="99"/>
    <w:qFormat/>
    <w:rsid w:val="00052FD2"/>
  </w:style>
  <w:style w:type="character" w:customStyle="1" w:styleId="ListLabel304">
    <w:name w:val="ListLabel 304"/>
    <w:uiPriority w:val="99"/>
    <w:qFormat/>
    <w:rsid w:val="00052FD2"/>
  </w:style>
  <w:style w:type="character" w:customStyle="1" w:styleId="ListLabel305">
    <w:name w:val="ListLabel 305"/>
    <w:uiPriority w:val="99"/>
    <w:qFormat/>
    <w:rsid w:val="00052FD2"/>
  </w:style>
  <w:style w:type="character" w:customStyle="1" w:styleId="ListLabel306">
    <w:name w:val="ListLabel 306"/>
    <w:uiPriority w:val="99"/>
    <w:qFormat/>
    <w:rsid w:val="00052FD2"/>
  </w:style>
  <w:style w:type="character" w:customStyle="1" w:styleId="ListLabel307">
    <w:name w:val="ListLabel 307"/>
    <w:uiPriority w:val="99"/>
    <w:qFormat/>
    <w:rsid w:val="00052FD2"/>
  </w:style>
  <w:style w:type="character" w:customStyle="1" w:styleId="ListLabel308">
    <w:name w:val="ListLabel 308"/>
    <w:uiPriority w:val="99"/>
    <w:qFormat/>
    <w:rsid w:val="00052FD2"/>
    <w:rPr>
      <w:sz w:val="20"/>
    </w:rPr>
  </w:style>
  <w:style w:type="character" w:customStyle="1" w:styleId="ListLabel309">
    <w:name w:val="ListLabel 309"/>
    <w:uiPriority w:val="99"/>
    <w:qFormat/>
    <w:rsid w:val="00052FD2"/>
    <w:rPr>
      <w:sz w:val="20"/>
    </w:rPr>
  </w:style>
  <w:style w:type="character" w:customStyle="1" w:styleId="ListLabel310">
    <w:name w:val="ListLabel 310"/>
    <w:uiPriority w:val="99"/>
    <w:qFormat/>
    <w:rsid w:val="00052FD2"/>
  </w:style>
  <w:style w:type="character" w:customStyle="1" w:styleId="ListLabel311">
    <w:name w:val="ListLabel 311"/>
    <w:uiPriority w:val="99"/>
    <w:qFormat/>
    <w:rsid w:val="00052FD2"/>
  </w:style>
  <w:style w:type="character" w:customStyle="1" w:styleId="ListLabel312">
    <w:name w:val="ListLabel 312"/>
    <w:uiPriority w:val="99"/>
    <w:qFormat/>
    <w:rsid w:val="00052FD2"/>
  </w:style>
  <w:style w:type="character" w:customStyle="1" w:styleId="ListLabel313">
    <w:name w:val="ListLabel 313"/>
    <w:uiPriority w:val="99"/>
    <w:qFormat/>
    <w:rsid w:val="00052FD2"/>
  </w:style>
  <w:style w:type="character" w:customStyle="1" w:styleId="ListLabel314">
    <w:name w:val="ListLabel 314"/>
    <w:uiPriority w:val="99"/>
    <w:qFormat/>
    <w:rsid w:val="00052FD2"/>
  </w:style>
  <w:style w:type="character" w:customStyle="1" w:styleId="ListLabel315">
    <w:name w:val="ListLabel 315"/>
    <w:uiPriority w:val="99"/>
    <w:qFormat/>
    <w:rsid w:val="00052FD2"/>
  </w:style>
  <w:style w:type="character" w:customStyle="1" w:styleId="ListLabel316">
    <w:name w:val="ListLabel 316"/>
    <w:uiPriority w:val="99"/>
    <w:qFormat/>
    <w:rsid w:val="00052FD2"/>
  </w:style>
  <w:style w:type="character" w:customStyle="1" w:styleId="ListLabel317">
    <w:name w:val="ListLabel 317"/>
    <w:uiPriority w:val="99"/>
    <w:qFormat/>
    <w:rsid w:val="00052FD2"/>
  </w:style>
  <w:style w:type="character" w:customStyle="1" w:styleId="ListLabel318">
    <w:name w:val="ListLabel 318"/>
    <w:uiPriority w:val="99"/>
    <w:qFormat/>
    <w:rsid w:val="00052FD2"/>
    <w:rPr>
      <w:sz w:val="20"/>
    </w:rPr>
  </w:style>
  <w:style w:type="character" w:customStyle="1" w:styleId="ListLabel319">
    <w:name w:val="ListLabel 319"/>
    <w:uiPriority w:val="99"/>
    <w:qFormat/>
    <w:rsid w:val="00052FD2"/>
  </w:style>
  <w:style w:type="character" w:customStyle="1" w:styleId="ListLabel320">
    <w:name w:val="ListLabel 320"/>
    <w:uiPriority w:val="99"/>
    <w:qFormat/>
    <w:rsid w:val="00052FD2"/>
  </w:style>
  <w:style w:type="character" w:customStyle="1" w:styleId="ListLabel321">
    <w:name w:val="ListLabel 321"/>
    <w:uiPriority w:val="99"/>
    <w:qFormat/>
    <w:rsid w:val="00052FD2"/>
  </w:style>
  <w:style w:type="character" w:customStyle="1" w:styleId="ListLabel322">
    <w:name w:val="ListLabel 322"/>
    <w:uiPriority w:val="99"/>
    <w:qFormat/>
    <w:rsid w:val="00052FD2"/>
  </w:style>
  <w:style w:type="character" w:customStyle="1" w:styleId="ListLabel323">
    <w:name w:val="ListLabel 323"/>
    <w:uiPriority w:val="99"/>
    <w:qFormat/>
    <w:rsid w:val="00052FD2"/>
  </w:style>
  <w:style w:type="character" w:customStyle="1" w:styleId="ListLabel324">
    <w:name w:val="ListLabel 324"/>
    <w:uiPriority w:val="99"/>
    <w:qFormat/>
    <w:rsid w:val="00052FD2"/>
  </w:style>
  <w:style w:type="character" w:customStyle="1" w:styleId="ListLabel325">
    <w:name w:val="ListLabel 325"/>
    <w:uiPriority w:val="99"/>
    <w:qFormat/>
    <w:rsid w:val="00052FD2"/>
  </w:style>
  <w:style w:type="character" w:customStyle="1" w:styleId="ListLabel326">
    <w:name w:val="ListLabel 326"/>
    <w:uiPriority w:val="99"/>
    <w:qFormat/>
    <w:rsid w:val="00052FD2"/>
  </w:style>
  <w:style w:type="character" w:customStyle="1" w:styleId="ListLabel327">
    <w:name w:val="ListLabel 327"/>
    <w:uiPriority w:val="99"/>
    <w:qFormat/>
    <w:rsid w:val="00052FD2"/>
    <w:rPr>
      <w:b/>
      <w:sz w:val="20"/>
    </w:rPr>
  </w:style>
  <w:style w:type="character" w:customStyle="1" w:styleId="ListLabel328">
    <w:name w:val="ListLabel 328"/>
    <w:uiPriority w:val="99"/>
    <w:qFormat/>
    <w:rsid w:val="00052FD2"/>
  </w:style>
  <w:style w:type="character" w:customStyle="1" w:styleId="ListLabel329">
    <w:name w:val="ListLabel 329"/>
    <w:uiPriority w:val="99"/>
    <w:qFormat/>
    <w:rsid w:val="00052FD2"/>
  </w:style>
  <w:style w:type="character" w:customStyle="1" w:styleId="ListLabel330">
    <w:name w:val="ListLabel 330"/>
    <w:uiPriority w:val="99"/>
    <w:qFormat/>
    <w:rsid w:val="00052FD2"/>
  </w:style>
  <w:style w:type="character" w:customStyle="1" w:styleId="ListLabel331">
    <w:name w:val="ListLabel 331"/>
    <w:uiPriority w:val="99"/>
    <w:qFormat/>
    <w:rsid w:val="00052FD2"/>
  </w:style>
  <w:style w:type="character" w:customStyle="1" w:styleId="ListLabel332">
    <w:name w:val="ListLabel 332"/>
    <w:uiPriority w:val="99"/>
    <w:qFormat/>
    <w:rsid w:val="00052FD2"/>
  </w:style>
  <w:style w:type="character" w:customStyle="1" w:styleId="ListLabel333">
    <w:name w:val="ListLabel 333"/>
    <w:uiPriority w:val="99"/>
    <w:qFormat/>
    <w:rsid w:val="00052FD2"/>
  </w:style>
  <w:style w:type="character" w:customStyle="1" w:styleId="ListLabel334">
    <w:name w:val="ListLabel 334"/>
    <w:uiPriority w:val="99"/>
    <w:qFormat/>
    <w:rsid w:val="00052FD2"/>
  </w:style>
  <w:style w:type="character" w:customStyle="1" w:styleId="ListLabel335">
    <w:name w:val="ListLabel 335"/>
    <w:uiPriority w:val="99"/>
    <w:qFormat/>
    <w:rsid w:val="00052FD2"/>
  </w:style>
  <w:style w:type="character" w:customStyle="1" w:styleId="ListLabel336">
    <w:name w:val="ListLabel 336"/>
    <w:uiPriority w:val="99"/>
    <w:qFormat/>
    <w:rsid w:val="00052FD2"/>
    <w:rPr>
      <w:sz w:val="20"/>
    </w:rPr>
  </w:style>
  <w:style w:type="character" w:customStyle="1" w:styleId="ListLabel337">
    <w:name w:val="ListLabel 337"/>
    <w:uiPriority w:val="99"/>
    <w:qFormat/>
    <w:rsid w:val="00052FD2"/>
  </w:style>
  <w:style w:type="character" w:customStyle="1" w:styleId="ListLabel338">
    <w:name w:val="ListLabel 338"/>
    <w:uiPriority w:val="99"/>
    <w:qFormat/>
    <w:rsid w:val="00052FD2"/>
  </w:style>
  <w:style w:type="character" w:customStyle="1" w:styleId="ListLabel339">
    <w:name w:val="ListLabel 339"/>
    <w:uiPriority w:val="99"/>
    <w:qFormat/>
    <w:rsid w:val="00052FD2"/>
  </w:style>
  <w:style w:type="character" w:customStyle="1" w:styleId="ListLabel340">
    <w:name w:val="ListLabel 340"/>
    <w:uiPriority w:val="99"/>
    <w:qFormat/>
    <w:rsid w:val="00052FD2"/>
  </w:style>
  <w:style w:type="character" w:customStyle="1" w:styleId="ListLabel341">
    <w:name w:val="ListLabel 341"/>
    <w:uiPriority w:val="99"/>
    <w:qFormat/>
    <w:rsid w:val="00052FD2"/>
  </w:style>
  <w:style w:type="character" w:customStyle="1" w:styleId="ListLabel342">
    <w:name w:val="ListLabel 342"/>
    <w:uiPriority w:val="99"/>
    <w:qFormat/>
    <w:rsid w:val="00052FD2"/>
  </w:style>
  <w:style w:type="character" w:customStyle="1" w:styleId="ListLabel343">
    <w:name w:val="ListLabel 343"/>
    <w:uiPriority w:val="99"/>
    <w:qFormat/>
    <w:rsid w:val="00052FD2"/>
  </w:style>
  <w:style w:type="character" w:customStyle="1" w:styleId="ListLabel344">
    <w:name w:val="ListLabel 344"/>
    <w:uiPriority w:val="99"/>
    <w:qFormat/>
    <w:rsid w:val="00052FD2"/>
  </w:style>
  <w:style w:type="character" w:customStyle="1" w:styleId="ListLabel345">
    <w:name w:val="ListLabel 345"/>
    <w:uiPriority w:val="99"/>
    <w:qFormat/>
    <w:rsid w:val="00052FD2"/>
    <w:rPr>
      <w:sz w:val="20"/>
    </w:rPr>
  </w:style>
  <w:style w:type="character" w:customStyle="1" w:styleId="ListLabel346">
    <w:name w:val="ListLabel 346"/>
    <w:uiPriority w:val="99"/>
    <w:qFormat/>
    <w:rsid w:val="00052FD2"/>
  </w:style>
  <w:style w:type="character" w:customStyle="1" w:styleId="ListLabel347">
    <w:name w:val="ListLabel 347"/>
    <w:uiPriority w:val="99"/>
    <w:qFormat/>
    <w:rsid w:val="00052FD2"/>
  </w:style>
  <w:style w:type="character" w:customStyle="1" w:styleId="ListLabel348">
    <w:name w:val="ListLabel 348"/>
    <w:uiPriority w:val="99"/>
    <w:qFormat/>
    <w:rsid w:val="00052FD2"/>
  </w:style>
  <w:style w:type="character" w:customStyle="1" w:styleId="ListLabel349">
    <w:name w:val="ListLabel 349"/>
    <w:uiPriority w:val="99"/>
    <w:qFormat/>
    <w:rsid w:val="00052FD2"/>
  </w:style>
  <w:style w:type="character" w:customStyle="1" w:styleId="ListLabel350">
    <w:name w:val="ListLabel 350"/>
    <w:uiPriority w:val="99"/>
    <w:qFormat/>
    <w:rsid w:val="00052FD2"/>
  </w:style>
  <w:style w:type="character" w:customStyle="1" w:styleId="ListLabel351">
    <w:name w:val="ListLabel 351"/>
    <w:uiPriority w:val="99"/>
    <w:qFormat/>
    <w:rsid w:val="00052FD2"/>
  </w:style>
  <w:style w:type="character" w:customStyle="1" w:styleId="ListLabel352">
    <w:name w:val="ListLabel 352"/>
    <w:uiPriority w:val="99"/>
    <w:qFormat/>
    <w:rsid w:val="00052FD2"/>
  </w:style>
  <w:style w:type="character" w:customStyle="1" w:styleId="ListLabel353">
    <w:name w:val="ListLabel 353"/>
    <w:uiPriority w:val="99"/>
    <w:qFormat/>
    <w:rsid w:val="00052FD2"/>
  </w:style>
  <w:style w:type="character" w:customStyle="1" w:styleId="ListLabel354">
    <w:name w:val="ListLabel 354"/>
    <w:uiPriority w:val="99"/>
    <w:qFormat/>
    <w:rsid w:val="00052FD2"/>
    <w:rPr>
      <w:sz w:val="20"/>
    </w:rPr>
  </w:style>
  <w:style w:type="character" w:customStyle="1" w:styleId="ListLabel355">
    <w:name w:val="ListLabel 355"/>
    <w:uiPriority w:val="99"/>
    <w:qFormat/>
    <w:rsid w:val="00052FD2"/>
  </w:style>
  <w:style w:type="character" w:customStyle="1" w:styleId="ListLabel356">
    <w:name w:val="ListLabel 356"/>
    <w:uiPriority w:val="99"/>
    <w:qFormat/>
    <w:rsid w:val="00052FD2"/>
  </w:style>
  <w:style w:type="character" w:customStyle="1" w:styleId="ListLabel357">
    <w:name w:val="ListLabel 357"/>
    <w:uiPriority w:val="99"/>
    <w:qFormat/>
    <w:rsid w:val="00052FD2"/>
  </w:style>
  <w:style w:type="character" w:customStyle="1" w:styleId="ListLabel358">
    <w:name w:val="ListLabel 358"/>
    <w:uiPriority w:val="99"/>
    <w:qFormat/>
    <w:rsid w:val="00052FD2"/>
  </w:style>
  <w:style w:type="character" w:customStyle="1" w:styleId="ListLabel359">
    <w:name w:val="ListLabel 359"/>
    <w:uiPriority w:val="99"/>
    <w:qFormat/>
    <w:rsid w:val="00052FD2"/>
  </w:style>
  <w:style w:type="character" w:customStyle="1" w:styleId="ListLabel360">
    <w:name w:val="ListLabel 360"/>
    <w:uiPriority w:val="99"/>
    <w:qFormat/>
    <w:rsid w:val="00052FD2"/>
  </w:style>
  <w:style w:type="character" w:customStyle="1" w:styleId="ListLabel361">
    <w:name w:val="ListLabel 361"/>
    <w:uiPriority w:val="99"/>
    <w:qFormat/>
    <w:rsid w:val="00052FD2"/>
  </w:style>
  <w:style w:type="character" w:customStyle="1" w:styleId="ListLabel362">
    <w:name w:val="ListLabel 362"/>
    <w:uiPriority w:val="99"/>
    <w:qFormat/>
    <w:rsid w:val="00052FD2"/>
  </w:style>
  <w:style w:type="character" w:customStyle="1" w:styleId="ListLabel363">
    <w:name w:val="ListLabel 363"/>
    <w:uiPriority w:val="99"/>
    <w:qFormat/>
    <w:rsid w:val="00052FD2"/>
    <w:rPr>
      <w:sz w:val="20"/>
    </w:rPr>
  </w:style>
  <w:style w:type="character" w:customStyle="1" w:styleId="ListLabel364">
    <w:name w:val="ListLabel 364"/>
    <w:uiPriority w:val="99"/>
    <w:qFormat/>
    <w:rsid w:val="00052FD2"/>
  </w:style>
  <w:style w:type="character" w:customStyle="1" w:styleId="ListLabel365">
    <w:name w:val="ListLabel 365"/>
    <w:uiPriority w:val="99"/>
    <w:qFormat/>
    <w:rsid w:val="00052FD2"/>
  </w:style>
  <w:style w:type="character" w:customStyle="1" w:styleId="ListLabel366">
    <w:name w:val="ListLabel 366"/>
    <w:uiPriority w:val="99"/>
    <w:qFormat/>
    <w:rsid w:val="00052FD2"/>
  </w:style>
  <w:style w:type="character" w:customStyle="1" w:styleId="ListLabel367">
    <w:name w:val="ListLabel 367"/>
    <w:uiPriority w:val="99"/>
    <w:qFormat/>
    <w:rsid w:val="00052FD2"/>
  </w:style>
  <w:style w:type="character" w:customStyle="1" w:styleId="ListLabel368">
    <w:name w:val="ListLabel 368"/>
    <w:uiPriority w:val="99"/>
    <w:qFormat/>
    <w:rsid w:val="00052FD2"/>
  </w:style>
  <w:style w:type="character" w:customStyle="1" w:styleId="ListLabel369">
    <w:name w:val="ListLabel 369"/>
    <w:uiPriority w:val="99"/>
    <w:qFormat/>
    <w:rsid w:val="00052FD2"/>
  </w:style>
  <w:style w:type="character" w:customStyle="1" w:styleId="ListLabel370">
    <w:name w:val="ListLabel 370"/>
    <w:uiPriority w:val="99"/>
    <w:qFormat/>
    <w:rsid w:val="00052FD2"/>
  </w:style>
  <w:style w:type="character" w:customStyle="1" w:styleId="ListLabel371">
    <w:name w:val="ListLabel 371"/>
    <w:uiPriority w:val="99"/>
    <w:qFormat/>
    <w:rsid w:val="00052FD2"/>
  </w:style>
  <w:style w:type="character" w:customStyle="1" w:styleId="ListLabel372">
    <w:name w:val="ListLabel 372"/>
    <w:uiPriority w:val="99"/>
    <w:qFormat/>
    <w:rsid w:val="00052FD2"/>
    <w:rPr>
      <w:sz w:val="20"/>
    </w:rPr>
  </w:style>
  <w:style w:type="character" w:customStyle="1" w:styleId="ListLabel373">
    <w:name w:val="ListLabel 373"/>
    <w:uiPriority w:val="99"/>
    <w:qFormat/>
    <w:rsid w:val="00052FD2"/>
  </w:style>
  <w:style w:type="character" w:customStyle="1" w:styleId="ListLabel374">
    <w:name w:val="ListLabel 374"/>
    <w:uiPriority w:val="99"/>
    <w:qFormat/>
    <w:rsid w:val="00052FD2"/>
  </w:style>
  <w:style w:type="character" w:customStyle="1" w:styleId="ListLabel375">
    <w:name w:val="ListLabel 375"/>
    <w:uiPriority w:val="99"/>
    <w:qFormat/>
    <w:rsid w:val="00052FD2"/>
  </w:style>
  <w:style w:type="character" w:customStyle="1" w:styleId="ListLabel376">
    <w:name w:val="ListLabel 376"/>
    <w:uiPriority w:val="99"/>
    <w:qFormat/>
    <w:rsid w:val="00052FD2"/>
  </w:style>
  <w:style w:type="character" w:customStyle="1" w:styleId="ListLabel377">
    <w:name w:val="ListLabel 377"/>
    <w:uiPriority w:val="99"/>
    <w:qFormat/>
    <w:rsid w:val="00052FD2"/>
  </w:style>
  <w:style w:type="character" w:customStyle="1" w:styleId="ListLabel378">
    <w:name w:val="ListLabel 378"/>
    <w:uiPriority w:val="99"/>
    <w:qFormat/>
    <w:rsid w:val="00052FD2"/>
  </w:style>
  <w:style w:type="character" w:customStyle="1" w:styleId="ListLabel379">
    <w:name w:val="ListLabel 379"/>
    <w:uiPriority w:val="99"/>
    <w:qFormat/>
    <w:rsid w:val="00052FD2"/>
  </w:style>
  <w:style w:type="character" w:customStyle="1" w:styleId="ListLabel380">
    <w:name w:val="ListLabel 380"/>
    <w:uiPriority w:val="99"/>
    <w:qFormat/>
    <w:rsid w:val="00052FD2"/>
  </w:style>
  <w:style w:type="character" w:customStyle="1" w:styleId="ListLabel381">
    <w:name w:val="ListLabel 381"/>
    <w:uiPriority w:val="99"/>
    <w:qFormat/>
    <w:rsid w:val="00052FD2"/>
    <w:rPr>
      <w:b/>
      <w:color w:val="00000A"/>
      <w:sz w:val="20"/>
    </w:rPr>
  </w:style>
  <w:style w:type="character" w:customStyle="1" w:styleId="ListLabel382">
    <w:name w:val="ListLabel 382"/>
    <w:uiPriority w:val="99"/>
    <w:qFormat/>
    <w:rsid w:val="00052FD2"/>
  </w:style>
  <w:style w:type="character" w:customStyle="1" w:styleId="ListLabel383">
    <w:name w:val="ListLabel 383"/>
    <w:uiPriority w:val="99"/>
    <w:qFormat/>
    <w:rsid w:val="00052FD2"/>
  </w:style>
  <w:style w:type="character" w:customStyle="1" w:styleId="ListLabel384">
    <w:name w:val="ListLabel 384"/>
    <w:uiPriority w:val="99"/>
    <w:qFormat/>
    <w:rsid w:val="00052FD2"/>
  </w:style>
  <w:style w:type="character" w:customStyle="1" w:styleId="ListLabel385">
    <w:name w:val="ListLabel 385"/>
    <w:uiPriority w:val="99"/>
    <w:qFormat/>
    <w:rsid w:val="00052FD2"/>
  </w:style>
  <w:style w:type="character" w:customStyle="1" w:styleId="ListLabel386">
    <w:name w:val="ListLabel 386"/>
    <w:uiPriority w:val="99"/>
    <w:qFormat/>
    <w:rsid w:val="00052FD2"/>
  </w:style>
  <w:style w:type="character" w:customStyle="1" w:styleId="ListLabel387">
    <w:name w:val="ListLabel 387"/>
    <w:uiPriority w:val="99"/>
    <w:qFormat/>
    <w:rsid w:val="00052FD2"/>
  </w:style>
  <w:style w:type="character" w:customStyle="1" w:styleId="ListLabel388">
    <w:name w:val="ListLabel 388"/>
    <w:uiPriority w:val="99"/>
    <w:qFormat/>
    <w:rsid w:val="00052FD2"/>
  </w:style>
  <w:style w:type="character" w:customStyle="1" w:styleId="ListLabel389">
    <w:name w:val="ListLabel 389"/>
    <w:uiPriority w:val="99"/>
    <w:qFormat/>
    <w:rsid w:val="00052FD2"/>
  </w:style>
  <w:style w:type="character" w:customStyle="1" w:styleId="ListLabel390">
    <w:name w:val="ListLabel 390"/>
    <w:uiPriority w:val="99"/>
    <w:qFormat/>
    <w:rsid w:val="00052FD2"/>
    <w:rPr>
      <w:b/>
      <w:color w:val="00000A"/>
      <w:sz w:val="20"/>
    </w:rPr>
  </w:style>
  <w:style w:type="character" w:customStyle="1" w:styleId="ListLabel391">
    <w:name w:val="ListLabel 391"/>
    <w:uiPriority w:val="99"/>
    <w:qFormat/>
    <w:rsid w:val="00052FD2"/>
  </w:style>
  <w:style w:type="character" w:customStyle="1" w:styleId="ListLabel392">
    <w:name w:val="ListLabel 392"/>
    <w:uiPriority w:val="99"/>
    <w:qFormat/>
    <w:rsid w:val="00052FD2"/>
  </w:style>
  <w:style w:type="character" w:customStyle="1" w:styleId="ListLabel393">
    <w:name w:val="ListLabel 393"/>
    <w:uiPriority w:val="99"/>
    <w:qFormat/>
    <w:rsid w:val="00052FD2"/>
  </w:style>
  <w:style w:type="character" w:customStyle="1" w:styleId="ListLabel394">
    <w:name w:val="ListLabel 394"/>
    <w:uiPriority w:val="99"/>
    <w:qFormat/>
    <w:rsid w:val="00052FD2"/>
  </w:style>
  <w:style w:type="character" w:customStyle="1" w:styleId="ListLabel395">
    <w:name w:val="ListLabel 395"/>
    <w:uiPriority w:val="99"/>
    <w:qFormat/>
    <w:rsid w:val="00052FD2"/>
  </w:style>
  <w:style w:type="character" w:customStyle="1" w:styleId="ListLabel396">
    <w:name w:val="ListLabel 396"/>
    <w:uiPriority w:val="99"/>
    <w:qFormat/>
    <w:rsid w:val="00052FD2"/>
  </w:style>
  <w:style w:type="character" w:customStyle="1" w:styleId="ListLabel397">
    <w:name w:val="ListLabel 397"/>
    <w:uiPriority w:val="99"/>
    <w:qFormat/>
    <w:rsid w:val="00052FD2"/>
  </w:style>
  <w:style w:type="character" w:customStyle="1" w:styleId="ListLabel398">
    <w:name w:val="ListLabel 398"/>
    <w:uiPriority w:val="99"/>
    <w:qFormat/>
    <w:rsid w:val="00052FD2"/>
  </w:style>
  <w:style w:type="paragraph" w:customStyle="1" w:styleId="Caption1">
    <w:name w:val="Caption1"/>
    <w:basedOn w:val="a2"/>
    <w:uiPriority w:val="99"/>
    <w:qFormat/>
    <w:rsid w:val="00052FD2"/>
    <w:pPr>
      <w:widowControl/>
      <w:suppressLineNumbers/>
      <w:snapToGrid/>
      <w:spacing w:before="120" w:after="120"/>
    </w:pPr>
    <w:rPr>
      <w:rFonts w:eastAsia="Times New Roman" w:cs="FreeSans"/>
      <w:i/>
      <w:iCs/>
      <w:color w:val="00000A"/>
      <w:szCs w:val="24"/>
    </w:rPr>
  </w:style>
  <w:style w:type="paragraph" w:customStyle="1" w:styleId="Footer1">
    <w:name w:val="Footer1"/>
    <w:basedOn w:val="a2"/>
    <w:uiPriority w:val="99"/>
    <w:qFormat/>
    <w:rsid w:val="00052FD2"/>
    <w:pPr>
      <w:widowControl/>
      <w:tabs>
        <w:tab w:val="center" w:pos="4677"/>
        <w:tab w:val="right" w:pos="935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Header2">
    <w:name w:val="Header2"/>
    <w:basedOn w:val="a2"/>
    <w:uiPriority w:val="99"/>
    <w:qFormat/>
    <w:rsid w:val="00052FD2"/>
    <w:pPr>
      <w:widowControl/>
      <w:tabs>
        <w:tab w:val="center" w:pos="4677"/>
        <w:tab w:val="right" w:pos="935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TOC11">
    <w:name w:val="TOC 11"/>
    <w:basedOn w:val="a2"/>
    <w:uiPriority w:val="99"/>
    <w:qFormat/>
    <w:rsid w:val="00052FD2"/>
    <w:pPr>
      <w:widowControl/>
      <w:tabs>
        <w:tab w:val="right" w:leader="dot" w:pos="1019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1ffffff3">
    <w:name w:val="Знак Знак Знак Знак Знак Знак Знак Знак Знак Знак Знак Знак Знак Знак Знак Знак Знак Знак Знак Знак Знак Знак Знак Знак Знак1"/>
    <w:basedOn w:val="a2"/>
    <w:uiPriority w:val="99"/>
    <w:qFormat/>
    <w:rsid w:val="00052FD2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color w:val="00000A"/>
      <w:sz w:val="20"/>
      <w:lang w:val="en-US" w:eastAsia="en-US"/>
    </w:rPr>
  </w:style>
  <w:style w:type="paragraph" w:customStyle="1" w:styleId="TOC21">
    <w:name w:val="TOC 21"/>
    <w:basedOn w:val="a2"/>
    <w:uiPriority w:val="99"/>
    <w:qFormat/>
    <w:rsid w:val="00052FD2"/>
    <w:pPr>
      <w:widowControl/>
      <w:snapToGrid/>
      <w:spacing w:before="0" w:after="0"/>
      <w:ind w:left="238"/>
    </w:pPr>
    <w:rPr>
      <w:rFonts w:eastAsia="Times New Roman"/>
      <w:color w:val="00000A"/>
      <w:szCs w:val="24"/>
    </w:rPr>
  </w:style>
  <w:style w:type="paragraph" w:customStyle="1" w:styleId="1ffffff4">
    <w:name w:val="ͮ𬠫1"/>
    <w:uiPriority w:val="99"/>
    <w:qFormat/>
    <w:rsid w:val="00052FD2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color w:val="00000A"/>
      <w:sz w:val="20"/>
      <w:szCs w:val="20"/>
      <w:lang w:val="en-US" w:eastAsia="ru-RU"/>
    </w:rPr>
  </w:style>
  <w:style w:type="paragraph" w:customStyle="1" w:styleId="TOC31">
    <w:name w:val="TOC 31"/>
    <w:basedOn w:val="a2"/>
    <w:uiPriority w:val="99"/>
    <w:qFormat/>
    <w:rsid w:val="00052FD2"/>
    <w:pPr>
      <w:widowControl/>
      <w:snapToGrid/>
      <w:spacing w:before="0" w:after="0"/>
      <w:ind w:left="480"/>
    </w:pPr>
    <w:rPr>
      <w:rFonts w:eastAsia="Times New Roman"/>
      <w:color w:val="00000A"/>
      <w:szCs w:val="24"/>
    </w:rPr>
  </w:style>
  <w:style w:type="paragraph" w:customStyle="1" w:styleId="TOC41">
    <w:name w:val="TOC 41"/>
    <w:basedOn w:val="a2"/>
    <w:uiPriority w:val="99"/>
    <w:qFormat/>
    <w:rsid w:val="00052FD2"/>
    <w:pPr>
      <w:tabs>
        <w:tab w:val="left" w:pos="502"/>
        <w:tab w:val="left" w:pos="3330"/>
      </w:tabs>
      <w:snapToGrid/>
      <w:spacing w:before="0" w:after="0"/>
      <w:ind w:left="502" w:hanging="720"/>
    </w:pPr>
    <w:rPr>
      <w:color w:val="00000A"/>
      <w:szCs w:val="24"/>
    </w:rPr>
  </w:style>
  <w:style w:type="paragraph" w:customStyle="1" w:styleId="TOC51">
    <w:name w:val="TOC 51"/>
    <w:basedOn w:val="a2"/>
    <w:uiPriority w:val="99"/>
    <w:qFormat/>
    <w:rsid w:val="00052FD2"/>
    <w:pPr>
      <w:widowControl/>
      <w:snapToGrid/>
      <w:spacing w:before="0" w:line="276" w:lineRule="auto"/>
      <w:ind w:left="88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61">
    <w:name w:val="TOC 61"/>
    <w:basedOn w:val="a2"/>
    <w:uiPriority w:val="99"/>
    <w:qFormat/>
    <w:rsid w:val="00052FD2"/>
    <w:pPr>
      <w:widowControl/>
      <w:snapToGrid/>
      <w:spacing w:before="0" w:line="276" w:lineRule="auto"/>
      <w:ind w:left="110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71">
    <w:name w:val="TOC 71"/>
    <w:basedOn w:val="a2"/>
    <w:uiPriority w:val="99"/>
    <w:qFormat/>
    <w:rsid w:val="00052FD2"/>
    <w:pPr>
      <w:widowControl/>
      <w:snapToGrid/>
      <w:spacing w:before="0" w:line="276" w:lineRule="auto"/>
      <w:ind w:left="132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81">
    <w:name w:val="TOC 81"/>
    <w:basedOn w:val="a2"/>
    <w:uiPriority w:val="99"/>
    <w:qFormat/>
    <w:rsid w:val="00052FD2"/>
    <w:pPr>
      <w:widowControl/>
      <w:snapToGrid/>
      <w:spacing w:before="0" w:line="276" w:lineRule="auto"/>
      <w:ind w:left="154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91">
    <w:name w:val="TOC 91"/>
    <w:basedOn w:val="a2"/>
    <w:uiPriority w:val="99"/>
    <w:qFormat/>
    <w:rsid w:val="00052FD2"/>
    <w:pPr>
      <w:widowControl/>
      <w:snapToGrid/>
      <w:spacing w:before="0" w:line="276" w:lineRule="auto"/>
      <w:ind w:left="176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PreformattedText">
    <w:name w:val="Preformatted Text"/>
    <w:basedOn w:val="a2"/>
    <w:uiPriority w:val="99"/>
    <w:qFormat/>
    <w:rsid w:val="00052FD2"/>
    <w:pPr>
      <w:widowControl/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9c">
    <w:name w:val="Стиль9"/>
    <w:uiPriority w:val="99"/>
    <w:qFormat/>
    <w:rsid w:val="00052FD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3Char4">
    <w:name w:val="Body Text 3 Char4"/>
    <w:uiPriority w:val="99"/>
    <w:locked/>
    <w:rsid w:val="00052FD2"/>
    <w:rPr>
      <w:sz w:val="16"/>
    </w:rPr>
  </w:style>
  <w:style w:type="paragraph" w:customStyle="1" w:styleId="7f1">
    <w:name w:val="Знак7"/>
    <w:basedOn w:val="a2"/>
    <w:uiPriority w:val="99"/>
    <w:qFormat/>
    <w:rsid w:val="00052FD2"/>
    <w:pPr>
      <w:widowControl/>
      <w:snapToGrid/>
      <w:spacing w:before="0" w:after="160" w:line="240" w:lineRule="exact"/>
    </w:pPr>
    <w:rPr>
      <w:rFonts w:ascii="Verdana" w:eastAsia="Times New Roman" w:hAnsi="Verdana"/>
      <w:sz w:val="20"/>
      <w:lang w:val="en-US" w:eastAsia="en-US"/>
    </w:rPr>
  </w:style>
  <w:style w:type="character" w:customStyle="1" w:styleId="6230">
    <w:name w:val="Знак Знак623"/>
    <w:uiPriority w:val="99"/>
    <w:rsid w:val="00052FD2"/>
    <w:rPr>
      <w:rFonts w:ascii="Cambria" w:hAnsi="Cambria"/>
      <w:b/>
      <w:kern w:val="1"/>
      <w:sz w:val="32"/>
      <w:lang w:val="ru-RU" w:eastAsia="ar-SA" w:bidi="ar-SA"/>
    </w:rPr>
  </w:style>
  <w:style w:type="paragraph" w:customStyle="1" w:styleId="TOCHeading1">
    <w:name w:val="TOC Heading1"/>
    <w:basedOn w:val="10"/>
    <w:next w:val="a2"/>
    <w:uiPriority w:val="99"/>
    <w:qFormat/>
    <w:rsid w:val="00052FD2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suppressAutoHyphens/>
      <w:autoSpaceDE/>
      <w:autoSpaceDN/>
      <w:adjustRightInd/>
      <w:spacing w:before="480" w:line="276" w:lineRule="auto"/>
      <w:jc w:val="left"/>
    </w:pPr>
    <w:rPr>
      <w:rFonts w:ascii="Cambria" w:hAnsi="Cambria" w:cs="Calibri"/>
      <w:b/>
      <w:bCs/>
      <w:color w:val="365F91"/>
      <w:kern w:val="1"/>
      <w:sz w:val="28"/>
      <w:szCs w:val="28"/>
      <w:lang w:eastAsia="ar-SA"/>
    </w:rPr>
  </w:style>
  <w:style w:type="character" w:customStyle="1" w:styleId="QuoteChar5">
    <w:name w:val="Quote Char5"/>
    <w:uiPriority w:val="99"/>
    <w:locked/>
    <w:rsid w:val="00052FD2"/>
    <w:rPr>
      <w:i/>
      <w:color w:val="000000"/>
      <w:sz w:val="24"/>
    </w:rPr>
  </w:style>
  <w:style w:type="character" w:customStyle="1" w:styleId="IntenseQuoteChar5">
    <w:name w:val="Intense Quote Char5"/>
    <w:uiPriority w:val="99"/>
    <w:locked/>
    <w:rsid w:val="00052FD2"/>
    <w:rPr>
      <w:b/>
      <w:i/>
      <w:color w:val="4F81BD"/>
      <w:sz w:val="24"/>
    </w:rPr>
  </w:style>
  <w:style w:type="paragraph" w:customStyle="1" w:styleId="11ff8">
    <w:name w:val="Знак Знак Знак Знак Знак Знак Знак Знак Знак Знак Знак Знак Знак11"/>
    <w:basedOn w:val="a2"/>
    <w:uiPriority w:val="99"/>
    <w:qFormat/>
    <w:rsid w:val="00052FD2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BodyText221">
    <w:name w:val="Body Text 221"/>
    <w:basedOn w:val="a2"/>
    <w:uiPriority w:val="99"/>
    <w:qFormat/>
    <w:rsid w:val="00052FD2"/>
    <w:pPr>
      <w:keepNext/>
      <w:tabs>
        <w:tab w:val="left" w:pos="142"/>
        <w:tab w:val="left" w:pos="6946"/>
      </w:tabs>
      <w:autoSpaceDE w:val="0"/>
      <w:autoSpaceDN w:val="0"/>
      <w:snapToGrid/>
      <w:spacing w:before="0" w:after="0"/>
      <w:ind w:left="284" w:firstLine="709"/>
      <w:jc w:val="both"/>
    </w:pPr>
    <w:rPr>
      <w:sz w:val="22"/>
      <w:szCs w:val="22"/>
      <w:lang w:val="en-US"/>
    </w:rPr>
  </w:style>
  <w:style w:type="paragraph" w:customStyle="1" w:styleId="Heading112">
    <w:name w:val="Heading 112"/>
    <w:basedOn w:val="a2"/>
    <w:next w:val="a2"/>
    <w:uiPriority w:val="99"/>
    <w:qFormat/>
    <w:rsid w:val="00052FD2"/>
    <w:pPr>
      <w:widowControl/>
      <w:suppressAutoHyphens/>
      <w:snapToGrid/>
      <w:spacing w:before="0" w:after="0"/>
      <w:ind w:firstLine="454"/>
    </w:pPr>
    <w:rPr>
      <w:b/>
      <w:caps/>
      <w:szCs w:val="24"/>
      <w:lang w:eastAsia="zh-CN"/>
    </w:rPr>
  </w:style>
  <w:style w:type="paragraph" w:customStyle="1" w:styleId="Heading212">
    <w:name w:val="Heading 212"/>
    <w:basedOn w:val="a2"/>
    <w:next w:val="a2"/>
    <w:uiPriority w:val="99"/>
    <w:qFormat/>
    <w:rsid w:val="00052FD2"/>
    <w:pPr>
      <w:keepNext/>
      <w:widowControl/>
      <w:tabs>
        <w:tab w:val="left" w:pos="576"/>
      </w:tabs>
      <w:suppressAutoHyphens/>
      <w:snapToGrid/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 w:val="28"/>
      <w:szCs w:val="28"/>
      <w:lang w:eastAsia="zh-CN"/>
    </w:rPr>
  </w:style>
  <w:style w:type="paragraph" w:customStyle="1" w:styleId="Heading321">
    <w:name w:val="Heading 321"/>
    <w:basedOn w:val="a2"/>
    <w:next w:val="a2"/>
    <w:uiPriority w:val="99"/>
    <w:qFormat/>
    <w:rsid w:val="00052FD2"/>
    <w:pPr>
      <w:widowControl/>
      <w:tabs>
        <w:tab w:val="left" w:pos="720"/>
      </w:tabs>
      <w:suppressAutoHyphens/>
      <w:snapToGrid/>
      <w:spacing w:before="280" w:after="280"/>
      <w:ind w:left="720" w:hanging="720"/>
      <w:outlineLvl w:val="2"/>
    </w:pPr>
    <w:rPr>
      <w:b/>
      <w:bCs/>
      <w:sz w:val="27"/>
      <w:szCs w:val="27"/>
      <w:lang w:eastAsia="zh-CN"/>
    </w:rPr>
  </w:style>
  <w:style w:type="paragraph" w:customStyle="1" w:styleId="Heading411">
    <w:name w:val="Heading 411"/>
    <w:basedOn w:val="a2"/>
    <w:next w:val="a2"/>
    <w:uiPriority w:val="99"/>
    <w:qFormat/>
    <w:rsid w:val="00052FD2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b/>
      <w:bCs/>
      <w:sz w:val="28"/>
      <w:szCs w:val="28"/>
      <w:lang w:eastAsia="zh-CN"/>
    </w:rPr>
  </w:style>
  <w:style w:type="paragraph" w:customStyle="1" w:styleId="Heading512">
    <w:name w:val="Heading 512"/>
    <w:basedOn w:val="a2"/>
    <w:next w:val="a2"/>
    <w:uiPriority w:val="99"/>
    <w:qFormat/>
    <w:rsid w:val="00052FD2"/>
    <w:pPr>
      <w:widowControl/>
      <w:tabs>
        <w:tab w:val="left" w:pos="1008"/>
      </w:tabs>
      <w:suppressAutoHyphens/>
      <w:snapToGrid/>
      <w:spacing w:before="240" w:after="60"/>
      <w:ind w:left="1008" w:hanging="1008"/>
      <w:outlineLvl w:val="4"/>
    </w:pPr>
    <w:rPr>
      <w:b/>
      <w:bCs/>
      <w:i/>
      <w:iCs/>
      <w:sz w:val="26"/>
      <w:szCs w:val="26"/>
      <w:lang w:eastAsia="zh-CN"/>
    </w:rPr>
  </w:style>
  <w:style w:type="paragraph" w:customStyle="1" w:styleId="Heading612">
    <w:name w:val="Heading 612"/>
    <w:basedOn w:val="a2"/>
    <w:next w:val="a2"/>
    <w:uiPriority w:val="99"/>
    <w:qFormat/>
    <w:rsid w:val="00052FD2"/>
    <w:pPr>
      <w:keepNext/>
      <w:widowControl/>
      <w:tabs>
        <w:tab w:val="left" w:pos="1152"/>
      </w:tabs>
      <w:suppressAutoHyphens/>
      <w:snapToGrid/>
      <w:spacing w:before="0" w:after="0"/>
      <w:ind w:left="1152" w:hanging="1152"/>
      <w:jc w:val="both"/>
      <w:outlineLvl w:val="5"/>
    </w:pPr>
    <w:rPr>
      <w:lang w:val="en-US" w:eastAsia="en-US"/>
    </w:rPr>
  </w:style>
  <w:style w:type="paragraph" w:customStyle="1" w:styleId="Heading712">
    <w:name w:val="Heading 712"/>
    <w:basedOn w:val="a2"/>
    <w:next w:val="a2"/>
    <w:uiPriority w:val="99"/>
    <w:qFormat/>
    <w:rsid w:val="00052FD2"/>
    <w:pPr>
      <w:widowControl/>
      <w:tabs>
        <w:tab w:val="left" w:pos="1296"/>
      </w:tabs>
      <w:suppressAutoHyphens/>
      <w:snapToGrid/>
      <w:spacing w:before="240" w:after="60"/>
      <w:ind w:left="1296" w:hanging="1296"/>
      <w:outlineLvl w:val="6"/>
    </w:pPr>
    <w:rPr>
      <w:szCs w:val="24"/>
      <w:lang w:eastAsia="zh-CN"/>
    </w:rPr>
  </w:style>
  <w:style w:type="paragraph" w:customStyle="1" w:styleId="Heading912">
    <w:name w:val="Heading 912"/>
    <w:basedOn w:val="a2"/>
    <w:next w:val="a2"/>
    <w:uiPriority w:val="99"/>
    <w:qFormat/>
    <w:rsid w:val="00052FD2"/>
    <w:pPr>
      <w:widowControl/>
      <w:tabs>
        <w:tab w:val="left" w:pos="1584"/>
      </w:tabs>
      <w:suppressAutoHyphens/>
      <w:snapToGrid/>
      <w:spacing w:before="240" w:after="60"/>
      <w:ind w:left="1584" w:hanging="1584"/>
      <w:outlineLvl w:val="8"/>
    </w:pPr>
    <w:rPr>
      <w:rFonts w:ascii="Arial" w:hAnsi="Arial" w:cs="Arial"/>
      <w:sz w:val="22"/>
      <w:szCs w:val="22"/>
      <w:lang w:eastAsia="zh-CN"/>
    </w:rPr>
  </w:style>
  <w:style w:type="character" w:customStyle="1" w:styleId="Heading2Char4">
    <w:name w:val="Heading 2 Char4"/>
    <w:uiPriority w:val="99"/>
    <w:locked/>
    <w:rsid w:val="00052FD2"/>
    <w:rPr>
      <w:rFonts w:ascii="Cambria" w:hAnsi="Cambria"/>
      <w:b/>
      <w:i/>
      <w:sz w:val="28"/>
    </w:rPr>
  </w:style>
  <w:style w:type="character" w:customStyle="1" w:styleId="7110">
    <w:name w:val="Знак Знак711"/>
    <w:uiPriority w:val="99"/>
    <w:rsid w:val="00052FD2"/>
    <w:rPr>
      <w:sz w:val="16"/>
      <w:lang w:val="ru-RU" w:eastAsia="ru-RU"/>
    </w:rPr>
  </w:style>
  <w:style w:type="character" w:customStyle="1" w:styleId="1890">
    <w:name w:val="Знак Знак189"/>
    <w:uiPriority w:val="99"/>
    <w:rsid w:val="00052FD2"/>
    <w:rPr>
      <w:rFonts w:ascii="Courier New" w:hAnsi="Courier New"/>
    </w:rPr>
  </w:style>
  <w:style w:type="character" w:customStyle="1" w:styleId="931">
    <w:name w:val="Знак Знак93"/>
    <w:uiPriority w:val="99"/>
    <w:locked/>
    <w:rsid w:val="00052FD2"/>
    <w:rPr>
      <w:rFonts w:ascii="Tahoma" w:hAnsi="Tahoma"/>
      <w:lang w:val="ru-RU" w:eastAsia="ru-RU"/>
    </w:rPr>
  </w:style>
  <w:style w:type="character" w:customStyle="1" w:styleId="1330">
    <w:name w:val="Знак Знак133"/>
    <w:uiPriority w:val="99"/>
    <w:locked/>
    <w:rsid w:val="00052FD2"/>
    <w:rPr>
      <w:lang w:val="ru-RU" w:eastAsia="ar-SA" w:bidi="ar-SA"/>
    </w:rPr>
  </w:style>
  <w:style w:type="character" w:customStyle="1" w:styleId="1132">
    <w:name w:val="Знак Знак113"/>
    <w:uiPriority w:val="99"/>
    <w:locked/>
    <w:rsid w:val="00052FD2"/>
    <w:rPr>
      <w:sz w:val="28"/>
      <w:lang w:val="ru-RU" w:eastAsia="ru-RU"/>
    </w:rPr>
  </w:style>
  <w:style w:type="character" w:customStyle="1" w:styleId="1191">
    <w:name w:val="Знак1 Знак Знак19"/>
    <w:uiPriority w:val="99"/>
    <w:locked/>
    <w:rsid w:val="00052FD2"/>
    <w:rPr>
      <w:rFonts w:ascii="Times New Roman" w:hAnsi="Times New Roman"/>
      <w:sz w:val="24"/>
      <w:lang w:eastAsia="ru-RU"/>
    </w:rPr>
  </w:style>
  <w:style w:type="character" w:customStyle="1" w:styleId="690">
    <w:name w:val="Знак6 Знак Знак9"/>
    <w:uiPriority w:val="99"/>
    <w:rsid w:val="00052FD2"/>
    <w:rPr>
      <w:sz w:val="24"/>
      <w:lang w:val="ru-RU" w:eastAsia="ru-RU"/>
    </w:rPr>
  </w:style>
  <w:style w:type="character" w:customStyle="1" w:styleId="QuoteChar6">
    <w:name w:val="Quote Char6"/>
    <w:basedOn w:val="a3"/>
    <w:uiPriority w:val="99"/>
    <w:locked/>
    <w:rsid w:val="00052FD2"/>
    <w:rPr>
      <w:rFonts w:ascii="Times New Roman" w:hAnsi="Times New Roman" w:cs="Times New Roman"/>
      <w:i/>
      <w:iCs/>
      <w:color w:val="000000"/>
      <w:sz w:val="24"/>
      <w:szCs w:val="24"/>
    </w:rPr>
  </w:style>
  <w:style w:type="character" w:customStyle="1" w:styleId="IntenseQuoteChar6">
    <w:name w:val="Intense Quote Char6"/>
    <w:basedOn w:val="a3"/>
    <w:uiPriority w:val="99"/>
    <w:locked/>
    <w:rsid w:val="00052FD2"/>
    <w:rPr>
      <w:rFonts w:ascii="Times New Roman" w:hAnsi="Times New Roman" w:cs="Times New Roman"/>
      <w:b/>
      <w:bCs/>
      <w:i/>
      <w:iCs/>
      <w:color w:val="4F81BD"/>
      <w:sz w:val="24"/>
      <w:szCs w:val="24"/>
    </w:rPr>
  </w:style>
  <w:style w:type="character" w:customStyle="1" w:styleId="821">
    <w:name w:val="Знак Знак82"/>
    <w:uiPriority w:val="99"/>
    <w:locked/>
    <w:rsid w:val="00052FD2"/>
    <w:rPr>
      <w:rFonts w:ascii="Arial" w:hAnsi="Arial"/>
      <w:sz w:val="24"/>
      <w:lang w:val="ru-RU" w:eastAsia="ru-RU"/>
    </w:rPr>
  </w:style>
  <w:style w:type="character" w:customStyle="1" w:styleId="2012">
    <w:name w:val="Знак Знак2012"/>
    <w:uiPriority w:val="99"/>
    <w:rsid w:val="00052FD2"/>
    <w:rPr>
      <w:rFonts w:ascii="Arial" w:hAnsi="Arial"/>
      <w:sz w:val="22"/>
    </w:rPr>
  </w:style>
  <w:style w:type="paragraph" w:customStyle="1" w:styleId="1ffffff5">
    <w:name w:val="Заголовок1"/>
    <w:basedOn w:val="a2"/>
    <w:next w:val="aff1"/>
    <w:uiPriority w:val="99"/>
    <w:rsid w:val="00052FD2"/>
    <w:pPr>
      <w:keepNext/>
      <w:widowControl/>
      <w:suppressAutoHyphens/>
      <w:snapToGrid/>
      <w:spacing w:before="240" w:after="120"/>
    </w:pPr>
    <w:rPr>
      <w:rFonts w:ascii="Arial" w:eastAsia="Microsoft YaHei" w:hAnsi="Arial" w:cs="Mangal"/>
      <w:sz w:val="28"/>
      <w:szCs w:val="28"/>
      <w:lang w:eastAsia="zh-CN"/>
    </w:rPr>
  </w:style>
  <w:style w:type="character" w:customStyle="1" w:styleId="2014">
    <w:name w:val="Знак Знак2014"/>
    <w:uiPriority w:val="99"/>
    <w:rsid w:val="00052FD2"/>
    <w:rPr>
      <w:rFonts w:ascii="Arial" w:hAnsi="Arial"/>
      <w:sz w:val="22"/>
    </w:rPr>
  </w:style>
  <w:style w:type="paragraph" w:customStyle="1" w:styleId="8a">
    <w:name w:val="Абзац списка8"/>
    <w:basedOn w:val="a2"/>
    <w:uiPriority w:val="99"/>
    <w:qFormat/>
    <w:rsid w:val="00052FD2"/>
    <w:pPr>
      <w:widowControl/>
      <w:snapToGrid/>
      <w:spacing w:before="0"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14a">
    <w:name w:val="Обычный14"/>
    <w:uiPriority w:val="99"/>
    <w:qFormat/>
    <w:rsid w:val="00052FD2"/>
    <w:pPr>
      <w:widowControl w:val="0"/>
      <w:snapToGrid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275">
    <w:name w:val="Основной текст 27"/>
    <w:basedOn w:val="a2"/>
    <w:uiPriority w:val="99"/>
    <w:qFormat/>
    <w:rsid w:val="00052FD2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</w:pPr>
    <w:rPr>
      <w:rFonts w:eastAsia="Times New Roman"/>
      <w:sz w:val="28"/>
    </w:rPr>
  </w:style>
  <w:style w:type="paragraph" w:customStyle="1" w:styleId="384">
    <w:name w:val="Заголовок 38"/>
    <w:basedOn w:val="14a"/>
    <w:next w:val="14a"/>
    <w:uiPriority w:val="99"/>
    <w:qFormat/>
    <w:rsid w:val="00052FD2"/>
    <w:pPr>
      <w:keepNext/>
      <w:widowControl/>
      <w:snapToGrid/>
      <w:ind w:left="0" w:firstLine="0"/>
      <w:outlineLvl w:val="2"/>
    </w:pPr>
    <w:rPr>
      <w:sz w:val="24"/>
    </w:rPr>
  </w:style>
  <w:style w:type="paragraph" w:customStyle="1" w:styleId="8b">
    <w:name w:val="Основной текст8"/>
    <w:basedOn w:val="14a"/>
    <w:uiPriority w:val="99"/>
    <w:qFormat/>
    <w:rsid w:val="00052FD2"/>
    <w:pPr>
      <w:widowControl/>
      <w:snapToGrid/>
      <w:spacing w:line="360" w:lineRule="auto"/>
      <w:ind w:left="0" w:firstLine="0"/>
    </w:pPr>
    <w:rPr>
      <w:sz w:val="24"/>
    </w:rPr>
  </w:style>
  <w:style w:type="paragraph" w:customStyle="1" w:styleId="276">
    <w:name w:val="Заголовок 27"/>
    <w:basedOn w:val="a2"/>
    <w:next w:val="a2"/>
    <w:uiPriority w:val="99"/>
    <w:qFormat/>
    <w:rsid w:val="00052FD2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6f5">
    <w:name w:val="Цитата6"/>
    <w:basedOn w:val="a2"/>
    <w:uiPriority w:val="99"/>
    <w:qFormat/>
    <w:rsid w:val="00052FD2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7f2">
    <w:name w:val="Текст7"/>
    <w:basedOn w:val="a2"/>
    <w:uiPriority w:val="99"/>
    <w:qFormat/>
    <w:rsid w:val="00052FD2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74">
    <w:name w:val="Основной текст 37"/>
    <w:basedOn w:val="14a"/>
    <w:uiPriority w:val="99"/>
    <w:qFormat/>
    <w:rsid w:val="00052FD2"/>
    <w:pPr>
      <w:widowControl/>
      <w:tabs>
        <w:tab w:val="left" w:pos="360"/>
      </w:tabs>
      <w:snapToGrid/>
      <w:ind w:left="0" w:firstLine="0"/>
      <w:jc w:val="both"/>
    </w:pPr>
    <w:rPr>
      <w:i/>
      <w:sz w:val="26"/>
    </w:rPr>
  </w:style>
  <w:style w:type="paragraph" w:customStyle="1" w:styleId="266">
    <w:name w:val="Основной текст с отступом 26"/>
    <w:basedOn w:val="a2"/>
    <w:uiPriority w:val="99"/>
    <w:qFormat/>
    <w:rsid w:val="00052FD2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75">
    <w:name w:val="Основной текст с отступом 37"/>
    <w:basedOn w:val="a2"/>
    <w:uiPriority w:val="99"/>
    <w:qFormat/>
    <w:rsid w:val="00052FD2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5f6">
    <w:name w:val="Верхний колонтитул5"/>
    <w:basedOn w:val="a2"/>
    <w:uiPriority w:val="99"/>
    <w:qFormat/>
    <w:rsid w:val="00052FD2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paragraph" w:customStyle="1" w:styleId="6f6">
    <w:name w:val="Без интервала6"/>
    <w:uiPriority w:val="99"/>
    <w:qFormat/>
    <w:rsid w:val="00052F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8a">
    <w:name w:val="Заголовок 48"/>
    <w:basedOn w:val="14a"/>
    <w:next w:val="14a"/>
    <w:uiPriority w:val="99"/>
    <w:qFormat/>
    <w:rsid w:val="00052FD2"/>
    <w:pPr>
      <w:keepNext/>
      <w:widowControl/>
      <w:snapToGrid/>
      <w:ind w:left="0" w:firstLine="0"/>
    </w:pPr>
    <w:rPr>
      <w:sz w:val="24"/>
    </w:rPr>
  </w:style>
  <w:style w:type="paragraph" w:customStyle="1" w:styleId="664">
    <w:name w:val="Заголовок 66"/>
    <w:uiPriority w:val="99"/>
    <w:qFormat/>
    <w:rsid w:val="00052FD2"/>
    <w:pPr>
      <w:keepNext/>
      <w:snapToGrid w:val="0"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paragraph" w:customStyle="1" w:styleId="25d">
    <w:name w:val="Цитата 25"/>
    <w:basedOn w:val="a2"/>
    <w:next w:val="a2"/>
    <w:uiPriority w:val="99"/>
    <w:qFormat/>
    <w:rsid w:val="00052FD2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5f7">
    <w:name w:val="Выделенная цитата5"/>
    <w:basedOn w:val="a2"/>
    <w:next w:val="a2"/>
    <w:uiPriority w:val="99"/>
    <w:qFormat/>
    <w:rsid w:val="00052FD2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bCs/>
      <w:i/>
      <w:iCs/>
      <w:color w:val="4F81BD"/>
      <w:szCs w:val="24"/>
    </w:rPr>
  </w:style>
  <w:style w:type="paragraph" w:customStyle="1" w:styleId="HTML50">
    <w:name w:val="Стандартный HTML5"/>
    <w:basedOn w:val="a2"/>
    <w:uiPriority w:val="99"/>
    <w:qFormat/>
    <w:rsid w:val="00052FD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character" w:customStyle="1" w:styleId="3ffe">
    <w:name w:val="Основной текст с отступом Знак3"/>
    <w:uiPriority w:val="99"/>
    <w:qFormat/>
    <w:rsid w:val="00052FD2"/>
    <w:rPr>
      <w:sz w:val="24"/>
    </w:rPr>
  </w:style>
  <w:style w:type="character" w:customStyle="1" w:styleId="6f7">
    <w:name w:val="Слабое выделение6"/>
    <w:uiPriority w:val="99"/>
    <w:rsid w:val="00052FD2"/>
    <w:rPr>
      <w:i/>
      <w:color w:val="808080"/>
    </w:rPr>
  </w:style>
  <w:style w:type="character" w:customStyle="1" w:styleId="21f7">
    <w:name w:val="Знак21"/>
    <w:uiPriority w:val="99"/>
    <w:rsid w:val="00052FD2"/>
    <w:rPr>
      <w:sz w:val="24"/>
      <w:lang w:val="ru-RU" w:eastAsia="en-US"/>
    </w:rPr>
  </w:style>
  <w:style w:type="character" w:customStyle="1" w:styleId="5f8">
    <w:name w:val="Основной шрифт абзаца5"/>
    <w:uiPriority w:val="99"/>
    <w:rsid w:val="00052FD2"/>
  </w:style>
  <w:style w:type="character" w:customStyle="1" w:styleId="5f9">
    <w:name w:val="Замещающий текст5"/>
    <w:uiPriority w:val="99"/>
    <w:rsid w:val="00052FD2"/>
    <w:rPr>
      <w:color w:val="808080"/>
    </w:rPr>
  </w:style>
  <w:style w:type="character" w:customStyle="1" w:styleId="6f8">
    <w:name w:val="Сильное выделение6"/>
    <w:uiPriority w:val="99"/>
    <w:rsid w:val="00052FD2"/>
    <w:rPr>
      <w:b/>
    </w:rPr>
  </w:style>
  <w:style w:type="character" w:customStyle="1" w:styleId="4fd">
    <w:name w:val="Основной текст с отступом Знак4"/>
    <w:uiPriority w:val="99"/>
    <w:semiHidden/>
    <w:rsid w:val="00052FD2"/>
    <w:rPr>
      <w:sz w:val="24"/>
    </w:rPr>
  </w:style>
  <w:style w:type="character" w:customStyle="1" w:styleId="2013">
    <w:name w:val="Знак Знак2013"/>
    <w:uiPriority w:val="99"/>
    <w:rsid w:val="00052FD2"/>
    <w:rPr>
      <w:rFonts w:ascii="Arial" w:hAnsi="Arial"/>
      <w:sz w:val="22"/>
    </w:rPr>
  </w:style>
  <w:style w:type="paragraph" w:customStyle="1" w:styleId="9d">
    <w:name w:val="Абзац списка9"/>
    <w:basedOn w:val="a2"/>
    <w:uiPriority w:val="99"/>
    <w:qFormat/>
    <w:rsid w:val="00052FD2"/>
    <w:pPr>
      <w:widowControl/>
      <w:snapToGrid/>
      <w:spacing w:before="0"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15b">
    <w:name w:val="Обычный15"/>
    <w:uiPriority w:val="99"/>
    <w:qFormat/>
    <w:rsid w:val="00052FD2"/>
    <w:pPr>
      <w:widowControl w:val="0"/>
      <w:snapToGrid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284">
    <w:name w:val="Основной текст 28"/>
    <w:basedOn w:val="a2"/>
    <w:uiPriority w:val="99"/>
    <w:qFormat/>
    <w:rsid w:val="00052FD2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</w:pPr>
    <w:rPr>
      <w:rFonts w:eastAsia="Times New Roman"/>
      <w:sz w:val="28"/>
    </w:rPr>
  </w:style>
  <w:style w:type="paragraph" w:customStyle="1" w:styleId="394">
    <w:name w:val="Заголовок 39"/>
    <w:basedOn w:val="15b"/>
    <w:next w:val="15b"/>
    <w:uiPriority w:val="99"/>
    <w:qFormat/>
    <w:rsid w:val="00052FD2"/>
    <w:pPr>
      <w:keepNext/>
      <w:widowControl/>
      <w:snapToGrid/>
      <w:ind w:left="0" w:firstLine="0"/>
      <w:outlineLvl w:val="2"/>
    </w:pPr>
    <w:rPr>
      <w:sz w:val="24"/>
    </w:rPr>
  </w:style>
  <w:style w:type="paragraph" w:customStyle="1" w:styleId="9e">
    <w:name w:val="Основной текст9"/>
    <w:basedOn w:val="15b"/>
    <w:uiPriority w:val="99"/>
    <w:qFormat/>
    <w:rsid w:val="00052FD2"/>
    <w:pPr>
      <w:widowControl/>
      <w:snapToGrid/>
      <w:spacing w:line="360" w:lineRule="auto"/>
      <w:ind w:left="0" w:firstLine="0"/>
    </w:pPr>
    <w:rPr>
      <w:sz w:val="24"/>
    </w:rPr>
  </w:style>
  <w:style w:type="paragraph" w:customStyle="1" w:styleId="285">
    <w:name w:val="Заголовок 28"/>
    <w:basedOn w:val="a2"/>
    <w:next w:val="a2"/>
    <w:uiPriority w:val="99"/>
    <w:qFormat/>
    <w:rsid w:val="00052FD2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7f3">
    <w:name w:val="Цитата7"/>
    <w:basedOn w:val="a2"/>
    <w:uiPriority w:val="99"/>
    <w:qFormat/>
    <w:rsid w:val="00052FD2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8c">
    <w:name w:val="Текст8"/>
    <w:basedOn w:val="a2"/>
    <w:uiPriority w:val="99"/>
    <w:qFormat/>
    <w:rsid w:val="00052FD2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85">
    <w:name w:val="Основной текст 38"/>
    <w:basedOn w:val="15b"/>
    <w:uiPriority w:val="99"/>
    <w:qFormat/>
    <w:rsid w:val="00052FD2"/>
    <w:pPr>
      <w:widowControl/>
      <w:tabs>
        <w:tab w:val="left" w:pos="360"/>
      </w:tabs>
      <w:snapToGrid/>
      <w:ind w:left="0" w:firstLine="0"/>
      <w:jc w:val="both"/>
    </w:pPr>
    <w:rPr>
      <w:i/>
      <w:sz w:val="26"/>
    </w:rPr>
  </w:style>
  <w:style w:type="paragraph" w:customStyle="1" w:styleId="277">
    <w:name w:val="Основной текст с отступом 27"/>
    <w:basedOn w:val="a2"/>
    <w:uiPriority w:val="99"/>
    <w:qFormat/>
    <w:rsid w:val="00052FD2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86">
    <w:name w:val="Основной текст с отступом 38"/>
    <w:basedOn w:val="a2"/>
    <w:uiPriority w:val="99"/>
    <w:qFormat/>
    <w:rsid w:val="00052FD2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6f9">
    <w:name w:val="Верхний колонтитул6"/>
    <w:basedOn w:val="a2"/>
    <w:uiPriority w:val="99"/>
    <w:qFormat/>
    <w:rsid w:val="00052FD2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paragraph" w:customStyle="1" w:styleId="7f4">
    <w:name w:val="Без интервала7"/>
    <w:uiPriority w:val="99"/>
    <w:qFormat/>
    <w:rsid w:val="00052F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9a">
    <w:name w:val="Заголовок 49"/>
    <w:basedOn w:val="15b"/>
    <w:next w:val="15b"/>
    <w:uiPriority w:val="99"/>
    <w:qFormat/>
    <w:rsid w:val="00052FD2"/>
    <w:pPr>
      <w:keepNext/>
      <w:widowControl/>
      <w:snapToGrid/>
      <w:ind w:left="0" w:firstLine="0"/>
    </w:pPr>
    <w:rPr>
      <w:sz w:val="24"/>
    </w:rPr>
  </w:style>
  <w:style w:type="paragraph" w:customStyle="1" w:styleId="674">
    <w:name w:val="Заголовок 67"/>
    <w:uiPriority w:val="99"/>
    <w:qFormat/>
    <w:rsid w:val="00052FD2"/>
    <w:pPr>
      <w:keepNext/>
      <w:snapToGrid w:val="0"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paragraph" w:customStyle="1" w:styleId="267">
    <w:name w:val="Цитата 26"/>
    <w:basedOn w:val="a2"/>
    <w:next w:val="a2"/>
    <w:uiPriority w:val="99"/>
    <w:qFormat/>
    <w:rsid w:val="00052FD2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6fa">
    <w:name w:val="Выделенная цитата6"/>
    <w:basedOn w:val="a2"/>
    <w:next w:val="a2"/>
    <w:uiPriority w:val="99"/>
    <w:qFormat/>
    <w:rsid w:val="00052FD2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bCs/>
      <w:i/>
      <w:iCs/>
      <w:color w:val="4F81BD"/>
      <w:szCs w:val="24"/>
    </w:rPr>
  </w:style>
  <w:style w:type="paragraph" w:customStyle="1" w:styleId="HTML60">
    <w:name w:val="Стандартный HTML6"/>
    <w:basedOn w:val="a2"/>
    <w:uiPriority w:val="99"/>
    <w:qFormat/>
    <w:rsid w:val="00052FD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character" w:customStyle="1" w:styleId="7f5">
    <w:name w:val="Слабое выделение7"/>
    <w:uiPriority w:val="99"/>
    <w:rsid w:val="00052FD2"/>
    <w:rPr>
      <w:i/>
      <w:color w:val="808080"/>
    </w:rPr>
  </w:style>
  <w:style w:type="character" w:customStyle="1" w:styleId="6fb">
    <w:name w:val="Основной шрифт абзаца6"/>
    <w:uiPriority w:val="99"/>
    <w:rsid w:val="00052FD2"/>
  </w:style>
  <w:style w:type="character" w:customStyle="1" w:styleId="6fc">
    <w:name w:val="Замещающий текст6"/>
    <w:uiPriority w:val="99"/>
    <w:rsid w:val="00052FD2"/>
    <w:rPr>
      <w:color w:val="808080"/>
    </w:rPr>
  </w:style>
  <w:style w:type="character" w:customStyle="1" w:styleId="7f6">
    <w:name w:val="Сильное выделение7"/>
    <w:uiPriority w:val="99"/>
    <w:rsid w:val="00052FD2"/>
    <w:rPr>
      <w:b/>
    </w:rPr>
  </w:style>
  <w:style w:type="character" w:customStyle="1" w:styleId="b-sharetext">
    <w:name w:val="b-share__text"/>
    <w:basedOn w:val="a3"/>
    <w:uiPriority w:val="99"/>
    <w:rsid w:val="00052FD2"/>
    <w:rPr>
      <w:rFonts w:cs="Times New Roman"/>
    </w:rPr>
  </w:style>
  <w:style w:type="character" w:customStyle="1" w:styleId="2017">
    <w:name w:val="Знак Знак2017"/>
    <w:uiPriority w:val="99"/>
    <w:rsid w:val="00052FD2"/>
    <w:rPr>
      <w:rFonts w:ascii="Arial" w:hAnsi="Arial"/>
      <w:sz w:val="22"/>
    </w:rPr>
  </w:style>
  <w:style w:type="paragraph" w:customStyle="1" w:styleId="10f0">
    <w:name w:val="Абзац списка10"/>
    <w:basedOn w:val="a2"/>
    <w:uiPriority w:val="99"/>
    <w:qFormat/>
    <w:rsid w:val="00052FD2"/>
    <w:pPr>
      <w:widowControl/>
      <w:snapToGrid/>
      <w:spacing w:before="0"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16b">
    <w:name w:val="Обычный16"/>
    <w:uiPriority w:val="99"/>
    <w:qFormat/>
    <w:rsid w:val="00052FD2"/>
    <w:pPr>
      <w:widowControl w:val="0"/>
      <w:snapToGrid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294">
    <w:name w:val="Основной текст 29"/>
    <w:basedOn w:val="a2"/>
    <w:uiPriority w:val="99"/>
    <w:qFormat/>
    <w:rsid w:val="00052FD2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</w:pPr>
    <w:rPr>
      <w:rFonts w:eastAsia="Times New Roman"/>
      <w:sz w:val="28"/>
    </w:rPr>
  </w:style>
  <w:style w:type="paragraph" w:customStyle="1" w:styleId="3101">
    <w:name w:val="Заголовок 310"/>
    <w:basedOn w:val="16b"/>
    <w:next w:val="16b"/>
    <w:uiPriority w:val="99"/>
    <w:qFormat/>
    <w:rsid w:val="00052FD2"/>
    <w:pPr>
      <w:keepNext/>
      <w:widowControl/>
      <w:snapToGrid/>
      <w:ind w:left="0" w:firstLine="0"/>
      <w:outlineLvl w:val="2"/>
    </w:pPr>
    <w:rPr>
      <w:sz w:val="24"/>
    </w:rPr>
  </w:style>
  <w:style w:type="paragraph" w:customStyle="1" w:styleId="10f1">
    <w:name w:val="Основной текст10"/>
    <w:basedOn w:val="16b"/>
    <w:uiPriority w:val="99"/>
    <w:qFormat/>
    <w:rsid w:val="00052FD2"/>
    <w:pPr>
      <w:widowControl/>
      <w:snapToGrid/>
      <w:spacing w:line="360" w:lineRule="auto"/>
      <w:ind w:left="0" w:firstLine="0"/>
    </w:pPr>
    <w:rPr>
      <w:sz w:val="24"/>
    </w:rPr>
  </w:style>
  <w:style w:type="paragraph" w:customStyle="1" w:styleId="295">
    <w:name w:val="Заголовок 29"/>
    <w:basedOn w:val="a2"/>
    <w:next w:val="a2"/>
    <w:uiPriority w:val="99"/>
    <w:qFormat/>
    <w:rsid w:val="00052FD2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8d">
    <w:name w:val="Цитата8"/>
    <w:basedOn w:val="a2"/>
    <w:uiPriority w:val="99"/>
    <w:qFormat/>
    <w:rsid w:val="00052FD2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9f">
    <w:name w:val="Текст9"/>
    <w:basedOn w:val="a2"/>
    <w:uiPriority w:val="99"/>
    <w:qFormat/>
    <w:rsid w:val="00052FD2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95">
    <w:name w:val="Основной текст 39"/>
    <w:basedOn w:val="16b"/>
    <w:uiPriority w:val="99"/>
    <w:qFormat/>
    <w:rsid w:val="00052FD2"/>
    <w:pPr>
      <w:widowControl/>
      <w:tabs>
        <w:tab w:val="left" w:pos="360"/>
      </w:tabs>
      <w:snapToGrid/>
      <w:ind w:left="0" w:firstLine="0"/>
      <w:jc w:val="both"/>
    </w:pPr>
    <w:rPr>
      <w:i/>
      <w:sz w:val="26"/>
    </w:rPr>
  </w:style>
  <w:style w:type="paragraph" w:customStyle="1" w:styleId="286">
    <w:name w:val="Основной текст с отступом 28"/>
    <w:basedOn w:val="a2"/>
    <w:uiPriority w:val="99"/>
    <w:qFormat/>
    <w:rsid w:val="00052FD2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96">
    <w:name w:val="Основной текст с отступом 39"/>
    <w:basedOn w:val="a2"/>
    <w:uiPriority w:val="99"/>
    <w:qFormat/>
    <w:rsid w:val="00052FD2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7f7">
    <w:name w:val="Верхний колонтитул7"/>
    <w:basedOn w:val="a2"/>
    <w:uiPriority w:val="99"/>
    <w:qFormat/>
    <w:rsid w:val="00052FD2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paragraph" w:customStyle="1" w:styleId="8e">
    <w:name w:val="Без интервала8"/>
    <w:uiPriority w:val="99"/>
    <w:qFormat/>
    <w:rsid w:val="00052F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101">
    <w:name w:val="Заголовок 410"/>
    <w:basedOn w:val="16b"/>
    <w:next w:val="16b"/>
    <w:uiPriority w:val="99"/>
    <w:qFormat/>
    <w:rsid w:val="00052FD2"/>
    <w:pPr>
      <w:keepNext/>
      <w:widowControl/>
      <w:snapToGrid/>
      <w:ind w:left="0" w:firstLine="0"/>
    </w:pPr>
    <w:rPr>
      <w:sz w:val="24"/>
    </w:rPr>
  </w:style>
  <w:style w:type="paragraph" w:customStyle="1" w:styleId="684">
    <w:name w:val="Заголовок 68"/>
    <w:uiPriority w:val="99"/>
    <w:qFormat/>
    <w:rsid w:val="00052FD2"/>
    <w:pPr>
      <w:keepNext/>
      <w:snapToGrid w:val="0"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paragraph" w:customStyle="1" w:styleId="278">
    <w:name w:val="Цитата 27"/>
    <w:basedOn w:val="a2"/>
    <w:next w:val="a2"/>
    <w:uiPriority w:val="99"/>
    <w:qFormat/>
    <w:rsid w:val="00052FD2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7f8">
    <w:name w:val="Выделенная цитата7"/>
    <w:basedOn w:val="a2"/>
    <w:next w:val="a2"/>
    <w:uiPriority w:val="99"/>
    <w:qFormat/>
    <w:rsid w:val="00052FD2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bCs/>
      <w:i/>
      <w:iCs/>
      <w:color w:val="4F81BD"/>
      <w:szCs w:val="24"/>
    </w:rPr>
  </w:style>
  <w:style w:type="paragraph" w:customStyle="1" w:styleId="Heading33">
    <w:name w:val="Heading 33"/>
    <w:uiPriority w:val="99"/>
    <w:rsid w:val="00052FD2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93">
    <w:name w:val="Heading 93"/>
    <w:uiPriority w:val="99"/>
    <w:rsid w:val="00052FD2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14">
    <w:name w:val="Heading 14"/>
    <w:uiPriority w:val="99"/>
    <w:rsid w:val="00052FD2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63">
    <w:name w:val="Heading 63"/>
    <w:uiPriority w:val="99"/>
    <w:rsid w:val="00052FD2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73">
    <w:name w:val="Heading 73"/>
    <w:uiPriority w:val="99"/>
    <w:rsid w:val="00052FD2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23">
    <w:name w:val="Heading 23"/>
    <w:uiPriority w:val="99"/>
    <w:rsid w:val="00052FD2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53">
    <w:name w:val="Heading 53"/>
    <w:uiPriority w:val="99"/>
    <w:rsid w:val="00052FD2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TML70">
    <w:name w:val="Стандартный HTML7"/>
    <w:basedOn w:val="a2"/>
    <w:uiPriority w:val="99"/>
    <w:qFormat/>
    <w:rsid w:val="00052FD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character" w:customStyle="1" w:styleId="8f">
    <w:name w:val="Слабое выделение8"/>
    <w:uiPriority w:val="99"/>
    <w:rsid w:val="00052FD2"/>
    <w:rPr>
      <w:i/>
      <w:color w:val="808080"/>
    </w:rPr>
  </w:style>
  <w:style w:type="character" w:customStyle="1" w:styleId="7f9">
    <w:name w:val="Основной шрифт абзаца7"/>
    <w:uiPriority w:val="99"/>
    <w:rsid w:val="00052FD2"/>
  </w:style>
  <w:style w:type="character" w:customStyle="1" w:styleId="7fa">
    <w:name w:val="Замещающий текст7"/>
    <w:uiPriority w:val="99"/>
    <w:rsid w:val="00052FD2"/>
    <w:rPr>
      <w:color w:val="808080"/>
    </w:rPr>
  </w:style>
  <w:style w:type="character" w:customStyle="1" w:styleId="8f0">
    <w:name w:val="Сильное выделение8"/>
    <w:uiPriority w:val="99"/>
    <w:rsid w:val="00052FD2"/>
    <w:rPr>
      <w:b/>
    </w:rPr>
  </w:style>
  <w:style w:type="paragraph" w:customStyle="1" w:styleId="Heading43">
    <w:name w:val="Heading 43"/>
    <w:basedOn w:val="a2"/>
    <w:next w:val="a2"/>
    <w:uiPriority w:val="99"/>
    <w:rsid w:val="00052FD2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rFonts w:eastAsia="Times New Roman"/>
      <w:b/>
      <w:bCs/>
      <w:sz w:val="28"/>
      <w:szCs w:val="28"/>
      <w:lang w:eastAsia="zh-CN"/>
    </w:rPr>
  </w:style>
  <w:style w:type="paragraph" w:customStyle="1" w:styleId="Heading82">
    <w:name w:val="Heading 82"/>
    <w:basedOn w:val="a2"/>
    <w:next w:val="a2"/>
    <w:uiPriority w:val="99"/>
    <w:rsid w:val="00052FD2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rFonts w:eastAsia="Times New Roman"/>
      <w:i/>
      <w:iCs/>
      <w:szCs w:val="24"/>
      <w:lang w:eastAsia="zh-CN"/>
    </w:rPr>
  </w:style>
  <w:style w:type="paragraph" w:customStyle="1" w:styleId="Caption2">
    <w:name w:val="Caption2"/>
    <w:basedOn w:val="a2"/>
    <w:uiPriority w:val="99"/>
    <w:rsid w:val="00052FD2"/>
    <w:pPr>
      <w:widowControl/>
      <w:suppressLineNumbers/>
      <w:snapToGrid/>
      <w:spacing w:before="120" w:after="120"/>
    </w:pPr>
    <w:rPr>
      <w:rFonts w:eastAsia="Times New Roman" w:cs="FreeSans"/>
      <w:i/>
      <w:iCs/>
      <w:color w:val="00000A"/>
      <w:szCs w:val="24"/>
    </w:rPr>
  </w:style>
  <w:style w:type="paragraph" w:customStyle="1" w:styleId="Footer2">
    <w:name w:val="Footer2"/>
    <w:basedOn w:val="a2"/>
    <w:uiPriority w:val="99"/>
    <w:rsid w:val="00052FD2"/>
    <w:pPr>
      <w:widowControl/>
      <w:tabs>
        <w:tab w:val="center" w:pos="4677"/>
        <w:tab w:val="right" w:pos="935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Header3">
    <w:name w:val="Header3"/>
    <w:basedOn w:val="a2"/>
    <w:uiPriority w:val="99"/>
    <w:rsid w:val="00052FD2"/>
    <w:pPr>
      <w:widowControl/>
      <w:tabs>
        <w:tab w:val="center" w:pos="4677"/>
        <w:tab w:val="right" w:pos="935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TOC12">
    <w:name w:val="TOC 12"/>
    <w:basedOn w:val="a2"/>
    <w:uiPriority w:val="99"/>
    <w:rsid w:val="00052FD2"/>
    <w:pPr>
      <w:widowControl/>
      <w:tabs>
        <w:tab w:val="right" w:leader="dot" w:pos="1019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TOC22">
    <w:name w:val="TOC 22"/>
    <w:basedOn w:val="a2"/>
    <w:uiPriority w:val="99"/>
    <w:rsid w:val="00052FD2"/>
    <w:pPr>
      <w:widowControl/>
      <w:snapToGrid/>
      <w:spacing w:before="0" w:after="0"/>
      <w:ind w:left="238"/>
    </w:pPr>
    <w:rPr>
      <w:rFonts w:eastAsia="Times New Roman"/>
      <w:color w:val="00000A"/>
      <w:szCs w:val="24"/>
    </w:rPr>
  </w:style>
  <w:style w:type="paragraph" w:customStyle="1" w:styleId="TOC32">
    <w:name w:val="TOC 32"/>
    <w:basedOn w:val="a2"/>
    <w:uiPriority w:val="99"/>
    <w:rsid w:val="00052FD2"/>
    <w:pPr>
      <w:widowControl/>
      <w:snapToGrid/>
      <w:spacing w:before="0" w:after="0"/>
      <w:ind w:left="480"/>
    </w:pPr>
    <w:rPr>
      <w:rFonts w:eastAsia="Times New Roman"/>
      <w:color w:val="00000A"/>
      <w:szCs w:val="24"/>
    </w:rPr>
  </w:style>
  <w:style w:type="paragraph" w:customStyle="1" w:styleId="TOC42">
    <w:name w:val="TOC 42"/>
    <w:basedOn w:val="a2"/>
    <w:uiPriority w:val="99"/>
    <w:rsid w:val="00052FD2"/>
    <w:pPr>
      <w:tabs>
        <w:tab w:val="left" w:pos="502"/>
        <w:tab w:val="left" w:pos="3330"/>
      </w:tabs>
      <w:snapToGrid/>
      <w:spacing w:before="0" w:after="0"/>
      <w:ind w:left="502" w:hanging="720"/>
    </w:pPr>
    <w:rPr>
      <w:color w:val="00000A"/>
      <w:szCs w:val="24"/>
    </w:rPr>
  </w:style>
  <w:style w:type="paragraph" w:customStyle="1" w:styleId="TOC52">
    <w:name w:val="TOC 52"/>
    <w:basedOn w:val="a2"/>
    <w:uiPriority w:val="99"/>
    <w:rsid w:val="00052FD2"/>
    <w:pPr>
      <w:widowControl/>
      <w:snapToGrid/>
      <w:spacing w:before="0" w:line="276" w:lineRule="auto"/>
      <w:ind w:left="88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62">
    <w:name w:val="TOC 62"/>
    <w:basedOn w:val="a2"/>
    <w:uiPriority w:val="99"/>
    <w:rsid w:val="00052FD2"/>
    <w:pPr>
      <w:widowControl/>
      <w:snapToGrid/>
      <w:spacing w:before="0" w:line="276" w:lineRule="auto"/>
      <w:ind w:left="110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72">
    <w:name w:val="TOC 72"/>
    <w:basedOn w:val="a2"/>
    <w:uiPriority w:val="99"/>
    <w:rsid w:val="00052FD2"/>
    <w:pPr>
      <w:widowControl/>
      <w:snapToGrid/>
      <w:spacing w:before="0" w:line="276" w:lineRule="auto"/>
      <w:ind w:left="132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82">
    <w:name w:val="TOC 82"/>
    <w:basedOn w:val="a2"/>
    <w:uiPriority w:val="99"/>
    <w:rsid w:val="00052FD2"/>
    <w:pPr>
      <w:widowControl/>
      <w:snapToGrid/>
      <w:spacing w:before="0" w:line="276" w:lineRule="auto"/>
      <w:ind w:left="154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92">
    <w:name w:val="TOC 92"/>
    <w:basedOn w:val="a2"/>
    <w:uiPriority w:val="99"/>
    <w:rsid w:val="00052FD2"/>
    <w:pPr>
      <w:widowControl/>
      <w:snapToGrid/>
      <w:spacing w:before="0" w:line="276" w:lineRule="auto"/>
      <w:ind w:left="1760"/>
    </w:pPr>
    <w:rPr>
      <w:rFonts w:ascii="Calibri" w:eastAsia="Times New Roman" w:hAnsi="Calibri"/>
      <w:color w:val="00000A"/>
      <w:sz w:val="22"/>
      <w:szCs w:val="22"/>
    </w:rPr>
  </w:style>
  <w:style w:type="character" w:customStyle="1" w:styleId="3fff">
    <w:name w:val="Текст сноски Знак3"/>
    <w:basedOn w:val="a3"/>
    <w:uiPriority w:val="99"/>
    <w:rsid w:val="00052FD2"/>
    <w:rPr>
      <w:rFonts w:cs="Times New Roman"/>
    </w:rPr>
  </w:style>
  <w:style w:type="paragraph" w:customStyle="1" w:styleId="4fe">
    <w:name w:val="Заголовок оглавления4"/>
    <w:basedOn w:val="10"/>
    <w:next w:val="a2"/>
    <w:uiPriority w:val="99"/>
    <w:qFormat/>
    <w:rsid w:val="00052FD2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eastAsia="Times New Roman" w:hAnsi="Cambria" w:cs="Arial"/>
      <w:b/>
      <w:bCs/>
      <w:caps/>
      <w:color w:val="365F91"/>
      <w:kern w:val="32"/>
      <w:sz w:val="28"/>
      <w:szCs w:val="28"/>
    </w:rPr>
  </w:style>
  <w:style w:type="character" w:customStyle="1" w:styleId="3fff0">
    <w:name w:val="Слабая ссылка3"/>
    <w:uiPriority w:val="99"/>
    <w:rsid w:val="00052FD2"/>
    <w:rPr>
      <w:smallCaps/>
      <w:color w:val="C0504D"/>
      <w:u w:val="single"/>
    </w:rPr>
  </w:style>
  <w:style w:type="character" w:customStyle="1" w:styleId="3fff1">
    <w:name w:val="Сильная ссылка3"/>
    <w:uiPriority w:val="99"/>
    <w:rsid w:val="00052FD2"/>
    <w:rPr>
      <w:b/>
      <w:smallCaps/>
      <w:color w:val="C0504D"/>
      <w:spacing w:val="5"/>
      <w:u w:val="single"/>
    </w:rPr>
  </w:style>
  <w:style w:type="character" w:customStyle="1" w:styleId="3fff2">
    <w:name w:val="Название книги3"/>
    <w:uiPriority w:val="99"/>
    <w:rsid w:val="00052FD2"/>
    <w:rPr>
      <w:b/>
      <w:smallCaps/>
      <w:spacing w:val="5"/>
    </w:rPr>
  </w:style>
  <w:style w:type="character" w:customStyle="1" w:styleId="3940">
    <w:name w:val="Знак Знак394"/>
    <w:uiPriority w:val="99"/>
    <w:rsid w:val="00052FD2"/>
    <w:rPr>
      <w:rFonts w:ascii="Arial" w:hAnsi="Arial"/>
      <w:b/>
      <w:sz w:val="26"/>
    </w:rPr>
  </w:style>
  <w:style w:type="character" w:customStyle="1" w:styleId="3840">
    <w:name w:val="Знак Знак384"/>
    <w:uiPriority w:val="99"/>
    <w:rsid w:val="00052FD2"/>
    <w:rPr>
      <w:b/>
      <w:sz w:val="28"/>
    </w:rPr>
  </w:style>
  <w:style w:type="character" w:customStyle="1" w:styleId="3740">
    <w:name w:val="Знак Знак374"/>
    <w:uiPriority w:val="99"/>
    <w:rsid w:val="00052FD2"/>
    <w:rPr>
      <w:b/>
      <w:i/>
      <w:sz w:val="26"/>
    </w:rPr>
  </w:style>
  <w:style w:type="character" w:customStyle="1" w:styleId="3640">
    <w:name w:val="Знак Знак364"/>
    <w:uiPriority w:val="99"/>
    <w:rsid w:val="00052FD2"/>
    <w:rPr>
      <w:b/>
      <w:sz w:val="22"/>
      <w:lang w:val="ru-RU" w:eastAsia="ru-RU"/>
    </w:rPr>
  </w:style>
  <w:style w:type="character" w:customStyle="1" w:styleId="3540">
    <w:name w:val="Знак Знак354"/>
    <w:uiPriority w:val="99"/>
    <w:rsid w:val="00052FD2"/>
    <w:rPr>
      <w:sz w:val="24"/>
      <w:lang w:val="ru-RU" w:eastAsia="ru-RU"/>
    </w:rPr>
  </w:style>
  <w:style w:type="character" w:customStyle="1" w:styleId="3440">
    <w:name w:val="Знак Знак344"/>
    <w:uiPriority w:val="99"/>
    <w:rsid w:val="00052FD2"/>
    <w:rPr>
      <w:rFonts w:ascii="Calibri" w:hAnsi="Calibri"/>
      <w:i/>
      <w:sz w:val="24"/>
      <w:lang w:eastAsia="en-US"/>
    </w:rPr>
  </w:style>
  <w:style w:type="character" w:customStyle="1" w:styleId="3240">
    <w:name w:val="Знак Знак324"/>
    <w:uiPriority w:val="99"/>
    <w:rsid w:val="00052FD2"/>
    <w:rPr>
      <w:sz w:val="16"/>
    </w:rPr>
  </w:style>
  <w:style w:type="character" w:customStyle="1" w:styleId="3150">
    <w:name w:val="Знак Знак315"/>
    <w:uiPriority w:val="99"/>
    <w:rsid w:val="00052FD2"/>
    <w:rPr>
      <w:sz w:val="24"/>
    </w:rPr>
  </w:style>
  <w:style w:type="paragraph" w:customStyle="1" w:styleId="11ff9">
    <w:name w:val="Знак Знак Знак Знак Знак Знак11"/>
    <w:basedOn w:val="a2"/>
    <w:uiPriority w:val="99"/>
    <w:rsid w:val="00052FD2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3030">
    <w:name w:val="Знак Знак303"/>
    <w:uiPriority w:val="99"/>
    <w:rsid w:val="00052FD2"/>
    <w:rPr>
      <w:sz w:val="24"/>
    </w:rPr>
  </w:style>
  <w:style w:type="character" w:customStyle="1" w:styleId="2940">
    <w:name w:val="Знак Знак294"/>
    <w:uiPriority w:val="99"/>
    <w:rsid w:val="00052FD2"/>
    <w:rPr>
      <w:sz w:val="24"/>
    </w:rPr>
  </w:style>
  <w:style w:type="character" w:customStyle="1" w:styleId="714">
    <w:name w:val="Знак Знак714"/>
    <w:uiPriority w:val="99"/>
    <w:rsid w:val="00052FD2"/>
    <w:rPr>
      <w:sz w:val="16"/>
      <w:lang w:val="ru-RU" w:eastAsia="ru-RU"/>
    </w:rPr>
  </w:style>
  <w:style w:type="character" w:customStyle="1" w:styleId="14100">
    <w:name w:val="Знак Знак1410"/>
    <w:uiPriority w:val="99"/>
    <w:locked/>
    <w:rsid w:val="00052FD2"/>
    <w:rPr>
      <w:b/>
      <w:sz w:val="27"/>
      <w:lang w:val="ru-RU" w:eastAsia="ru-RU"/>
    </w:rPr>
  </w:style>
  <w:style w:type="character" w:customStyle="1" w:styleId="2840">
    <w:name w:val="Знак Знак284"/>
    <w:uiPriority w:val="99"/>
    <w:rsid w:val="00052FD2"/>
    <w:rPr>
      <w:rFonts w:ascii="Tahoma" w:hAnsi="Tahoma"/>
    </w:rPr>
  </w:style>
  <w:style w:type="character" w:customStyle="1" w:styleId="2740">
    <w:name w:val="Знак Знак274"/>
    <w:uiPriority w:val="99"/>
    <w:rsid w:val="00052FD2"/>
    <w:rPr>
      <w:sz w:val="24"/>
    </w:rPr>
  </w:style>
  <w:style w:type="character" w:customStyle="1" w:styleId="1010">
    <w:name w:val="Знак Знак1010"/>
    <w:uiPriority w:val="99"/>
    <w:locked/>
    <w:rsid w:val="00052FD2"/>
    <w:rPr>
      <w:sz w:val="16"/>
      <w:lang w:val="ru-RU" w:eastAsia="ru-RU"/>
    </w:rPr>
  </w:style>
  <w:style w:type="character" w:customStyle="1" w:styleId="628">
    <w:name w:val="Знак Знак628"/>
    <w:uiPriority w:val="99"/>
    <w:rsid w:val="00052FD2"/>
    <w:rPr>
      <w:rFonts w:ascii="Arial" w:hAnsi="Arial"/>
      <w:b/>
      <w:i/>
      <w:sz w:val="28"/>
      <w:lang w:val="ru-RU" w:eastAsia="en-US"/>
    </w:rPr>
  </w:style>
  <w:style w:type="character" w:customStyle="1" w:styleId="2140">
    <w:name w:val="Знак Знак214"/>
    <w:uiPriority w:val="99"/>
    <w:locked/>
    <w:rsid w:val="00052FD2"/>
    <w:rPr>
      <w:sz w:val="24"/>
      <w:lang w:val="en-US"/>
    </w:rPr>
  </w:style>
  <w:style w:type="character" w:customStyle="1" w:styleId="1240">
    <w:name w:val="Знак Знак124"/>
    <w:uiPriority w:val="99"/>
    <w:rsid w:val="00052FD2"/>
    <w:rPr>
      <w:sz w:val="16"/>
    </w:rPr>
  </w:style>
  <w:style w:type="character" w:customStyle="1" w:styleId="1360">
    <w:name w:val="Знак Знак136"/>
    <w:uiPriority w:val="99"/>
    <w:rsid w:val="00052FD2"/>
    <w:rPr>
      <w:lang w:val="ru-RU" w:eastAsia="ru-RU"/>
    </w:rPr>
  </w:style>
  <w:style w:type="character" w:customStyle="1" w:styleId="1611">
    <w:name w:val="Знак Знак1611"/>
    <w:uiPriority w:val="99"/>
    <w:locked/>
    <w:rsid w:val="00052FD2"/>
    <w:rPr>
      <w:b/>
      <w:caps/>
      <w:sz w:val="24"/>
      <w:lang w:val="ru-RU" w:eastAsia="ru-RU"/>
    </w:rPr>
  </w:style>
  <w:style w:type="character" w:customStyle="1" w:styleId="1161">
    <w:name w:val="Знак Знак116"/>
    <w:uiPriority w:val="99"/>
    <w:rsid w:val="00052FD2"/>
    <w:rPr>
      <w:sz w:val="24"/>
    </w:rPr>
  </w:style>
  <w:style w:type="character" w:customStyle="1" w:styleId="13d">
    <w:name w:val="Знак Знак Знак13"/>
    <w:uiPriority w:val="99"/>
    <w:rsid w:val="00052FD2"/>
    <w:rPr>
      <w:rFonts w:ascii="Times New Roman" w:hAnsi="Times New Roman"/>
      <w:b/>
      <w:caps/>
      <w:sz w:val="28"/>
    </w:rPr>
  </w:style>
  <w:style w:type="character" w:customStyle="1" w:styleId="25100">
    <w:name w:val="Знак Знак2510"/>
    <w:uiPriority w:val="99"/>
    <w:rsid w:val="00052FD2"/>
    <w:rPr>
      <w:rFonts w:ascii="Times New Roman" w:hAnsi="Times New Roman"/>
      <w:b/>
      <w:sz w:val="28"/>
    </w:rPr>
  </w:style>
  <w:style w:type="character" w:customStyle="1" w:styleId="22100">
    <w:name w:val="Знак Знак2210"/>
    <w:uiPriority w:val="99"/>
    <w:rsid w:val="00052FD2"/>
    <w:rPr>
      <w:rFonts w:ascii="Times New Roman" w:hAnsi="Times New Roman"/>
      <w:sz w:val="24"/>
    </w:rPr>
  </w:style>
  <w:style w:type="character" w:customStyle="1" w:styleId="19100">
    <w:name w:val="Знак Знак1910"/>
    <w:uiPriority w:val="99"/>
    <w:rsid w:val="00052FD2"/>
    <w:rPr>
      <w:rFonts w:ascii="Times New Roman" w:hAnsi="Times New Roman"/>
      <w:sz w:val="16"/>
      <w:lang w:eastAsia="ru-RU"/>
    </w:rPr>
  </w:style>
  <w:style w:type="character" w:customStyle="1" w:styleId="1812">
    <w:name w:val="Знак Знак1812"/>
    <w:uiPriority w:val="99"/>
    <w:rsid w:val="00052FD2"/>
    <w:rPr>
      <w:rFonts w:ascii="Courier New" w:hAnsi="Courier New"/>
    </w:rPr>
  </w:style>
  <w:style w:type="character" w:customStyle="1" w:styleId="17100">
    <w:name w:val="Знак Знак1710"/>
    <w:uiPriority w:val="99"/>
    <w:rsid w:val="00052FD2"/>
    <w:rPr>
      <w:rFonts w:ascii="Times New Roman" w:hAnsi="Times New Roman"/>
      <w:sz w:val="24"/>
    </w:rPr>
  </w:style>
  <w:style w:type="character" w:customStyle="1" w:styleId="960">
    <w:name w:val="Знак Знак96"/>
    <w:link w:val="3fff3"/>
    <w:uiPriority w:val="99"/>
    <w:locked/>
    <w:rsid w:val="00052FD2"/>
    <w:rPr>
      <w:rFonts w:ascii="PragmaticaCTT" w:hAnsi="PragmaticaCTT"/>
      <w:b/>
      <w:sz w:val="24"/>
    </w:rPr>
  </w:style>
  <w:style w:type="paragraph" w:customStyle="1" w:styleId="3fff3">
    <w:name w:val="Название3"/>
    <w:basedOn w:val="a2"/>
    <w:link w:val="960"/>
    <w:uiPriority w:val="99"/>
    <w:qFormat/>
    <w:rsid w:val="00052FD2"/>
    <w:pPr>
      <w:widowControl/>
      <w:snapToGrid/>
      <w:spacing w:before="240" w:after="60"/>
      <w:jc w:val="center"/>
      <w:outlineLvl w:val="0"/>
    </w:pPr>
    <w:rPr>
      <w:rFonts w:ascii="PragmaticaCTT" w:eastAsiaTheme="minorHAnsi" w:hAnsi="PragmaticaCTT" w:cstheme="minorBidi"/>
      <w:b/>
      <w:szCs w:val="22"/>
      <w:lang w:eastAsia="en-US"/>
    </w:rPr>
  </w:style>
  <w:style w:type="character" w:customStyle="1" w:styleId="5300">
    <w:name w:val="Знак Знак530"/>
    <w:uiPriority w:val="99"/>
    <w:rsid w:val="00052FD2"/>
    <w:rPr>
      <w:rFonts w:ascii="Tahoma" w:hAnsi="Tahoma"/>
      <w:sz w:val="16"/>
      <w:lang w:val="ru-RU" w:eastAsia="ru-RU"/>
    </w:rPr>
  </w:style>
  <w:style w:type="character" w:customStyle="1" w:styleId="15100">
    <w:name w:val="Знак Знак1510"/>
    <w:uiPriority w:val="99"/>
    <w:rsid w:val="00052FD2"/>
    <w:rPr>
      <w:b/>
      <w:sz w:val="28"/>
    </w:rPr>
  </w:style>
  <w:style w:type="character" w:customStyle="1" w:styleId="41100">
    <w:name w:val="Знак Знак4110"/>
    <w:uiPriority w:val="99"/>
    <w:locked/>
    <w:rsid w:val="00052FD2"/>
    <w:rPr>
      <w:rFonts w:ascii="Arial" w:hAnsi="Arial"/>
      <w:b/>
      <w:i/>
      <w:sz w:val="28"/>
      <w:lang w:val="ru-RU" w:eastAsia="en-US"/>
    </w:rPr>
  </w:style>
  <w:style w:type="paragraph" w:customStyle="1" w:styleId="14b">
    <w:name w:val="Знак Знак Знак Знак Знак Знак Знак Знак Знак Знак Знак Знак Знак14"/>
    <w:basedOn w:val="a2"/>
    <w:uiPriority w:val="99"/>
    <w:rsid w:val="00052FD2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102">
    <w:name w:val="Знак310"/>
    <w:basedOn w:val="a2"/>
    <w:uiPriority w:val="99"/>
    <w:rsid w:val="00052FD2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100">
    <w:name w:val="Знак Знак5310"/>
    <w:uiPriority w:val="99"/>
    <w:locked/>
    <w:rsid w:val="00052FD2"/>
    <w:rPr>
      <w:b/>
      <w:caps/>
      <w:sz w:val="24"/>
      <w:lang w:val="ru-RU" w:eastAsia="ru-RU"/>
    </w:rPr>
  </w:style>
  <w:style w:type="character" w:customStyle="1" w:styleId="11110">
    <w:name w:val="Знак1 Знак Знак111"/>
    <w:uiPriority w:val="99"/>
    <w:locked/>
    <w:rsid w:val="00052FD2"/>
    <w:rPr>
      <w:rFonts w:ascii="Times New Roman" w:hAnsi="Times New Roman"/>
      <w:sz w:val="24"/>
      <w:lang w:eastAsia="ru-RU"/>
    </w:rPr>
  </w:style>
  <w:style w:type="character" w:customStyle="1" w:styleId="4610">
    <w:name w:val="Знак Знак4610"/>
    <w:uiPriority w:val="99"/>
    <w:locked/>
    <w:rsid w:val="00052FD2"/>
    <w:rPr>
      <w:b/>
      <w:sz w:val="27"/>
      <w:lang w:val="ru-RU" w:eastAsia="ru-RU"/>
    </w:rPr>
  </w:style>
  <w:style w:type="character" w:customStyle="1" w:styleId="4810">
    <w:name w:val="Знак Знак4810"/>
    <w:uiPriority w:val="99"/>
    <w:locked/>
    <w:rsid w:val="00052FD2"/>
    <w:rPr>
      <w:b/>
      <w:sz w:val="27"/>
      <w:lang w:val="ru-RU" w:eastAsia="ru-RU"/>
    </w:rPr>
  </w:style>
  <w:style w:type="character" w:customStyle="1" w:styleId="4410">
    <w:name w:val="Знак Знак4410"/>
    <w:uiPriority w:val="99"/>
    <w:locked/>
    <w:rsid w:val="00052FD2"/>
    <w:rPr>
      <w:sz w:val="24"/>
    </w:rPr>
  </w:style>
  <w:style w:type="character" w:customStyle="1" w:styleId="51110">
    <w:name w:val="Знак Знак5111"/>
    <w:uiPriority w:val="99"/>
    <w:locked/>
    <w:rsid w:val="00052FD2"/>
    <w:rPr>
      <w:b/>
      <w:sz w:val="27"/>
      <w:lang w:val="ru-RU" w:eastAsia="ru-RU"/>
    </w:rPr>
  </w:style>
  <w:style w:type="character" w:customStyle="1" w:styleId="4310">
    <w:name w:val="Знак Знак4310"/>
    <w:uiPriority w:val="99"/>
    <w:locked/>
    <w:rsid w:val="00052FD2"/>
    <w:rPr>
      <w:color w:val="000000"/>
      <w:sz w:val="24"/>
      <w:lang w:eastAsia="ru-RU"/>
    </w:rPr>
  </w:style>
  <w:style w:type="character" w:customStyle="1" w:styleId="4210">
    <w:name w:val="Знак Знак4210"/>
    <w:uiPriority w:val="99"/>
    <w:rsid w:val="00052FD2"/>
    <w:rPr>
      <w:rFonts w:ascii="Times New Roman" w:hAnsi="Times New Roman"/>
      <w:sz w:val="16"/>
    </w:rPr>
  </w:style>
  <w:style w:type="character" w:customStyle="1" w:styleId="4910">
    <w:name w:val="Знак Знак4910"/>
    <w:uiPriority w:val="99"/>
    <w:rsid w:val="00052FD2"/>
    <w:rPr>
      <w:rFonts w:ascii="Times New Roman" w:hAnsi="Times New Roman"/>
      <w:b/>
      <w:caps/>
      <w:sz w:val="24"/>
      <w:lang w:eastAsia="ru-RU"/>
    </w:rPr>
  </w:style>
  <w:style w:type="character" w:customStyle="1" w:styleId="4710">
    <w:name w:val="Знак Знак4710"/>
    <w:uiPriority w:val="99"/>
    <w:rsid w:val="00052FD2"/>
    <w:rPr>
      <w:rFonts w:ascii="Times New Roman" w:hAnsi="Times New Roman"/>
      <w:b/>
      <w:sz w:val="27"/>
      <w:lang w:eastAsia="ru-RU"/>
    </w:rPr>
  </w:style>
  <w:style w:type="character" w:customStyle="1" w:styleId="4510">
    <w:name w:val="Знак Знак4510"/>
    <w:uiPriority w:val="99"/>
    <w:rsid w:val="00052FD2"/>
    <w:rPr>
      <w:rFonts w:ascii="Times New Roman" w:hAnsi="Times New Roman"/>
      <w:b/>
      <w:i/>
      <w:sz w:val="26"/>
      <w:lang w:eastAsia="ru-RU"/>
    </w:rPr>
  </w:style>
  <w:style w:type="character" w:customStyle="1" w:styleId="5201">
    <w:name w:val="Знак5 Знак Знак20"/>
    <w:uiPriority w:val="99"/>
    <w:locked/>
    <w:rsid w:val="00052FD2"/>
    <w:rPr>
      <w:sz w:val="16"/>
    </w:rPr>
  </w:style>
  <w:style w:type="character" w:customStyle="1" w:styleId="5010">
    <w:name w:val="Знак Знак5010"/>
    <w:uiPriority w:val="99"/>
    <w:locked/>
    <w:rsid w:val="00052FD2"/>
    <w:rPr>
      <w:b/>
      <w:sz w:val="28"/>
      <w:lang w:val="ru-RU" w:eastAsia="ru-RU"/>
    </w:rPr>
  </w:style>
  <w:style w:type="character" w:customStyle="1" w:styleId="52100">
    <w:name w:val="Знак Знак5210"/>
    <w:uiPriority w:val="99"/>
    <w:rsid w:val="00052FD2"/>
    <w:rPr>
      <w:rFonts w:ascii="Arial" w:hAnsi="Arial"/>
      <w:b/>
      <w:i/>
      <w:sz w:val="28"/>
    </w:rPr>
  </w:style>
  <w:style w:type="character" w:customStyle="1" w:styleId="51101">
    <w:name w:val="Знак5 Знак Знак110"/>
    <w:uiPriority w:val="99"/>
    <w:locked/>
    <w:rsid w:val="00052FD2"/>
    <w:rPr>
      <w:sz w:val="16"/>
      <w:lang w:val="ru-RU" w:eastAsia="ru-RU"/>
    </w:rPr>
  </w:style>
  <w:style w:type="character" w:customStyle="1" w:styleId="6111">
    <w:name w:val="Знак6 Знак Знак11"/>
    <w:uiPriority w:val="99"/>
    <w:rsid w:val="00052FD2"/>
    <w:rPr>
      <w:sz w:val="24"/>
      <w:lang w:val="ru-RU" w:eastAsia="ru-RU"/>
    </w:rPr>
  </w:style>
  <w:style w:type="character" w:customStyle="1" w:styleId="554">
    <w:name w:val="Знак Знак554"/>
    <w:uiPriority w:val="99"/>
    <w:locked/>
    <w:rsid w:val="00052FD2"/>
    <w:rPr>
      <w:sz w:val="24"/>
      <w:lang w:val="ru-RU" w:eastAsia="ru-RU"/>
    </w:rPr>
  </w:style>
  <w:style w:type="character" w:customStyle="1" w:styleId="654">
    <w:name w:val="Знак Знак654"/>
    <w:uiPriority w:val="99"/>
    <w:locked/>
    <w:rsid w:val="00052FD2"/>
    <w:rPr>
      <w:b/>
      <w:sz w:val="27"/>
      <w:lang w:val="ru-RU" w:eastAsia="ru-RU"/>
    </w:rPr>
  </w:style>
  <w:style w:type="character" w:customStyle="1" w:styleId="644">
    <w:name w:val="Знак Знак644"/>
    <w:uiPriority w:val="99"/>
    <w:locked/>
    <w:rsid w:val="00052FD2"/>
    <w:rPr>
      <w:b/>
      <w:sz w:val="28"/>
      <w:lang w:val="ru-RU" w:eastAsia="ru-RU"/>
    </w:rPr>
  </w:style>
  <w:style w:type="character" w:customStyle="1" w:styleId="634">
    <w:name w:val="Знак Знак634"/>
    <w:uiPriority w:val="99"/>
    <w:locked/>
    <w:rsid w:val="00052FD2"/>
    <w:rPr>
      <w:b/>
      <w:i/>
      <w:sz w:val="26"/>
      <w:lang w:val="ru-RU" w:eastAsia="ru-RU"/>
    </w:rPr>
  </w:style>
  <w:style w:type="character" w:customStyle="1" w:styleId="627">
    <w:name w:val="Знак Знак627"/>
    <w:uiPriority w:val="99"/>
    <w:locked/>
    <w:rsid w:val="00052FD2"/>
    <w:rPr>
      <w:sz w:val="24"/>
      <w:lang w:val="ru-RU" w:eastAsia="ru-RU"/>
    </w:rPr>
  </w:style>
  <w:style w:type="character" w:customStyle="1" w:styleId="61110">
    <w:name w:val="Знак Знак6111"/>
    <w:uiPriority w:val="99"/>
    <w:locked/>
    <w:rsid w:val="00052FD2"/>
    <w:rPr>
      <w:sz w:val="24"/>
      <w:lang w:val="ru-RU" w:eastAsia="ru-RU"/>
    </w:rPr>
  </w:style>
  <w:style w:type="character" w:customStyle="1" w:styleId="604">
    <w:name w:val="Знак Знак604"/>
    <w:uiPriority w:val="99"/>
    <w:locked/>
    <w:rsid w:val="00052FD2"/>
    <w:rPr>
      <w:i/>
      <w:sz w:val="24"/>
      <w:lang w:val="ru-RU" w:eastAsia="ru-RU"/>
    </w:rPr>
  </w:style>
  <w:style w:type="character" w:customStyle="1" w:styleId="594">
    <w:name w:val="Знак Знак594"/>
    <w:uiPriority w:val="99"/>
    <w:locked/>
    <w:rsid w:val="00052FD2"/>
    <w:rPr>
      <w:rFonts w:ascii="Arial" w:hAnsi="Arial"/>
      <w:sz w:val="22"/>
      <w:lang w:val="ru-RU" w:eastAsia="ru-RU"/>
    </w:rPr>
  </w:style>
  <w:style w:type="character" w:customStyle="1" w:styleId="584">
    <w:name w:val="Знак Знак584"/>
    <w:uiPriority w:val="99"/>
    <w:locked/>
    <w:rsid w:val="00052FD2"/>
    <w:rPr>
      <w:rFonts w:ascii="Courier New" w:hAnsi="Courier New"/>
      <w:lang w:val="ru-RU" w:eastAsia="ru-RU"/>
    </w:rPr>
  </w:style>
  <w:style w:type="character" w:customStyle="1" w:styleId="574">
    <w:name w:val="Знак Знак574"/>
    <w:uiPriority w:val="99"/>
    <w:locked/>
    <w:rsid w:val="00052FD2"/>
    <w:rPr>
      <w:lang w:val="ru-RU" w:eastAsia="ru-RU"/>
    </w:rPr>
  </w:style>
  <w:style w:type="character" w:customStyle="1" w:styleId="564">
    <w:name w:val="Знак Знак564"/>
    <w:uiPriority w:val="99"/>
    <w:locked/>
    <w:rsid w:val="00052FD2"/>
    <w:rPr>
      <w:sz w:val="24"/>
      <w:lang w:val="ru-RU" w:eastAsia="ru-RU"/>
    </w:rPr>
  </w:style>
  <w:style w:type="character" w:customStyle="1" w:styleId="544">
    <w:name w:val="Знак Знак544"/>
    <w:uiPriority w:val="99"/>
    <w:locked/>
    <w:rsid w:val="00052FD2"/>
    <w:rPr>
      <w:sz w:val="24"/>
      <w:lang w:val="en-US" w:eastAsia="ru-RU"/>
    </w:rPr>
  </w:style>
  <w:style w:type="character" w:customStyle="1" w:styleId="6740">
    <w:name w:val="Знак Знак674"/>
    <w:uiPriority w:val="99"/>
    <w:rsid w:val="00052FD2"/>
    <w:rPr>
      <w:rFonts w:ascii="Arial" w:hAnsi="Arial"/>
      <w:b/>
      <w:sz w:val="26"/>
    </w:rPr>
  </w:style>
  <w:style w:type="character" w:customStyle="1" w:styleId="6640">
    <w:name w:val="Знак Знак664"/>
    <w:uiPriority w:val="99"/>
    <w:rsid w:val="00052FD2"/>
    <w:rPr>
      <w:b/>
      <w:sz w:val="28"/>
    </w:rPr>
  </w:style>
  <w:style w:type="character" w:customStyle="1" w:styleId="704">
    <w:name w:val="Знак Знак704"/>
    <w:uiPriority w:val="99"/>
    <w:rsid w:val="00052FD2"/>
    <w:rPr>
      <w:rFonts w:ascii="Arial" w:hAnsi="Arial"/>
      <w:b/>
      <w:sz w:val="26"/>
    </w:rPr>
  </w:style>
  <w:style w:type="character" w:customStyle="1" w:styleId="694">
    <w:name w:val="Знак Знак694"/>
    <w:uiPriority w:val="99"/>
    <w:rsid w:val="00052FD2"/>
    <w:rPr>
      <w:b/>
      <w:sz w:val="28"/>
    </w:rPr>
  </w:style>
  <w:style w:type="character" w:customStyle="1" w:styleId="6840">
    <w:name w:val="Знак Знак684"/>
    <w:uiPriority w:val="99"/>
    <w:rsid w:val="00052FD2"/>
    <w:rPr>
      <w:b/>
      <w:i/>
      <w:sz w:val="26"/>
    </w:rPr>
  </w:style>
  <w:style w:type="paragraph" w:customStyle="1" w:styleId="2ffff7">
    <w:name w:val="Название2"/>
    <w:basedOn w:val="a2"/>
    <w:next w:val="aff1"/>
    <w:uiPriority w:val="99"/>
    <w:qFormat/>
    <w:rsid w:val="00052FD2"/>
    <w:pPr>
      <w:keepNext/>
      <w:widowControl/>
      <w:suppressAutoHyphens/>
      <w:snapToGrid/>
      <w:spacing w:before="240" w:after="120"/>
    </w:pPr>
    <w:rPr>
      <w:rFonts w:ascii="Arial" w:eastAsia="Microsoft YaHei" w:hAnsi="Arial" w:cs="Mangal"/>
      <w:sz w:val="28"/>
      <w:szCs w:val="28"/>
      <w:lang w:eastAsia="zh-CN"/>
    </w:rPr>
  </w:style>
  <w:style w:type="paragraph" w:customStyle="1" w:styleId="4ff">
    <w:name w:val="Название4"/>
    <w:basedOn w:val="a2"/>
    <w:next w:val="aff1"/>
    <w:uiPriority w:val="99"/>
    <w:qFormat/>
    <w:rsid w:val="00052FD2"/>
    <w:pPr>
      <w:keepNext/>
      <w:widowControl/>
      <w:suppressAutoHyphens/>
      <w:snapToGrid/>
      <w:spacing w:before="240" w:after="120"/>
    </w:pPr>
    <w:rPr>
      <w:rFonts w:ascii="Arial" w:eastAsia="Microsoft YaHei" w:hAnsi="Arial" w:cs="Mangal"/>
      <w:sz w:val="28"/>
      <w:szCs w:val="28"/>
      <w:lang w:eastAsia="zh-CN"/>
    </w:rPr>
  </w:style>
  <w:style w:type="character" w:customStyle="1" w:styleId="2221">
    <w:name w:val="Знак2 Знак Знак22"/>
    <w:uiPriority w:val="99"/>
    <w:locked/>
    <w:rsid w:val="00052FD2"/>
    <w:rPr>
      <w:b/>
      <w:sz w:val="27"/>
      <w:lang w:val="ru-RU" w:eastAsia="ru-RU"/>
    </w:rPr>
  </w:style>
  <w:style w:type="paragraph" w:customStyle="1" w:styleId="941">
    <w:name w:val="Знак94"/>
    <w:basedOn w:val="a2"/>
    <w:uiPriority w:val="99"/>
    <w:rsid w:val="00052FD2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4160">
    <w:name w:val="Знак4 Знак Знак16"/>
    <w:uiPriority w:val="99"/>
    <w:locked/>
    <w:rsid w:val="00052FD2"/>
    <w:rPr>
      <w:rFonts w:ascii="Arial" w:hAnsi="Arial"/>
      <w:b/>
      <w:kern w:val="32"/>
      <w:sz w:val="32"/>
      <w:lang w:val="ru-RU" w:eastAsia="ru-RU"/>
    </w:rPr>
  </w:style>
  <w:style w:type="character" w:customStyle="1" w:styleId="2141">
    <w:name w:val="Знак2 Знак Знак14"/>
    <w:uiPriority w:val="99"/>
    <w:locked/>
    <w:rsid w:val="00052FD2"/>
    <w:rPr>
      <w:b/>
      <w:sz w:val="27"/>
      <w:lang w:val="ru-RU" w:eastAsia="ru-RU"/>
    </w:rPr>
  </w:style>
  <w:style w:type="character" w:customStyle="1" w:styleId="44a">
    <w:name w:val="Знак4 Знак Знак4"/>
    <w:uiPriority w:val="99"/>
    <w:locked/>
    <w:rsid w:val="00052FD2"/>
    <w:rPr>
      <w:rFonts w:ascii="Arial" w:hAnsi="Arial"/>
      <w:b/>
      <w:kern w:val="32"/>
      <w:sz w:val="32"/>
      <w:lang w:val="ru-RU" w:eastAsia="ru-RU"/>
    </w:rPr>
  </w:style>
  <w:style w:type="character" w:customStyle="1" w:styleId="25e">
    <w:name w:val="Знак2 Знак Знак5"/>
    <w:uiPriority w:val="99"/>
    <w:semiHidden/>
    <w:locked/>
    <w:rsid w:val="00052FD2"/>
    <w:rPr>
      <w:rFonts w:ascii="Arial" w:hAnsi="Arial"/>
      <w:b/>
      <w:sz w:val="26"/>
      <w:lang w:val="ru-RU" w:eastAsia="ru-RU"/>
    </w:rPr>
  </w:style>
  <w:style w:type="character" w:customStyle="1" w:styleId="5fa">
    <w:name w:val="Текст сноски Знак5"/>
    <w:uiPriority w:val="99"/>
    <w:locked/>
    <w:rsid w:val="00052FD2"/>
    <w:rPr>
      <w:rFonts w:ascii="Courier New" w:hAnsi="Courier New"/>
      <w:color w:val="000000"/>
      <w:sz w:val="24"/>
    </w:rPr>
  </w:style>
  <w:style w:type="paragraph" w:customStyle="1" w:styleId="41a">
    <w:name w:val="Заголовок оглавления41"/>
    <w:basedOn w:val="10"/>
    <w:next w:val="a2"/>
    <w:uiPriority w:val="99"/>
    <w:rsid w:val="00052FD2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eastAsia="Times New Roman" w:hAnsi="Cambria" w:cs="Arial"/>
      <w:b/>
      <w:bCs/>
      <w:caps/>
      <w:color w:val="365F91"/>
      <w:kern w:val="32"/>
      <w:sz w:val="28"/>
      <w:szCs w:val="28"/>
    </w:rPr>
  </w:style>
  <w:style w:type="character" w:customStyle="1" w:styleId="31f0">
    <w:name w:val="Слабая ссылка31"/>
    <w:uiPriority w:val="99"/>
    <w:rsid w:val="00052FD2"/>
    <w:rPr>
      <w:smallCaps/>
      <w:color w:val="C0504D"/>
      <w:u w:val="single"/>
    </w:rPr>
  </w:style>
  <w:style w:type="character" w:customStyle="1" w:styleId="31f1">
    <w:name w:val="Сильная ссылка31"/>
    <w:uiPriority w:val="99"/>
    <w:rsid w:val="00052FD2"/>
    <w:rPr>
      <w:b/>
      <w:smallCaps/>
      <w:color w:val="C0504D"/>
      <w:spacing w:val="5"/>
      <w:u w:val="single"/>
    </w:rPr>
  </w:style>
  <w:style w:type="character" w:customStyle="1" w:styleId="31f2">
    <w:name w:val="Название книги31"/>
    <w:uiPriority w:val="99"/>
    <w:rsid w:val="00052FD2"/>
    <w:rPr>
      <w:b/>
      <w:smallCaps/>
      <w:spacing w:val="5"/>
    </w:rPr>
  </w:style>
  <w:style w:type="character" w:customStyle="1" w:styleId="4ff0">
    <w:name w:val="Текст сноски Знак4"/>
    <w:basedOn w:val="a3"/>
    <w:uiPriority w:val="99"/>
    <w:semiHidden/>
    <w:rsid w:val="00052FD2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ffff8">
    <w:name w:val="Обычный (веб) Знак2"/>
    <w:basedOn w:val="a3"/>
    <w:uiPriority w:val="99"/>
    <w:locked/>
    <w:rsid w:val="00052FD2"/>
    <w:rPr>
      <w:rFonts w:cs="Times New Roman"/>
      <w:b/>
      <w:i/>
      <w:color w:val="4F81BD"/>
      <w:sz w:val="20"/>
      <w:szCs w:val="20"/>
    </w:rPr>
  </w:style>
  <w:style w:type="paragraph" w:customStyle="1" w:styleId="1ffffff6">
    <w:name w:val="Заголовок1"/>
    <w:basedOn w:val="a2"/>
    <w:next w:val="aff1"/>
    <w:uiPriority w:val="99"/>
    <w:rsid w:val="00052FD2"/>
    <w:pPr>
      <w:keepNext/>
      <w:widowControl/>
      <w:suppressAutoHyphens/>
      <w:snapToGrid/>
      <w:spacing w:before="240" w:after="120"/>
    </w:pPr>
    <w:rPr>
      <w:rFonts w:ascii="Arial" w:eastAsia="Microsoft YaHei" w:hAnsi="Arial" w:cs="Mangal"/>
      <w:sz w:val="28"/>
      <w:szCs w:val="28"/>
      <w:lang w:eastAsia="zh-CN"/>
    </w:rPr>
  </w:style>
  <w:style w:type="character" w:customStyle="1" w:styleId="1ffffff7">
    <w:name w:val="Неразрешенное упоминание1"/>
    <w:basedOn w:val="a3"/>
    <w:uiPriority w:val="99"/>
    <w:semiHidden/>
    <w:rsid w:val="00052FD2"/>
    <w:rPr>
      <w:rFonts w:ascii="Times New Roman" w:hAnsi="Times New Roman" w:cs="Times New Roman"/>
      <w:color w:val="605E5C"/>
      <w:shd w:val="clear" w:color="auto" w:fill="E1DFDD"/>
    </w:rPr>
  </w:style>
  <w:style w:type="character" w:customStyle="1" w:styleId="2ffff9">
    <w:name w:val="Неразрешенное упоминание2"/>
    <w:uiPriority w:val="99"/>
    <w:semiHidden/>
    <w:rsid w:val="00052FD2"/>
    <w:rPr>
      <w:color w:val="808080"/>
      <w:shd w:val="clear" w:color="auto" w:fill="E6E6E6"/>
    </w:rPr>
  </w:style>
  <w:style w:type="paragraph" w:customStyle="1" w:styleId="hlbdr">
    <w:name w:val="hl_bdr"/>
    <w:basedOn w:val="a2"/>
    <w:uiPriority w:val="99"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-10">
    <w:name w:val="Цветной список - Акцент 1 Знак"/>
    <w:uiPriority w:val="99"/>
    <w:locked/>
    <w:rsid w:val="00052FD2"/>
    <w:rPr>
      <w:rFonts w:ascii="Calibri" w:hAnsi="Calibri"/>
      <w:sz w:val="20"/>
      <w:lang w:eastAsia="ru-RU"/>
    </w:rPr>
  </w:style>
  <w:style w:type="table" w:styleId="-11">
    <w:name w:val="Colorful List Accent 1"/>
    <w:basedOn w:val="a4"/>
    <w:uiPriority w:val="99"/>
    <w:rsid w:val="00052FD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/>
    <w:tcPr>
      <w:shd w:val="clear" w:color="auto" w:fill="EDF2F8"/>
    </w:tcPr>
    <w:tblStylePr w:type="firstRow">
      <w:rPr>
        <w:rFonts w:cs="Times New Roman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rPr>
        <w:rFonts w:cs="Times New Roman"/>
      </w:rPr>
      <w:tblPr/>
      <w:tcPr>
        <w:shd w:val="clear" w:color="auto" w:fill="DBE5F1"/>
      </w:tcPr>
    </w:tblStylePr>
  </w:style>
  <w:style w:type="paragraph" w:customStyle="1" w:styleId="51b">
    <w:name w:val="Обычный51"/>
    <w:basedOn w:val="a2"/>
    <w:uiPriority w:val="99"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2311">
    <w:name w:val="Основной текст 231"/>
    <w:basedOn w:val="a2"/>
    <w:uiPriority w:val="99"/>
    <w:rsid w:val="00052FD2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</w:pPr>
    <w:rPr>
      <w:rFonts w:eastAsia="Times New Roman"/>
      <w:sz w:val="28"/>
    </w:rPr>
  </w:style>
  <w:style w:type="paragraph" w:customStyle="1" w:styleId="3212">
    <w:name w:val="Заголовок 321"/>
    <w:basedOn w:val="51b"/>
    <w:next w:val="51b"/>
    <w:uiPriority w:val="99"/>
    <w:rsid w:val="00052FD2"/>
    <w:pPr>
      <w:keepNext/>
      <w:spacing w:before="0" w:beforeAutospacing="0" w:after="0" w:afterAutospacing="0"/>
      <w:outlineLvl w:val="2"/>
    </w:pPr>
    <w:rPr>
      <w:szCs w:val="20"/>
    </w:rPr>
  </w:style>
  <w:style w:type="paragraph" w:customStyle="1" w:styleId="41b">
    <w:name w:val="Основной текст41"/>
    <w:basedOn w:val="51b"/>
    <w:uiPriority w:val="99"/>
    <w:rsid w:val="00052FD2"/>
    <w:pPr>
      <w:spacing w:before="0" w:beforeAutospacing="0" w:after="0" w:afterAutospacing="0" w:line="360" w:lineRule="auto"/>
    </w:pPr>
    <w:rPr>
      <w:szCs w:val="20"/>
    </w:rPr>
  </w:style>
  <w:style w:type="paragraph" w:customStyle="1" w:styleId="2212">
    <w:name w:val="Заголовок 221"/>
    <w:basedOn w:val="a2"/>
    <w:next w:val="a2"/>
    <w:uiPriority w:val="99"/>
    <w:rsid w:val="00052FD2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31f3">
    <w:name w:val="Цитата31"/>
    <w:basedOn w:val="a2"/>
    <w:uiPriority w:val="99"/>
    <w:rsid w:val="00052FD2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31f4">
    <w:name w:val="Текст31"/>
    <w:basedOn w:val="a2"/>
    <w:uiPriority w:val="99"/>
    <w:rsid w:val="00052FD2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311">
    <w:name w:val="Основной текст 331"/>
    <w:basedOn w:val="51b"/>
    <w:uiPriority w:val="99"/>
    <w:rsid w:val="00052FD2"/>
    <w:pPr>
      <w:tabs>
        <w:tab w:val="left" w:pos="360"/>
      </w:tabs>
      <w:spacing w:before="0" w:beforeAutospacing="0" w:after="0" w:afterAutospacing="0"/>
      <w:jc w:val="both"/>
    </w:pPr>
    <w:rPr>
      <w:i/>
      <w:sz w:val="26"/>
      <w:szCs w:val="20"/>
    </w:rPr>
  </w:style>
  <w:style w:type="paragraph" w:customStyle="1" w:styleId="2213">
    <w:name w:val="Основной текст с отступом 221"/>
    <w:basedOn w:val="a2"/>
    <w:uiPriority w:val="99"/>
    <w:rsid w:val="00052FD2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312">
    <w:name w:val="Основной текст с отступом 331"/>
    <w:basedOn w:val="a2"/>
    <w:uiPriority w:val="99"/>
    <w:rsid w:val="00052FD2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21f8">
    <w:name w:val="Верхний колонтитул21"/>
    <w:basedOn w:val="a2"/>
    <w:uiPriority w:val="99"/>
    <w:rsid w:val="00052FD2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paragraph" w:customStyle="1" w:styleId="4211">
    <w:name w:val="Заголовок 421"/>
    <w:basedOn w:val="51b"/>
    <w:next w:val="51b"/>
    <w:uiPriority w:val="99"/>
    <w:rsid w:val="00052FD2"/>
    <w:pPr>
      <w:keepNext/>
      <w:spacing w:before="0" w:beforeAutospacing="0" w:after="0" w:afterAutospacing="0"/>
    </w:pPr>
    <w:rPr>
      <w:szCs w:val="20"/>
    </w:rPr>
  </w:style>
  <w:style w:type="paragraph" w:customStyle="1" w:styleId="6112">
    <w:name w:val="Заголовок 611"/>
    <w:uiPriority w:val="99"/>
    <w:rsid w:val="00052FD2"/>
    <w:pPr>
      <w:keepNext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paragraph" w:customStyle="1" w:styleId="HTML210">
    <w:name w:val="Стандартный HTML21"/>
    <w:basedOn w:val="a2"/>
    <w:uiPriority w:val="99"/>
    <w:rsid w:val="00052FD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character" w:customStyle="1" w:styleId="4200">
    <w:name w:val="Знак Знак420"/>
    <w:uiPriority w:val="99"/>
    <w:rsid w:val="00052FD2"/>
    <w:rPr>
      <w:rFonts w:ascii="Courier New" w:hAnsi="Courier New"/>
      <w:lang w:val="ru-RU" w:eastAsia="ru-RU"/>
    </w:rPr>
  </w:style>
  <w:style w:type="character" w:customStyle="1" w:styleId="11ffa">
    <w:name w:val="Замещающий текст11"/>
    <w:uiPriority w:val="99"/>
    <w:rsid w:val="00052FD2"/>
    <w:rPr>
      <w:color w:val="808080"/>
    </w:rPr>
  </w:style>
  <w:style w:type="character" w:customStyle="1" w:styleId="21f9">
    <w:name w:val="Основной шрифт абзаца21"/>
    <w:uiPriority w:val="99"/>
    <w:rsid w:val="00052FD2"/>
  </w:style>
  <w:style w:type="character" w:customStyle="1" w:styleId="2214">
    <w:name w:val="Знак2 Знак Знак21"/>
    <w:uiPriority w:val="99"/>
    <w:locked/>
    <w:rsid w:val="00052FD2"/>
    <w:rPr>
      <w:b/>
      <w:sz w:val="27"/>
      <w:lang w:val="ru-RU" w:eastAsia="ru-RU"/>
    </w:rPr>
  </w:style>
  <w:style w:type="character" w:customStyle="1" w:styleId="5fb">
    <w:name w:val="Название Знак5"/>
    <w:basedOn w:val="a3"/>
    <w:uiPriority w:val="99"/>
    <w:locked/>
    <w:rsid w:val="00052FD2"/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customStyle="1" w:styleId="23f">
    <w:name w:val="Цитата 2 Знак3"/>
    <w:basedOn w:val="a3"/>
    <w:uiPriority w:val="99"/>
    <w:rsid w:val="00052FD2"/>
    <w:rPr>
      <w:rFonts w:ascii="Times New Roman" w:hAnsi="Times New Roman" w:cs="Times New Roman"/>
      <w:i/>
      <w:iCs/>
      <w:color w:val="000000"/>
      <w:sz w:val="24"/>
      <w:szCs w:val="24"/>
    </w:rPr>
  </w:style>
  <w:style w:type="character" w:customStyle="1" w:styleId="3fff4">
    <w:name w:val="Выделенная цитата Знак3"/>
    <w:basedOn w:val="a3"/>
    <w:uiPriority w:val="99"/>
    <w:rsid w:val="00052FD2"/>
    <w:rPr>
      <w:rFonts w:ascii="Times New Roman" w:hAnsi="Times New Roman" w:cs="Times New Roman"/>
      <w:b/>
      <w:bCs/>
      <w:i/>
      <w:iCs/>
      <w:color w:val="4F81BD"/>
      <w:sz w:val="24"/>
      <w:szCs w:val="24"/>
    </w:rPr>
  </w:style>
  <w:style w:type="character" w:customStyle="1" w:styleId="fontstyle01">
    <w:name w:val="fontstyle01"/>
    <w:basedOn w:val="a3"/>
    <w:uiPriority w:val="99"/>
    <w:rsid w:val="00052FD2"/>
    <w:rPr>
      <w:rFonts w:ascii="Times New Roman" w:hAnsi="Times New Roman" w:cs="Times New Roman"/>
      <w:color w:val="000000"/>
      <w:sz w:val="24"/>
      <w:szCs w:val="24"/>
    </w:rPr>
  </w:style>
  <w:style w:type="paragraph" w:customStyle="1" w:styleId="12f1">
    <w:name w:val="Стиль12"/>
    <w:basedOn w:val="a2"/>
    <w:next w:val="afff1"/>
    <w:uiPriority w:val="99"/>
    <w:rsid w:val="00052FD2"/>
    <w:pPr>
      <w:widowControl/>
      <w:snapToGrid/>
      <w:spacing w:before="0" w:after="0"/>
    </w:pPr>
    <w:rPr>
      <w:rFonts w:eastAsia="Times New Roman"/>
      <w:szCs w:val="24"/>
    </w:rPr>
  </w:style>
  <w:style w:type="table" w:customStyle="1" w:styleId="2ffffa">
    <w:name w:val="Сетка таблицы2"/>
    <w:uiPriority w:val="99"/>
    <w:rsid w:val="00052F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ct-infoprofile-name">
    <w:name w:val="dct-info_profile-name"/>
    <w:basedOn w:val="a3"/>
    <w:uiPriority w:val="99"/>
    <w:rsid w:val="00052FD2"/>
    <w:rPr>
      <w:rFonts w:cs="Times New Roman"/>
    </w:rPr>
  </w:style>
  <w:style w:type="character" w:customStyle="1" w:styleId="turbo-authorname">
    <w:name w:val="turbo-author__name"/>
    <w:basedOn w:val="a3"/>
    <w:uiPriority w:val="99"/>
    <w:rsid w:val="00052FD2"/>
    <w:rPr>
      <w:rFonts w:cs="Times New Roman"/>
    </w:rPr>
  </w:style>
  <w:style w:type="character" w:customStyle="1" w:styleId="cxdhlk">
    <w:name w:val="cxdhlk"/>
    <w:basedOn w:val="a3"/>
    <w:uiPriority w:val="99"/>
    <w:rsid w:val="00052FD2"/>
    <w:rPr>
      <w:rFonts w:cs="Times New Roman"/>
    </w:rPr>
  </w:style>
  <w:style w:type="paragraph" w:customStyle="1" w:styleId="ftvvlh">
    <w:name w:val="ftvvlh"/>
    <w:basedOn w:val="a2"/>
    <w:uiPriority w:val="99"/>
    <w:rsid w:val="00052FD2"/>
    <w:pPr>
      <w:widowControl/>
      <w:snapToGrid/>
      <w:spacing w:beforeAutospacing="1" w:afterAutospacing="1"/>
    </w:pPr>
    <w:rPr>
      <w:rFonts w:eastAsia="Times New Roman"/>
      <w:szCs w:val="24"/>
      <w:lang w:eastAsia="ja-JP"/>
    </w:rPr>
  </w:style>
  <w:style w:type="character" w:customStyle="1" w:styleId="l59d44510">
    <w:name w:val="l59d44510"/>
    <w:basedOn w:val="a3"/>
    <w:uiPriority w:val="99"/>
    <w:rsid w:val="00052FD2"/>
    <w:rPr>
      <w:rFonts w:cs="Times New Roman"/>
    </w:rPr>
  </w:style>
  <w:style w:type="character" w:customStyle="1" w:styleId="duvqdt">
    <w:name w:val="duvqdt"/>
    <w:basedOn w:val="a3"/>
    <w:uiPriority w:val="99"/>
    <w:rsid w:val="00052FD2"/>
    <w:rPr>
      <w:rFonts w:cs="Times New Roman"/>
    </w:rPr>
  </w:style>
  <w:style w:type="character" w:customStyle="1" w:styleId="titlesmall">
    <w:name w:val="title_small"/>
    <w:basedOn w:val="a3"/>
    <w:uiPriority w:val="99"/>
    <w:rsid w:val="00052FD2"/>
    <w:rPr>
      <w:rFonts w:cs="Times New Roman"/>
    </w:rPr>
  </w:style>
  <w:style w:type="character" w:customStyle="1" w:styleId="2ffffb">
    <w:name w:val="Заголовок2"/>
    <w:basedOn w:val="a3"/>
    <w:uiPriority w:val="99"/>
    <w:rsid w:val="00052FD2"/>
    <w:rPr>
      <w:rFonts w:cs="Times New Roman"/>
    </w:rPr>
  </w:style>
  <w:style w:type="character" w:customStyle="1" w:styleId="titlesmallgrey">
    <w:name w:val="title_small_grey"/>
    <w:basedOn w:val="a3"/>
    <w:uiPriority w:val="99"/>
    <w:rsid w:val="00052FD2"/>
    <w:rPr>
      <w:rFonts w:cs="Times New Roman"/>
    </w:rPr>
  </w:style>
  <w:style w:type="character" w:customStyle="1" w:styleId="cstatopen-btn">
    <w:name w:val="c_statopen-btn"/>
    <w:basedOn w:val="a3"/>
    <w:uiPriority w:val="99"/>
    <w:rsid w:val="00052FD2"/>
    <w:rPr>
      <w:rFonts w:cs="Times New Roman"/>
    </w:rPr>
  </w:style>
  <w:style w:type="character" w:customStyle="1" w:styleId="kc-title">
    <w:name w:val="kc-title"/>
    <w:basedOn w:val="a3"/>
    <w:uiPriority w:val="99"/>
    <w:rsid w:val="00052FD2"/>
    <w:rPr>
      <w:rFonts w:cs="Times New Roman"/>
    </w:rPr>
  </w:style>
  <w:style w:type="paragraph" w:customStyle="1" w:styleId="author-name">
    <w:name w:val="author-name"/>
    <w:basedOn w:val="a2"/>
    <w:uiPriority w:val="99"/>
    <w:rsid w:val="00052FD2"/>
    <w:pPr>
      <w:widowControl/>
      <w:snapToGrid/>
      <w:spacing w:beforeAutospacing="1" w:afterAutospacing="1"/>
    </w:pPr>
    <w:rPr>
      <w:rFonts w:eastAsia="Times New Roman"/>
      <w:szCs w:val="24"/>
      <w:lang w:eastAsia="ja-JP"/>
    </w:rPr>
  </w:style>
  <w:style w:type="paragraph" w:customStyle="1" w:styleId="dct-infoprofile">
    <w:name w:val="dct-info_profile"/>
    <w:basedOn w:val="a2"/>
    <w:uiPriority w:val="99"/>
    <w:rsid w:val="00052FD2"/>
    <w:pPr>
      <w:widowControl/>
      <w:snapToGrid/>
      <w:spacing w:beforeAutospacing="1" w:afterAutospacing="1"/>
    </w:pPr>
    <w:rPr>
      <w:rFonts w:eastAsia="Times New Roman"/>
      <w:szCs w:val="24"/>
      <w:lang w:eastAsia="ja-JP"/>
    </w:rPr>
  </w:style>
  <w:style w:type="character" w:customStyle="1" w:styleId="dct-infoprofile-user">
    <w:name w:val="dct-info_profile-user"/>
    <w:basedOn w:val="a3"/>
    <w:uiPriority w:val="99"/>
    <w:rsid w:val="00052FD2"/>
    <w:rPr>
      <w:rFonts w:cs="Times New Roman"/>
    </w:rPr>
  </w:style>
  <w:style w:type="paragraph" w:customStyle="1" w:styleId="s30">
    <w:name w:val="s_3"/>
    <w:basedOn w:val="a2"/>
    <w:uiPriority w:val="99"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90">
    <w:name w:val="s_9"/>
    <w:basedOn w:val="a2"/>
    <w:uiPriority w:val="99"/>
    <w:rsid w:val="00052FD2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ffffffffff9">
    <w:name w:val="Текст сноски Знак Знак Знак"/>
    <w:uiPriority w:val="99"/>
    <w:locked/>
    <w:rsid w:val="00052FD2"/>
    <w:rPr>
      <w:rFonts w:ascii="Courier New" w:hAnsi="Courier New"/>
      <w:color w:val="000000"/>
      <w:sz w:val="22"/>
      <w:lang w:val="ru-RU" w:eastAsia="ru-RU"/>
    </w:rPr>
  </w:style>
  <w:style w:type="character" w:customStyle="1" w:styleId="4ff1">
    <w:name w:val="Знак Знак4 Знак"/>
    <w:uiPriority w:val="99"/>
    <w:locked/>
    <w:rsid w:val="00052FD2"/>
    <w:rPr>
      <w:rFonts w:ascii="Arial" w:hAnsi="Arial"/>
      <w:b/>
      <w:kern w:val="32"/>
      <w:sz w:val="32"/>
      <w:lang w:val="ru-RU" w:eastAsia="ru-RU"/>
    </w:rPr>
  </w:style>
  <w:style w:type="character" w:customStyle="1" w:styleId="Heading124">
    <w:name w:val="Heading 12 Знак Знак4"/>
    <w:uiPriority w:val="99"/>
    <w:locked/>
    <w:rsid w:val="00052FD2"/>
    <w:rPr>
      <w:rFonts w:ascii="Courier New" w:hAnsi="Courier New"/>
      <w:lang w:val="ru-RU" w:eastAsia="ru-RU"/>
    </w:rPr>
  </w:style>
  <w:style w:type="character" w:customStyle="1" w:styleId="1-2">
    <w:name w:val="Средняя сетка 1 - Акцент 2 Знак"/>
    <w:link w:val="1-21"/>
    <w:uiPriority w:val="99"/>
    <w:locked/>
    <w:rsid w:val="00052FD2"/>
    <w:rPr>
      <w:rFonts w:ascii="Calibri" w:hAnsi="Calibri"/>
      <w:lang w:eastAsia="ru-RU"/>
    </w:rPr>
  </w:style>
  <w:style w:type="paragraph" w:customStyle="1" w:styleId="1-21">
    <w:name w:val="Средняя сетка 1 - Акцент 21"/>
    <w:basedOn w:val="a2"/>
    <w:link w:val="1-2"/>
    <w:uiPriority w:val="99"/>
    <w:rsid w:val="00052FD2"/>
    <w:pPr>
      <w:widowControl/>
      <w:snapToGrid/>
      <w:spacing w:before="0" w:after="200" w:line="276" w:lineRule="auto"/>
      <w:ind w:left="720"/>
    </w:pPr>
    <w:rPr>
      <w:rFonts w:ascii="Calibri" w:eastAsiaTheme="minorHAnsi" w:hAnsi="Calibri" w:cstheme="minorBidi"/>
      <w:sz w:val="22"/>
      <w:szCs w:val="22"/>
    </w:rPr>
  </w:style>
  <w:style w:type="paragraph" w:customStyle="1" w:styleId="1ffffff8">
    <w:name w:val="Обычный текст1"/>
    <w:basedOn w:val="a2"/>
    <w:uiPriority w:val="99"/>
    <w:rsid w:val="00052FD2"/>
    <w:pPr>
      <w:widowControl/>
      <w:snapToGrid/>
      <w:spacing w:before="0" w:after="0"/>
      <w:ind w:firstLine="454"/>
      <w:jc w:val="both"/>
    </w:pPr>
    <w:rPr>
      <w:rFonts w:ascii="Calibri" w:eastAsia="Times New Roman" w:hAnsi="Calibri"/>
      <w:sz w:val="20"/>
    </w:rPr>
  </w:style>
  <w:style w:type="character" w:customStyle="1" w:styleId="1-1">
    <w:name w:val="Средняя заливка 1 - Акцент 1 Знак"/>
    <w:link w:val="1-11"/>
    <w:uiPriority w:val="99"/>
    <w:locked/>
    <w:rsid w:val="00052FD2"/>
    <w:rPr>
      <w:rFonts w:eastAsia="Times New Roman"/>
      <w:lang w:eastAsia="ru-RU"/>
    </w:rPr>
  </w:style>
  <w:style w:type="paragraph" w:customStyle="1" w:styleId="1-11">
    <w:name w:val="Средняя заливка 1 - Акцент 11"/>
    <w:link w:val="1-1"/>
    <w:uiPriority w:val="99"/>
    <w:rsid w:val="00052FD2"/>
    <w:pPr>
      <w:spacing w:after="160" w:line="256" w:lineRule="auto"/>
    </w:pPr>
    <w:rPr>
      <w:rFonts w:eastAsia="Times New Roman"/>
      <w:lang w:eastAsia="ru-RU"/>
    </w:rPr>
  </w:style>
  <w:style w:type="character" w:customStyle="1" w:styleId="2-2">
    <w:name w:val="Средняя сетка 2 - Акцент 2 Знак"/>
    <w:link w:val="2-21"/>
    <w:uiPriority w:val="99"/>
    <w:locked/>
    <w:rsid w:val="00052FD2"/>
    <w:rPr>
      <w:rFonts w:ascii="Calibri" w:hAnsi="Calibri"/>
      <w:i/>
      <w:color w:val="000000"/>
      <w:sz w:val="24"/>
      <w:lang w:eastAsia="ru-RU"/>
    </w:rPr>
  </w:style>
  <w:style w:type="paragraph" w:customStyle="1" w:styleId="2-21">
    <w:name w:val="Средняя сетка 2 - Акцент 21"/>
    <w:basedOn w:val="a2"/>
    <w:next w:val="a2"/>
    <w:link w:val="2-2"/>
    <w:uiPriority w:val="99"/>
    <w:rsid w:val="00052FD2"/>
    <w:pPr>
      <w:widowControl/>
      <w:snapToGrid/>
      <w:spacing w:before="0" w:after="0"/>
    </w:pPr>
    <w:rPr>
      <w:rFonts w:ascii="Calibri" w:eastAsiaTheme="minorHAnsi" w:hAnsi="Calibri" w:cstheme="minorBidi"/>
      <w:i/>
      <w:color w:val="000000"/>
      <w:szCs w:val="22"/>
    </w:rPr>
  </w:style>
  <w:style w:type="character" w:customStyle="1" w:styleId="3-2">
    <w:name w:val="Средняя сетка 3 - Акцент 2 Знак"/>
    <w:link w:val="3-21"/>
    <w:uiPriority w:val="99"/>
    <w:locked/>
    <w:rsid w:val="00052FD2"/>
    <w:rPr>
      <w:rFonts w:ascii="Calibri" w:hAnsi="Calibri"/>
      <w:b/>
      <w:i/>
      <w:color w:val="4F81BD"/>
      <w:sz w:val="24"/>
      <w:lang w:eastAsia="ru-RU"/>
    </w:rPr>
  </w:style>
  <w:style w:type="paragraph" w:customStyle="1" w:styleId="3-21">
    <w:name w:val="Средняя сетка 3 - Акцент 21"/>
    <w:basedOn w:val="a2"/>
    <w:next w:val="a2"/>
    <w:link w:val="3-2"/>
    <w:uiPriority w:val="99"/>
    <w:rsid w:val="00052FD2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Theme="minorHAnsi" w:hAnsi="Calibri" w:cstheme="minorBidi"/>
      <w:b/>
      <w:i/>
      <w:color w:val="4F81BD"/>
      <w:szCs w:val="22"/>
    </w:rPr>
  </w:style>
  <w:style w:type="paragraph" w:customStyle="1" w:styleId="-31">
    <w:name w:val="Таблица-сетка 31"/>
    <w:basedOn w:val="10"/>
    <w:next w:val="a2"/>
    <w:uiPriority w:val="99"/>
    <w:rsid w:val="00052FD2"/>
    <w:pPr>
      <w:keepNext/>
      <w:keepLines/>
      <w:numPr>
        <w:numId w:val="11"/>
      </w:numPr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eastAsia="Times New Roman" w:hAnsi="Cambria" w:cs="Arial"/>
      <w:b/>
      <w:bCs/>
      <w:caps/>
      <w:color w:val="365F91"/>
      <w:kern w:val="32"/>
      <w:sz w:val="28"/>
      <w:szCs w:val="28"/>
    </w:rPr>
  </w:style>
  <w:style w:type="paragraph" w:customStyle="1" w:styleId="htmlparagraph">
    <w:name w:val="html_paragraph"/>
    <w:basedOn w:val="a2"/>
    <w:uiPriority w:val="99"/>
    <w:rsid w:val="00052FD2"/>
    <w:pPr>
      <w:widowControl/>
      <w:snapToGrid/>
      <w:spacing w:before="0" w:after="0"/>
      <w:ind w:firstLine="720"/>
      <w:jc w:val="both"/>
    </w:pPr>
    <w:rPr>
      <w:szCs w:val="24"/>
    </w:rPr>
  </w:style>
  <w:style w:type="paragraph" w:customStyle="1" w:styleId="13e">
    <w:name w:val="Абзац списка13"/>
    <w:basedOn w:val="a2"/>
    <w:uiPriority w:val="99"/>
    <w:rsid w:val="00052FD2"/>
    <w:pPr>
      <w:widowControl/>
      <w:snapToGrid/>
      <w:spacing w:before="0"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281">
    <w:name w:val="Цитата 28"/>
    <w:basedOn w:val="a2"/>
    <w:next w:val="a2"/>
    <w:link w:val="2fe"/>
    <w:uiPriority w:val="99"/>
    <w:rsid w:val="00052FD2"/>
    <w:pPr>
      <w:widowControl/>
      <w:snapToGrid/>
      <w:spacing w:beforeAutospacing="1" w:afterAutospacing="1"/>
      <w:ind w:left="864" w:right="864"/>
      <w:jc w:val="center"/>
    </w:pPr>
    <w:rPr>
      <w:i/>
      <w:iCs/>
      <w:color w:val="000000" w:themeColor="text1"/>
    </w:rPr>
  </w:style>
  <w:style w:type="paragraph" w:customStyle="1" w:styleId="82">
    <w:name w:val="Выделенная цитата8"/>
    <w:basedOn w:val="a2"/>
    <w:next w:val="a2"/>
    <w:link w:val="affffff4"/>
    <w:uiPriority w:val="99"/>
    <w:rsid w:val="00052FD2"/>
    <w:pPr>
      <w:widowControl/>
      <w:pBdr>
        <w:top w:val="single" w:sz="4" w:space="10" w:color="5B9BD5"/>
        <w:bottom w:val="single" w:sz="4" w:space="10" w:color="5B9BD5"/>
      </w:pBdr>
      <w:snapToGrid/>
      <w:spacing w:beforeAutospacing="1" w:afterAutospacing="1"/>
      <w:ind w:left="864" w:right="864"/>
      <w:jc w:val="center"/>
    </w:pPr>
    <w:rPr>
      <w:b/>
      <w:bCs/>
      <w:i/>
      <w:iCs/>
      <w:color w:val="4F81BD" w:themeColor="accent1"/>
    </w:rPr>
  </w:style>
  <w:style w:type="paragraph" w:customStyle="1" w:styleId="5fc">
    <w:name w:val="Заголовок оглавления5"/>
    <w:basedOn w:val="10"/>
    <w:next w:val="a2"/>
    <w:uiPriority w:val="99"/>
    <w:rsid w:val="00052FD2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  <w:tab w:val="left" w:pos="360"/>
      </w:tabs>
      <w:autoSpaceDE/>
      <w:autoSpaceDN/>
      <w:adjustRightInd/>
      <w:spacing w:before="480"/>
      <w:ind w:left="360"/>
      <w:jc w:val="left"/>
      <w:outlineLvl w:val="9"/>
    </w:pPr>
    <w:rPr>
      <w:rFonts w:ascii="Arial" w:eastAsia="Times New Roman" w:hAnsi="Arial" w:cs="Arial"/>
      <w:b/>
      <w:caps/>
      <w:color w:val="365F91"/>
      <w:kern w:val="32"/>
      <w:sz w:val="28"/>
      <w:szCs w:val="28"/>
    </w:rPr>
  </w:style>
  <w:style w:type="character" w:customStyle="1" w:styleId="34b">
    <w:name w:val="Знак3 Знак Знак Знак4"/>
    <w:uiPriority w:val="99"/>
    <w:locked/>
    <w:rsid w:val="00052FD2"/>
    <w:rPr>
      <w:rFonts w:ascii="PragmaticaCTT" w:hAnsi="PragmaticaCTT"/>
      <w:sz w:val="20"/>
      <w:lang w:eastAsia="ru-RU"/>
    </w:rPr>
  </w:style>
  <w:style w:type="character" w:customStyle="1" w:styleId="31f5">
    <w:name w:val="Таблица простая 31"/>
    <w:uiPriority w:val="99"/>
    <w:rsid w:val="00052FD2"/>
    <w:rPr>
      <w:rFonts w:ascii="Times New Roman" w:hAnsi="Times New Roman"/>
      <w:i/>
      <w:color w:val="808080"/>
    </w:rPr>
  </w:style>
  <w:style w:type="character" w:customStyle="1" w:styleId="41c">
    <w:name w:val="Таблица простая 41"/>
    <w:uiPriority w:val="99"/>
    <w:rsid w:val="00052FD2"/>
    <w:rPr>
      <w:rFonts w:ascii="Times New Roman" w:hAnsi="Times New Roman"/>
      <w:b/>
    </w:rPr>
  </w:style>
  <w:style w:type="character" w:customStyle="1" w:styleId="51c">
    <w:name w:val="Таблица простая 51"/>
    <w:uiPriority w:val="99"/>
    <w:rsid w:val="00052FD2"/>
    <w:rPr>
      <w:rFonts w:ascii="Times New Roman" w:hAnsi="Times New Roman"/>
      <w:smallCaps/>
      <w:color w:val="C0504D"/>
      <w:u w:val="single"/>
    </w:rPr>
  </w:style>
  <w:style w:type="character" w:customStyle="1" w:styleId="1ffffff9">
    <w:name w:val="Сетка таблицы светлая1"/>
    <w:uiPriority w:val="99"/>
    <w:rsid w:val="00052FD2"/>
    <w:rPr>
      <w:rFonts w:ascii="Times New Roman" w:hAnsi="Times New Roman"/>
      <w:b/>
      <w:smallCaps/>
      <w:color w:val="C0504D"/>
      <w:spacing w:val="5"/>
      <w:u w:val="single"/>
    </w:rPr>
  </w:style>
  <w:style w:type="character" w:customStyle="1" w:styleId="-110">
    <w:name w:val="Таблица-сетка 1 светлая1"/>
    <w:uiPriority w:val="99"/>
    <w:rsid w:val="00052FD2"/>
    <w:rPr>
      <w:rFonts w:ascii="Times New Roman" w:hAnsi="Times New Roman"/>
      <w:b/>
      <w:smallCaps/>
      <w:spacing w:val="5"/>
    </w:rPr>
  </w:style>
  <w:style w:type="character" w:customStyle="1" w:styleId="-111">
    <w:name w:val="Светлая сетка - Акцент 11"/>
    <w:uiPriority w:val="99"/>
    <w:rsid w:val="00052FD2"/>
    <w:rPr>
      <w:rFonts w:ascii="Times New Roman" w:hAnsi="Times New Roman"/>
      <w:color w:val="808080"/>
    </w:rPr>
  </w:style>
  <w:style w:type="character" w:customStyle="1" w:styleId="8f1">
    <w:name w:val="Замещающий текст8"/>
    <w:uiPriority w:val="99"/>
    <w:rsid w:val="00052FD2"/>
    <w:rPr>
      <w:rFonts w:ascii="Times New Roman" w:hAnsi="Times New Roman"/>
      <w:color w:val="808080"/>
    </w:rPr>
  </w:style>
  <w:style w:type="character" w:customStyle="1" w:styleId="9f0">
    <w:name w:val="Слабое выделение9"/>
    <w:uiPriority w:val="99"/>
    <w:rsid w:val="00052FD2"/>
    <w:rPr>
      <w:rFonts w:ascii="Times New Roman" w:hAnsi="Times New Roman"/>
      <w:i/>
      <w:color w:val="808080"/>
    </w:rPr>
  </w:style>
  <w:style w:type="character" w:customStyle="1" w:styleId="9f1">
    <w:name w:val="Сильное выделение9"/>
    <w:uiPriority w:val="99"/>
    <w:rsid w:val="00052FD2"/>
    <w:rPr>
      <w:rFonts w:ascii="Times New Roman" w:hAnsi="Times New Roman"/>
      <w:b/>
      <w:i/>
      <w:color w:val="4F81BD"/>
    </w:rPr>
  </w:style>
  <w:style w:type="character" w:customStyle="1" w:styleId="4ff2">
    <w:name w:val="Слабая ссылка4"/>
    <w:uiPriority w:val="99"/>
    <w:rsid w:val="00052FD2"/>
    <w:rPr>
      <w:rFonts w:ascii="Times New Roman" w:hAnsi="Times New Roman"/>
      <w:smallCaps/>
      <w:color w:val="C0504D"/>
      <w:u w:val="single"/>
    </w:rPr>
  </w:style>
  <w:style w:type="character" w:customStyle="1" w:styleId="4ff3">
    <w:name w:val="Сильная ссылка4"/>
    <w:uiPriority w:val="99"/>
    <w:rsid w:val="00052FD2"/>
    <w:rPr>
      <w:rFonts w:ascii="Times New Roman" w:hAnsi="Times New Roman"/>
      <w:b/>
      <w:smallCaps/>
      <w:color w:val="C0504D"/>
      <w:spacing w:val="5"/>
      <w:u w:val="single"/>
    </w:rPr>
  </w:style>
  <w:style w:type="character" w:customStyle="1" w:styleId="4ff4">
    <w:name w:val="Название книги4"/>
    <w:uiPriority w:val="99"/>
    <w:rsid w:val="00052FD2"/>
    <w:rPr>
      <w:rFonts w:ascii="Times New Roman" w:hAnsi="Times New Roman"/>
      <w:b/>
      <w:smallCaps/>
      <w:spacing w:val="5"/>
    </w:rPr>
  </w:style>
  <w:style w:type="table" w:customStyle="1" w:styleId="11ffb">
    <w:name w:val="Сетка таблицы 11"/>
    <w:uiPriority w:val="99"/>
    <w:rsid w:val="00052FD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fffa">
    <w:name w:val="Стандартная таблица1"/>
    <w:uiPriority w:val="99"/>
    <w:rsid w:val="00052FD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f">
    <w:name w:val="Сетка таблицы13"/>
    <w:uiPriority w:val="99"/>
    <w:rsid w:val="00052F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">
    <w:name w:val="Сетка таблицы111"/>
    <w:uiPriority w:val="99"/>
    <w:rsid w:val="00052FD2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">
    <w:name w:val="Сетка таблицы121"/>
    <w:uiPriority w:val="99"/>
    <w:rsid w:val="00052FD2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fa">
    <w:name w:val="Сетка таблицы21"/>
    <w:uiPriority w:val="99"/>
    <w:rsid w:val="00052FD2"/>
    <w:pPr>
      <w:widowControl w:val="0"/>
      <w:spacing w:after="0" w:line="240" w:lineRule="atLeast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61">
    <w:name w:val="Знак Знак961"/>
    <w:uiPriority w:val="99"/>
    <w:locked/>
    <w:rsid w:val="00052FD2"/>
    <w:rPr>
      <w:b/>
      <w:sz w:val="28"/>
      <w:lang w:val="ru-RU" w:eastAsia="zh-CN"/>
    </w:rPr>
  </w:style>
  <w:style w:type="character" w:customStyle="1" w:styleId="951">
    <w:name w:val="Знак Знак951"/>
    <w:uiPriority w:val="99"/>
    <w:locked/>
    <w:rsid w:val="00052FD2"/>
    <w:rPr>
      <w:b/>
      <w:i/>
      <w:sz w:val="26"/>
      <w:lang w:val="ru-RU" w:eastAsia="zh-CN"/>
    </w:rPr>
  </w:style>
  <w:style w:type="character" w:customStyle="1" w:styleId="9410">
    <w:name w:val="Знак Знак941"/>
    <w:uiPriority w:val="99"/>
    <w:locked/>
    <w:rsid w:val="00052FD2"/>
    <w:rPr>
      <w:sz w:val="24"/>
      <w:lang w:val="en-US" w:eastAsia="en-US"/>
    </w:rPr>
  </w:style>
  <w:style w:type="character" w:customStyle="1" w:styleId="9310">
    <w:name w:val="Знак Знак931"/>
    <w:uiPriority w:val="99"/>
    <w:locked/>
    <w:rsid w:val="00052FD2"/>
    <w:rPr>
      <w:sz w:val="24"/>
      <w:lang w:val="ru-RU" w:eastAsia="zh-CN"/>
    </w:rPr>
  </w:style>
  <w:style w:type="character" w:customStyle="1" w:styleId="9210">
    <w:name w:val="Знак Знак921"/>
    <w:uiPriority w:val="99"/>
    <w:locked/>
    <w:rsid w:val="00052FD2"/>
    <w:rPr>
      <w:i/>
      <w:sz w:val="24"/>
      <w:lang w:val="ru-RU" w:eastAsia="zh-CN"/>
    </w:rPr>
  </w:style>
  <w:style w:type="character" w:customStyle="1" w:styleId="9110">
    <w:name w:val="Знак Знак911"/>
    <w:uiPriority w:val="99"/>
    <w:locked/>
    <w:rsid w:val="00052FD2"/>
    <w:rPr>
      <w:rFonts w:ascii="Arial" w:hAnsi="Arial"/>
      <w:sz w:val="22"/>
      <w:lang w:val="ru-RU" w:eastAsia="zh-CN"/>
    </w:rPr>
  </w:style>
  <w:style w:type="character" w:customStyle="1" w:styleId="31f6">
    <w:name w:val="Знак3 Знак Знак1"/>
    <w:uiPriority w:val="99"/>
    <w:locked/>
    <w:rsid w:val="00052FD2"/>
    <w:rPr>
      <w:rFonts w:ascii="Arial" w:hAnsi="Arial"/>
      <w:b/>
      <w:i/>
      <w:sz w:val="28"/>
      <w:lang w:val="ru-RU" w:eastAsia="zh-CN"/>
    </w:rPr>
  </w:style>
  <w:style w:type="character" w:customStyle="1" w:styleId="890">
    <w:name w:val="Знак Знак89"/>
    <w:uiPriority w:val="99"/>
    <w:locked/>
    <w:rsid w:val="00052FD2"/>
    <w:rPr>
      <w:sz w:val="28"/>
      <w:lang w:val="ru-RU" w:eastAsia="ru-RU"/>
    </w:rPr>
  </w:style>
  <w:style w:type="character" w:customStyle="1" w:styleId="2312">
    <w:name w:val="Знак2 Знак Знак31"/>
    <w:uiPriority w:val="99"/>
    <w:locked/>
    <w:rsid w:val="00052FD2"/>
    <w:rPr>
      <w:b/>
      <w:sz w:val="27"/>
      <w:lang w:val="ru-RU" w:eastAsia="zh-CN"/>
    </w:rPr>
  </w:style>
  <w:style w:type="paragraph" w:customStyle="1" w:styleId="Pa9">
    <w:name w:val="Pa9"/>
    <w:basedOn w:val="a2"/>
    <w:next w:val="a2"/>
    <w:rsid w:val="00052FD2"/>
    <w:pPr>
      <w:widowControl/>
      <w:autoSpaceDE w:val="0"/>
      <w:autoSpaceDN w:val="0"/>
      <w:adjustRightInd w:val="0"/>
      <w:snapToGrid/>
      <w:spacing w:before="0" w:after="0" w:line="201" w:lineRule="atLeast"/>
    </w:pPr>
    <w:rPr>
      <w:rFonts w:ascii="Helios" w:eastAsia="Times New Roman" w:hAnsi="Helios"/>
      <w:szCs w:val="24"/>
    </w:rPr>
  </w:style>
  <w:style w:type="character" w:customStyle="1" w:styleId="b-">
    <w:name w:val="b-"/>
    <w:rsid w:val="00052F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962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cyberleninka.ru/article/n/buhgalterskiy-i-nalogovyy-uchet-osnovnyh-sredstv-nematerialnyh-aktivov-i-amortizatsionnyh-otchisleniy-v-tselyah-razvitiya-i" TargetMode="External"/><Relationship Id="rId117" Type="http://schemas.openxmlformats.org/officeDocument/2006/relationships/hyperlink" Target="http://www.infolex.narod.ru/gpl_gnu/gplrus.html" TargetMode="External"/><Relationship Id="rId21" Type="http://schemas.openxmlformats.org/officeDocument/2006/relationships/hyperlink" Target="https://cyberleninka.ru/article/n/malyy-biznes-v-rossii-sovremennoe-sostoyanie-i-osobennosti-uchetnoy-sistemy" TargetMode="External"/><Relationship Id="rId42" Type="http://schemas.openxmlformats.org/officeDocument/2006/relationships/hyperlink" Target="https://cyberleninka.ru/article/n/klassifikatsiya-nematerialnyh-aktivov-kak-obekta-buhgalterskogo-ucheta" TargetMode="External"/><Relationship Id="rId47" Type="http://schemas.openxmlformats.org/officeDocument/2006/relationships/hyperlink" Target="https://cyberleninka.ru/article/n/materialno-proizvodstvennye-zapasy-uchet-i-otsenka" TargetMode="External"/><Relationship Id="rId63" Type="http://schemas.openxmlformats.org/officeDocument/2006/relationships/hyperlink" Target="https://cyberleninka.ru/article/n/dokumentalnoe-oformlenie-nalichiya-i-dvizheniya-gotovoy-produktsii" TargetMode="External"/><Relationship Id="rId68" Type="http://schemas.openxmlformats.org/officeDocument/2006/relationships/hyperlink" Target="https://cyberleninka.ru/article/n/ponyatie-i-buhgalterskiy-uchet-raschetov-s-pokupatelyami-i-zakazchikami" TargetMode="External"/><Relationship Id="rId84" Type="http://schemas.openxmlformats.org/officeDocument/2006/relationships/hyperlink" Target="https://cyberleninka.ru/article/n/pravovaya-priroda-zaemnogo-obyazatelstva-sootnoshenie-ponyatiy-zaem-i-kredit" TargetMode="External"/><Relationship Id="rId89" Type="http://schemas.openxmlformats.org/officeDocument/2006/relationships/hyperlink" Target="https://cyberleninka.ru/article/n/sovremennye-problemy-formirovaniya-rezervnogo-kapitala-v-ekonomike-razvitiya-regiona-retsipienta-zakonodatelnyy-i-uchetnyy-aspekty" TargetMode="External"/><Relationship Id="rId112" Type="http://schemas.openxmlformats.org/officeDocument/2006/relationships/hyperlink" Target="http://www.ipbr.org/" TargetMode="External"/><Relationship Id="rId16" Type="http://schemas.openxmlformats.org/officeDocument/2006/relationships/hyperlink" Target="https://cyberleninka.ru/article/n/vedenie-buhgalterskogo-ucheta-v-organizatsii-posredstvom-insorsinga" TargetMode="External"/><Relationship Id="rId107" Type="http://schemas.openxmlformats.org/officeDocument/2006/relationships/hyperlink" Target="http://www.gaap.ru" TargetMode="External"/><Relationship Id="rId11" Type="http://schemas.openxmlformats.org/officeDocument/2006/relationships/hyperlink" Target="https://cyberleninka.ru/article/n/sovremennoe-sostoyanie-buhgalterskogo-ucheta-v-rossiyskoy-federatsii" TargetMode="External"/><Relationship Id="rId32" Type="http://schemas.openxmlformats.org/officeDocument/2006/relationships/hyperlink" Target="https://cyberleninka.ru/article/n/upravlencheskie-aspekty-ucheta-osnovnyh-sredstv" TargetMode="External"/><Relationship Id="rId37" Type="http://schemas.openxmlformats.org/officeDocument/2006/relationships/hyperlink" Target="https://cyberleninka.ru/article/n/napravleniya-sovershenstvovaniya-metodiki-ucheta-osnovnyh-sredstva" TargetMode="External"/><Relationship Id="rId53" Type="http://schemas.openxmlformats.org/officeDocument/2006/relationships/hyperlink" Target="https://cyberleninka.ru/article/n/buhgalterskiy-uchet-i-analiz-vypuska-gotovoy-produktsii" TargetMode="External"/><Relationship Id="rId58" Type="http://schemas.openxmlformats.org/officeDocument/2006/relationships/hyperlink" Target="https://cyberleninka.ru/article/n/buhgalterskiy-uchet-tovarnyh-operatsiy" TargetMode="External"/><Relationship Id="rId74" Type="http://schemas.openxmlformats.org/officeDocument/2006/relationships/hyperlink" Target="https://cyberleninka.ru/article/n/buhgalterskiy-uchet-i-analiz-zaemnyh-obyazatelstv-ekonomicheskogo-subekta" TargetMode="External"/><Relationship Id="rId79" Type="http://schemas.openxmlformats.org/officeDocument/2006/relationships/hyperlink" Target="https://cyberleninka.ru/article/n/uchet-finansovyh-aktivov-i-obyazatelstv-v-kommercheskom-sektore-ekonomiki-v-rossii-perspektivy-ego-razvitiya-i-mezhdunarodnyy-opyt" TargetMode="External"/><Relationship Id="rId102" Type="http://schemas.openxmlformats.org/officeDocument/2006/relationships/hyperlink" Target="https://cyberleninka.ru/article/n/rol-sobstvennogo-i-zaemnogo-finansirovaniya-v-formirovanii-rossiyskih-kompaniy" TargetMode="External"/><Relationship Id="rId5" Type="http://schemas.openxmlformats.org/officeDocument/2006/relationships/image" Target="media/image1.png"/><Relationship Id="rId90" Type="http://schemas.openxmlformats.org/officeDocument/2006/relationships/hyperlink" Target="https://cyberleninka.ru/article/n/nekotorye-problemy-otsenki-neraspredelennoy-pribyli-kak-sostavlyayuschey-kapitala-kompanii" TargetMode="External"/><Relationship Id="rId95" Type="http://schemas.openxmlformats.org/officeDocument/2006/relationships/hyperlink" Target="https://cyberleninka.ru/article/n/uchyot-finansovyh-rezultatov-v-kommercheskoy-organizatsii" TargetMode="External"/><Relationship Id="rId22" Type="http://schemas.openxmlformats.org/officeDocument/2006/relationships/hyperlink" Target="https://cyberleninka.ru/article/n/problemy-intergartsii-nalogovogo-i-buhgalterskogo-ucheta-v-rossii-v-usloviyah-razvitiya-tsifrovoy-ekonomiki" TargetMode="External"/><Relationship Id="rId27" Type="http://schemas.openxmlformats.org/officeDocument/2006/relationships/hyperlink" Target="https://cyberleninka.ru/article/n/aktualnye-voprosy-mezhdunarodnogo-ucheta-opytnyh-obraztsov-maketov-sozdannyh-po-dogovoru-na-niokr" TargetMode="External"/><Relationship Id="rId43" Type="http://schemas.openxmlformats.org/officeDocument/2006/relationships/hyperlink" Target="https://cyberleninka.ru/article/n/sovershenstvovanie-buhgalterskogo-ucheta-nematerialnyh-aktivov-na-zakonodatelnom-urovne" TargetMode="External"/><Relationship Id="rId48" Type="http://schemas.openxmlformats.org/officeDocument/2006/relationships/hyperlink" Target="https://cyberleninka.ru/article/n/normativno-pravovoe-regulirovanie-ucheta-materialno-proizvodstvennyh-zapasov-v-rossii" TargetMode="External"/><Relationship Id="rId64" Type="http://schemas.openxmlformats.org/officeDocument/2006/relationships/hyperlink" Target="https://cyberleninka.ru/article/n/problemy-buhgalterskogo-ucheta-importnyh-materialno-proizvodstvennyh-zapasov" TargetMode="External"/><Relationship Id="rId69" Type="http://schemas.openxmlformats.org/officeDocument/2006/relationships/hyperlink" Target="https://cyberleninka.ru/article/n/organizatsiya-i-uchet-raschetov-s-byudzhetom-po-nalogu-na-pribyl" TargetMode="External"/><Relationship Id="rId113" Type="http://schemas.openxmlformats.org/officeDocument/2006/relationships/hyperlink" Target="http://qsp.su/tools/onlinehelp/about_license_gpl_russian.html" TargetMode="External"/><Relationship Id="rId118" Type="http://schemas.openxmlformats.org/officeDocument/2006/relationships/hyperlink" Target="http://sf-rf.ru/" TargetMode="External"/><Relationship Id="rId80" Type="http://schemas.openxmlformats.org/officeDocument/2006/relationships/hyperlink" Target="https://cyberleninka.ru/article/n/uchet-voznagrazhdeniy-rabotnikam-formirovanie-i-raskrytie-informatsii" TargetMode="External"/><Relationship Id="rId85" Type="http://schemas.openxmlformats.org/officeDocument/2006/relationships/hyperlink" Target="https://cyberleninka.ru/article/n/buhgalterskiy-uchet-i-optimizatsiya-zatrat-na-oplatu-truda-v-kommercheskoy-organizatsii" TargetMode="External"/><Relationship Id="rId12" Type="http://schemas.openxmlformats.org/officeDocument/2006/relationships/hyperlink" Target="https://cyberleninka.ru/article/n/sovremennye-problemy-razvitiya-buhgalterskogo-ucheta-pri-perehode-na-msfo" TargetMode="External"/><Relationship Id="rId17" Type="http://schemas.openxmlformats.org/officeDocument/2006/relationships/hyperlink" Target="https://cyberleninka.ru/article/n/uchetnaya-informatsiya-v-raznye-periody-razvitiya-buhgalterskogo-ucheta" TargetMode="External"/><Relationship Id="rId33" Type="http://schemas.openxmlformats.org/officeDocument/2006/relationships/hyperlink" Target="https://cyberleninka.ru/article/n/uchet-osnovnyh-sredstv-u-lizingodatelya" TargetMode="External"/><Relationship Id="rId38" Type="http://schemas.openxmlformats.org/officeDocument/2006/relationships/hyperlink" Target="https://cyberleninka.ru/article/n/praktika-ucheta-i-audita-osnovnyh-sredstv" TargetMode="External"/><Relationship Id="rId59" Type="http://schemas.openxmlformats.org/officeDocument/2006/relationships/hyperlink" Target="https://cyberleninka.ru/article/n/poryadok-otrazheniya-v-uchete-operatsiy-svyazannyh-s-soversheniem-oplaty-v-elektronnoy-torgovle" TargetMode="External"/><Relationship Id="rId103" Type="http://schemas.openxmlformats.org/officeDocument/2006/relationships/hyperlink" Target="https://cyberleninka.ru/article/n/sravnitelnyy-analiz-podhodov-k-sostavleniyu-otcheta-o-finansovyh-rezultatah-i-otcheta-o-sovokupnom-dohode-po-rsbu-i-msfo" TargetMode="External"/><Relationship Id="rId108" Type="http://schemas.openxmlformats.org/officeDocument/2006/relationships/hyperlink" Target="http://www.consulting.ru" TargetMode="External"/><Relationship Id="rId54" Type="http://schemas.openxmlformats.org/officeDocument/2006/relationships/hyperlink" Target="https://cyberleninka.ru/article/n/dokumentalnoe-oformlenie-nalichiya-i-dvizheniya-gotovoy-produktsii" TargetMode="External"/><Relationship Id="rId70" Type="http://schemas.openxmlformats.org/officeDocument/2006/relationships/hyperlink" Target="https://cyberleninka.ru/article/n/osobennosti-ucheta-raschetov-s-personalom-po-oplate-truda" TargetMode="External"/><Relationship Id="rId75" Type="http://schemas.openxmlformats.org/officeDocument/2006/relationships/hyperlink" Target="https://cyberleninka.ru/article/n/analiticheskiy-uchet-otsenochnyh-obyazatelstv" TargetMode="External"/><Relationship Id="rId91" Type="http://schemas.openxmlformats.org/officeDocument/2006/relationships/hyperlink" Target="https://cyberleninka.ru/article/n/buhgalterskiy-uchet-formirovaniya-dobavochnogo-kapitala-za-schet-emissionnogo-dohoda" TargetMode="External"/><Relationship Id="rId96" Type="http://schemas.openxmlformats.org/officeDocument/2006/relationships/hyperlink" Target="https://cyberleninka.ru/article/n/elementy-otcheta-o-finansovyh-rezultatah-ih-harakteristik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cyberleninka.ru/article/n/znachenie-buhgalterskogo-ucheta-v-obespechenii-finansovoy-bezopasnosti-kompanii" TargetMode="External"/><Relationship Id="rId23" Type="http://schemas.openxmlformats.org/officeDocument/2006/relationships/hyperlink" Target="https://cyberleninka.ru/article/n/uchetnaya-politika-organizatsii-kak-instrument-effektivnogo-upravleniya-pokazatelyami-finansovogo-sostoyaniya" TargetMode="External"/><Relationship Id="rId28" Type="http://schemas.openxmlformats.org/officeDocument/2006/relationships/hyperlink" Target="https://cyberleninka.ru/article/n/osobennosti-normativnogo-regulirovaniya-i-buhgalterskogo-ucheta-vneoborotnyh-aktivov-v-subektah-malogo-predprinimatelstva" TargetMode="External"/><Relationship Id="rId49" Type="http://schemas.openxmlformats.org/officeDocument/2006/relationships/hyperlink" Target="https://cyberleninka.ru/article/n/organizatsiya-ucheta-i-audita-materialno-proizvodstvennyh-zapasov-organizatsii" TargetMode="External"/><Relationship Id="rId114" Type="http://schemas.openxmlformats.org/officeDocument/2006/relationships/hyperlink" Target="http://qsp.su/tools/onlinehelp/about_license_gpl_russian.html" TargetMode="External"/><Relationship Id="rId119" Type="http://schemas.openxmlformats.org/officeDocument/2006/relationships/hyperlink" Target="http://elibrary.ru" TargetMode="External"/><Relationship Id="rId44" Type="http://schemas.openxmlformats.org/officeDocument/2006/relationships/hyperlink" Target="https://cyberleninka.ru/article/n/buhgalterskiy-uchet-delovoy-reputatsii" TargetMode="External"/><Relationship Id="rId60" Type="http://schemas.openxmlformats.org/officeDocument/2006/relationships/hyperlink" Target="https://cyberleninka.ru/article/n/normativnoe-regulirovanie-i-osobennost-ucheta-tovarov-v-roznichnoy-torgovle" TargetMode="External"/><Relationship Id="rId65" Type="http://schemas.openxmlformats.org/officeDocument/2006/relationships/hyperlink" Target="https://cyberleninka.ru/article/n/ponyatiya-i-podhody-k-organizatsii-vnutrennego-kontrolya-effektivnosti-ispolzovaniya-materialno-proizvodstvennyh-zapasov-v" TargetMode="External"/><Relationship Id="rId81" Type="http://schemas.openxmlformats.org/officeDocument/2006/relationships/hyperlink" Target="https://cyberleninka.ru/article/n/otsenochnye-rezervy-uslovnye-obyazatelstva-i-aktivy-v-korporativnoy-otchetnosti-kompaniy" TargetMode="External"/><Relationship Id="rId86" Type="http://schemas.openxmlformats.org/officeDocument/2006/relationships/hyperlink" Target="https://cyberleninka.ru/article/n/definitsiya-sobstvennogo-kapitala-kak-uchetnoy-kategori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cyberleninka.ru/article/n/otdelnye-voprosy-formirovaniya-v-buhgalterskom-uchete-informatsii-i-raskrytiya-ee-v-buhgalterskoy-finansovoy-otchetnosti" TargetMode="External"/><Relationship Id="rId13" Type="http://schemas.openxmlformats.org/officeDocument/2006/relationships/hyperlink" Target="https://cyberleninka.ru/article/n/sovremennye-napravleniya-buhgalterskogo-ucheta-v-elektronnyh-informatsionno-upravlencheskih-sistemah-eius" TargetMode="External"/><Relationship Id="rId18" Type="http://schemas.openxmlformats.org/officeDocument/2006/relationships/hyperlink" Target="https://cyberleninka.ru/article/n/sovershenstvovanie-organizatsii-buhgalterskogo-ucheta" TargetMode="External"/><Relationship Id="rId39" Type="http://schemas.openxmlformats.org/officeDocument/2006/relationships/hyperlink" Target="https://cyberleninka.ru/article/n/sblizhenie-ucheta-osnovnyh-sredstv-po-rsbu-i-msfo" TargetMode="External"/><Relationship Id="rId109" Type="http://schemas.openxmlformats.org/officeDocument/2006/relationships/hyperlink" Target="http://www.audit-it.ru" TargetMode="External"/><Relationship Id="rId34" Type="http://schemas.openxmlformats.org/officeDocument/2006/relationships/hyperlink" Target="https://cyberleninka.ru/article/n/osnovnye-sredstva-uchet-po-trebovaniyam-federalnogo-standarta-buhgalterskogo-ucheta" TargetMode="External"/><Relationship Id="rId50" Type="http://schemas.openxmlformats.org/officeDocument/2006/relationships/hyperlink" Target="https://cyberleninka.ru/article/n/buhgalterskiy-uchet-i-analiz-operatsiy-po-postupleniyu-materialov" TargetMode="External"/><Relationship Id="rId55" Type="http://schemas.openxmlformats.org/officeDocument/2006/relationships/hyperlink" Target="https://cyberleninka.ru/article/n/normativnoe-regulirovanie-i-organizatsiya-buhgalterskogo-ucheta-i-kontrolya-dvizheniya-gotovoy-produktsii-ekonomicheskogo-subekta" TargetMode="External"/><Relationship Id="rId76" Type="http://schemas.openxmlformats.org/officeDocument/2006/relationships/hyperlink" Target="https://cyberleninka.ru/article/n/o-sovershenstvovanii-ucheta-nalogovyh-raznits-nalogovyh-aktivov-i-obyazatelstv" TargetMode="External"/><Relationship Id="rId97" Type="http://schemas.openxmlformats.org/officeDocument/2006/relationships/hyperlink" Target="https://cyberleninka.ru/article/n/uchet-i-analiz-finansovyh-rezultatov" TargetMode="External"/><Relationship Id="rId104" Type="http://schemas.openxmlformats.org/officeDocument/2006/relationships/hyperlink" Target="https://cyberleninka.ru/article/n/pokazateli-otcheta-o-finansovyh-rezultatah-suschnost-znachenie-i-rol-v-deyatelnosti-sovremennoy-organizatsii" TargetMode="External"/><Relationship Id="rId120" Type="http://schemas.openxmlformats.org/officeDocument/2006/relationships/hyperlink" Target="http://www.iprbookshop.ru" TargetMode="External"/><Relationship Id="rId7" Type="http://schemas.openxmlformats.org/officeDocument/2006/relationships/hyperlink" Target="https://cyberleninka.ru/article/n/vliyanie-tsifrovizatsii-na-buhgalterskiy-uchet" TargetMode="External"/><Relationship Id="rId71" Type="http://schemas.openxmlformats.org/officeDocument/2006/relationships/hyperlink" Target="https://cyberleninka.ru/article/n/sovershenstvovanie-buhgalterskogo-ucheta-raschetov-s-pokupatelyami-i-zakazchikami-1" TargetMode="External"/><Relationship Id="rId92" Type="http://schemas.openxmlformats.org/officeDocument/2006/relationships/hyperlink" Target="https://cyberleninka.ru/article/n/osobennosti-formirovaniya-i-raspredeleniya-pribyli-na-primere-neftyanoy-kompanii-pao-gazprom-neft" TargetMode="External"/><Relationship Id="rId2" Type="http://schemas.openxmlformats.org/officeDocument/2006/relationships/styles" Target="styles.xml"/><Relationship Id="rId29" Type="http://schemas.openxmlformats.org/officeDocument/2006/relationships/hyperlink" Target="https://cyberleninka.ru/article/n/uchet-osnovnyh-sredstv-10" TargetMode="External"/><Relationship Id="rId24" Type="http://schemas.openxmlformats.org/officeDocument/2006/relationships/hyperlink" Target="https://cyberleninka.ru/article/n/predposylki-poyavleniya-evolyutsiya-stanovleniya-suschnost-predmet-i-metod-balansovedeniya" TargetMode="External"/><Relationship Id="rId40" Type="http://schemas.openxmlformats.org/officeDocument/2006/relationships/hyperlink" Target="https://cyberleninka.ru/article/n/osnovnye-sredstva-v-msfo-i-v-rossiyskom-uchete" TargetMode="External"/><Relationship Id="rId45" Type="http://schemas.openxmlformats.org/officeDocument/2006/relationships/hyperlink" Target="https://cyberleninka.ru/article/n/klassifikatsiya-nepriznannyh-nematerialnyh-aktivov" TargetMode="External"/><Relationship Id="rId66" Type="http://schemas.openxmlformats.org/officeDocument/2006/relationships/hyperlink" Target="https://cyberleninka.ru/article/n/uchet-raschetov-s-podotchetnymi-litsami-3" TargetMode="External"/><Relationship Id="rId87" Type="http://schemas.openxmlformats.org/officeDocument/2006/relationships/hyperlink" Target="https://cyberleninka.ru/article/n/oblozhenie-nds-operatsiy-po-vozvratu-osnovnyh-fondov-iz-ustavnogo-kapitala-predpriyatiya" TargetMode="External"/><Relationship Id="rId110" Type="http://schemas.openxmlformats.org/officeDocument/2006/relationships/hyperlink" Target="http://www.glavbukh.ru/" TargetMode="External"/><Relationship Id="rId115" Type="http://schemas.openxmlformats.org/officeDocument/2006/relationships/hyperlink" Target="http://qsp.su/tools/onlinehelp/about_license_gpl_russian.html" TargetMode="External"/><Relationship Id="rId61" Type="http://schemas.openxmlformats.org/officeDocument/2006/relationships/hyperlink" Target="https://cyberleninka.ru/article/n/osobennosti-buhgalterskogo-ucheta-tovarov-v-torgovle" TargetMode="External"/><Relationship Id="rId82" Type="http://schemas.openxmlformats.org/officeDocument/2006/relationships/hyperlink" Target="https://cyberleninka.ru/article/n/metodika-rascheta-nalogovoy-nagruzki" TargetMode="External"/><Relationship Id="rId19" Type="http://schemas.openxmlformats.org/officeDocument/2006/relationships/hyperlink" Target="https://cyberleninka.ru/article/n/problemy-organizatsii-buhgalterskogo-i-nalogovogo-uchyota-subektov-malogo-predprinimatelstva" TargetMode="External"/><Relationship Id="rId14" Type="http://schemas.openxmlformats.org/officeDocument/2006/relationships/hyperlink" Target="https://cyberleninka.ru/article/n/institutsionalnyy-podhod-k-buhgalterskomu-uchetu-i-otchetnosti-neobhodimost-i-vozmozhnost-ego-primeneniya-na-sovremennom-etape" TargetMode="External"/><Relationship Id="rId30" Type="http://schemas.openxmlformats.org/officeDocument/2006/relationships/hyperlink" Target="https://cyberleninka.ru/article/n/uchet-amortizatsii-osnovnyh-sredstv-v-organizatsii-i-metody-nachisleniya" TargetMode="External"/><Relationship Id="rId35" Type="http://schemas.openxmlformats.org/officeDocument/2006/relationships/hyperlink" Target="https://cyberleninka.ru/article/n/osnovnye-napravleniya-sovershenstvovaniya-ucheta-osnovnyh-sredstv" TargetMode="External"/><Relationship Id="rId56" Type="http://schemas.openxmlformats.org/officeDocument/2006/relationships/hyperlink" Target="https://cyberleninka.ru/article/n/sovershenstvovanie-sistemy-ucheta-zatrat-i-kalkulirovaniya-sebestoimosti" TargetMode="External"/><Relationship Id="rId77" Type="http://schemas.openxmlformats.org/officeDocument/2006/relationships/hyperlink" Target="https://cyberleninka.ru/article/n/otsenochnye-rezervy-i-otsenochnye-obyazatelstva-problema-traktovki-v-sisteme-rossiyskogo-normativnopravovogo-regulirovaniya" TargetMode="External"/><Relationship Id="rId100" Type="http://schemas.openxmlformats.org/officeDocument/2006/relationships/hyperlink" Target="https://cyberleninka.ru/article/n/vzaimosvyaz-i-otlichitelnye-cherty-buhgalterskogo-i-nalogovogo-ucheta-finansovyh-rezultatov" TargetMode="External"/><Relationship Id="rId105" Type="http://schemas.openxmlformats.org/officeDocument/2006/relationships/hyperlink" Target="https://cyberleninka.ru/article/n/sopostavlenie-otcheta-o-finansovyh-rezultatah-formiruemogo-v-sootvetstvii-s-rsbu-i-msfo" TargetMode="External"/><Relationship Id="rId8" Type="http://schemas.openxmlformats.org/officeDocument/2006/relationships/hyperlink" Target="https://cyberleninka.ru/article/n/osobennosti-i-tendentsii-garmonizatsii-buhgalterskogo-ucheta-gosudarstv-chlenov-evraziyskogo-ekonomicheskogo-soyuza" TargetMode="External"/><Relationship Id="rId51" Type="http://schemas.openxmlformats.org/officeDocument/2006/relationships/hyperlink" Target="https://cyberleninka.ru/article/n/osobennosti-buhgalterskogo-ucheta-tovarov-v-torgovle" TargetMode="External"/><Relationship Id="rId72" Type="http://schemas.openxmlformats.org/officeDocument/2006/relationships/hyperlink" Target="https://cyberleninka.ru/article/n/issledovanie-rascheta-naloga-na-pribyl-i-razrabotka-metodiki-sopostavleniya-dannyh-buhgalterskogo-i-nalogovogo-ucheta" TargetMode="External"/><Relationship Id="rId93" Type="http://schemas.openxmlformats.org/officeDocument/2006/relationships/hyperlink" Target="https://cyberleninka.ru/article/n/uchet-vnutrennih-i-vneshnih-istochnikov-finansirovaniya-deyatelnosti-nekommercheskoy-organizatsii" TargetMode="External"/><Relationship Id="rId98" Type="http://schemas.openxmlformats.org/officeDocument/2006/relationships/hyperlink" Target="https://cyberleninka.ru/article/n/uchet-dohodov-i-finansovyh-rezultatov-operatsionnoy-deyatelnosti" TargetMode="External"/><Relationship Id="rId121" Type="http://schemas.openxmlformats.org/officeDocument/2006/relationships/fontTable" Target="fontTable.xml"/><Relationship Id="rId3" Type="http://schemas.openxmlformats.org/officeDocument/2006/relationships/settings" Target="settings.xml"/><Relationship Id="rId25" Type="http://schemas.openxmlformats.org/officeDocument/2006/relationships/hyperlink" Target="https://cyberleninka.ru/article/n/mezhdunarodnyy-i-rossiyskiy-opyt-vzaimodeystviya-buhgalterskogo-i-nalogovogo-ucheta" TargetMode="External"/><Relationship Id="rId46" Type="http://schemas.openxmlformats.org/officeDocument/2006/relationships/hyperlink" Target="https://cyberleninka.ru/article/n/analiticheskiy-uchet-materialno-proizvodstvennyh-zapasov" TargetMode="External"/><Relationship Id="rId67" Type="http://schemas.openxmlformats.org/officeDocument/2006/relationships/hyperlink" Target="https://cyberleninka.ru/article/n/uchet-raschetov-s-personalom-po-oplate-truda-2" TargetMode="External"/><Relationship Id="rId116" Type="http://schemas.openxmlformats.org/officeDocument/2006/relationships/hyperlink" Target="http://qsp.su/tools/onlinehelp/about_license_gpl_russian.html" TargetMode="External"/><Relationship Id="rId20" Type="http://schemas.openxmlformats.org/officeDocument/2006/relationships/hyperlink" Target="https://cyberleninka.ru/article/n/dokumentirovanie-ili-dokazatelnost-k-voprosu-ob-osnovnom-printsipe-obespecheniya-kachestva-uchetnoy-informatsii" TargetMode="External"/><Relationship Id="rId41" Type="http://schemas.openxmlformats.org/officeDocument/2006/relationships/hyperlink" Target="https://cyberleninka.ru/article/n/uchet-nematerialnyh-aktivov-problemy-identifikatsii-i-klassifikatsii" TargetMode="External"/><Relationship Id="rId62" Type="http://schemas.openxmlformats.org/officeDocument/2006/relationships/hyperlink" Target="https://cyberleninka.ru/article/n/buhgalterskiy-uchet-operatsiy-s-mnogooborotnoy-taroy-problemy-i-puti-ih-resheniya" TargetMode="External"/><Relationship Id="rId83" Type="http://schemas.openxmlformats.org/officeDocument/2006/relationships/hyperlink" Target="https://cyberleninka.ru/article/n/aktualnye-voprosy-privlecheniya-i-ucheta-zaymov-v-kommercheskoy-organizatsii" TargetMode="External"/><Relationship Id="rId88" Type="http://schemas.openxmlformats.org/officeDocument/2006/relationships/hyperlink" Target="https://cyberleninka.ru/article/n/problema-ustavnogo-kapitala-obschestv-s-ogranichennoy-otvetstvennostyu" TargetMode="External"/><Relationship Id="rId111" Type="http://schemas.openxmlformats.org/officeDocument/2006/relationships/hyperlink" Target="http://www.klerk.ru/" TargetMode="External"/><Relationship Id="rId15" Type="http://schemas.openxmlformats.org/officeDocument/2006/relationships/hyperlink" Target="https://cyberleninka.ru/article/n/printsipy-organizatsii-buhgalterskogo-ucheta-retrospektivnaya-otsenka-formirovaniya-i-sovershenstvovaniya" TargetMode="External"/><Relationship Id="rId36" Type="http://schemas.openxmlformats.org/officeDocument/2006/relationships/hyperlink" Target="https://cyberleninka.ru/article/n/sovershenstvovanie-pervichnogo-ucheta-osnovnyh-sredstv" TargetMode="External"/><Relationship Id="rId57" Type="http://schemas.openxmlformats.org/officeDocument/2006/relationships/hyperlink" Target="https://cyberleninka.ru/article/n/vnedrenie-noveyshih-sistem-kalkulirovaniya-na-rossiyskih-predpriyatiyah" TargetMode="External"/><Relationship Id="rId106" Type="http://schemas.openxmlformats.org/officeDocument/2006/relationships/hyperlink" Target="http://www.buhgalteria.ru" TargetMode="External"/><Relationship Id="rId10" Type="http://schemas.openxmlformats.org/officeDocument/2006/relationships/hyperlink" Target="https://cyberleninka.ru/article/n/problemy-razvitiya-buhgalterskogo-ucheta-v-sovremennyh-usloviyah" TargetMode="External"/><Relationship Id="rId31" Type="http://schemas.openxmlformats.org/officeDocument/2006/relationships/hyperlink" Target="https://cyberleninka.ru/article/n/perspektivy-vnedreniya-fsbu-uchet-osnovnyh-sredstv" TargetMode="External"/><Relationship Id="rId52" Type="http://schemas.openxmlformats.org/officeDocument/2006/relationships/hyperlink" Target="https://cyberleninka.ru/article/n/sovershenstvovanie-ucheta-zatrat-na-predpriyatiyah" TargetMode="External"/><Relationship Id="rId73" Type="http://schemas.openxmlformats.org/officeDocument/2006/relationships/hyperlink" Target="https://cyberleninka.ru/article/n/utochnenie-pravovyh-osnov-ucheta-otdelnyh-vidov-raschetov-s-fizicheskimi-litsami" TargetMode="External"/><Relationship Id="rId78" Type="http://schemas.openxmlformats.org/officeDocument/2006/relationships/hyperlink" Target="https://cyberleninka.ru/article/n/obespechenie-i-rezervy-uchetnye-aspekty" TargetMode="External"/><Relationship Id="rId94" Type="http://schemas.openxmlformats.org/officeDocument/2006/relationships/hyperlink" Target="https://cyberleninka.ru/article/n/opredelenie-napravleniy-rashodovaniya-denezhnyh-sredstv-poluchennyh-v-ramkah-byudzhetnogo-tselevogo-finansirovaniya-pri-provedenii" TargetMode="External"/><Relationship Id="rId99" Type="http://schemas.openxmlformats.org/officeDocument/2006/relationships/hyperlink" Target="https://cyberleninka.ru/article/n/sravnenie-ucheta-dohodov-i-rashodov-po-gaap-ssha-msfo-i-rsbu" TargetMode="External"/><Relationship Id="rId101" Type="http://schemas.openxmlformats.org/officeDocument/2006/relationships/hyperlink" Target="https://cyberleninka.ru/article/n/optimizatsiya-analiticheskogo-ucheta-finansovyh-rezultatov-dlya-upravlencheskih-tseley" TargetMode="External"/><Relationship Id="rId1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20</Pages>
  <Words>13610</Words>
  <Characters>77579</Characters>
  <Application>Microsoft Office Word</Application>
  <DocSecurity>0</DocSecurity>
  <Lines>646</Lines>
  <Paragraphs>182</Paragraphs>
  <ScaleCrop>false</ScaleCrop>
  <Company/>
  <LinksUpToDate>false</LinksUpToDate>
  <CharactersWithSpaces>91007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iagaeva</dc:creator>
  <cp:keywords/>
  <dc:description/>
  <cp:lastModifiedBy>Базелюк Кира Сергеевна</cp:lastModifiedBy>
  <cp:revision>21</cp:revision>
  <dcterms:created xsi:type="dcterms:W3CDTF">2022-01-27T13:17:00Z</dcterms:created>
  <dcterms:modified xsi:type="dcterms:W3CDTF">2023-04-24T18:39:00Z</dcterms:modified>
</cp:coreProperties>
</file>